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805964E">
      <w:pPr>
        <w:spacing w:line="360" w:lineRule="auto"/>
        <w:jc w:val="left"/>
        <w:rPr>
          <w:rFonts w:hint="eastAsia" w:asciiTheme="minorHAnsi" w:hAnsiTheme="minorHAnsi" w:eastAsiaTheme="minorEastAsia" w:cstheme="minorBidi"/>
          <w:bCs w:val="0"/>
          <w:kern w:val="2"/>
          <w:sz w:val="24"/>
          <w:szCs w:val="36"/>
          <w:lang w:val="en-US" w:eastAsia="zh-CN" w:bidi="ar-SA"/>
        </w:rPr>
      </w:pPr>
      <w:r>
        <w:rPr>
          <w:rFonts w:ascii="宋体" w:hAnsi="宋体" w:cs="宋体"/>
          <w:b/>
          <w:bCs/>
          <w:sz w:val="52"/>
          <w:szCs w:val="52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-1137920</wp:posOffset>
            </wp:positionH>
            <wp:positionV relativeFrom="paragraph">
              <wp:posOffset>-887095</wp:posOffset>
            </wp:positionV>
            <wp:extent cx="7688580" cy="1537970"/>
            <wp:effectExtent l="0" t="0" r="7620" b="11430"/>
            <wp:wrapNone/>
            <wp:docPr id="51" name="图片 5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88580" cy="153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sdt>
        <w:sdtPr>
          <w:rPr>
            <w:rFonts w:ascii="宋体" w:hAnsi="宋体" w:eastAsia="宋体" w:cstheme="minorBidi"/>
            <w:kern w:val="2"/>
            <w:sz w:val="21"/>
            <w:szCs w:val="24"/>
            <w:lang w:val="en-US" w:eastAsia="zh-CN" w:bidi="ar-SA"/>
          </w:rPr>
          <w:id w:val="147483024"/>
          <w:showingPlcHdr/>
          <w15:color w:val="DBDBDB"/>
          <w:docPartObj>
            <w:docPartGallery w:val="Table of Contents"/>
            <w:docPartUnique/>
          </w:docPartObj>
        </w:sdtPr>
        <w:sdtEndPr>
          <w:rPr>
            <w:rFonts w:hint="eastAsia" w:asciiTheme="minorHAnsi" w:hAnsiTheme="minorHAnsi" w:eastAsiaTheme="minorEastAsia" w:cstheme="minorBidi"/>
            <w:bCs w:val="0"/>
            <w:kern w:val="2"/>
            <w:sz w:val="24"/>
            <w:szCs w:val="36"/>
            <w:lang w:val="en-US" w:eastAsia="zh-CN" w:bidi="ar-SA"/>
          </w:rPr>
        </w:sdtEndPr>
        <w:sdtContent>
          <w:r>
            <w:rPr>
              <w:rFonts w:hint="eastAsia" w:ascii="宋体" w:hAnsi="宋体" w:eastAsia="宋体" w:cstheme="minorBidi"/>
              <w:kern w:val="2"/>
              <w:sz w:val="21"/>
              <w:szCs w:val="24"/>
              <w:lang w:val="en-US" w:eastAsia="zh-CN" w:bidi="ar-SA"/>
            </w:rPr>
            <w:t xml:space="preserve">     </w:t>
          </w:r>
        </w:sdtContent>
      </w:sdt>
    </w:p>
    <w:p w14:paraId="26CD7D6C">
      <w:pPr>
        <w:bidi w:val="0"/>
        <w:rPr>
          <w:rFonts w:hint="eastAsia"/>
          <w:lang w:val="en-US" w:eastAsia="zh-CN"/>
        </w:rPr>
      </w:pPr>
    </w:p>
    <w:p w14:paraId="03CC2FB4">
      <w:pPr>
        <w:pStyle w:val="3"/>
        <w:numPr>
          <w:ilvl w:val="0"/>
          <w:numId w:val="16"/>
        </w:numPr>
        <w:bidi w:val="0"/>
        <w:spacing w:line="360" w:lineRule="auto"/>
        <w:ind w:left="420" w:leftChars="0" w:hanging="420" w:firstLineChars="0"/>
        <w:rPr>
          <w:rFonts w:hint="eastAsia" w:ascii="微软雅黑" w:hAnsi="微软雅黑" w:eastAsia="微软雅黑" w:cs="微软雅黑"/>
          <w:b/>
          <w:bCs/>
          <w:sz w:val="44"/>
          <w:szCs w:val="36"/>
          <w:lang w:val="en-US" w:eastAsia="zh-CN"/>
        </w:rPr>
      </w:pPr>
      <w:bookmarkStart w:id="0" w:name="_Toc24251"/>
      <w:r>
        <w:rPr>
          <w:rFonts w:hint="eastAsia" w:cs="微软雅黑"/>
          <w:b/>
          <w:bCs/>
          <w:sz w:val="44"/>
          <w:szCs w:val="36"/>
          <w:lang w:val="en-US" w:eastAsia="zh-CN"/>
        </w:rPr>
        <w:t>离校服务</w:t>
      </w:r>
      <w:bookmarkEnd w:id="0"/>
      <w:bookmarkStart w:id="25" w:name="_GoBack"/>
      <w:bookmarkEnd w:id="25"/>
    </w:p>
    <w:p w14:paraId="32E882A2">
      <w:pPr>
        <w:spacing w:line="360" w:lineRule="auto"/>
        <w:ind w:left="0" w:leftChars="0" w:firstLine="0" w:firstLineChars="0"/>
        <w:rPr>
          <w:rFonts w:hint="default"/>
          <w:lang w:val="en-US" w:eastAsia="zh-CN"/>
        </w:rPr>
      </w:pPr>
    </w:p>
    <w:p w14:paraId="199B6915">
      <w:pPr>
        <w:pStyle w:val="4"/>
        <w:shd w:val="clear" w:fill="D1E0F7" w:themeFill="accent1" w:themeFillTint="32"/>
        <w:bidi w:val="0"/>
        <w:spacing w:line="240" w:lineRule="auto"/>
        <w:rPr>
          <w:rFonts w:hint="eastAsia"/>
          <w:color w:val="113267" w:themeColor="accent1" w:themeShade="80"/>
          <w:lang w:val="en-US" w:eastAsia="zh-CN"/>
        </w:rPr>
      </w:pPr>
      <w:bookmarkStart w:id="1" w:name="_Toc25056"/>
      <w:r>
        <w:rPr>
          <w:rFonts w:hint="eastAsia"/>
          <w:color w:val="1A4B9B" w:themeColor="accent1" w:themeShade="BF"/>
          <w:sz w:val="36"/>
          <w:szCs w:val="36"/>
          <w:lang w:val="en-US" w:eastAsia="zh-CN"/>
        </w:rPr>
        <w:t>查看离校公告</w:t>
      </w:r>
      <w:bookmarkEnd w:id="1"/>
      <w:r>
        <w:rPr>
          <w:rFonts w:hint="eastAsia"/>
          <w:color w:val="113267" w:themeColor="accent1" w:themeShade="80"/>
          <w:lang w:val="en-US" w:eastAsia="zh-CN"/>
        </w:rPr>
        <w:tab/>
      </w:r>
    </w:p>
    <w:tbl>
      <w:tblPr>
        <w:tblStyle w:val="89"/>
        <w:tblW w:w="0" w:type="auto"/>
        <w:tblInd w:w="11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96"/>
      </w:tblGrid>
      <w:tr w14:paraId="563D3C2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  <w:tcBorders>
              <w:tl2br w:val="nil"/>
              <w:tr2bl w:val="nil"/>
            </w:tcBorders>
          </w:tcPr>
          <w:p w14:paraId="344579A4">
            <w:pPr>
              <w:numPr>
                <w:ilvl w:val="0"/>
                <w:numId w:val="17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instrText xml:space="preserve"> HYPERLINK \l "_如何查看离校公告？" </w:instrText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如何查看离校公告？</w:t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end"/>
            </w:r>
          </w:p>
        </w:tc>
      </w:tr>
    </w:tbl>
    <w:p w14:paraId="56E01AFF">
      <w:pPr>
        <w:bidi w:val="0"/>
        <w:spacing w:line="360" w:lineRule="auto"/>
        <w:rPr>
          <w:rFonts w:hint="default"/>
          <w:lang w:val="en-US" w:eastAsia="zh-CN"/>
        </w:rPr>
      </w:pPr>
    </w:p>
    <w:p w14:paraId="3D23267F">
      <w:pPr>
        <w:pStyle w:val="5"/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2" w:name="_Toc19457"/>
      <w:bookmarkStart w:id="3" w:name="_如何新增学生信息？"/>
      <w:bookmarkStart w:id="4" w:name="_如何查看离校公告？"/>
      <w:r>
        <w:rPr>
          <w:rFonts w:hint="eastAsia"/>
          <w:color w:val="1A4B9B" w:themeColor="accent1" w:themeShade="BF"/>
          <w:lang w:val="en-US" w:eastAsia="zh-CN"/>
        </w:rPr>
        <w:t>如何查看离校公告？</w:t>
      </w:r>
      <w:bookmarkEnd w:id="2"/>
    </w:p>
    <w:bookmarkEnd w:id="3"/>
    <w:bookmarkEnd w:id="4"/>
    <w:p w14:paraId="15B7DE8B">
      <w:pPr>
        <w:numPr>
          <w:ilvl w:val="0"/>
          <w:numId w:val="18"/>
        </w:numPr>
        <w:bidi w:val="0"/>
        <w:spacing w:line="360" w:lineRule="auto"/>
        <w:ind w:left="0" w:leftChars="0" w:firstLine="40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点击菜单栏“离校公告”</w:t>
      </w:r>
    </w:p>
    <w:p w14:paraId="371FBD34">
      <w:pPr>
        <w:numPr>
          <w:ilvl w:val="0"/>
          <w:numId w:val="18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查看离校公告内容</w:t>
      </w:r>
    </w:p>
    <w:p w14:paraId="5D3D3C6D">
      <w:pPr>
        <w:bidi w:val="0"/>
        <w:ind w:left="0" w:leftChars="0" w:firstLine="0" w:firstLineChars="0"/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5266690" cy="2308225"/>
            <wp:effectExtent l="0" t="0" r="3810" b="3175"/>
            <wp:docPr id="11" name="图片 11" descr="(F4}X)`)$ZKN%2E~{UD4MV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(F4}X)`)$ZKN%2E~{UD4MVB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0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C6FBF">
      <w:pPr>
        <w:bidi w:val="0"/>
        <w:spacing w:line="360" w:lineRule="auto"/>
        <w:ind w:left="0" w:leftChars="0" w:firstLine="0" w:firstLineChars="0"/>
        <w:rPr>
          <w:rFonts w:hint="default"/>
          <w:lang w:val="en-US" w:eastAsia="zh-CN"/>
        </w:rPr>
      </w:pPr>
    </w:p>
    <w:p w14:paraId="33795EAF">
      <w:pPr>
        <w:pStyle w:val="4"/>
        <w:shd w:val="clear" w:fill="D1E0F7" w:themeFill="accent1" w:themeFillTint="32"/>
        <w:bidi w:val="0"/>
        <w:spacing w:line="240" w:lineRule="auto"/>
        <w:rPr>
          <w:rFonts w:hint="default"/>
          <w:color w:val="1A4B9B" w:themeColor="accent1" w:themeShade="BF"/>
          <w:sz w:val="36"/>
          <w:szCs w:val="36"/>
          <w:lang w:val="en-US" w:eastAsia="zh-CN"/>
        </w:rPr>
      </w:pPr>
      <w:bookmarkStart w:id="5" w:name="_Toc10716"/>
      <w:r>
        <w:rPr>
          <w:rFonts w:hint="eastAsia"/>
          <w:color w:val="1A4B9B" w:themeColor="accent1" w:themeShade="BF"/>
          <w:sz w:val="36"/>
          <w:szCs w:val="36"/>
          <w:lang w:val="en-US" w:eastAsia="zh-CN"/>
        </w:rPr>
        <w:t>部门信息查看</w:t>
      </w:r>
      <w:bookmarkEnd w:id="5"/>
    </w:p>
    <w:tbl>
      <w:tblPr>
        <w:tblStyle w:val="89"/>
        <w:tblW w:w="0" w:type="auto"/>
        <w:tblInd w:w="11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96"/>
      </w:tblGrid>
      <w:tr w14:paraId="56C62F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  <w:tcBorders>
              <w:top w:val="nil"/>
              <w:left w:val="nil"/>
              <w:bottom w:val="nil"/>
              <w:right w:val="nil"/>
            </w:tcBorders>
          </w:tcPr>
          <w:p w14:paraId="3AA919D0">
            <w:pPr>
              <w:numPr>
                <w:ilvl w:val="0"/>
                <w:numId w:val="19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instrText xml:space="preserve"> HYPERLINK \l "_如何查看部门信息并开启业务办理？" </w:instrText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如何查看部门信息并开启业务办理？</w:t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end"/>
            </w:r>
          </w:p>
        </w:tc>
      </w:tr>
    </w:tbl>
    <w:p w14:paraId="5CF34434">
      <w:pPr>
        <w:bidi w:val="0"/>
        <w:spacing w:line="360" w:lineRule="auto"/>
        <w:rPr>
          <w:rFonts w:hint="default"/>
          <w:lang w:val="en-US" w:eastAsia="zh-CN"/>
        </w:rPr>
      </w:pPr>
    </w:p>
    <w:p w14:paraId="4BB268CF">
      <w:pPr>
        <w:pStyle w:val="5"/>
        <w:numPr>
          <w:ilvl w:val="0"/>
          <w:numId w:val="20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6" w:name="_Toc5830"/>
      <w:bookmarkStart w:id="7" w:name="_如何查询学生数据？"/>
      <w:bookmarkStart w:id="8" w:name="_如何查看部门信息并开启业务办理？"/>
      <w:r>
        <w:rPr>
          <w:rFonts w:hint="eastAsia"/>
          <w:color w:val="1A4B9B" w:themeColor="accent1" w:themeShade="BF"/>
          <w:lang w:val="en-US" w:eastAsia="zh-CN"/>
        </w:rPr>
        <w:t>如何查看部门信息并开启业务办理？</w:t>
      </w:r>
      <w:bookmarkEnd w:id="6"/>
    </w:p>
    <w:bookmarkEnd w:id="7"/>
    <w:bookmarkEnd w:id="8"/>
    <w:p w14:paraId="59FAA786">
      <w:pPr>
        <w:numPr>
          <w:ilvl w:val="0"/>
          <w:numId w:val="21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点击菜单栏“部门信息查看”，查看部门信息及离校业务</w:t>
      </w:r>
    </w:p>
    <w:p w14:paraId="68E8F514">
      <w:pPr>
        <w:numPr>
          <w:ilvl w:val="0"/>
          <w:numId w:val="21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确认无误后点击“开启办理业务”，否则无法办理业务</w:t>
      </w:r>
    </w:p>
    <w:p w14:paraId="3DBCF164">
      <w:pPr>
        <w:numPr>
          <w:ilvl w:val="0"/>
          <w:numId w:val="0"/>
        </w:numPr>
        <w:bidi w:val="0"/>
        <w:spacing w:line="360" w:lineRule="auto"/>
      </w:pPr>
      <w:r>
        <w:rPr>
          <w:rFonts w:hint="default"/>
          <w:sz w:val="24"/>
          <w:szCs w:val="24"/>
          <w:lang w:val="en-US" w:eastAsia="zh-CN"/>
        </w:rPr>
        <w:drawing>
          <wp:inline distT="0" distB="0" distL="114300" distR="114300">
            <wp:extent cx="5272405" cy="2268855"/>
            <wp:effectExtent l="0" t="0" r="10795" b="4445"/>
            <wp:docPr id="13" name="图片 13" descr="J4YWEDX69UKS2J%M~AO)7T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J4YWEDX69UKS2J%M~AO)7TB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6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15937">
      <w:pPr>
        <w:bidi w:val="0"/>
        <w:spacing w:line="360" w:lineRule="auto"/>
        <w:rPr>
          <w:rFonts w:hint="default"/>
          <w:lang w:val="en-US" w:eastAsia="zh-CN"/>
        </w:rPr>
      </w:pPr>
    </w:p>
    <w:p w14:paraId="36097D58">
      <w:pPr>
        <w:pStyle w:val="4"/>
        <w:shd w:val="clear" w:fill="D1E0F7" w:themeFill="accent1" w:themeFillTint="32"/>
        <w:bidi w:val="0"/>
        <w:spacing w:line="240" w:lineRule="auto"/>
        <w:rPr>
          <w:rFonts w:hint="default"/>
          <w:color w:val="1A4B9B" w:themeColor="accent1" w:themeShade="BF"/>
          <w:sz w:val="36"/>
          <w:szCs w:val="36"/>
          <w:lang w:val="en-US" w:eastAsia="zh-CN"/>
        </w:rPr>
      </w:pPr>
      <w:bookmarkStart w:id="9" w:name="_Toc27404"/>
      <w:r>
        <w:rPr>
          <w:rFonts w:hint="eastAsia"/>
          <w:color w:val="1A4B9B" w:themeColor="accent1" w:themeShade="BF"/>
          <w:sz w:val="36"/>
          <w:szCs w:val="36"/>
          <w:lang w:val="en-US" w:eastAsia="zh-CN"/>
        </w:rPr>
        <w:t>办理学生离校业务</w:t>
      </w:r>
      <w:bookmarkEnd w:id="9"/>
    </w:p>
    <w:tbl>
      <w:tblPr>
        <w:tblStyle w:val="89"/>
        <w:tblW w:w="0" w:type="auto"/>
        <w:tblInd w:w="11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96"/>
      </w:tblGrid>
      <w:tr w14:paraId="5AA412A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</w:tcPr>
          <w:p w14:paraId="7B659355">
            <w:pPr>
              <w:numPr>
                <w:ilvl w:val="0"/>
                <w:numId w:val="22"/>
              </w:numPr>
              <w:bidi w:val="0"/>
              <w:spacing w:line="360" w:lineRule="auto"/>
              <w:ind w:left="0" w:leftChars="0" w:firstLine="240" w:firstLineChars="100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instrText xml:space="preserve"> HYPERLINK \l "_如何单个办理学生离校业务？" </w:instrText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如何单个办理学生离校业务？</w:t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end"/>
            </w:r>
          </w:p>
          <w:p w14:paraId="12CD9137">
            <w:pPr>
              <w:numPr>
                <w:ilvl w:val="0"/>
                <w:numId w:val="22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instrText xml:space="preserve"> HYPERLINK \l "_如何批量办理学生离校业务？" </w:instrText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如何</w:t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批量办理、撤销学生离校业务</w:t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？</w:t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end"/>
            </w:r>
          </w:p>
          <w:p w14:paraId="43991B3C">
            <w:pPr>
              <w:numPr>
                <w:ilvl w:val="0"/>
                <w:numId w:val="22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instrText xml:space="preserve"> HYPERLINK \l "_如何导入学生离校业务办理情况？" </w:instrText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如何</w:t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导入学生离校业务办理情况</w:t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？</w:t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end"/>
            </w:r>
          </w:p>
          <w:p w14:paraId="77807E31">
            <w:pPr>
              <w:numPr>
                <w:ilvl w:val="0"/>
                <w:numId w:val="22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instrText xml:space="preserve"> HYPERLINK \l "_如何在移动端办理离校业务？" </w:instrText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如何</w:t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在移动端办理离校业务</w:t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？</w:t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end"/>
            </w:r>
          </w:p>
        </w:tc>
      </w:tr>
    </w:tbl>
    <w:p w14:paraId="5091CEF2">
      <w:pPr>
        <w:spacing w:line="360" w:lineRule="auto"/>
      </w:pPr>
    </w:p>
    <w:p w14:paraId="444E9538">
      <w:pPr>
        <w:pStyle w:val="5"/>
        <w:numPr>
          <w:ilvl w:val="0"/>
          <w:numId w:val="23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10" w:name="_Toc20952"/>
      <w:bookmarkStart w:id="11" w:name="_如何导入学生基本信息？"/>
      <w:bookmarkStart w:id="12" w:name="_如何单个办理学生离校业务？"/>
      <w:r>
        <w:rPr>
          <w:rFonts w:hint="eastAsia"/>
          <w:color w:val="1A4B9B" w:themeColor="accent1" w:themeShade="BF"/>
          <w:lang w:val="en-US" w:eastAsia="zh-CN"/>
        </w:rPr>
        <w:t>如何单个办理学生离校业务？</w:t>
      </w:r>
      <w:bookmarkEnd w:id="10"/>
    </w:p>
    <w:bookmarkEnd w:id="11"/>
    <w:bookmarkEnd w:id="12"/>
    <w:p w14:paraId="19E60122">
      <w:pPr>
        <w:numPr>
          <w:ilvl w:val="0"/>
          <w:numId w:val="24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点击菜单栏“离校事项办理”，查询学生</w:t>
      </w:r>
    </w:p>
    <w:p w14:paraId="02C3D3D9">
      <w:pPr>
        <w:numPr>
          <w:ilvl w:val="0"/>
          <w:numId w:val="24"/>
        </w:numPr>
        <w:bidi w:val="0"/>
        <w:spacing w:line="360" w:lineRule="auto"/>
        <w:ind w:left="0" w:leftChars="0" w:firstLine="40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选择离校批次，勾选该生已办理业务</w:t>
      </w:r>
    </w:p>
    <w:p w14:paraId="2F9F4D2A">
      <w:pPr>
        <w:numPr>
          <w:ilvl w:val="0"/>
          <w:numId w:val="24"/>
        </w:numPr>
        <w:bidi w:val="0"/>
        <w:spacing w:line="360" w:lineRule="auto"/>
        <w:ind w:left="0" w:leftChars="0" w:firstLine="40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点击“学生办理情况一览”查看该生业务办理情况</w:t>
      </w:r>
    </w:p>
    <w:p w14:paraId="1F34AAE4">
      <w:pPr>
        <w:numPr>
          <w:ilvl w:val="0"/>
          <w:numId w:val="24"/>
        </w:numPr>
        <w:bidi w:val="0"/>
        <w:spacing w:line="360" w:lineRule="auto"/>
        <w:ind w:left="0" w:leftChars="0" w:firstLine="40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点击“保存业务办理情况”</w:t>
      </w:r>
    </w:p>
    <w:p w14:paraId="3D43CF71">
      <w:pPr>
        <w:spacing w:line="360" w:lineRule="auto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0975" cy="2236470"/>
            <wp:effectExtent l="0" t="0" r="9525" b="11430"/>
            <wp:docPr id="16" name="图片 16" descr="]4]HO9EZ5]}E[006EG7H_[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]4]HO9EZ5]}E[006EG7H_[N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23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8DE60">
      <w:pPr>
        <w:spacing w:line="360" w:lineRule="auto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150" cy="2310765"/>
            <wp:effectExtent l="0" t="0" r="6350" b="635"/>
            <wp:docPr id="17" name="图片 17" descr="PPW)2YB@C{MGR`J2874R~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PPW)2YB@C{MGR`J2874R~B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1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3D17E">
      <w:pPr>
        <w:spacing w:line="360" w:lineRule="auto"/>
        <w:ind w:left="0" w:leftChars="0" w:firstLine="0" w:firstLineChars="0"/>
        <w:rPr>
          <w:rFonts w:hint="default"/>
          <w:lang w:val="en-US" w:eastAsia="zh-CN"/>
        </w:rPr>
      </w:pPr>
    </w:p>
    <w:p w14:paraId="13A257DF">
      <w:pPr>
        <w:pStyle w:val="5"/>
        <w:numPr>
          <w:ilvl w:val="0"/>
          <w:numId w:val="23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13" w:name="_Toc5253"/>
      <w:bookmarkStart w:id="14" w:name="_如何导入学生照片？"/>
      <w:bookmarkStart w:id="15" w:name="_如何批量办理学生离校业务？"/>
      <w:r>
        <w:rPr>
          <w:rFonts w:hint="eastAsia"/>
          <w:color w:val="1A4B9B" w:themeColor="accent1" w:themeShade="BF"/>
          <w:lang w:val="en-US" w:eastAsia="zh-CN"/>
        </w:rPr>
        <w:t>如何批量办理、撤销学生离校业务？</w:t>
      </w:r>
      <w:bookmarkEnd w:id="13"/>
    </w:p>
    <w:bookmarkEnd w:id="14"/>
    <w:bookmarkEnd w:id="15"/>
    <w:p w14:paraId="2C1D0506">
      <w:pPr>
        <w:numPr>
          <w:ilvl w:val="0"/>
          <w:numId w:val="25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点击菜单栏“事项批量办理”，查询学生业务</w:t>
      </w:r>
    </w:p>
    <w:p w14:paraId="2ECD9C00">
      <w:pPr>
        <w:numPr>
          <w:ilvl w:val="0"/>
          <w:numId w:val="25"/>
        </w:numPr>
        <w:bidi w:val="0"/>
        <w:spacing w:line="360" w:lineRule="auto"/>
        <w:ind w:left="0" w:leftChars="0" w:firstLine="400" w:firstLineChars="0"/>
      </w:pPr>
      <w:r>
        <w:rPr>
          <w:rFonts w:hint="eastAsia"/>
          <w:lang w:val="en-US" w:eastAsia="zh-CN"/>
        </w:rPr>
        <w:t>勾选学生业务</w:t>
      </w:r>
    </w:p>
    <w:p w14:paraId="60B0B924">
      <w:pPr>
        <w:numPr>
          <w:ilvl w:val="0"/>
          <w:numId w:val="25"/>
        </w:numPr>
        <w:bidi w:val="0"/>
        <w:spacing w:line="360" w:lineRule="auto"/>
        <w:ind w:left="0" w:leftChars="0" w:firstLine="400" w:firstLineChars="0"/>
      </w:pPr>
      <w:r>
        <w:rPr>
          <w:rFonts w:hint="eastAsia"/>
          <w:lang w:val="en-US" w:eastAsia="zh-CN"/>
        </w:rPr>
        <w:t>点击“批量办理”办理学生业务，点击“批量撤销”撤销办理</w:t>
      </w:r>
    </w:p>
    <w:p w14:paraId="31E80AB8">
      <w:pPr>
        <w:numPr>
          <w:ilvl w:val="0"/>
          <w:numId w:val="0"/>
        </w:numPr>
        <w:bidi w:val="0"/>
        <w:spacing w:line="360" w:lineRule="auto"/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5266690" cy="2342515"/>
            <wp:effectExtent l="0" t="0" r="6350" b="4445"/>
            <wp:docPr id="4" name="图片 4" descr="c422956f033cc13c617a4914b5dfa5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422956f033cc13c617a4914b5dfa51b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73A21">
      <w:pPr>
        <w:bidi w:val="0"/>
        <w:spacing w:line="360" w:lineRule="auto"/>
        <w:ind w:left="0" w:leftChars="0" w:firstLine="0" w:firstLineChars="0"/>
        <w:rPr>
          <w:rFonts w:hint="default"/>
          <w:lang w:val="en-US" w:eastAsia="zh-CN"/>
        </w:rPr>
      </w:pPr>
    </w:p>
    <w:p w14:paraId="038D4E9D">
      <w:pPr>
        <w:pStyle w:val="5"/>
        <w:numPr>
          <w:ilvl w:val="0"/>
          <w:numId w:val="23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16" w:name="_Toc16765"/>
      <w:bookmarkStart w:id="17" w:name="_如何导入学生离校业务办理情况？"/>
      <w:r>
        <w:rPr>
          <w:rFonts w:hint="eastAsia"/>
          <w:color w:val="1A4B9B" w:themeColor="accent1" w:themeShade="BF"/>
          <w:lang w:val="en-US" w:eastAsia="zh-CN"/>
        </w:rPr>
        <w:t>如何导入学生离校业务办理情况？</w:t>
      </w:r>
      <w:bookmarkEnd w:id="16"/>
    </w:p>
    <w:bookmarkEnd w:id="17"/>
    <w:p w14:paraId="3D634247">
      <w:pPr>
        <w:numPr>
          <w:ilvl w:val="0"/>
          <w:numId w:val="26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点击菜单栏“事项批量办理”，点击“导入业务办理”</w:t>
      </w:r>
    </w:p>
    <w:p w14:paraId="7640C4D6">
      <w:pPr>
        <w:numPr>
          <w:ilvl w:val="0"/>
          <w:numId w:val="26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点击“我要下载模板”</w:t>
      </w:r>
    </w:p>
    <w:p w14:paraId="6B1867A5">
      <w:pPr>
        <w:numPr>
          <w:ilvl w:val="0"/>
          <w:numId w:val="26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点击“下载模板”</w:t>
      </w:r>
    </w:p>
    <w:p w14:paraId="3A22B5B9">
      <w:pPr>
        <w:numPr>
          <w:ilvl w:val="0"/>
          <w:numId w:val="26"/>
        </w:numPr>
        <w:bidi w:val="0"/>
        <w:spacing w:line="360" w:lineRule="auto"/>
        <w:ind w:left="0" w:leftChars="0" w:firstLine="400" w:firstLineChars="0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根据要求填写学生数据并保存文件</w:t>
      </w:r>
    </w:p>
    <w:p w14:paraId="48952002">
      <w:pPr>
        <w:numPr>
          <w:ilvl w:val="0"/>
          <w:numId w:val="26"/>
        </w:numPr>
        <w:bidi w:val="0"/>
        <w:spacing w:line="360" w:lineRule="auto"/>
        <w:ind w:left="0" w:leftChars="0" w:firstLine="40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点击“上传文件”，上传上一步填写好的文件</w:t>
      </w:r>
    </w:p>
    <w:p w14:paraId="56C551AE">
      <w:pPr>
        <w:numPr>
          <w:ilvl w:val="0"/>
          <w:numId w:val="26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文件状态为“√”表示上传完成</w:t>
      </w:r>
    </w:p>
    <w:p w14:paraId="4922A731">
      <w:pPr>
        <w:numPr>
          <w:ilvl w:val="0"/>
          <w:numId w:val="26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选择离校批次，点击“下一步”</w:t>
      </w:r>
    </w:p>
    <w:p w14:paraId="18C98170">
      <w:pPr>
        <w:numPr>
          <w:ilvl w:val="0"/>
          <w:numId w:val="26"/>
        </w:numPr>
        <w:bidi w:val="0"/>
        <w:spacing w:line="360" w:lineRule="auto"/>
        <w:ind w:left="0" w:leftChars="0" w:firstLine="400" w:firstLineChars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进行字段匹配，若未匹配成功需要在“excel字段”列进行手动选择，必填字段均为“已匹配”后点击“下一步”</w:t>
      </w:r>
    </w:p>
    <w:p w14:paraId="58C2A017">
      <w:pPr>
        <w:numPr>
          <w:ilvl w:val="0"/>
          <w:numId w:val="26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若存在校验不通过的数据，点击“导出错误数据”即导出错误数据，可进行重新编辑上传</w:t>
      </w:r>
    </w:p>
    <w:p w14:paraId="3060997B">
      <w:pPr>
        <w:numPr>
          <w:ilvl w:val="0"/>
          <w:numId w:val="26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点击“确认导入”</w:t>
      </w:r>
    </w:p>
    <w:p w14:paraId="30EEC223">
      <w:pPr>
        <w:numPr>
          <w:ilvl w:val="0"/>
          <w:numId w:val="26"/>
        </w:numPr>
        <w:bidi w:val="0"/>
        <w:spacing w:line="360" w:lineRule="auto"/>
        <w:ind w:left="0" w:leftChars="0" w:firstLine="400" w:firstLineChars="0"/>
      </w:pPr>
      <w:r>
        <w:rPr>
          <w:rFonts w:hint="eastAsia"/>
          <w:sz w:val="24"/>
          <w:szCs w:val="24"/>
          <w:lang w:val="en-US" w:eastAsia="zh-CN"/>
        </w:rPr>
        <w:t>校验通过的数据已导入系统，点击“完成”返回到列表页</w:t>
      </w:r>
    </w:p>
    <w:p w14:paraId="09FAAA6F">
      <w:pPr>
        <w:numPr>
          <w:ilvl w:val="0"/>
          <w:numId w:val="0"/>
        </w:numPr>
        <w:bidi w:val="0"/>
        <w:spacing w:line="360" w:lineRule="auto"/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5264150" cy="2325370"/>
            <wp:effectExtent l="0" t="0" r="6350" b="11430"/>
            <wp:docPr id="12" name="图片 12" descr="`IUXV8(`BUH%8GRN3{80H@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`IUXV8(`BUH%8GRN3{80H@O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25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9C824">
      <w:pPr>
        <w:numPr>
          <w:ilvl w:val="0"/>
          <w:numId w:val="0"/>
        </w:numPr>
        <w:bidi w:val="0"/>
        <w:spacing w:line="360" w:lineRule="auto"/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5266690" cy="2296795"/>
            <wp:effectExtent l="0" t="0" r="3810" b="1905"/>
            <wp:docPr id="14" name="图片 14" descr="ARGC8PZJD~KOF(H_5[OJW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ARGC8PZJD~KOF(H_5[OJWFE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9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517DD">
      <w:pPr>
        <w:numPr>
          <w:ilvl w:val="0"/>
          <w:numId w:val="0"/>
        </w:numPr>
        <w:bidi w:val="0"/>
        <w:spacing w:line="360" w:lineRule="auto"/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5272405" cy="2276475"/>
            <wp:effectExtent l="0" t="0" r="10795" b="9525"/>
            <wp:docPr id="15" name="图片 15" descr="KXG%MBBT}%67W)FK_6]5`{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KXG%MBBT}%67W)FK_6]5`{O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CF013">
      <w:pPr>
        <w:numPr>
          <w:ilvl w:val="0"/>
          <w:numId w:val="0"/>
        </w:numPr>
        <w:bidi w:val="0"/>
        <w:spacing w:line="360" w:lineRule="auto"/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5262245" cy="1950085"/>
            <wp:effectExtent l="0" t="0" r="8255" b="5715"/>
            <wp:docPr id="19" name="图片 19" descr="T_G]I@LZ4WF{0U](Y0]}0)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T_G]I@LZ4WF{0U](Y0]}0)E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95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9CCDF">
      <w:pPr>
        <w:numPr>
          <w:ilvl w:val="0"/>
          <w:numId w:val="0"/>
        </w:numPr>
        <w:bidi w:val="0"/>
        <w:spacing w:line="360" w:lineRule="auto"/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5269230" cy="2312035"/>
            <wp:effectExtent l="0" t="0" r="1270" b="12065"/>
            <wp:docPr id="21" name="图片 21" descr="I`IIT{NKN8[Z7`~$]MR~HJ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I`IIT{NKN8[Z7`~$]MR~HJ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12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FA378">
      <w:pPr>
        <w:numPr>
          <w:ilvl w:val="0"/>
          <w:numId w:val="0"/>
        </w:numPr>
        <w:bidi w:val="0"/>
        <w:spacing w:line="360" w:lineRule="auto"/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5272405" cy="2284730"/>
            <wp:effectExtent l="0" t="0" r="10795" b="1270"/>
            <wp:docPr id="22" name="图片 22" descr="7]AHTTHYT~_{GN80%BHM1V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7]AHTTHYT~_{GN80%BHM1VS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8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25D70">
      <w:pPr>
        <w:numPr>
          <w:ilvl w:val="0"/>
          <w:numId w:val="0"/>
        </w:numPr>
        <w:bidi w:val="0"/>
        <w:spacing w:line="360" w:lineRule="auto"/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5272405" cy="2297430"/>
            <wp:effectExtent l="0" t="0" r="10795" b="1270"/>
            <wp:docPr id="23" name="图片 23" descr="AOQ9L7Y%NF{K[%]3ZA[3)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AOQ9L7Y%NF{K[%]3ZA[3)9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9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53820">
      <w:pPr>
        <w:numPr>
          <w:ilvl w:val="0"/>
          <w:numId w:val="0"/>
        </w:numPr>
        <w:bidi w:val="0"/>
        <w:spacing w:line="360" w:lineRule="auto"/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5266690" cy="2316480"/>
            <wp:effectExtent l="0" t="0" r="3810" b="7620"/>
            <wp:docPr id="24" name="图片 24" descr="Q0Y)`KW(){6O7({X)K]42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Q0Y)`KW(){6O7({X)K]421D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1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5FE55">
      <w:pPr>
        <w:bidi w:val="0"/>
        <w:spacing w:line="360" w:lineRule="auto"/>
        <w:ind w:left="0" w:leftChars="0" w:firstLine="0" w:firstLineChars="0"/>
        <w:rPr>
          <w:rFonts w:hint="default"/>
          <w:lang w:val="en-US" w:eastAsia="zh-CN"/>
        </w:rPr>
      </w:pPr>
    </w:p>
    <w:p w14:paraId="0AC95D97">
      <w:pPr>
        <w:pStyle w:val="5"/>
        <w:numPr>
          <w:ilvl w:val="0"/>
          <w:numId w:val="23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18" w:name="_Toc3340"/>
      <w:bookmarkStart w:id="19" w:name="_如何在移动端办理离校业务？"/>
      <w:r>
        <w:rPr>
          <w:rFonts w:hint="eastAsia"/>
          <w:color w:val="1A4B9B" w:themeColor="accent1" w:themeShade="BF"/>
          <w:lang w:val="en-US" w:eastAsia="zh-CN"/>
        </w:rPr>
        <w:t>如何在移动端办理离校业务？</w:t>
      </w:r>
      <w:bookmarkEnd w:id="18"/>
    </w:p>
    <w:bookmarkEnd w:id="19"/>
    <w:p w14:paraId="65312572">
      <w:pPr>
        <w:numPr>
          <w:ilvl w:val="0"/>
          <w:numId w:val="27"/>
        </w:numPr>
        <w:bidi w:val="0"/>
        <w:spacing w:line="360" w:lineRule="auto"/>
        <w:ind w:left="0" w:leftChars="0" w:firstLine="40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点击“扫码办理”，扫描学生的二维码办理业务</w:t>
      </w:r>
    </w:p>
    <w:p w14:paraId="64575FD9">
      <w:pPr>
        <w:numPr>
          <w:ilvl w:val="0"/>
          <w:numId w:val="27"/>
        </w:numPr>
        <w:bidi w:val="0"/>
        <w:spacing w:line="360" w:lineRule="auto"/>
        <w:ind w:left="0" w:leftChars="0" w:firstLine="40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点击“搜索办理”，查询学生、勾选学生后点击“批量办理”</w:t>
      </w:r>
    </w:p>
    <w:p w14:paraId="6C3F7CD2">
      <w:pPr>
        <w:bidi w:val="0"/>
        <w:spacing w:line="360" w:lineRule="auto"/>
        <w:ind w:left="0" w:leftChars="0" w:firstLine="0" w:firstLineChars="0"/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3675" cy="4661535"/>
            <wp:effectExtent l="0" t="0" r="9525" b="12065"/>
            <wp:docPr id="27" name="图片 27" descr="JJ]4UT]$_8GL2E8B}`[2$~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JJ]4UT]$_8GL2E8B}`[2$~I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66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A9032">
      <w:pPr>
        <w:bidi w:val="0"/>
        <w:spacing w:line="360" w:lineRule="auto"/>
        <w:ind w:left="0" w:leftChars="0" w:firstLine="0" w:firstLineChars="0"/>
        <w:rPr>
          <w:rFonts w:hint="default"/>
          <w:lang w:val="en-US" w:eastAsia="zh-CN"/>
        </w:rPr>
      </w:pPr>
    </w:p>
    <w:p w14:paraId="5EBF7FC3">
      <w:pPr>
        <w:pStyle w:val="4"/>
        <w:shd w:val="clear" w:fill="D1E0F7" w:themeFill="accent1" w:themeFillTint="32"/>
        <w:bidi w:val="0"/>
        <w:spacing w:line="240" w:lineRule="auto"/>
        <w:rPr>
          <w:rFonts w:hint="default"/>
          <w:color w:val="1A4B9B" w:themeColor="accent1" w:themeShade="BF"/>
          <w:sz w:val="36"/>
          <w:szCs w:val="36"/>
          <w:lang w:val="en-US" w:eastAsia="zh-CN"/>
        </w:rPr>
      </w:pPr>
      <w:bookmarkStart w:id="20" w:name="_Toc24233"/>
      <w:r>
        <w:rPr>
          <w:rFonts w:hint="eastAsia"/>
          <w:color w:val="1A4B9B" w:themeColor="accent1" w:themeShade="BF"/>
          <w:sz w:val="36"/>
          <w:szCs w:val="36"/>
          <w:lang w:val="en-US" w:eastAsia="zh-CN"/>
        </w:rPr>
        <w:t>学生办理情况</w:t>
      </w:r>
      <w:bookmarkEnd w:id="20"/>
    </w:p>
    <w:tbl>
      <w:tblPr>
        <w:tblStyle w:val="89"/>
        <w:tblW w:w="0" w:type="auto"/>
        <w:tblInd w:w="11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96"/>
      </w:tblGrid>
      <w:tr w14:paraId="1F8629B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296" w:type="dxa"/>
          </w:tcPr>
          <w:p w14:paraId="525878CE">
            <w:pPr>
              <w:numPr>
                <w:ilvl w:val="0"/>
                <w:numId w:val="28"/>
              </w:numPr>
              <w:bidi w:val="0"/>
              <w:spacing w:line="360" w:lineRule="auto"/>
              <w:ind w:left="0" w:leftChars="0" w:firstLine="240" w:firstLineChars="100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instrText xml:space="preserve"> HYPERLINK \l "_如何查询学生离校业务办理情况？" </w:instrText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如何查询学生离校业务办理情况？</w:t>
            </w:r>
            <w:r>
              <w:rPr>
                <w:rFonts w:hint="eastAsia"/>
                <w:color w:val="auto"/>
                <w:u w:val="none"/>
                <w:vertAlign w:val="baseline"/>
                <w:lang w:val="en-US" w:eastAsia="zh-CN"/>
              </w:rPr>
              <w:fldChar w:fldCharType="end"/>
            </w:r>
          </w:p>
          <w:p w14:paraId="1B6265B5">
            <w:pPr>
              <w:numPr>
                <w:ilvl w:val="0"/>
                <w:numId w:val="28"/>
              </w:numPr>
              <w:bidi w:val="0"/>
              <w:spacing w:line="360" w:lineRule="auto"/>
              <w:ind w:left="0" w:leftChars="0" w:firstLine="240" w:firstLineChars="100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begin"/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instrText xml:space="preserve"> HYPERLINK \l "_如何导出学生离校业务办理情况？" </w:instrText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separate"/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如何</w:t>
            </w:r>
            <w:r>
              <w:rPr>
                <w:rStyle w:val="235"/>
                <w:rFonts w:hint="eastAsia"/>
                <w:vertAlign w:val="baseline"/>
                <w:lang w:val="en-US" w:eastAsia="zh-CN"/>
              </w:rPr>
              <w:t>导出学生离校业务办理情况</w:t>
            </w:r>
            <w:r>
              <w:rPr>
                <w:rStyle w:val="235"/>
                <w:rFonts w:hint="default"/>
                <w:vertAlign w:val="baseline"/>
                <w:lang w:val="en-US" w:eastAsia="zh-CN"/>
              </w:rPr>
              <w:t>？</w:t>
            </w:r>
            <w:r>
              <w:rPr>
                <w:rFonts w:hint="default"/>
                <w:color w:val="auto"/>
                <w:u w:val="none"/>
                <w:vertAlign w:val="baseline"/>
                <w:lang w:val="en-US" w:eastAsia="zh-CN"/>
              </w:rPr>
              <w:fldChar w:fldCharType="end"/>
            </w:r>
          </w:p>
        </w:tc>
      </w:tr>
    </w:tbl>
    <w:p w14:paraId="1B1E3B23">
      <w:pPr>
        <w:bidi w:val="0"/>
        <w:spacing w:line="360" w:lineRule="auto"/>
        <w:ind w:left="0" w:leftChars="0" w:firstLine="0" w:firstLineChars="0"/>
        <w:rPr>
          <w:rFonts w:hint="default"/>
          <w:lang w:val="en-US" w:eastAsia="zh-CN"/>
        </w:rPr>
      </w:pPr>
    </w:p>
    <w:p w14:paraId="36C96562">
      <w:pPr>
        <w:pStyle w:val="5"/>
        <w:numPr>
          <w:ilvl w:val="0"/>
          <w:numId w:val="29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21" w:name="_Toc2531"/>
      <w:bookmarkStart w:id="22" w:name="_如何查询学生离校业务办理情况？"/>
      <w:r>
        <w:rPr>
          <w:rFonts w:hint="eastAsia"/>
          <w:color w:val="1A4B9B" w:themeColor="accent1" w:themeShade="BF"/>
          <w:lang w:val="en-US" w:eastAsia="zh-CN"/>
        </w:rPr>
        <w:t>如何查询学生离校业务办理情况？</w:t>
      </w:r>
      <w:bookmarkEnd w:id="21"/>
    </w:p>
    <w:bookmarkEnd w:id="22"/>
    <w:p w14:paraId="4D9F0EEA">
      <w:pPr>
        <w:numPr>
          <w:ilvl w:val="0"/>
          <w:numId w:val="30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点击菜单栏“学生办理情况”，设置查询条件并点击“查询”</w:t>
      </w:r>
    </w:p>
    <w:p w14:paraId="7BB10BAD">
      <w:pPr>
        <w:numPr>
          <w:ilvl w:val="0"/>
          <w:numId w:val="30"/>
        </w:numPr>
        <w:bidi w:val="0"/>
        <w:spacing w:line="360" w:lineRule="auto"/>
        <w:ind w:left="0" w:leftChars="0" w:firstLine="400" w:firstLineChars="0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lang w:val="en-US" w:eastAsia="zh-CN"/>
        </w:rPr>
        <w:t>点击“详情”查看学生办理情况</w:t>
      </w:r>
    </w:p>
    <w:p w14:paraId="40F57C4E">
      <w:pPr>
        <w:bidi w:val="0"/>
        <w:spacing w:line="360" w:lineRule="auto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865" cy="2336800"/>
            <wp:effectExtent l="0" t="0" r="635" b="0"/>
            <wp:docPr id="28" name="图片 28" descr="3HK]4)9RGUM3)XHX7P6$G[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3HK]4)9RGUM3)XHX7P6$G[F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840E7">
      <w:pPr>
        <w:bidi w:val="0"/>
        <w:spacing w:line="360" w:lineRule="auto"/>
        <w:ind w:left="0" w:leftChars="0" w:firstLine="0" w:firstLineChars="0"/>
        <w:rPr>
          <w:rFonts w:hint="default"/>
          <w:lang w:val="en-US" w:eastAsia="zh-CN"/>
        </w:rPr>
      </w:pPr>
    </w:p>
    <w:p w14:paraId="372A9F7B">
      <w:pPr>
        <w:pStyle w:val="5"/>
        <w:numPr>
          <w:ilvl w:val="0"/>
          <w:numId w:val="29"/>
        </w:numPr>
        <w:bidi w:val="0"/>
        <w:spacing w:line="360" w:lineRule="auto"/>
        <w:ind w:left="480" w:leftChars="0" w:hanging="240" w:firstLineChars="0"/>
        <w:rPr>
          <w:rFonts w:hint="default"/>
          <w:color w:val="1A4B9B" w:themeColor="accent1" w:themeShade="BF"/>
          <w:lang w:val="en-US" w:eastAsia="zh-CN"/>
        </w:rPr>
      </w:pPr>
      <w:bookmarkStart w:id="23" w:name="_Toc12595"/>
      <w:bookmarkStart w:id="24" w:name="_如何导出学生离校业务办理情况？"/>
      <w:r>
        <w:rPr>
          <w:rFonts w:hint="eastAsia"/>
          <w:color w:val="1A4B9B" w:themeColor="accent1" w:themeShade="BF"/>
          <w:lang w:val="en-US" w:eastAsia="zh-CN"/>
        </w:rPr>
        <w:t>如何导出学生离校业务办理情况？</w:t>
      </w:r>
      <w:bookmarkEnd w:id="23"/>
    </w:p>
    <w:bookmarkEnd w:id="24"/>
    <w:p w14:paraId="0607A9D8">
      <w:pPr>
        <w:numPr>
          <w:ilvl w:val="0"/>
          <w:numId w:val="31"/>
        </w:numPr>
        <w:bidi w:val="0"/>
        <w:spacing w:line="360" w:lineRule="auto"/>
        <w:ind w:left="0" w:leftChars="0" w:firstLine="40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点击菜单栏“学生办理情况”，点击“导出数据”</w:t>
      </w:r>
    </w:p>
    <w:p w14:paraId="76349EE8">
      <w:pPr>
        <w:numPr>
          <w:ilvl w:val="0"/>
          <w:numId w:val="31"/>
        </w:numPr>
        <w:bidi w:val="0"/>
        <w:spacing w:line="360" w:lineRule="auto"/>
        <w:ind w:left="0" w:leftChars="0" w:firstLine="40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下载到本地查看</w:t>
      </w:r>
    </w:p>
    <w:p w14:paraId="1A622805">
      <w:pPr>
        <w:numPr>
          <w:ilvl w:val="0"/>
          <w:numId w:val="0"/>
        </w:numPr>
        <w:bidi w:val="0"/>
        <w:spacing w:line="360" w:lineRule="auto"/>
        <w:rPr>
          <w:rFonts w:hint="default"/>
          <w:lang w:val="en-US"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5272405" cy="2290445"/>
            <wp:effectExtent l="0" t="0" r="10795" b="8255"/>
            <wp:docPr id="25" name="图片 25" descr="KD4%T7LEH39I~M%$O56G3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KD4%T7LEH39I~M%$O56G3SS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9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4EE97">
      <w:pPr>
        <w:bidi w:val="0"/>
        <w:spacing w:line="360" w:lineRule="auto"/>
        <w:ind w:left="0" w:leftChars="0" w:firstLine="0" w:firstLineChars="0"/>
        <w:rPr>
          <w:rFonts w:hint="default"/>
          <w:lang w:val="en-US" w:eastAsia="zh-CN"/>
        </w:rPr>
      </w:pPr>
    </w:p>
    <w:p w14:paraId="36DCAF4A">
      <w:pPr>
        <w:spacing w:line="360" w:lineRule="auto"/>
      </w:pPr>
    </w:p>
    <w:sectPr>
      <w:headerReference r:id="rId5" w:type="default"/>
      <w:footerReference r:id="rId6" w:type="default"/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 w:start="1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汉仪文黑-55简">
    <w:panose1 w:val="00020600040101010101"/>
    <w:charset w:val="86"/>
    <w:family w:val="roman"/>
    <w:pitch w:val="default"/>
    <w:sig w:usb0="A00002BF" w:usb1="1ACF7CFA" w:usb2="00000016" w:usb3="00000000" w:csb0="0004009F" w:csb1="DFD7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汉仪文黑-85W">
    <w:panose1 w:val="00020600040101010101"/>
    <w:charset w:val="86"/>
    <w:family w:val="roman"/>
    <w:pitch w:val="default"/>
    <w:sig w:usb0="A00002BF" w:usb1="1ACF7CFA" w:usb2="00000016" w:usb3="00000000" w:csb0="0004009F" w:csb1="DFD7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汉仪中黑简">
    <w:panose1 w:val="02010600000101010101"/>
    <w:charset w:val="86"/>
    <w:family w:val="auto"/>
    <w:pitch w:val="default"/>
    <w:sig w:usb0="00000001" w:usb1="080E0800" w:usb2="00000002" w:usb3="00000000" w:csb0="00040000" w:csb1="00000000"/>
  </w:font>
  <w:font w:name="MiSans">
    <w:panose1 w:val="00000500000000000000"/>
    <w:charset w:val="86"/>
    <w:family w:val="auto"/>
    <w:pitch w:val="default"/>
    <w:sig w:usb0="00000001" w:usb1="0A0F1810" w:usb2="00000016" w:usb3="00000000" w:csb0="00040001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C7912D">
    <w:pPr>
      <w:pStyle w:val="55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293370"/>
              <wp:effectExtent l="0" t="0" r="0" b="0"/>
              <wp:wrapNone/>
              <wp:docPr id="7" name="文本框 7"/>
              <wp:cNvGraphicFramePr>
                <a:extLst xmlns:a="http://schemas.openxmlformats.org/drawingml/2006/main">
                  <a:ext uri="{7FBC4E63-A832-4D11-8238-D91031DB1400}">
                    <s:tag xmlns="http://www.wps.cn/officeDocument/2013/wpsCustomData" xmlns:s="http://www.wps.cn/officeDocument/2013/wpsCustomData">
                      <s:item s:name="docerheaderfootertag" s:val="pagenumfooter"/>
                    </s:tag>
                  </a:ext>
                </a:extLst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29337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6A9FA26">
                          <w:pPr>
                            <w:pStyle w:val="55"/>
                            <w:ind w:firstLine="420"/>
                            <w:rPr>
                              <w:sz w:val="21"/>
                              <w:szCs w:val="21"/>
                            </w:rPr>
                          </w:pPr>
                          <w:r>
                            <w:rPr>
                              <w:sz w:val="21"/>
                              <w:szCs w:val="21"/>
                            </w:rPr>
                            <w:t xml:space="preserve">— </w:t>
                          </w:r>
                          <w:r>
                            <w:rPr>
                              <w:sz w:val="21"/>
                              <w:szCs w:val="21"/>
                            </w:rPr>
                            <w:fldChar w:fldCharType="begin"/>
                          </w:r>
                          <w:r>
                            <w:rPr>
                              <w:sz w:val="21"/>
                              <w:szCs w:val="21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21"/>
                              <w:szCs w:val="21"/>
                            </w:rPr>
                            <w:fldChar w:fldCharType="separate"/>
                          </w:r>
                          <w:r>
                            <w:rPr>
                              <w:sz w:val="21"/>
                              <w:szCs w:val="21"/>
                            </w:rPr>
                            <w:t>1</w:t>
                          </w:r>
                          <w:r>
                            <w:rPr>
                              <w:sz w:val="21"/>
                              <w:szCs w:val="21"/>
                            </w:rPr>
                            <w:fldChar w:fldCharType="end"/>
                          </w:r>
                          <w:r>
                            <w:rPr>
                              <w:sz w:val="21"/>
                              <w:szCs w:val="21"/>
                            </w:rP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23.1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Cs29Li1AAAAAQBAAAPAAAAAAAAAAEAIAAAACIAAABkcnMvZG93bnJldi54bWxQSwEC&#10;FAAUAAAACACHTuJAWWhP8TECAABUBAAADgAAAAAAAAABACAAAAAjAQAAZHJzL2Uyb0RvYy54bWxQ&#10;SwUGAAAAAAYABgBZAQAAxgUAAAAA&#10;">
              <v:fill on="f" focussize="0,0"/>
              <v:stroke on="f" weight="0.5pt"/>
              <v:imagedata o:title=""/>
              <o:lock v:ext="edit" aspectratio="f"/>
              <v:textbox inset="0mm,0mm,0mm,0mm">
                <w:txbxContent>
                  <w:p w14:paraId="46A9FA26">
                    <w:pPr>
                      <w:pStyle w:val="55"/>
                      <w:ind w:firstLine="420"/>
                      <w:rPr>
                        <w:sz w:val="21"/>
                        <w:szCs w:val="21"/>
                      </w:rPr>
                    </w:pPr>
                    <w:r>
                      <w:rPr>
                        <w:sz w:val="21"/>
                        <w:szCs w:val="21"/>
                      </w:rPr>
                      <w:t xml:space="preserve">— </w:t>
                    </w:r>
                    <w:r>
                      <w:rPr>
                        <w:sz w:val="21"/>
                        <w:szCs w:val="21"/>
                      </w:rPr>
                      <w:fldChar w:fldCharType="begin"/>
                    </w:r>
                    <w:r>
                      <w:rPr>
                        <w:sz w:val="21"/>
                        <w:szCs w:val="21"/>
                      </w:rPr>
                      <w:instrText xml:space="preserve"> PAGE  \* MERGEFORMAT </w:instrText>
                    </w:r>
                    <w:r>
                      <w:rPr>
                        <w:sz w:val="21"/>
                        <w:szCs w:val="21"/>
                      </w:rPr>
                      <w:fldChar w:fldCharType="separate"/>
                    </w:r>
                    <w:r>
                      <w:rPr>
                        <w:sz w:val="21"/>
                        <w:szCs w:val="21"/>
                      </w:rPr>
                      <w:t>1</w:t>
                    </w:r>
                    <w:r>
                      <w:rPr>
                        <w:sz w:val="21"/>
                        <w:szCs w:val="21"/>
                      </w:rPr>
                      <w:fldChar w:fldCharType="end"/>
                    </w:r>
                    <w:r>
                      <w:rPr>
                        <w:sz w:val="21"/>
                        <w:szCs w:val="21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column">
                <wp:posOffset>-1132205</wp:posOffset>
              </wp:positionH>
              <wp:positionV relativeFrom="page">
                <wp:posOffset>10615295</wp:posOffset>
              </wp:positionV>
              <wp:extent cx="7545070" cy="76200"/>
              <wp:effectExtent l="0" t="0" r="11430" b="0"/>
              <wp:wrapNone/>
              <wp:docPr id="8" name="任意多边形: 形状 20"/>
              <wp:cNvGraphicFramePr>
                <a:extLst xmlns:a="http://schemas.openxmlformats.org/drawingml/2006/main">
                  <a:ext uri="{7FBC4E63-A832-4D11-8238-D91031DB1400}">
                    <s:tag xmlns="http://www.wps.cn/officeDocument/2013/wpsCustomData" xmlns:s="http://www.wps.cn/officeDocument/2013/wpsCustomData">
                      <s:item s:name="docerheaderfootertag" s:val="footer"/>
                    </s:tag>
                  </a:ext>
                </a:extLst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7545070" cy="76200"/>
                      </a:xfrm>
                      <a:custGeom>
                        <a:avLst/>
                        <a:gdLst>
                          <a:gd name="connsiteX0" fmla="*/ 0 w 5667375"/>
                          <a:gd name="connsiteY0" fmla="*/ 0 h 57150"/>
                          <a:gd name="connsiteX1" fmla="*/ 5667375 w 5667375"/>
                          <a:gd name="connsiteY1" fmla="*/ 0 h 57150"/>
                          <a:gd name="connsiteX2" fmla="*/ 5667375 w 5667375"/>
                          <a:gd name="connsiteY2" fmla="*/ 57150 h 57150"/>
                          <a:gd name="connsiteX3" fmla="*/ 0 w 5667375"/>
                          <a:gd name="connsiteY3" fmla="*/ 57150 h 57150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5667375" h="57150">
                            <a:moveTo>
                              <a:pt x="0" y="0"/>
                            </a:moveTo>
                            <a:lnTo>
                              <a:pt x="5667375" y="0"/>
                            </a:lnTo>
                            <a:lnTo>
                              <a:pt x="5667375" y="57150"/>
                            </a:lnTo>
                            <a:lnTo>
                              <a:pt x="0" y="57150"/>
                            </a:lnTo>
                            <a:close/>
                          </a:path>
                        </a:pathLst>
                      </a:custGeom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任意多边形: 形状 20" o:spid="_x0000_s1026" o:spt="100" style="position:absolute;left:0pt;flip:y;margin-left:-89.15pt;margin-top:835.85pt;height:6pt;width:594.1pt;mso-position-vertical-relative:page;z-index:-251656192;v-text-anchor:middle;mso-width-relative:page;mso-height-relative:page;" fillcolor="#D1E0F7 [660]" filled="t" stroked="f" coordsize="5667375,57150" o:gfxdata="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" path="m0,0l5667375,0,5667375,57150,0,57150xe">
              <v:path o:connectlocs="0,0;7545070,0;7545070,76200;0,76200" o:connectangles="0,0,0,0"/>
              <v:fill on="t" focussize="0,0"/>
              <v:stroke on="f" joinstyle="miter"/>
              <v:imagedata o:title=""/>
              <o:lock v:ext="edit" aspectratio="f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12" w:lineRule="auto"/>
        <w:ind w:firstLine="480"/>
      </w:pPr>
      <w:r>
        <w:separator/>
      </w:r>
    </w:p>
  </w:footnote>
  <w:footnote w:type="continuationSeparator" w:id="1">
    <w:p>
      <w:pPr>
        <w:spacing w:line="312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8D1217">
    <w:pPr>
      <w:pStyle w:val="57"/>
    </w:pPr>
    <w:r>
      <mc:AlternateContent>
        <mc:Choice Requires="wps">
          <w:drawing>
            <wp:anchor distT="0" distB="0" distL="114300" distR="114300" simplePos="0" relativeHeight="251662336" behindDoc="1" locked="0" layoutInCell="1" allowOverlap="1">
              <wp:simplePos x="0" y="0"/>
              <wp:positionH relativeFrom="column">
                <wp:posOffset>-1141095</wp:posOffset>
              </wp:positionH>
              <wp:positionV relativeFrom="page">
                <wp:posOffset>0</wp:posOffset>
              </wp:positionV>
              <wp:extent cx="7557770" cy="276860"/>
              <wp:effectExtent l="0" t="0" r="12065" b="2540"/>
              <wp:wrapNone/>
              <wp:docPr id="114" name="任意多边形: 形状 17"/>
              <wp:cNvGraphicFramePr>
                <a:extLst xmlns:a="http://schemas.openxmlformats.org/drawingml/2006/main">
                  <a:ext uri="{7FBC4E63-A832-4D11-8238-D91031DB1400}">
                    <s:tag xmlns="http://www.wps.cn/officeDocument/2013/wpsCustomData" xmlns:s="http://www.wps.cn/officeDocument/2013/wpsCustomData">
                      <s:item s:name="docerheaderfootertag" s:val="header"/>
                    </s:tag>
                  </a:ext>
                </a:extLst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V="1">
                        <a:off x="0" y="0"/>
                        <a:ext cx="7557770" cy="276860"/>
                      </a:xfrm>
                      <a:custGeom>
                        <a:avLst/>
                        <a:gdLst>
                          <a:gd name="connsiteX0" fmla="*/ -595 w 5667375"/>
                          <a:gd name="connsiteY0" fmla="*/ 0 h 238125"/>
                          <a:gd name="connsiteX1" fmla="*/ 5666780 w 5667375"/>
                          <a:gd name="connsiteY1" fmla="*/ 0 h 238125"/>
                          <a:gd name="connsiteX2" fmla="*/ 5666780 w 5667375"/>
                          <a:gd name="connsiteY2" fmla="*/ 238125 h 238125"/>
                          <a:gd name="connsiteX3" fmla="*/ 3962157 w 5667375"/>
                          <a:gd name="connsiteY3" fmla="*/ 238125 h 238125"/>
                          <a:gd name="connsiteX4" fmla="*/ 3877871 w 5667375"/>
                          <a:gd name="connsiteY4" fmla="*/ 187238 h 238125"/>
                          <a:gd name="connsiteX5" fmla="*/ 3822797 w 5667375"/>
                          <a:gd name="connsiteY5" fmla="*/ 82594 h 238125"/>
                          <a:gd name="connsiteX6" fmla="*/ 3780649 w 5667375"/>
                          <a:gd name="connsiteY6" fmla="*/ 57150 h 238125"/>
                          <a:gd name="connsiteX7" fmla="*/ -595 w 5667375"/>
                          <a:gd name="connsiteY7" fmla="*/ 57150 h 238125"/>
                          <a:gd name="connsiteX8" fmla="*/ -595 w 5667375"/>
                          <a:gd name="connsiteY8" fmla="*/ 0 h 238125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  <a:cxn ang="0">
                            <a:pos x="connsiteX5" y="connsiteY5"/>
                          </a:cxn>
                          <a:cxn ang="0">
                            <a:pos x="connsiteX6" y="connsiteY6"/>
                          </a:cxn>
                          <a:cxn ang="0">
                            <a:pos x="connsiteX7" y="connsiteY7"/>
                          </a:cxn>
                          <a:cxn ang="0">
                            <a:pos x="connsiteX8" y="connsiteY8"/>
                          </a:cxn>
                        </a:cxnLst>
                        <a:rect l="l" t="t" r="r" b="b"/>
                        <a:pathLst>
                          <a:path w="5667375" h="238125">
                            <a:moveTo>
                              <a:pt x="-595" y="0"/>
                            </a:moveTo>
                            <a:lnTo>
                              <a:pt x="5666780" y="0"/>
                            </a:lnTo>
                            <a:lnTo>
                              <a:pt x="5666780" y="238125"/>
                            </a:lnTo>
                            <a:lnTo>
                              <a:pt x="3962157" y="238125"/>
                            </a:lnTo>
                            <a:cubicBezTo>
                              <a:pt x="3926801" y="238125"/>
                              <a:pt x="3894339" y="218532"/>
                              <a:pt x="3877871" y="187238"/>
                            </a:cubicBezTo>
                            <a:lnTo>
                              <a:pt x="3822797" y="82594"/>
                            </a:lnTo>
                            <a:cubicBezTo>
                              <a:pt x="3814558" y="66947"/>
                              <a:pt x="3798337" y="57150"/>
                              <a:pt x="3780649" y="57150"/>
                            </a:cubicBezTo>
                            <a:lnTo>
                              <a:pt x="-595" y="57150"/>
                            </a:lnTo>
                            <a:lnTo>
                              <a:pt x="-595" y="0"/>
                            </a:lnTo>
                            <a:close/>
                          </a:path>
                        </a:pathLst>
                      </a:custGeom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任意多边形: 形状 17" o:spid="_x0000_s1026" o:spt="100" style="position:absolute;left:0pt;flip:y;margin-left:-89.85pt;margin-top:0pt;height:21.8pt;width:595.1pt;mso-position-vertical-relative:page;rotation:11796480f;z-index:-251654144;v-text-anchor:middle;mso-width-relative:page;mso-height-relative:page;" fillcolor="#D1E0F7 [660]" filled="t" stroked="f" coordsize="5667375,238125" o:gfxdata="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" path="m-595,0l5666780,0,5666780,238125,3962157,238125c3926801,238125,3894339,218532,3877871,187238l3822797,82594c3814558,66947,3798337,57150,3780649,57150l-595,57150,-595,0xe">
              <v:path o:connectlocs="-793,0;7556976,0;7556976,276860;5283763,276860;5171363,217695;5097919,96029;5041712,66446;-793,66446;-793,0" o:connectangles="0,0,0,0,0,0,0,0,0"/>
              <v:fill on="t" focussize="0,0"/>
              <v:stroke on="f" joinstyle="miter"/>
              <v:imagedata o:title=""/>
              <o:lock v:ext="edit" aspectratio="f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FFEFC01"/>
    <w:multiLevelType w:val="singleLevel"/>
    <w:tmpl w:val="8FFEFC01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1">
    <w:nsid w:val="B70FFB91"/>
    <w:multiLevelType w:val="singleLevel"/>
    <w:tmpl w:val="B70FFB91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2">
    <w:nsid w:val="BED7F202"/>
    <w:multiLevelType w:val="singleLevel"/>
    <w:tmpl w:val="BED7F202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3">
    <w:nsid w:val="D93E6860"/>
    <w:multiLevelType w:val="singleLevel"/>
    <w:tmpl w:val="D93E6860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4">
    <w:nsid w:val="E56ECEF2"/>
    <w:multiLevelType w:val="multilevel"/>
    <w:tmpl w:val="E56ECEF2"/>
    <w:lvl w:ilvl="0" w:tentative="0">
      <w:start w:val="1"/>
      <w:numFmt w:val="chineseCounting"/>
      <w:suff w:val="nothing"/>
      <w:lvlText w:val="第%1章 "/>
      <w:lvlJc w:val="left"/>
      <w:pPr>
        <w:ind w:left="0" w:firstLine="402"/>
      </w:pPr>
      <w:rPr>
        <w:rFonts w:hint="eastAsia"/>
      </w:rPr>
    </w:lvl>
    <w:lvl w:ilvl="1" w:tentative="0">
      <w:start w:val="1"/>
      <w:numFmt w:val="chineseCounting"/>
      <w:pStyle w:val="4"/>
      <w:suff w:val="nothing"/>
      <w:lvlText w:val="%2、"/>
      <w:lvlJc w:val="left"/>
      <w:pPr>
        <w:ind w:left="0" w:firstLine="402"/>
      </w:pPr>
      <w:rPr>
        <w:rFonts w:hint="eastAsia"/>
        <w:color w:val="1A4B9B" w:themeColor="accent1" w:themeShade="BF"/>
        <w:sz w:val="36"/>
        <w:szCs w:val="36"/>
      </w:rPr>
    </w:lvl>
    <w:lvl w:ilvl="2" w:tentative="0">
      <w:start w:val="1"/>
      <w:numFmt w:val="decimal"/>
      <w:suff w:val="nothing"/>
      <w:lvlText w:val="%3．"/>
      <w:lvlJc w:val="left"/>
      <w:pPr>
        <w:ind w:left="0" w:firstLine="402"/>
      </w:pPr>
      <w:rPr>
        <w:rFonts w:hint="eastAsia"/>
      </w:rPr>
    </w:lvl>
    <w:lvl w:ilvl="3" w:tentative="0">
      <w:start w:val="1"/>
      <w:numFmt w:val="decimal"/>
      <w:suff w:val="nothing"/>
      <w:lvlText w:val="（%4）"/>
      <w:lvlJc w:val="left"/>
      <w:pPr>
        <w:ind w:left="0" w:firstLine="402"/>
      </w:pPr>
      <w:rPr>
        <w:rFonts w:hint="eastAsia"/>
      </w:rPr>
    </w:lvl>
    <w:lvl w:ilvl="4" w:tentative="0">
      <w:start w:val="1"/>
      <w:numFmt w:val="decimalEnclosedCircleChinese"/>
      <w:suff w:val="nothing"/>
      <w:lvlText w:val="%5 "/>
      <w:lvlJc w:val="left"/>
      <w:pPr>
        <w:ind w:left="0" w:firstLine="402"/>
      </w:pPr>
      <w:rPr>
        <w:rFonts w:hint="eastAsia"/>
      </w:rPr>
    </w:lvl>
    <w:lvl w:ilvl="5" w:tentative="0">
      <w:start w:val="1"/>
      <w:numFmt w:val="decimal"/>
      <w:suff w:val="nothing"/>
      <w:lvlText w:val="%6）"/>
      <w:lvlJc w:val="left"/>
      <w:pPr>
        <w:ind w:left="0" w:firstLine="402"/>
      </w:pPr>
      <w:rPr>
        <w:rFonts w:hint="eastAsia"/>
      </w:rPr>
    </w:lvl>
    <w:lvl w:ilvl="6" w:tentative="0">
      <w:start w:val="1"/>
      <w:numFmt w:val="lowerLetter"/>
      <w:suff w:val="nothing"/>
      <w:lvlText w:val="%7．"/>
      <w:lvlJc w:val="left"/>
      <w:pPr>
        <w:ind w:left="0" w:firstLine="402"/>
      </w:pPr>
      <w:rPr>
        <w:rFonts w:hint="eastAsia"/>
      </w:rPr>
    </w:lvl>
    <w:lvl w:ilvl="7" w:tentative="0">
      <w:start w:val="1"/>
      <w:numFmt w:val="lowerLetter"/>
      <w:suff w:val="nothing"/>
      <w:lvlText w:val="%8）"/>
      <w:lvlJc w:val="left"/>
      <w:pPr>
        <w:ind w:left="0" w:firstLine="402"/>
      </w:pPr>
      <w:rPr>
        <w:rFonts w:hint="eastAsia"/>
      </w:rPr>
    </w:lvl>
    <w:lvl w:ilvl="8" w:tentative="0">
      <w:start w:val="1"/>
      <w:numFmt w:val="lowerRoman"/>
      <w:suff w:val="nothing"/>
      <w:lvlText w:val="%9. "/>
      <w:lvlJc w:val="left"/>
      <w:pPr>
        <w:ind w:left="0" w:firstLine="402"/>
      </w:pPr>
      <w:rPr>
        <w:rFonts w:hint="eastAsia"/>
      </w:rPr>
    </w:lvl>
  </w:abstractNum>
  <w:abstractNum w:abstractNumId="5">
    <w:nsid w:val="EFCD36CC"/>
    <w:multiLevelType w:val="singleLevel"/>
    <w:tmpl w:val="EFCD36CC"/>
    <w:lvl w:ilvl="0" w:tentative="0">
      <w:start w:val="1"/>
      <w:numFmt w:val="decimal"/>
      <w:pStyle w:val="5"/>
      <w:lvlText w:val="%1."/>
      <w:lvlJc w:val="left"/>
      <w:pPr>
        <w:ind w:left="425" w:hanging="425"/>
      </w:pPr>
      <w:rPr>
        <w:rFonts w:hint="default"/>
        <w:sz w:val="32"/>
        <w:szCs w:val="32"/>
      </w:rPr>
    </w:lvl>
  </w:abstractNum>
  <w:abstractNum w:abstractNumId="6">
    <w:nsid w:val="F4DC8787"/>
    <w:multiLevelType w:val="singleLevel"/>
    <w:tmpl w:val="F4DC8787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7">
    <w:nsid w:val="F844C340"/>
    <w:multiLevelType w:val="multilevel"/>
    <w:tmpl w:val="F844C340"/>
    <w:lvl w:ilvl="0" w:tentative="0">
      <w:start w:val="1"/>
      <w:numFmt w:val="chineseCounting"/>
      <w:suff w:val="nothing"/>
      <w:lvlText w:val="%1、"/>
      <w:lvlJc w:val="left"/>
      <w:pPr>
        <w:tabs>
          <w:tab w:val="left" w:pos="0"/>
        </w:tabs>
        <w:ind w:left="0" w:firstLine="0"/>
      </w:pPr>
      <w:rPr>
        <w:rFonts w:hint="eastAsia" w:ascii="微软雅黑" w:hAnsi="微软雅黑" w:eastAsia="微软雅黑"/>
      </w:rPr>
    </w:lvl>
    <w:lvl w:ilvl="1" w:tentative="0">
      <w:start w:val="1"/>
      <w:numFmt w:val="decimal"/>
      <w:suff w:val="nothing"/>
      <w:lvlText w:val="%2．"/>
      <w:lvlJc w:val="left"/>
      <w:pPr>
        <w:tabs>
          <w:tab w:val="left" w:pos="0"/>
        </w:tabs>
        <w:ind w:left="0" w:firstLine="0"/>
      </w:pPr>
      <w:rPr>
        <w:rFonts w:hint="eastAsia" w:ascii="微软雅黑" w:hAnsi="微软雅黑" w:eastAsia="微软雅黑"/>
      </w:rPr>
    </w:lvl>
    <w:lvl w:ilvl="2" w:tentative="0">
      <w:start w:val="1"/>
      <w:numFmt w:val="decimal"/>
      <w:suff w:val="nothing"/>
      <w:lvlText w:val="(%3) "/>
      <w:lvlJc w:val="left"/>
      <w:pPr>
        <w:ind w:left="0" w:firstLine="0"/>
      </w:pPr>
      <w:rPr>
        <w:rFonts w:hint="eastAsia" w:ascii="微软雅黑" w:hAnsi="微软雅黑" w:eastAsia="微软雅黑"/>
      </w:rPr>
    </w:lvl>
    <w:lvl w:ilvl="3" w:tentative="0">
      <w:start w:val="1"/>
      <w:numFmt w:val="upperLetter"/>
      <w:pStyle w:val="6"/>
      <w:suff w:val="nothing"/>
      <w:lvlText w:val="%4．"/>
      <w:lvlJc w:val="left"/>
      <w:pPr>
        <w:tabs>
          <w:tab w:val="left" w:pos="0"/>
        </w:tabs>
        <w:ind w:left="0" w:firstLine="0"/>
      </w:pPr>
      <w:rPr>
        <w:rFonts w:hint="eastAsia" w:ascii="微软雅黑" w:hAnsi="微软雅黑" w:eastAsia="微软雅黑"/>
      </w:rPr>
    </w:lvl>
    <w:lvl w:ilvl="4" w:tentative="0">
      <w:start w:val="1"/>
      <w:numFmt w:val="lowerLetter"/>
      <w:pStyle w:val="7"/>
      <w:suff w:val="nothing"/>
      <w:lvlText w:val="%5．"/>
      <w:lvlJc w:val="left"/>
      <w:pPr>
        <w:tabs>
          <w:tab w:val="left" w:pos="0"/>
        </w:tabs>
        <w:ind w:left="0" w:firstLine="0"/>
      </w:pPr>
      <w:rPr>
        <w:rFonts w:hint="eastAsia" w:ascii="微软雅黑" w:hAnsi="微软雅黑" w:eastAsia="微软雅黑"/>
      </w:rPr>
    </w:lvl>
    <w:lvl w:ilvl="5" w:tentative="0">
      <w:start w:val="1"/>
      <w:numFmt w:val="lowerLetter"/>
      <w:pStyle w:val="8"/>
      <w:suff w:val="nothing"/>
      <w:lvlText w:val="%6）"/>
      <w:lvlJc w:val="left"/>
      <w:pPr>
        <w:ind w:left="0" w:firstLine="0"/>
      </w:pPr>
      <w:rPr>
        <w:rFonts w:hint="eastAsia" w:ascii="微软雅黑" w:hAnsi="微软雅黑" w:eastAsia="微软雅黑"/>
      </w:rPr>
    </w:lvl>
    <w:lvl w:ilvl="6" w:tentative="0">
      <w:start w:val="1"/>
      <w:numFmt w:val="upperRoman"/>
      <w:pStyle w:val="9"/>
      <w:suff w:val="nothing"/>
      <w:lvlText w:val="%7．"/>
      <w:lvlJc w:val="left"/>
      <w:pPr>
        <w:ind w:left="0" w:firstLine="0"/>
      </w:pPr>
      <w:rPr>
        <w:rFonts w:hint="eastAsia" w:ascii="微软雅黑" w:hAnsi="微软雅黑" w:eastAsia="微软雅黑"/>
      </w:rPr>
    </w:lvl>
    <w:lvl w:ilvl="7" w:tentative="0">
      <w:start w:val="1"/>
      <w:numFmt w:val="lowerRoman"/>
      <w:pStyle w:val="10"/>
      <w:suff w:val="nothing"/>
      <w:lvlText w:val="%8．"/>
      <w:lvlJc w:val="left"/>
      <w:pPr>
        <w:ind w:left="0" w:firstLine="0"/>
      </w:pPr>
      <w:rPr>
        <w:rFonts w:hint="eastAsia" w:ascii="微软雅黑" w:hAnsi="微软雅黑" w:eastAsia="微软雅黑"/>
      </w:rPr>
    </w:lvl>
    <w:lvl w:ilvl="8" w:tentative="0">
      <w:start w:val="1"/>
      <w:numFmt w:val="lowerRoman"/>
      <w:pStyle w:val="11"/>
      <w:suff w:val="nothing"/>
      <w:lvlText w:val="%9）"/>
      <w:lvlJc w:val="left"/>
      <w:pPr>
        <w:tabs>
          <w:tab w:val="left" w:pos="0"/>
        </w:tabs>
        <w:ind w:left="0" w:firstLine="0"/>
      </w:pPr>
      <w:rPr>
        <w:rFonts w:hint="eastAsia" w:ascii="微软雅黑" w:hAnsi="微软雅黑" w:eastAsia="微软雅黑"/>
      </w:rPr>
    </w:lvl>
  </w:abstractNum>
  <w:abstractNum w:abstractNumId="8">
    <w:nsid w:val="FFFFFF7C"/>
    <w:multiLevelType w:val="singleLevel"/>
    <w:tmpl w:val="FFFFFF7C"/>
    <w:lvl w:ilvl="0" w:tentative="0">
      <w:start w:val="1"/>
      <w:numFmt w:val="decimal"/>
      <w:pStyle w:val="65"/>
      <w:lvlText w:val="%1."/>
      <w:lvlJc w:val="left"/>
      <w:pPr>
        <w:tabs>
          <w:tab w:val="left" w:pos="2040"/>
        </w:tabs>
        <w:ind w:left="2040" w:leftChars="800" w:hanging="360" w:hangingChars="200"/>
      </w:pPr>
    </w:lvl>
  </w:abstractNum>
  <w:abstractNum w:abstractNumId="9">
    <w:nsid w:val="FFFFFF7D"/>
    <w:multiLevelType w:val="singleLevel"/>
    <w:tmpl w:val="FFFFFF7D"/>
    <w:lvl w:ilvl="0" w:tentative="0">
      <w:start w:val="1"/>
      <w:numFmt w:val="decimal"/>
      <w:pStyle w:val="47"/>
      <w:lvlText w:val="%1."/>
      <w:lvlJc w:val="left"/>
      <w:pPr>
        <w:tabs>
          <w:tab w:val="left" w:pos="1620"/>
        </w:tabs>
        <w:ind w:left="1620" w:leftChars="600" w:hanging="360" w:hangingChars="200"/>
      </w:pPr>
    </w:lvl>
  </w:abstractNum>
  <w:abstractNum w:abstractNumId="10">
    <w:nsid w:val="FFFFFF7E"/>
    <w:multiLevelType w:val="singleLevel"/>
    <w:tmpl w:val="FFFFFF7E"/>
    <w:lvl w:ilvl="0" w:tentative="0">
      <w:start w:val="1"/>
      <w:numFmt w:val="decimal"/>
      <w:pStyle w:val="36"/>
      <w:lvlText w:val="%1."/>
      <w:lvlJc w:val="left"/>
      <w:pPr>
        <w:tabs>
          <w:tab w:val="left" w:pos="1200"/>
        </w:tabs>
        <w:ind w:left="1200" w:leftChars="400" w:hanging="360" w:hangingChars="200"/>
      </w:pPr>
    </w:lvl>
  </w:abstractNum>
  <w:abstractNum w:abstractNumId="11">
    <w:nsid w:val="FFFFFF7F"/>
    <w:multiLevelType w:val="singleLevel"/>
    <w:tmpl w:val="FFFFFF7F"/>
    <w:lvl w:ilvl="0" w:tentative="0">
      <w:start w:val="1"/>
      <w:numFmt w:val="decimal"/>
      <w:pStyle w:val="14"/>
      <w:lvlText w:val="%1."/>
      <w:lvlJc w:val="left"/>
      <w:pPr>
        <w:tabs>
          <w:tab w:val="left" w:pos="780"/>
        </w:tabs>
        <w:ind w:left="780" w:leftChars="200" w:hanging="360" w:hangingChars="200"/>
      </w:pPr>
    </w:lvl>
  </w:abstractNum>
  <w:abstractNum w:abstractNumId="12">
    <w:nsid w:val="FFFFFF80"/>
    <w:multiLevelType w:val="singleLevel"/>
    <w:tmpl w:val="FFFFFF80"/>
    <w:lvl w:ilvl="0" w:tentative="0">
      <w:start w:val="1"/>
      <w:numFmt w:val="bullet"/>
      <w:pStyle w:val="46"/>
      <w:lvlText w:val=""/>
      <w:lvlJc w:val="left"/>
      <w:pPr>
        <w:tabs>
          <w:tab w:val="left" w:pos="2040"/>
        </w:tabs>
        <w:ind w:left="2040" w:leftChars="800" w:hanging="360" w:hangingChars="200"/>
      </w:pPr>
      <w:rPr>
        <w:rFonts w:hint="default" w:ascii="Wingdings" w:hAnsi="Wingdings"/>
      </w:rPr>
    </w:lvl>
  </w:abstractNum>
  <w:abstractNum w:abstractNumId="13">
    <w:nsid w:val="FFFFFF81"/>
    <w:multiLevelType w:val="singleLevel"/>
    <w:tmpl w:val="FFFFFF81"/>
    <w:lvl w:ilvl="0" w:tentative="0">
      <w:start w:val="1"/>
      <w:numFmt w:val="bullet"/>
      <w:pStyle w:val="17"/>
      <w:lvlText w:val=""/>
      <w:lvlJc w:val="left"/>
      <w:pPr>
        <w:tabs>
          <w:tab w:val="left" w:pos="1620"/>
        </w:tabs>
        <w:ind w:left="1620" w:leftChars="600" w:hanging="360" w:hangingChars="200"/>
      </w:pPr>
      <w:rPr>
        <w:rFonts w:hint="default" w:ascii="Wingdings" w:hAnsi="Wingdings"/>
      </w:rPr>
    </w:lvl>
  </w:abstractNum>
  <w:abstractNum w:abstractNumId="14">
    <w:nsid w:val="FFFFFF82"/>
    <w:multiLevelType w:val="singleLevel"/>
    <w:tmpl w:val="FFFFFF82"/>
    <w:lvl w:ilvl="0" w:tentative="0">
      <w:start w:val="1"/>
      <w:numFmt w:val="bullet"/>
      <w:pStyle w:val="33"/>
      <w:lvlText w:val=""/>
      <w:lvlJc w:val="left"/>
      <w:pPr>
        <w:tabs>
          <w:tab w:val="left" w:pos="1200"/>
        </w:tabs>
        <w:ind w:left="1200" w:leftChars="400" w:hanging="360" w:hangingChars="200"/>
      </w:pPr>
      <w:rPr>
        <w:rFonts w:hint="default" w:ascii="Wingdings" w:hAnsi="Wingdings"/>
      </w:rPr>
    </w:lvl>
  </w:abstractNum>
  <w:abstractNum w:abstractNumId="15">
    <w:nsid w:val="FFFFFF83"/>
    <w:multiLevelType w:val="singleLevel"/>
    <w:tmpl w:val="FFFFFF83"/>
    <w:lvl w:ilvl="0" w:tentative="0">
      <w:start w:val="1"/>
      <w:numFmt w:val="bullet"/>
      <w:pStyle w:val="40"/>
      <w:lvlText w:val=""/>
      <w:lvlJc w:val="left"/>
      <w:pPr>
        <w:tabs>
          <w:tab w:val="left" w:pos="780"/>
        </w:tabs>
        <w:ind w:left="780" w:leftChars="200" w:hanging="360" w:hangingChars="200"/>
      </w:pPr>
      <w:rPr>
        <w:rFonts w:hint="default" w:ascii="Wingdings" w:hAnsi="Wingdings"/>
      </w:rPr>
    </w:lvl>
  </w:abstractNum>
  <w:abstractNum w:abstractNumId="16">
    <w:nsid w:val="FFFFFF88"/>
    <w:multiLevelType w:val="singleLevel"/>
    <w:tmpl w:val="FFFFFF88"/>
    <w:lvl w:ilvl="0" w:tentative="0">
      <w:start w:val="1"/>
      <w:numFmt w:val="decimal"/>
      <w:pStyle w:val="20"/>
      <w:lvlText w:val="%1."/>
      <w:lvlJc w:val="left"/>
      <w:pPr>
        <w:tabs>
          <w:tab w:val="left" w:pos="360"/>
        </w:tabs>
        <w:ind w:left="360" w:hanging="360" w:hangingChars="200"/>
      </w:pPr>
    </w:lvl>
  </w:abstractNum>
  <w:abstractNum w:abstractNumId="17">
    <w:nsid w:val="FFFFFF89"/>
    <w:multiLevelType w:val="singleLevel"/>
    <w:tmpl w:val="FFFFFF89"/>
    <w:lvl w:ilvl="0" w:tentative="0">
      <w:start w:val="1"/>
      <w:numFmt w:val="bullet"/>
      <w:pStyle w:val="24"/>
      <w:lvlText w:val=""/>
      <w:lvlJc w:val="left"/>
      <w:pPr>
        <w:tabs>
          <w:tab w:val="left" w:pos="360"/>
        </w:tabs>
        <w:ind w:left="360" w:hanging="360" w:hangingChars="200"/>
      </w:pPr>
      <w:rPr>
        <w:rFonts w:hint="default" w:ascii="Wingdings" w:hAnsi="Wingdings"/>
      </w:rPr>
    </w:lvl>
  </w:abstractNum>
  <w:abstractNum w:abstractNumId="18">
    <w:nsid w:val="12E99AE5"/>
    <w:multiLevelType w:val="singleLevel"/>
    <w:tmpl w:val="12E99AE5"/>
    <w:lvl w:ilvl="0" w:tentative="0">
      <w:start w:val="1"/>
      <w:numFmt w:val="decimal"/>
      <w:suff w:val="nothing"/>
      <w:lvlText w:val="%1、"/>
      <w:lvlJc w:val="left"/>
      <w:rPr>
        <w:rFonts w:hint="default"/>
        <w:color w:val="1A4B9B" w:themeColor="accent1" w:themeShade="BF"/>
      </w:rPr>
    </w:lvl>
  </w:abstractNum>
  <w:abstractNum w:abstractNumId="19">
    <w:nsid w:val="26C1312B"/>
    <w:multiLevelType w:val="singleLevel"/>
    <w:tmpl w:val="26C1312B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20">
    <w:nsid w:val="274F3E07"/>
    <w:multiLevelType w:val="singleLevel"/>
    <w:tmpl w:val="274F3E07"/>
    <w:lvl w:ilvl="0" w:tentative="0">
      <w:start w:val="1"/>
      <w:numFmt w:val="decimal"/>
      <w:suff w:val="nothing"/>
      <w:lvlText w:val="%1、"/>
      <w:lvlJc w:val="left"/>
      <w:rPr>
        <w:rFonts w:hint="default"/>
        <w:color w:val="1A4B9B" w:themeColor="accent1" w:themeShade="BF"/>
      </w:rPr>
    </w:lvl>
  </w:abstractNum>
  <w:abstractNum w:abstractNumId="21">
    <w:nsid w:val="38E09884"/>
    <w:multiLevelType w:val="multilevel"/>
    <w:tmpl w:val="38E09884"/>
    <w:lvl w:ilvl="0" w:tentative="0">
      <w:start w:val="1"/>
      <w:numFmt w:val="chineseCounting"/>
      <w:pStyle w:val="3"/>
      <w:suff w:val="nothing"/>
      <w:lvlText w:val="第%1章 "/>
      <w:lvlJc w:val="left"/>
      <w:pPr>
        <w:ind w:left="0" w:firstLine="402"/>
      </w:pPr>
      <w:rPr>
        <w:rFonts w:hint="eastAsia"/>
      </w:rPr>
    </w:lvl>
    <w:lvl w:ilvl="1" w:tentative="0">
      <w:start w:val="1"/>
      <w:numFmt w:val="chineseCounting"/>
      <w:suff w:val="nothing"/>
      <w:lvlText w:val="%2、"/>
      <w:lvlJc w:val="left"/>
      <w:pPr>
        <w:ind w:left="0" w:firstLine="402"/>
      </w:pPr>
      <w:rPr>
        <w:rFonts w:hint="eastAsia"/>
      </w:rPr>
    </w:lvl>
    <w:lvl w:ilvl="2" w:tentative="0">
      <w:start w:val="1"/>
      <w:numFmt w:val="decimal"/>
      <w:suff w:val="nothing"/>
      <w:lvlText w:val="%3．"/>
      <w:lvlJc w:val="left"/>
      <w:pPr>
        <w:ind w:left="0" w:firstLine="402"/>
      </w:pPr>
      <w:rPr>
        <w:rFonts w:hint="eastAsia"/>
      </w:rPr>
    </w:lvl>
    <w:lvl w:ilvl="3" w:tentative="0">
      <w:start w:val="1"/>
      <w:numFmt w:val="decimal"/>
      <w:suff w:val="nothing"/>
      <w:lvlText w:val="（%4）"/>
      <w:lvlJc w:val="left"/>
      <w:pPr>
        <w:ind w:left="0" w:firstLine="402"/>
      </w:pPr>
      <w:rPr>
        <w:rFonts w:hint="eastAsia"/>
      </w:rPr>
    </w:lvl>
    <w:lvl w:ilvl="4" w:tentative="0">
      <w:start w:val="1"/>
      <w:numFmt w:val="decimalEnclosedCircleChinese"/>
      <w:suff w:val="nothing"/>
      <w:lvlText w:val="%5 "/>
      <w:lvlJc w:val="left"/>
      <w:pPr>
        <w:ind w:left="0" w:firstLine="402"/>
      </w:pPr>
      <w:rPr>
        <w:rFonts w:hint="eastAsia"/>
      </w:rPr>
    </w:lvl>
    <w:lvl w:ilvl="5" w:tentative="0">
      <w:start w:val="1"/>
      <w:numFmt w:val="decimal"/>
      <w:suff w:val="nothing"/>
      <w:lvlText w:val="%6）"/>
      <w:lvlJc w:val="left"/>
      <w:pPr>
        <w:ind w:left="0" w:firstLine="402"/>
      </w:pPr>
      <w:rPr>
        <w:rFonts w:hint="eastAsia"/>
      </w:rPr>
    </w:lvl>
    <w:lvl w:ilvl="6" w:tentative="0">
      <w:start w:val="1"/>
      <w:numFmt w:val="lowerLetter"/>
      <w:suff w:val="nothing"/>
      <w:lvlText w:val="%7．"/>
      <w:lvlJc w:val="left"/>
      <w:pPr>
        <w:ind w:left="0" w:firstLine="402"/>
      </w:pPr>
      <w:rPr>
        <w:rFonts w:hint="eastAsia"/>
      </w:rPr>
    </w:lvl>
    <w:lvl w:ilvl="7" w:tentative="0">
      <w:start w:val="1"/>
      <w:numFmt w:val="lowerLetter"/>
      <w:suff w:val="nothing"/>
      <w:lvlText w:val="%8）"/>
      <w:lvlJc w:val="left"/>
      <w:pPr>
        <w:ind w:left="0" w:firstLine="402"/>
      </w:pPr>
      <w:rPr>
        <w:rFonts w:hint="eastAsia"/>
      </w:rPr>
    </w:lvl>
    <w:lvl w:ilvl="8" w:tentative="0">
      <w:start w:val="1"/>
      <w:numFmt w:val="lowerRoman"/>
      <w:suff w:val="nothing"/>
      <w:lvlText w:val="%9. "/>
      <w:lvlJc w:val="left"/>
      <w:pPr>
        <w:ind w:left="0" w:firstLine="402"/>
      </w:pPr>
      <w:rPr>
        <w:rFonts w:hint="eastAsia"/>
      </w:rPr>
    </w:lvl>
  </w:abstractNum>
  <w:abstractNum w:abstractNumId="22">
    <w:nsid w:val="3DA7E225"/>
    <w:multiLevelType w:val="singleLevel"/>
    <w:tmpl w:val="3DA7E225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23">
    <w:nsid w:val="43A9931F"/>
    <w:multiLevelType w:val="singleLevel"/>
    <w:tmpl w:val="43A9931F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24">
    <w:nsid w:val="5DE65DE6"/>
    <w:multiLevelType w:val="singleLevel"/>
    <w:tmpl w:val="5DE65DE6"/>
    <w:lvl w:ilvl="0" w:tentative="0">
      <w:start w:val="1"/>
      <w:numFmt w:val="decimal"/>
      <w:suff w:val="nothing"/>
      <w:lvlText w:val="%1、"/>
      <w:lvlJc w:val="left"/>
      <w:rPr>
        <w:rFonts w:hint="default"/>
        <w:color w:val="1A4B9B" w:themeColor="accent1" w:themeShade="BF"/>
      </w:rPr>
    </w:lvl>
  </w:abstractNum>
  <w:abstractNum w:abstractNumId="25">
    <w:nsid w:val="6CE8A364"/>
    <w:multiLevelType w:val="singleLevel"/>
    <w:tmpl w:val="6CE8A364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 w:cs="宋体"/>
        <w:sz w:val="24"/>
        <w:szCs w:val="24"/>
      </w:rPr>
    </w:lvl>
  </w:abstractNum>
  <w:abstractNum w:abstractNumId="26">
    <w:nsid w:val="6FF1931E"/>
    <w:multiLevelType w:val="singleLevel"/>
    <w:tmpl w:val="6FF1931E"/>
    <w:lvl w:ilvl="0" w:tentative="0">
      <w:start w:val="1"/>
      <w:numFmt w:val="decimal"/>
      <w:suff w:val="nothing"/>
      <w:lvlText w:val="%1、"/>
      <w:lvlJc w:val="left"/>
      <w:rPr>
        <w:rFonts w:hint="default"/>
        <w:color w:val="1A4B9B" w:themeColor="accent1" w:themeShade="BF"/>
      </w:rPr>
    </w:lvl>
  </w:abstractNum>
  <w:abstractNum w:abstractNumId="27">
    <w:nsid w:val="779D0C08"/>
    <w:multiLevelType w:val="singleLevel"/>
    <w:tmpl w:val="779D0C08"/>
    <w:lvl w:ilvl="0" w:tentative="0">
      <w:start w:val="1"/>
      <w:numFmt w:val="bullet"/>
      <w:pStyle w:val="301"/>
      <w:lvlText w:val="“"/>
      <w:lvlJc w:val="left"/>
      <w:pPr>
        <w:ind w:left="420" w:leftChars="0" w:hanging="420" w:firstLineChars="0"/>
      </w:pPr>
      <w:rPr>
        <w:rFonts w:hint="default" w:ascii="黑体" w:hAnsi="黑体" w:eastAsia="黑体" w:cs="Times New Roman"/>
        <w:b/>
        <w:bCs/>
        <w:color w:val="FFFFFF"/>
        <w:sz w:val="72"/>
        <w:szCs w:val="72"/>
      </w:rPr>
    </w:lvl>
  </w:abstractNum>
  <w:num w:numId="1">
    <w:abstractNumId w:val="21"/>
  </w:num>
  <w:num w:numId="2">
    <w:abstractNumId w:val="4"/>
  </w:num>
  <w:num w:numId="3">
    <w:abstractNumId w:val="5"/>
  </w:num>
  <w:num w:numId="4">
    <w:abstractNumId w:val="7"/>
  </w:num>
  <w:num w:numId="5">
    <w:abstractNumId w:val="11"/>
  </w:num>
  <w:num w:numId="6">
    <w:abstractNumId w:val="13"/>
  </w:num>
  <w:num w:numId="7">
    <w:abstractNumId w:val="16"/>
  </w:num>
  <w:num w:numId="8">
    <w:abstractNumId w:val="17"/>
  </w:num>
  <w:num w:numId="9">
    <w:abstractNumId w:val="14"/>
  </w:num>
  <w:num w:numId="10">
    <w:abstractNumId w:val="10"/>
  </w:num>
  <w:num w:numId="11">
    <w:abstractNumId w:val="15"/>
  </w:num>
  <w:num w:numId="12">
    <w:abstractNumId w:val="12"/>
  </w:num>
  <w:num w:numId="13">
    <w:abstractNumId w:val="9"/>
  </w:num>
  <w:num w:numId="14">
    <w:abstractNumId w:val="8"/>
  </w:num>
  <w:num w:numId="15">
    <w:abstractNumId w:val="27"/>
  </w:num>
  <w:num w:numId="16">
    <w:abstractNumId w:val="2"/>
  </w:num>
  <w:num w:numId="17">
    <w:abstractNumId w:val="18"/>
  </w:num>
  <w:num w:numId="18">
    <w:abstractNumId w:val="22"/>
  </w:num>
  <w:num w:numId="19">
    <w:abstractNumId w:val="26"/>
  </w:num>
  <w:num w:numId="20">
    <w:abstractNumId w:val="5"/>
    <w:lvlOverride w:ilvl="0">
      <w:startOverride w:val="1"/>
    </w:lvlOverride>
  </w:num>
  <w:num w:numId="21">
    <w:abstractNumId w:val="0"/>
  </w:num>
  <w:num w:numId="22">
    <w:abstractNumId w:val="20"/>
  </w:num>
  <w:num w:numId="23">
    <w:abstractNumId w:val="5"/>
    <w:lvlOverride w:ilvl="0">
      <w:startOverride w:val="1"/>
    </w:lvlOverride>
  </w:num>
  <w:num w:numId="24">
    <w:abstractNumId w:val="19"/>
  </w:num>
  <w:num w:numId="25">
    <w:abstractNumId w:val="1"/>
  </w:num>
  <w:num w:numId="26">
    <w:abstractNumId w:val="25"/>
  </w:num>
  <w:num w:numId="27">
    <w:abstractNumId w:val="23"/>
  </w:num>
  <w:num w:numId="28">
    <w:abstractNumId w:val="24"/>
  </w:num>
  <w:num w:numId="29">
    <w:abstractNumId w:val="5"/>
    <w:lvlOverride w:ilvl="0">
      <w:startOverride w:val="1"/>
    </w:lvlOverride>
  </w:num>
  <w:num w:numId="30">
    <w:abstractNumId w:val="3"/>
  </w:num>
  <w:num w:numId="3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6AE5B4C"/>
    <w:rsid w:val="011F667E"/>
    <w:rsid w:val="01C2715E"/>
    <w:rsid w:val="05DE1F90"/>
    <w:rsid w:val="05E96551"/>
    <w:rsid w:val="06703046"/>
    <w:rsid w:val="06721E12"/>
    <w:rsid w:val="070B0806"/>
    <w:rsid w:val="07DF4001"/>
    <w:rsid w:val="091076C7"/>
    <w:rsid w:val="0A2669CF"/>
    <w:rsid w:val="0C247862"/>
    <w:rsid w:val="0C3C12CE"/>
    <w:rsid w:val="0C463B93"/>
    <w:rsid w:val="0D976E89"/>
    <w:rsid w:val="0E395ADA"/>
    <w:rsid w:val="0EAF7600"/>
    <w:rsid w:val="1234059A"/>
    <w:rsid w:val="12436A37"/>
    <w:rsid w:val="13547AE7"/>
    <w:rsid w:val="14956D49"/>
    <w:rsid w:val="152E3D04"/>
    <w:rsid w:val="16784251"/>
    <w:rsid w:val="187C78C4"/>
    <w:rsid w:val="18D75574"/>
    <w:rsid w:val="19701BD9"/>
    <w:rsid w:val="19E14E20"/>
    <w:rsid w:val="1AA23943"/>
    <w:rsid w:val="1C2300FD"/>
    <w:rsid w:val="1D50346F"/>
    <w:rsid w:val="1DF37C5D"/>
    <w:rsid w:val="1E7814A7"/>
    <w:rsid w:val="22837529"/>
    <w:rsid w:val="233E04EC"/>
    <w:rsid w:val="23DC492F"/>
    <w:rsid w:val="23F72E06"/>
    <w:rsid w:val="242342E3"/>
    <w:rsid w:val="24575489"/>
    <w:rsid w:val="246358BD"/>
    <w:rsid w:val="25D343CD"/>
    <w:rsid w:val="265C3221"/>
    <w:rsid w:val="281C5AB7"/>
    <w:rsid w:val="282B6EB7"/>
    <w:rsid w:val="2A2A11CB"/>
    <w:rsid w:val="2BD650E5"/>
    <w:rsid w:val="2C5B7503"/>
    <w:rsid w:val="2E026C87"/>
    <w:rsid w:val="2E3C579D"/>
    <w:rsid w:val="2E85064A"/>
    <w:rsid w:val="2F5B602D"/>
    <w:rsid w:val="319331E3"/>
    <w:rsid w:val="31E700F2"/>
    <w:rsid w:val="32192115"/>
    <w:rsid w:val="335F60F5"/>
    <w:rsid w:val="33C1230E"/>
    <w:rsid w:val="365357E5"/>
    <w:rsid w:val="370D0A81"/>
    <w:rsid w:val="38B12E95"/>
    <w:rsid w:val="39321CD5"/>
    <w:rsid w:val="396F756B"/>
    <w:rsid w:val="39C16EFA"/>
    <w:rsid w:val="39DD136A"/>
    <w:rsid w:val="3A900CD8"/>
    <w:rsid w:val="3A99199C"/>
    <w:rsid w:val="3B057795"/>
    <w:rsid w:val="3B587E3D"/>
    <w:rsid w:val="3C5C66F4"/>
    <w:rsid w:val="3D0C0DFB"/>
    <w:rsid w:val="3D9655B0"/>
    <w:rsid w:val="3EEF6AF7"/>
    <w:rsid w:val="3F4170D6"/>
    <w:rsid w:val="3FCA75B6"/>
    <w:rsid w:val="41550CF1"/>
    <w:rsid w:val="42721AEC"/>
    <w:rsid w:val="428B1E10"/>
    <w:rsid w:val="42944921"/>
    <w:rsid w:val="43536000"/>
    <w:rsid w:val="43987D55"/>
    <w:rsid w:val="43C540A6"/>
    <w:rsid w:val="43D149F1"/>
    <w:rsid w:val="43D62A88"/>
    <w:rsid w:val="44486A72"/>
    <w:rsid w:val="44BC15D0"/>
    <w:rsid w:val="45D524FE"/>
    <w:rsid w:val="46192426"/>
    <w:rsid w:val="464F5CB6"/>
    <w:rsid w:val="46B75D3F"/>
    <w:rsid w:val="48AC05C9"/>
    <w:rsid w:val="49507E2D"/>
    <w:rsid w:val="49947735"/>
    <w:rsid w:val="49F77A43"/>
    <w:rsid w:val="4A7D714C"/>
    <w:rsid w:val="4B064180"/>
    <w:rsid w:val="4B177694"/>
    <w:rsid w:val="4C5E1AE1"/>
    <w:rsid w:val="4E3F2859"/>
    <w:rsid w:val="4E4F7040"/>
    <w:rsid w:val="5076038E"/>
    <w:rsid w:val="50F77767"/>
    <w:rsid w:val="51C313EE"/>
    <w:rsid w:val="539176FB"/>
    <w:rsid w:val="539E3B99"/>
    <w:rsid w:val="5440719A"/>
    <w:rsid w:val="55CA33E4"/>
    <w:rsid w:val="5727626C"/>
    <w:rsid w:val="57F379EC"/>
    <w:rsid w:val="587F428B"/>
    <w:rsid w:val="58B41D0E"/>
    <w:rsid w:val="58CE4057"/>
    <w:rsid w:val="5A06573E"/>
    <w:rsid w:val="5B334655"/>
    <w:rsid w:val="5B8C3B86"/>
    <w:rsid w:val="5BC84720"/>
    <w:rsid w:val="5C245875"/>
    <w:rsid w:val="5C670409"/>
    <w:rsid w:val="5CF22FA1"/>
    <w:rsid w:val="5DA744B4"/>
    <w:rsid w:val="5F331D3F"/>
    <w:rsid w:val="5F3816D6"/>
    <w:rsid w:val="60E40384"/>
    <w:rsid w:val="61F71336"/>
    <w:rsid w:val="62044ED6"/>
    <w:rsid w:val="62061C8B"/>
    <w:rsid w:val="62A3501A"/>
    <w:rsid w:val="63154BE9"/>
    <w:rsid w:val="63174FC4"/>
    <w:rsid w:val="63A10AB9"/>
    <w:rsid w:val="63CE7392"/>
    <w:rsid w:val="63E72BCF"/>
    <w:rsid w:val="6537031E"/>
    <w:rsid w:val="65B05FC9"/>
    <w:rsid w:val="66AE5B4C"/>
    <w:rsid w:val="67611801"/>
    <w:rsid w:val="687D3FFF"/>
    <w:rsid w:val="68E806BE"/>
    <w:rsid w:val="68F83056"/>
    <w:rsid w:val="68FF068D"/>
    <w:rsid w:val="691B3B5C"/>
    <w:rsid w:val="69296E78"/>
    <w:rsid w:val="6961031E"/>
    <w:rsid w:val="69807991"/>
    <w:rsid w:val="6A9F256B"/>
    <w:rsid w:val="6B030546"/>
    <w:rsid w:val="6B4F5D3F"/>
    <w:rsid w:val="6C3713EB"/>
    <w:rsid w:val="6D865FCA"/>
    <w:rsid w:val="6EAC4274"/>
    <w:rsid w:val="6EEB7169"/>
    <w:rsid w:val="6F392FA5"/>
    <w:rsid w:val="6F80296B"/>
    <w:rsid w:val="6F9570F5"/>
    <w:rsid w:val="708443DD"/>
    <w:rsid w:val="70BC7264"/>
    <w:rsid w:val="70EA7A77"/>
    <w:rsid w:val="71C04C5B"/>
    <w:rsid w:val="72A14F9D"/>
    <w:rsid w:val="7425224D"/>
    <w:rsid w:val="74DB6895"/>
    <w:rsid w:val="75F62F4D"/>
    <w:rsid w:val="761F7071"/>
    <w:rsid w:val="771B741D"/>
    <w:rsid w:val="774B652D"/>
    <w:rsid w:val="77A967D7"/>
    <w:rsid w:val="77CF0878"/>
    <w:rsid w:val="783D6796"/>
    <w:rsid w:val="7A16481F"/>
    <w:rsid w:val="7A71442E"/>
    <w:rsid w:val="7BF52516"/>
    <w:rsid w:val="7CF7257C"/>
    <w:rsid w:val="7CF90201"/>
    <w:rsid w:val="7CFE3A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0" w:semiHidden="0" w:name="heading 6"/>
    <w:lsdException w:qFormat="1" w:uiPriority="0" w:semiHidden="0" w:name="heading 7"/>
    <w:lsdException w:qFormat="1" w:uiPriority="0" w:semiHidden="0" w:name="heading 8"/>
    <w:lsdException w:qFormat="1" w:uiPriority="0" w:semiHidden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qFormat="1"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qFormat="1" w:unhideWhenUsed="0" w:uiPriority="0" w:semiHidden="0" w:name="index heading"/>
    <w:lsdException w:qFormat="1" w:uiPriority="0" w:semiHidden="0" w:name="caption"/>
    <w:lsdException w:qFormat="1" w:unhideWhenUsed="0" w:uiPriority="0" w:semiHidden="0" w:name="table of figures"/>
    <w:lsdException w:qFormat="1" w:unhideWhenUsed="0" w:uiPriority="0" w:semiHidden="0" w:name="envelope address"/>
    <w:lsdException w:qFormat="1"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qFormat="1" w:unhideWhenUsed="0" w:uiPriority="0" w:semiHidden="0" w:name="endnote reference"/>
    <w:lsdException w:qFormat="1" w:unhideWhenUsed="0" w:uiPriority="0" w:semiHidden="0" w:name="endnote text"/>
    <w:lsdException w:qFormat="1" w:unhideWhenUsed="0" w:uiPriority="0" w:semiHidden="0" w:name="table of authorities"/>
    <w:lsdException w:qFormat="1" w:unhideWhenUsed="0" w:uiPriority="0" w:semiHidden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qFormat="1" w:unhideWhenUsed="0" w:uiPriority="0" w:semiHidden="0" w:name="List Number 3"/>
    <w:lsdException w:qFormat="1" w:unhideWhenUsed="0" w:uiPriority="0" w:semiHidden="0" w:name="List Number 4"/>
    <w:lsdException w:qFormat="1" w:unhideWhenUsed="0" w:uiPriority="0" w:semiHidden="0" w:name="List Number 5"/>
    <w:lsdException w:qFormat="1" w:unhideWhenUsed="0" w:uiPriority="10" w:semiHidden="0" w:name="Title"/>
    <w:lsdException w:qFormat="1" w:unhideWhenUsed="0" w:uiPriority="0" w:semiHidden="0" w:name="Closing"/>
    <w:lsdException w:qFormat="1"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qFormat="1" w:unhideWhenUsed="0" w:uiPriority="0" w:semiHidden="0" w:name="List Continue"/>
    <w:lsdException w:qFormat="1" w:unhideWhenUsed="0" w:uiPriority="0" w:semiHidden="0" w:name="List Continue 2"/>
    <w:lsdException w:qFormat="1" w:unhideWhenUsed="0" w:uiPriority="0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qFormat="1" w:unhideWhenUsed="0" w:uiPriority="0" w:semiHidden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qFormat="1"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qFormat="1"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qFormat="1" w:unhideWhenUsed="0" w:uiPriority="0" w:semiHidden="0" w:name="annotation subject"/>
    <w:lsdException w:qFormat="1" w:uiPriority="0" w:name="Table Simple 1"/>
    <w:lsdException w:qFormat="1" w:uiPriority="0" w:name="Table Simple 2"/>
    <w:lsdException w:qFormat="1" w:uiPriority="0" w:name="Table Simple 3"/>
    <w:lsdException w:qFormat="1" w:uiPriority="0" w:name="Table Classic 1"/>
    <w:lsdException w:qFormat="1" w:uiPriority="0" w:name="Table Classic 2"/>
    <w:lsdException w:qFormat="1" w:uiPriority="0" w:name="Table Classic 3"/>
    <w:lsdException w:qFormat="1" w:uiPriority="0" w:name="Table Classic 4"/>
    <w:lsdException w:qFormat="1" w:uiPriority="0" w:name="Table Colorful 1"/>
    <w:lsdException w:qFormat="1" w:uiPriority="0" w:name="Table Colorful 2"/>
    <w:lsdException w:qFormat="1" w:uiPriority="0" w:name="Table Colorful 3"/>
    <w:lsdException w:qFormat="1" w:uiPriority="0" w:name="Table Columns 1"/>
    <w:lsdException w:qFormat="1" w:uiPriority="0" w:name="Table Columns 2"/>
    <w:lsdException w:qFormat="1" w:uiPriority="0" w:name="Table Columns 3"/>
    <w:lsdException w:qFormat="1" w:uiPriority="0" w:name="Table Columns 4"/>
    <w:lsdException w:qFormat="1" w:uiPriority="0" w:name="Table Columns 5"/>
    <w:lsdException w:qFormat="1" w:uiPriority="0" w:name="Table Grid 1"/>
    <w:lsdException w:qFormat="1" w:uiPriority="0" w:name="Table Grid 2"/>
    <w:lsdException w:qFormat="1" w:uiPriority="0" w:name="Table Grid 3"/>
    <w:lsdException w:qFormat="1" w:uiPriority="0" w:name="Table Grid 4"/>
    <w:lsdException w:qFormat="1" w:uiPriority="0" w:name="Table Grid 5"/>
    <w:lsdException w:qFormat="1" w:uiPriority="0" w:name="Table Grid 6"/>
    <w:lsdException w:qFormat="1" w:uiPriority="0" w:name="Table Grid 7"/>
    <w:lsdException w:qFormat="1" w:uiPriority="0" w:name="Table Grid 8"/>
    <w:lsdException w:qFormat="1" w:uiPriority="0" w:name="Table List 1"/>
    <w:lsdException w:qFormat="1" w:uiPriority="0" w:name="Table List 2"/>
    <w:lsdException w:qFormat="1" w:uiPriority="0" w:name="Table List 3"/>
    <w:lsdException w:qFormat="1" w:uiPriority="0" w:name="Table List 4"/>
    <w:lsdException w:qFormat="1" w:uiPriority="0" w:name="Table List 5"/>
    <w:lsdException w:qFormat="1" w:uiPriority="0" w:name="Table List 6"/>
    <w:lsdException w:qFormat="1" w:uiPriority="0" w:name="Table List 7"/>
    <w:lsdException w:qFormat="1" w:uiPriority="0" w:name="Table List 8"/>
    <w:lsdException w:qFormat="1" w:uiPriority="0" w:name="Table 3D effects 1"/>
    <w:lsdException w:qFormat="1" w:uiPriority="0" w:name="Table 3D effects 2"/>
    <w:lsdException w:qFormat="1" w:uiPriority="0" w:name="Table 3D effects 3"/>
    <w:lsdException w:qFormat="1" w:uiPriority="0" w:name="Table Contemporary"/>
    <w:lsdException w:qFormat="1" w:uiPriority="0" w:name="Table Elegant"/>
    <w:lsdException w:qFormat="1" w:uiPriority="0" w:name="Table Professional"/>
    <w:lsdException w:qFormat="1" w:uiPriority="0" w:name="Table Subtle 1"/>
    <w:lsdException w:qFormat="1" w:uiPriority="0" w:name="Table Subtle 2"/>
    <w:lsdException w:qFormat="1" w:uiPriority="0" w:name="Table Web 1"/>
    <w:lsdException w:qFormat="1" w:uiPriority="0" w:name="Table Web 2"/>
    <w:lsdException w:qFormat="1"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qFormat="1" w:uiPriority="0" w:name="Table Theme"/>
    <w:lsdException w:qFormat="1" w:unhideWhenUsed="0" w:uiPriority="99" w:semiHidden="0" w:name="No Spacing"/>
    <w:lsdException w:qFormat="1" w:uiPriority="60" w:name="Light Shading"/>
    <w:lsdException w:qFormat="1" w:uiPriority="61" w:name="Light List"/>
    <w:lsdException w:qFormat="1" w:uiPriority="62" w:name="Light Grid"/>
    <w:lsdException w:qFormat="1" w:uiPriority="63" w:name="Medium Shading 1"/>
    <w:lsdException w:qFormat="1" w:uiPriority="64" w:name="Medium Shading 2"/>
    <w:lsdException w:qFormat="1" w:uiPriority="65" w:name="Medium List 1"/>
    <w:lsdException w:qFormat="1" w:uiPriority="66" w:name="Medium List 2"/>
    <w:lsdException w:qFormat="1" w:uiPriority="67" w:name="Medium Grid 1"/>
    <w:lsdException w:qFormat="1" w:uiPriority="68" w:name="Medium Grid 2"/>
    <w:lsdException w:qFormat="1" w:uiPriority="69" w:name="Medium Grid 3"/>
    <w:lsdException w:qFormat="1" w:uiPriority="70" w:name="Dark List"/>
    <w:lsdException w:qFormat="1" w:uiPriority="71" w:name="Colorful Shading"/>
    <w:lsdException w:qFormat="1" w:uiPriority="72" w:name="Colorful List"/>
    <w:lsdException w:qFormat="1" w:uiPriority="73" w:name="Colorful Grid"/>
    <w:lsdException w:qFormat="1" w:uiPriority="60" w:name="Light Shading Accent 1"/>
    <w:lsdException w:qFormat="1" w:uiPriority="61" w:name="Light List Accent 1"/>
    <w:lsdException w:qFormat="1" w:uiPriority="62" w:name="Light Grid Accent 1"/>
    <w:lsdException w:qFormat="1" w:uiPriority="63" w:name="Medium Shading 1 Accent 1"/>
    <w:lsdException w:qFormat="1" w:uiPriority="64" w:name="Medium Shading 2 Accent 1"/>
    <w:lsdException w:qFormat="1" w:uiPriority="65" w:name="Medium List 1 Accent 1"/>
    <w:lsdException w:qFormat="1" w:unhideWhenUsed="0" w:uiPriority="99" w:semiHidden="0" w:name="List Paragraph"/>
    <w:lsdException w:qFormat="1" w:unhideWhenUsed="0" w:uiPriority="99" w:semiHidden="0" w:name="Quote"/>
    <w:lsdException w:qFormat="1" w:unhideWhenUsed="0" w:uiPriority="99" w:semiHidden="0" w:name="Intense Quote"/>
    <w:lsdException w:qFormat="1" w:uiPriority="66" w:name="Medium List 2 Accent 1"/>
    <w:lsdException w:qFormat="1" w:uiPriority="67" w:name="Medium Grid 1 Accent 1"/>
    <w:lsdException w:qFormat="1" w:uiPriority="68" w:name="Medium Grid 2 Accent 1"/>
    <w:lsdException w:qFormat="1" w:uiPriority="69" w:name="Medium Grid 3 Accent 1"/>
    <w:lsdException w:qFormat="1" w:uiPriority="70" w:name="Dark List Accent 1"/>
    <w:lsdException w:qFormat="1" w:uiPriority="71" w:name="Colorful Shading Accent 1"/>
    <w:lsdException w:qFormat="1" w:uiPriority="72" w:name="Colorful List Accent 1"/>
    <w:lsdException w:qFormat="1" w:uiPriority="73" w:name="Colorful Grid Accent 1"/>
    <w:lsdException w:qFormat="1" w:uiPriority="60" w:name="Light Shading Accent 2"/>
    <w:lsdException w:qFormat="1" w:uiPriority="61" w:name="Light List Accent 2"/>
    <w:lsdException w:qFormat="1" w:uiPriority="62" w:name="Light Grid Accent 2"/>
    <w:lsdException w:qFormat="1" w:uiPriority="63" w:name="Medium Shading 1 Accent 2"/>
    <w:lsdException w:qFormat="1" w:uiPriority="64" w:name="Medium Shading 2 Accent 2"/>
    <w:lsdException w:qFormat="1" w:uiPriority="65" w:name="Medium List 1 Accent 2"/>
    <w:lsdException w:qFormat="1" w:uiPriority="66" w:name="Medium List 2 Accent 2"/>
    <w:lsdException w:qFormat="1" w:uiPriority="67" w:name="Medium Grid 1 Accent 2"/>
    <w:lsdException w:qFormat="1" w:uiPriority="68" w:name="Medium Grid 2 Accent 2"/>
    <w:lsdException w:qFormat="1" w:uiPriority="69" w:name="Medium Grid 3 Accent 2"/>
    <w:lsdException w:qFormat="1" w:uiPriority="70" w:name="Dark List Accent 2"/>
    <w:lsdException w:qFormat="1" w:uiPriority="71" w:name="Colorful Shading Accent 2"/>
    <w:lsdException w:qFormat="1" w:uiPriority="72" w:name="Colorful List Accent 2"/>
    <w:lsdException w:qFormat="1" w:uiPriority="73" w:name="Colorful Grid Accent 2"/>
    <w:lsdException w:qFormat="1" w:uiPriority="60" w:name="Light Shading Accent 3"/>
    <w:lsdException w:qFormat="1" w:uiPriority="61" w:name="Light List Accent 3"/>
    <w:lsdException w:qFormat="1" w:uiPriority="62" w:name="Light Grid Accent 3"/>
    <w:lsdException w:qFormat="1" w:uiPriority="63" w:name="Medium Shading 1 Accent 3"/>
    <w:lsdException w:qFormat="1" w:uiPriority="64" w:name="Medium Shading 2 Accent 3"/>
    <w:lsdException w:qFormat="1" w:uiPriority="65" w:name="Medium List 1 Accent 3"/>
    <w:lsdException w:qFormat="1" w:uiPriority="66" w:name="Medium List 2 Accent 3"/>
    <w:lsdException w:qFormat="1" w:uiPriority="67" w:name="Medium Grid 1 Accent 3"/>
    <w:lsdException w:qFormat="1" w:uiPriority="68" w:name="Medium Grid 2 Accent 3"/>
    <w:lsdException w:qFormat="1" w:uiPriority="69" w:name="Medium Grid 3 Accent 3"/>
    <w:lsdException w:qFormat="1" w:uiPriority="70" w:name="Dark List Accent 3"/>
    <w:lsdException w:qFormat="1" w:uiPriority="71" w:name="Colorful Shading Accent 3"/>
    <w:lsdException w:qFormat="1" w:uiPriority="72" w:name="Colorful List Accent 3"/>
    <w:lsdException w:qFormat="1" w:uiPriority="73" w:name="Colorful Grid Accent 3"/>
    <w:lsdException w:qFormat="1" w:uiPriority="60" w:name="Light Shading Accent 4"/>
    <w:lsdException w:qFormat="1" w:uiPriority="61" w:name="Light List Accent 4"/>
    <w:lsdException w:qFormat="1" w:uiPriority="62" w:name="Light Grid Accent 4"/>
    <w:lsdException w:qFormat="1" w:uiPriority="63" w:name="Medium Shading 1 Accent 4"/>
    <w:lsdException w:qFormat="1" w:uiPriority="64" w:name="Medium Shading 2 Accent 4"/>
    <w:lsdException w:qFormat="1" w:uiPriority="65" w:name="Medium List 1 Accent 4"/>
    <w:lsdException w:qFormat="1" w:uiPriority="66" w:name="Medium List 2 Accent 4"/>
    <w:lsdException w:qFormat="1" w:uiPriority="67" w:name="Medium Grid 1 Accent 4"/>
    <w:lsdException w:qFormat="1" w:uiPriority="68" w:name="Medium Grid 2 Accent 4"/>
    <w:lsdException w:qFormat="1" w:uiPriority="69" w:name="Medium Grid 3 Accent 4"/>
    <w:lsdException w:qFormat="1" w:uiPriority="70" w:name="Dark List Accent 4"/>
    <w:lsdException w:qFormat="1" w:uiPriority="71" w:name="Colorful Shading Accent 4"/>
    <w:lsdException w:qFormat="1" w:uiPriority="72" w:name="Colorful List Accent 4"/>
    <w:lsdException w:qFormat="1" w:uiPriority="73" w:name="Colorful Grid Accent 4"/>
    <w:lsdException w:qFormat="1" w:uiPriority="60" w:name="Light Shading Accent 5"/>
    <w:lsdException w:qFormat="1" w:uiPriority="61" w:name="Light List Accent 5"/>
    <w:lsdException w:qFormat="1" w:uiPriority="62" w:name="Light Grid Accent 5"/>
    <w:lsdException w:qFormat="1" w:uiPriority="63" w:name="Medium Shading 1 Accent 5"/>
    <w:lsdException w:qFormat="1" w:uiPriority="64" w:name="Medium Shading 2 Accent 5"/>
    <w:lsdException w:qFormat="1" w:uiPriority="65" w:name="Medium List 1 Accent 5"/>
    <w:lsdException w:qFormat="1" w:uiPriority="66" w:name="Medium List 2 Accent 5"/>
    <w:lsdException w:qFormat="1" w:uiPriority="67" w:name="Medium Grid 1 Accent 5"/>
    <w:lsdException w:qFormat="1" w:uiPriority="68" w:name="Medium Grid 2 Accent 5"/>
    <w:lsdException w:qFormat="1" w:uiPriority="69" w:name="Medium Grid 3 Accent 5"/>
    <w:lsdException w:qFormat="1" w:uiPriority="70" w:name="Dark List Accent 5"/>
    <w:lsdException w:qFormat="1" w:uiPriority="71" w:name="Colorful Shading Accent 5"/>
    <w:lsdException w:qFormat="1" w:uiPriority="72" w:name="Colorful List Accent 5"/>
    <w:lsdException w:qFormat="1" w:uiPriority="73" w:name="Colorful Grid Accent 5"/>
    <w:lsdException w:qFormat="1" w:uiPriority="60" w:name="Light Shading Accent 6"/>
    <w:lsdException w:qFormat="1" w:uiPriority="61" w:name="Light List Accent 6"/>
    <w:lsdException w:qFormat="1" w:uiPriority="62" w:name="Light Grid Accent 6"/>
    <w:lsdException w:qFormat="1" w:uiPriority="63" w:name="Medium Shading 1 Accent 6"/>
    <w:lsdException w:qFormat="1" w:uiPriority="64" w:name="Medium Shading 2 Accent 6"/>
    <w:lsdException w:qFormat="1" w:uiPriority="65" w:name="Medium List 1 Accent 6"/>
    <w:lsdException w:qFormat="1" w:uiPriority="66" w:name="Medium List 2 Accent 6"/>
    <w:lsdException w:qFormat="1" w:uiPriority="67" w:name="Medium Grid 1 Accent 6"/>
    <w:lsdException w:qFormat="1" w:uiPriority="68" w:name="Medium Grid 2 Accent 6"/>
    <w:lsdException w:qFormat="1" w:uiPriority="69" w:name="Medium Grid 3 Accent 6"/>
    <w:lsdException w:qFormat="1" w:uiPriority="70" w:name="Dark List Accent 6"/>
    <w:lsdException w:qFormat="1" w:uiPriority="71" w:name="Colorful Shading Accent 6"/>
    <w:lsdException w:qFormat="1" w:uiPriority="72" w:name="Colorful List Accent 6"/>
    <w:lsdException w:qFormat="1" w:uiPriority="73" w:name="Colorful Grid Accent 6"/>
  </w:latentStyles>
  <w:style w:type="paragraph" w:default="1" w:styleId="1">
    <w:name w:val="Normal"/>
    <w:qFormat/>
    <w:uiPriority w:val="0"/>
    <w:pPr>
      <w:widowControl w:val="0"/>
      <w:adjustRightInd w:val="0"/>
      <w:snapToGrid w:val="0"/>
      <w:spacing w:line="312" w:lineRule="auto"/>
      <w:ind w:firstLine="440" w:firstLineChars="200"/>
      <w:jc w:val="both"/>
    </w:pPr>
    <w:rPr>
      <w:rFonts w:ascii="微软雅黑" w:hAnsi="微软雅黑" w:eastAsia="微软雅黑" w:cs="Times New Roman"/>
      <w:kern w:val="2"/>
      <w:sz w:val="24"/>
      <w:szCs w:val="24"/>
      <w:lang w:val="en-US" w:eastAsia="zh-CN" w:bidi="ar-SA"/>
    </w:rPr>
  </w:style>
  <w:style w:type="paragraph" w:styleId="3">
    <w:name w:val="heading 1"/>
    <w:next w:val="1"/>
    <w:link w:val="243"/>
    <w:qFormat/>
    <w:uiPriority w:val="9"/>
    <w:pPr>
      <w:keepNext/>
      <w:keepLines/>
      <w:numPr>
        <w:ilvl w:val="0"/>
        <w:numId w:val="1"/>
      </w:numPr>
      <w:tabs>
        <w:tab w:val="left" w:pos="-420"/>
        <w:tab w:val="left" w:pos="0"/>
      </w:tabs>
      <w:adjustRightInd w:val="0"/>
      <w:snapToGrid w:val="0"/>
      <w:spacing w:before="50" w:beforeLines="50" w:after="50" w:afterLines="50"/>
      <w:ind w:firstLine="0"/>
      <w:outlineLvl w:val="0"/>
    </w:pPr>
    <w:rPr>
      <w:rFonts w:ascii="微软雅黑" w:hAnsi="微软雅黑" w:eastAsia="微软雅黑" w:cs="Times New Roman"/>
      <w:b/>
      <w:bCs/>
      <w:color w:val="262626" w:themeColor="text1" w:themeTint="D9"/>
      <w:kern w:val="44"/>
      <w:sz w:val="36"/>
      <w:szCs w:val="30"/>
      <w:lang w:val="en-US" w:eastAsia="zh-CN" w:bidi="ar-SA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4">
    <w:name w:val="heading 2"/>
    <w:next w:val="1"/>
    <w:link w:val="244"/>
    <w:unhideWhenUsed/>
    <w:qFormat/>
    <w:uiPriority w:val="9"/>
    <w:pPr>
      <w:numPr>
        <w:ilvl w:val="1"/>
        <w:numId w:val="2"/>
      </w:num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shd w:val="clear" w:fill="D1E0F7" w:themeFill="accent1" w:themeFillTint="32"/>
      <w:tabs>
        <w:tab w:val="left" w:pos="0"/>
      </w:tabs>
      <w:adjustRightInd w:val="0"/>
      <w:snapToGrid w:val="0"/>
      <w:spacing w:before="50" w:beforeLines="50" w:after="50" w:afterLines="50"/>
      <w:outlineLvl w:val="1"/>
    </w:pPr>
    <w:rPr>
      <w:rFonts w:ascii="微软雅黑" w:hAnsi="微软雅黑" w:eastAsia="微软雅黑" w:cs="Times New Roman"/>
      <w:b/>
      <w:bCs/>
      <w:color w:val="FFFFFF" w:themeColor="background1"/>
      <w:kern w:val="2"/>
      <w:sz w:val="28"/>
      <w:szCs w:val="28"/>
      <w:lang w:val="en-US" w:eastAsia="zh-CN" w:bidi="ar-SA"/>
      <w14:textFill>
        <w14:noFill/>
      </w14:textFill>
    </w:rPr>
  </w:style>
  <w:style w:type="paragraph" w:styleId="5">
    <w:name w:val="heading 3"/>
    <w:next w:val="1"/>
    <w:link w:val="242"/>
    <w:unhideWhenUsed/>
    <w:qFormat/>
    <w:uiPriority w:val="9"/>
    <w:pPr>
      <w:numPr>
        <w:ilvl w:val="0"/>
        <w:numId w:val="3"/>
      </w:numPr>
      <w:pBdr>
        <w:top w:val="none" w:color="auto" w:sz="0" w:space="1"/>
        <w:left w:val="none" w:color="auto" w:sz="0" w:space="4"/>
        <w:bottom w:val="thinThickThinSmallGap" w:color="A2BFEF" w:themeColor="accent1" w:themeTint="66" w:sz="24" w:space="1"/>
        <w:right w:val="none" w:color="auto" w:sz="0" w:space="4"/>
      </w:pBdr>
      <w:tabs>
        <w:tab w:val="left" w:pos="312"/>
      </w:tabs>
      <w:bidi w:val="0"/>
      <w:adjustRightInd w:val="0"/>
      <w:snapToGrid w:val="0"/>
      <w:spacing w:before="50" w:beforeLines="50" w:after="50" w:afterLines="50"/>
      <w:ind w:left="480" w:leftChars="0" w:hanging="480" w:firstLineChars="0"/>
      <w:outlineLvl w:val="2"/>
    </w:pPr>
    <w:rPr>
      <w:rFonts w:ascii="微软雅黑" w:hAnsi="微软雅黑" w:eastAsia="微软雅黑" w:cs="Times New Roman"/>
      <w:b/>
      <w:bCs/>
      <w:color w:val="000000" w:themeColor="text1"/>
      <w:kern w:val="2"/>
      <w:sz w:val="32"/>
      <w:szCs w:val="32"/>
      <w:lang w:val="en-US" w:eastAsia="zh-CN" w:bidi="ar-SA"/>
      <w14:textFill>
        <w14:solidFill>
          <w14:schemeClr w14:val="tx1"/>
        </w14:solidFill>
      </w14:textFill>
    </w:rPr>
  </w:style>
  <w:style w:type="paragraph" w:styleId="6">
    <w:name w:val="heading 4"/>
    <w:next w:val="1"/>
    <w:link w:val="240"/>
    <w:unhideWhenUsed/>
    <w:qFormat/>
    <w:uiPriority w:val="9"/>
    <w:pPr>
      <w:numPr>
        <w:ilvl w:val="3"/>
        <w:numId w:val="4"/>
      </w:numPr>
      <w:adjustRightInd w:val="0"/>
      <w:snapToGrid w:val="0"/>
      <w:spacing w:before="50" w:beforeLines="50" w:after="50" w:afterLines="50"/>
      <w:outlineLvl w:val="3"/>
    </w:pPr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paragraph" w:styleId="7">
    <w:name w:val="heading 5"/>
    <w:next w:val="1"/>
    <w:link w:val="615"/>
    <w:unhideWhenUsed/>
    <w:qFormat/>
    <w:uiPriority w:val="9"/>
    <w:pPr>
      <w:numPr>
        <w:ilvl w:val="4"/>
        <w:numId w:val="4"/>
      </w:numPr>
      <w:adjustRightInd w:val="0"/>
      <w:snapToGrid w:val="0"/>
      <w:spacing w:before="50" w:beforeLines="50" w:after="50" w:afterLines="50"/>
      <w:outlineLvl w:val="4"/>
    </w:pPr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paragraph" w:styleId="8">
    <w:name w:val="heading 6"/>
    <w:next w:val="1"/>
    <w:link w:val="246"/>
    <w:unhideWhenUsed/>
    <w:qFormat/>
    <w:uiPriority w:val="0"/>
    <w:pPr>
      <w:numPr>
        <w:ilvl w:val="5"/>
        <w:numId w:val="4"/>
      </w:numPr>
      <w:adjustRightInd w:val="0"/>
      <w:snapToGrid w:val="0"/>
      <w:spacing w:before="50" w:beforeLines="50" w:after="50" w:afterLines="50"/>
      <w:outlineLvl w:val="5"/>
    </w:pPr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paragraph" w:styleId="9">
    <w:name w:val="heading 7"/>
    <w:next w:val="1"/>
    <w:link w:val="247"/>
    <w:unhideWhenUsed/>
    <w:qFormat/>
    <w:uiPriority w:val="0"/>
    <w:pPr>
      <w:numPr>
        <w:ilvl w:val="6"/>
        <w:numId w:val="4"/>
      </w:numPr>
      <w:tabs>
        <w:tab w:val="left" w:pos="4800"/>
      </w:tabs>
      <w:adjustRightInd w:val="0"/>
      <w:snapToGrid w:val="0"/>
      <w:spacing w:before="50" w:beforeLines="50" w:after="50" w:afterLines="50"/>
      <w:outlineLvl w:val="6"/>
    </w:pPr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paragraph" w:styleId="10">
    <w:name w:val="heading 8"/>
    <w:next w:val="1"/>
    <w:link w:val="248"/>
    <w:unhideWhenUsed/>
    <w:qFormat/>
    <w:uiPriority w:val="0"/>
    <w:pPr>
      <w:numPr>
        <w:ilvl w:val="7"/>
        <w:numId w:val="4"/>
      </w:numPr>
      <w:adjustRightInd w:val="0"/>
      <w:snapToGrid w:val="0"/>
      <w:spacing w:before="50" w:beforeLines="50" w:after="50" w:afterLines="50"/>
      <w:outlineLvl w:val="7"/>
    </w:pPr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paragraph" w:styleId="11">
    <w:name w:val="heading 9"/>
    <w:next w:val="1"/>
    <w:link w:val="249"/>
    <w:unhideWhenUsed/>
    <w:qFormat/>
    <w:uiPriority w:val="0"/>
    <w:pPr>
      <w:numPr>
        <w:ilvl w:val="8"/>
        <w:numId w:val="4"/>
      </w:numPr>
      <w:adjustRightInd w:val="0"/>
      <w:snapToGrid w:val="0"/>
      <w:spacing w:before="50" w:beforeLines="50" w:after="50" w:afterLines="50"/>
      <w:outlineLvl w:val="8"/>
    </w:pPr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character" w:default="1" w:styleId="231">
    <w:name w:val="Default Paragraph Font"/>
    <w:semiHidden/>
    <w:unhideWhenUsed/>
    <w:qFormat/>
    <w:uiPriority w:val="1"/>
  </w:style>
  <w:style w:type="table" w:default="1" w:styleId="8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265"/>
    <w:qFormat/>
    <w:uiPriority w:val="0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adjustRightInd w:val="0"/>
      <w:snapToGrid w:val="0"/>
      <w:ind w:firstLine="440" w:firstLineChars="200"/>
    </w:pPr>
    <w:rPr>
      <w:rFonts w:ascii="Courier New" w:hAnsi="Courier New" w:eastAsia="宋体" w:cs="Courier New"/>
      <w:kern w:val="2"/>
      <w:sz w:val="24"/>
      <w:szCs w:val="24"/>
    </w:rPr>
  </w:style>
  <w:style w:type="paragraph" w:styleId="12">
    <w:name w:val="List 3"/>
    <w:basedOn w:val="1"/>
    <w:qFormat/>
    <w:uiPriority w:val="0"/>
    <w:pPr>
      <w:ind w:left="100" w:leftChars="400" w:hanging="200" w:hangingChars="200"/>
      <w:contextualSpacing/>
    </w:pPr>
  </w:style>
  <w:style w:type="paragraph" w:styleId="13">
    <w:name w:val="toc 7"/>
    <w:basedOn w:val="1"/>
    <w:next w:val="1"/>
    <w:qFormat/>
    <w:uiPriority w:val="0"/>
    <w:pPr>
      <w:ind w:left="2520" w:leftChars="1200"/>
    </w:pPr>
  </w:style>
  <w:style w:type="paragraph" w:styleId="14">
    <w:name w:val="List Number 2"/>
    <w:basedOn w:val="1"/>
    <w:qFormat/>
    <w:uiPriority w:val="0"/>
    <w:pPr>
      <w:numPr>
        <w:ilvl w:val="0"/>
        <w:numId w:val="5"/>
      </w:numPr>
      <w:contextualSpacing/>
    </w:pPr>
  </w:style>
  <w:style w:type="paragraph" w:styleId="15">
    <w:name w:val="table of authorities"/>
    <w:basedOn w:val="1"/>
    <w:next w:val="1"/>
    <w:qFormat/>
    <w:uiPriority w:val="0"/>
    <w:pPr>
      <w:ind w:left="420" w:leftChars="200" w:firstLine="0"/>
    </w:pPr>
  </w:style>
  <w:style w:type="paragraph" w:styleId="16">
    <w:name w:val="Note Heading"/>
    <w:basedOn w:val="1"/>
    <w:next w:val="1"/>
    <w:link w:val="285"/>
    <w:qFormat/>
    <w:uiPriority w:val="0"/>
    <w:pPr>
      <w:jc w:val="center"/>
    </w:pPr>
    <w:rPr>
      <w:rFonts w:ascii="微软雅黑" w:hAnsi="微软雅黑" w:eastAsia="微软雅黑"/>
      <w:kern w:val="2"/>
      <w:sz w:val="24"/>
      <w:szCs w:val="24"/>
    </w:rPr>
  </w:style>
  <w:style w:type="paragraph" w:styleId="17">
    <w:name w:val="List Bullet 4"/>
    <w:basedOn w:val="1"/>
    <w:qFormat/>
    <w:uiPriority w:val="0"/>
    <w:pPr>
      <w:numPr>
        <w:ilvl w:val="0"/>
        <w:numId w:val="6"/>
      </w:numPr>
      <w:contextualSpacing/>
    </w:pPr>
  </w:style>
  <w:style w:type="paragraph" w:styleId="18">
    <w:name w:val="index 8"/>
    <w:basedOn w:val="1"/>
    <w:next w:val="1"/>
    <w:qFormat/>
    <w:uiPriority w:val="0"/>
    <w:pPr>
      <w:ind w:left="1400" w:leftChars="1400" w:firstLine="0"/>
    </w:pPr>
  </w:style>
  <w:style w:type="paragraph" w:styleId="19">
    <w:name w:val="E-mail Signature"/>
    <w:basedOn w:val="1"/>
    <w:link w:val="264"/>
    <w:qFormat/>
    <w:uiPriority w:val="0"/>
    <w:rPr>
      <w:rFonts w:ascii="微软雅黑" w:hAnsi="微软雅黑" w:eastAsia="微软雅黑"/>
      <w:kern w:val="2"/>
      <w:sz w:val="24"/>
      <w:szCs w:val="24"/>
    </w:rPr>
  </w:style>
  <w:style w:type="paragraph" w:styleId="20">
    <w:name w:val="List Number"/>
    <w:basedOn w:val="1"/>
    <w:qFormat/>
    <w:uiPriority w:val="0"/>
    <w:pPr>
      <w:numPr>
        <w:ilvl w:val="0"/>
        <w:numId w:val="7"/>
      </w:numPr>
      <w:contextualSpacing/>
    </w:pPr>
  </w:style>
  <w:style w:type="paragraph" w:styleId="21">
    <w:name w:val="Normal Indent"/>
    <w:basedOn w:val="1"/>
    <w:qFormat/>
    <w:uiPriority w:val="0"/>
    <w:pPr>
      <w:ind w:firstLine="420"/>
    </w:pPr>
  </w:style>
  <w:style w:type="paragraph" w:styleId="22">
    <w:name w:val="caption"/>
    <w:basedOn w:val="1"/>
    <w:next w:val="1"/>
    <w:unhideWhenUsed/>
    <w:qFormat/>
    <w:uiPriority w:val="0"/>
    <w:pPr>
      <w:ind w:firstLine="0" w:firstLineChars="0"/>
    </w:pPr>
    <w:rPr>
      <w:sz w:val="20"/>
    </w:rPr>
  </w:style>
  <w:style w:type="paragraph" w:styleId="23">
    <w:name w:val="index 5"/>
    <w:basedOn w:val="1"/>
    <w:next w:val="1"/>
    <w:qFormat/>
    <w:uiPriority w:val="0"/>
    <w:pPr>
      <w:ind w:left="800" w:leftChars="800" w:firstLine="0"/>
    </w:pPr>
  </w:style>
  <w:style w:type="paragraph" w:styleId="24">
    <w:name w:val="List Bullet"/>
    <w:basedOn w:val="1"/>
    <w:qFormat/>
    <w:uiPriority w:val="0"/>
    <w:pPr>
      <w:numPr>
        <w:ilvl w:val="0"/>
        <w:numId w:val="8"/>
      </w:numPr>
      <w:contextualSpacing/>
    </w:pPr>
  </w:style>
  <w:style w:type="paragraph" w:styleId="25">
    <w:name w:val="envelope address"/>
    <w:basedOn w:val="1"/>
    <w:qFormat/>
    <w:uiPriority w:val="0"/>
    <w:pPr>
      <w:framePr w:w="7920" w:h="1980" w:hRule="exact" w:hSpace="180" w:wrap="auto" w:vAnchor="margin" w:hAnchor="page" w:xAlign="center" w:yAlign="bottom"/>
      <w:ind w:left="100" w:leftChars="1400"/>
    </w:pPr>
    <w:rPr>
      <w:rFonts w:asciiTheme="majorHAnsi" w:hAnsiTheme="majorHAnsi" w:eastAsiaTheme="majorEastAsia" w:cstheme="majorBidi"/>
    </w:rPr>
  </w:style>
  <w:style w:type="paragraph" w:styleId="26">
    <w:name w:val="Document Map"/>
    <w:basedOn w:val="1"/>
    <w:link w:val="273"/>
    <w:qFormat/>
    <w:uiPriority w:val="0"/>
    <w:rPr>
      <w:rFonts w:ascii="Microsoft YaHei UI" w:hAnsi="微软雅黑" w:eastAsia="Microsoft YaHei UI"/>
      <w:kern w:val="2"/>
      <w:sz w:val="18"/>
      <w:szCs w:val="18"/>
    </w:rPr>
  </w:style>
  <w:style w:type="paragraph" w:styleId="27">
    <w:name w:val="toa heading"/>
    <w:basedOn w:val="1"/>
    <w:next w:val="1"/>
    <w:qFormat/>
    <w:uiPriority w:val="0"/>
    <w:pPr>
      <w:spacing w:before="120"/>
    </w:pPr>
    <w:rPr>
      <w:rFonts w:asciiTheme="majorHAnsi" w:hAnsiTheme="majorHAnsi" w:eastAsiaTheme="majorEastAsia" w:cstheme="majorBidi"/>
    </w:rPr>
  </w:style>
  <w:style w:type="paragraph" w:styleId="28">
    <w:name w:val="annotation text"/>
    <w:basedOn w:val="1"/>
    <w:link w:val="252"/>
    <w:qFormat/>
    <w:uiPriority w:val="0"/>
    <w:pPr>
      <w:ind w:firstLine="0" w:firstLineChars="0"/>
      <w:jc w:val="left"/>
    </w:pPr>
  </w:style>
  <w:style w:type="paragraph" w:styleId="29">
    <w:name w:val="index 6"/>
    <w:basedOn w:val="1"/>
    <w:next w:val="1"/>
    <w:qFormat/>
    <w:uiPriority w:val="0"/>
    <w:pPr>
      <w:ind w:left="1000" w:leftChars="1000" w:firstLine="0"/>
    </w:pPr>
  </w:style>
  <w:style w:type="paragraph" w:styleId="30">
    <w:name w:val="Salutation"/>
    <w:basedOn w:val="1"/>
    <w:next w:val="1"/>
    <w:link w:val="262"/>
    <w:qFormat/>
    <w:uiPriority w:val="0"/>
    <w:pPr>
      <w:ind w:firstLine="0" w:firstLineChars="0"/>
      <w:jc w:val="left"/>
    </w:pPr>
    <w:rPr>
      <w:rFonts w:ascii="微软雅黑" w:hAnsi="微软雅黑" w:eastAsia="微软雅黑"/>
      <w:kern w:val="2"/>
      <w:sz w:val="24"/>
      <w:szCs w:val="24"/>
    </w:rPr>
  </w:style>
  <w:style w:type="paragraph" w:styleId="31">
    <w:name w:val="Body Text 3"/>
    <w:basedOn w:val="1"/>
    <w:link w:val="279"/>
    <w:qFormat/>
    <w:uiPriority w:val="0"/>
    <w:pPr>
      <w:spacing w:after="120"/>
    </w:pPr>
    <w:rPr>
      <w:rFonts w:ascii="微软雅黑" w:hAnsi="微软雅黑" w:eastAsia="微软雅黑"/>
      <w:kern w:val="2"/>
      <w:sz w:val="16"/>
      <w:szCs w:val="16"/>
    </w:rPr>
  </w:style>
  <w:style w:type="paragraph" w:styleId="32">
    <w:name w:val="Closing"/>
    <w:basedOn w:val="1"/>
    <w:link w:val="266"/>
    <w:qFormat/>
    <w:uiPriority w:val="0"/>
    <w:pPr>
      <w:ind w:left="100" w:leftChars="2100"/>
    </w:pPr>
    <w:rPr>
      <w:rFonts w:ascii="微软雅黑" w:hAnsi="微软雅黑" w:eastAsia="微软雅黑"/>
      <w:kern w:val="2"/>
      <w:sz w:val="24"/>
      <w:szCs w:val="24"/>
    </w:rPr>
  </w:style>
  <w:style w:type="paragraph" w:styleId="33">
    <w:name w:val="List Bullet 3"/>
    <w:basedOn w:val="1"/>
    <w:qFormat/>
    <w:uiPriority w:val="0"/>
    <w:pPr>
      <w:numPr>
        <w:ilvl w:val="0"/>
        <w:numId w:val="9"/>
      </w:numPr>
      <w:contextualSpacing/>
    </w:pPr>
  </w:style>
  <w:style w:type="paragraph" w:styleId="34">
    <w:name w:val="Body Text"/>
    <w:basedOn w:val="1"/>
    <w:link w:val="256"/>
    <w:qFormat/>
    <w:uiPriority w:val="0"/>
    <w:rPr>
      <w:rFonts w:ascii="微软雅黑" w:hAnsi="微软雅黑" w:eastAsia="微软雅黑"/>
      <w:kern w:val="2"/>
      <w:sz w:val="24"/>
      <w:szCs w:val="24"/>
    </w:rPr>
  </w:style>
  <w:style w:type="paragraph" w:styleId="35">
    <w:name w:val="Body Text Indent"/>
    <w:basedOn w:val="1"/>
    <w:link w:val="281"/>
    <w:qFormat/>
    <w:uiPriority w:val="0"/>
    <w:pPr>
      <w:spacing w:after="120"/>
      <w:ind w:left="420" w:leftChars="200"/>
    </w:pPr>
    <w:rPr>
      <w:rFonts w:ascii="微软雅黑" w:hAnsi="微软雅黑" w:eastAsia="微软雅黑"/>
      <w:kern w:val="2"/>
      <w:sz w:val="24"/>
      <w:szCs w:val="24"/>
    </w:rPr>
  </w:style>
  <w:style w:type="paragraph" w:styleId="36">
    <w:name w:val="List Number 3"/>
    <w:basedOn w:val="1"/>
    <w:qFormat/>
    <w:uiPriority w:val="0"/>
    <w:pPr>
      <w:numPr>
        <w:ilvl w:val="0"/>
        <w:numId w:val="10"/>
      </w:numPr>
      <w:contextualSpacing/>
    </w:pPr>
  </w:style>
  <w:style w:type="paragraph" w:styleId="37">
    <w:name w:val="List 2"/>
    <w:basedOn w:val="1"/>
    <w:qFormat/>
    <w:uiPriority w:val="0"/>
    <w:pPr>
      <w:ind w:left="100" w:leftChars="200" w:hanging="200" w:hangingChars="200"/>
      <w:contextualSpacing/>
    </w:pPr>
  </w:style>
  <w:style w:type="paragraph" w:styleId="38">
    <w:name w:val="List Continue"/>
    <w:basedOn w:val="1"/>
    <w:qFormat/>
    <w:uiPriority w:val="0"/>
    <w:pPr>
      <w:spacing w:after="120"/>
      <w:ind w:left="420" w:leftChars="200"/>
      <w:contextualSpacing/>
    </w:pPr>
  </w:style>
  <w:style w:type="paragraph" w:styleId="39">
    <w:name w:val="Block Text"/>
    <w:basedOn w:val="1"/>
    <w:qFormat/>
    <w:uiPriority w:val="0"/>
    <w:pPr>
      <w:spacing w:after="120"/>
      <w:ind w:left="1440" w:leftChars="700" w:right="1440" w:rightChars="700"/>
    </w:pPr>
  </w:style>
  <w:style w:type="paragraph" w:styleId="40">
    <w:name w:val="List Bullet 2"/>
    <w:basedOn w:val="1"/>
    <w:qFormat/>
    <w:uiPriority w:val="0"/>
    <w:pPr>
      <w:numPr>
        <w:ilvl w:val="0"/>
        <w:numId w:val="11"/>
      </w:numPr>
      <w:contextualSpacing/>
    </w:pPr>
  </w:style>
  <w:style w:type="paragraph" w:styleId="41">
    <w:name w:val="HTML Address"/>
    <w:basedOn w:val="1"/>
    <w:link w:val="259"/>
    <w:qFormat/>
    <w:uiPriority w:val="0"/>
    <w:rPr>
      <w:rFonts w:ascii="微软雅黑" w:hAnsi="微软雅黑" w:eastAsia="微软雅黑"/>
      <w:i/>
      <w:iCs/>
      <w:kern w:val="2"/>
      <w:sz w:val="24"/>
      <w:szCs w:val="24"/>
    </w:rPr>
  </w:style>
  <w:style w:type="paragraph" w:styleId="42">
    <w:name w:val="index 4"/>
    <w:basedOn w:val="1"/>
    <w:next w:val="1"/>
    <w:qFormat/>
    <w:uiPriority w:val="0"/>
    <w:pPr>
      <w:ind w:left="600" w:leftChars="600" w:firstLine="0"/>
    </w:pPr>
  </w:style>
  <w:style w:type="paragraph" w:styleId="43">
    <w:name w:val="toc 5"/>
    <w:basedOn w:val="1"/>
    <w:next w:val="1"/>
    <w:qFormat/>
    <w:uiPriority w:val="0"/>
    <w:pPr>
      <w:ind w:left="1680" w:leftChars="800"/>
    </w:pPr>
  </w:style>
  <w:style w:type="paragraph" w:styleId="44">
    <w:name w:val="toc 3"/>
    <w:basedOn w:val="1"/>
    <w:next w:val="1"/>
    <w:link w:val="289"/>
    <w:qFormat/>
    <w:uiPriority w:val="0"/>
    <w:pPr>
      <w:ind w:left="840" w:leftChars="400"/>
    </w:pPr>
  </w:style>
  <w:style w:type="paragraph" w:styleId="45">
    <w:name w:val="Plain Text"/>
    <w:basedOn w:val="1"/>
    <w:link w:val="263"/>
    <w:qFormat/>
    <w:uiPriority w:val="0"/>
    <w:rPr>
      <w:rFonts w:hAnsi="Courier New" w:cs="Courier New" w:asciiTheme="minorEastAsia" w:eastAsiaTheme="minorEastAsia"/>
      <w:kern w:val="2"/>
      <w:sz w:val="24"/>
      <w:szCs w:val="24"/>
    </w:rPr>
  </w:style>
  <w:style w:type="paragraph" w:styleId="46">
    <w:name w:val="List Bullet 5"/>
    <w:basedOn w:val="1"/>
    <w:qFormat/>
    <w:uiPriority w:val="0"/>
    <w:pPr>
      <w:numPr>
        <w:ilvl w:val="0"/>
        <w:numId w:val="12"/>
      </w:numPr>
      <w:contextualSpacing/>
    </w:pPr>
  </w:style>
  <w:style w:type="paragraph" w:styleId="47">
    <w:name w:val="List Number 4"/>
    <w:basedOn w:val="1"/>
    <w:qFormat/>
    <w:uiPriority w:val="0"/>
    <w:pPr>
      <w:numPr>
        <w:ilvl w:val="0"/>
        <w:numId w:val="13"/>
      </w:numPr>
      <w:contextualSpacing/>
    </w:pPr>
  </w:style>
  <w:style w:type="paragraph" w:styleId="48">
    <w:name w:val="toc 8"/>
    <w:basedOn w:val="1"/>
    <w:next w:val="1"/>
    <w:qFormat/>
    <w:uiPriority w:val="0"/>
    <w:pPr>
      <w:ind w:left="2940" w:leftChars="1400"/>
    </w:pPr>
  </w:style>
  <w:style w:type="paragraph" w:styleId="49">
    <w:name w:val="index 3"/>
    <w:basedOn w:val="1"/>
    <w:next w:val="1"/>
    <w:qFormat/>
    <w:uiPriority w:val="0"/>
    <w:pPr>
      <w:ind w:left="400" w:leftChars="400" w:firstLine="0"/>
    </w:pPr>
  </w:style>
  <w:style w:type="paragraph" w:styleId="50">
    <w:name w:val="Date"/>
    <w:basedOn w:val="1"/>
    <w:next w:val="1"/>
    <w:link w:val="271"/>
    <w:qFormat/>
    <w:uiPriority w:val="0"/>
    <w:pPr>
      <w:spacing w:after="156"/>
      <w:ind w:firstLine="0" w:firstLineChars="0"/>
      <w:jc w:val="right"/>
    </w:pPr>
    <w:rPr>
      <w:rFonts w:ascii="微软雅黑" w:hAnsi="微软雅黑" w:eastAsia="微软雅黑" w:cs="Times New Roman"/>
      <w:color w:val="262626" w:themeColor="text1" w:themeTint="D9"/>
      <w:kern w:val="2"/>
      <w:sz w:val="24"/>
      <w:szCs w:val="24"/>
      <w:lang w:val="en-US" w:eastAsia="zh-CN" w:bidi="ar-SA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51">
    <w:name w:val="Body Text Indent 2"/>
    <w:basedOn w:val="1"/>
    <w:link w:val="283"/>
    <w:qFormat/>
    <w:uiPriority w:val="0"/>
    <w:pPr>
      <w:spacing w:after="120" w:line="480" w:lineRule="auto"/>
      <w:ind w:left="420" w:leftChars="200"/>
    </w:pPr>
    <w:rPr>
      <w:rFonts w:ascii="微软雅黑" w:hAnsi="微软雅黑" w:eastAsia="微软雅黑"/>
      <w:kern w:val="2"/>
      <w:sz w:val="24"/>
      <w:szCs w:val="24"/>
    </w:rPr>
  </w:style>
  <w:style w:type="paragraph" w:styleId="52">
    <w:name w:val="endnote text"/>
    <w:basedOn w:val="1"/>
    <w:link w:val="254"/>
    <w:qFormat/>
    <w:uiPriority w:val="0"/>
    <w:pPr>
      <w:ind w:firstLine="0" w:firstLineChars="0"/>
      <w:jc w:val="left"/>
    </w:pPr>
  </w:style>
  <w:style w:type="paragraph" w:styleId="53">
    <w:name w:val="List Continue 5"/>
    <w:basedOn w:val="1"/>
    <w:qFormat/>
    <w:uiPriority w:val="0"/>
    <w:pPr>
      <w:spacing w:after="120"/>
      <w:ind w:left="2100" w:leftChars="1000"/>
      <w:contextualSpacing/>
    </w:pPr>
  </w:style>
  <w:style w:type="paragraph" w:styleId="54">
    <w:name w:val="Balloon Text"/>
    <w:basedOn w:val="1"/>
    <w:link w:val="255"/>
    <w:qFormat/>
    <w:uiPriority w:val="0"/>
    <w:pPr>
      <w:ind w:firstLine="0" w:firstLineChars="0"/>
    </w:pPr>
    <w:rPr>
      <w:sz w:val="18"/>
    </w:rPr>
  </w:style>
  <w:style w:type="paragraph" w:styleId="55">
    <w:name w:val="footer"/>
    <w:basedOn w:val="1"/>
    <w:link w:val="258"/>
    <w:qFormat/>
    <w:uiPriority w:val="0"/>
    <w:pPr>
      <w:tabs>
        <w:tab w:val="center" w:pos="4153"/>
        <w:tab w:val="right" w:pos="8306"/>
      </w:tabs>
      <w:jc w:val="left"/>
    </w:pPr>
    <w:rPr>
      <w:sz w:val="18"/>
    </w:rPr>
  </w:style>
  <w:style w:type="paragraph" w:styleId="56">
    <w:name w:val="envelope return"/>
    <w:basedOn w:val="1"/>
    <w:qFormat/>
    <w:uiPriority w:val="0"/>
    <w:rPr>
      <w:rFonts w:asciiTheme="majorHAnsi" w:hAnsiTheme="majorHAnsi" w:eastAsiaTheme="majorEastAsia" w:cstheme="majorBidi"/>
    </w:rPr>
  </w:style>
  <w:style w:type="paragraph" w:styleId="57">
    <w:name w:val="header"/>
    <w:basedOn w:val="1"/>
    <w:link w:val="257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pacing w:line="240" w:lineRule="auto"/>
    </w:pPr>
    <w:rPr>
      <w:sz w:val="18"/>
    </w:rPr>
  </w:style>
  <w:style w:type="paragraph" w:styleId="58">
    <w:name w:val="Signature"/>
    <w:basedOn w:val="50"/>
    <w:link w:val="270"/>
    <w:qFormat/>
    <w:uiPriority w:val="0"/>
    <w:rPr>
      <w:rFonts w:ascii="微软雅黑" w:hAnsi="微软雅黑" w:eastAsia="微软雅黑"/>
      <w:kern w:val="2"/>
      <w:sz w:val="24"/>
      <w:szCs w:val="24"/>
    </w:rPr>
  </w:style>
  <w:style w:type="paragraph" w:styleId="59">
    <w:name w:val="toc 1"/>
    <w:basedOn w:val="1"/>
    <w:next w:val="1"/>
    <w:qFormat/>
    <w:uiPriority w:val="0"/>
  </w:style>
  <w:style w:type="paragraph" w:styleId="60">
    <w:name w:val="List Continue 4"/>
    <w:basedOn w:val="1"/>
    <w:qFormat/>
    <w:uiPriority w:val="0"/>
    <w:pPr>
      <w:spacing w:after="120"/>
      <w:ind w:left="1680" w:leftChars="800"/>
      <w:contextualSpacing/>
    </w:pPr>
  </w:style>
  <w:style w:type="paragraph" w:styleId="61">
    <w:name w:val="toc 4"/>
    <w:basedOn w:val="1"/>
    <w:next w:val="1"/>
    <w:qFormat/>
    <w:uiPriority w:val="0"/>
    <w:pPr>
      <w:ind w:left="1260" w:leftChars="600"/>
    </w:pPr>
  </w:style>
  <w:style w:type="paragraph" w:styleId="62">
    <w:name w:val="index heading"/>
    <w:basedOn w:val="1"/>
    <w:next w:val="63"/>
    <w:qFormat/>
    <w:uiPriority w:val="0"/>
    <w:rPr>
      <w:rFonts w:asciiTheme="majorHAnsi" w:hAnsiTheme="majorHAnsi" w:eastAsiaTheme="majorEastAsia" w:cstheme="majorBidi"/>
      <w:b/>
      <w:bCs/>
    </w:rPr>
  </w:style>
  <w:style w:type="paragraph" w:styleId="63">
    <w:name w:val="index 1"/>
    <w:basedOn w:val="1"/>
    <w:next w:val="1"/>
    <w:qFormat/>
    <w:uiPriority w:val="0"/>
    <w:pPr>
      <w:ind w:firstLine="0"/>
    </w:pPr>
  </w:style>
  <w:style w:type="paragraph" w:styleId="64">
    <w:name w:val="Subtitle"/>
    <w:next w:val="1"/>
    <w:link w:val="286"/>
    <w:qFormat/>
    <w:uiPriority w:val="0"/>
    <w:pPr>
      <w:adjustRightInd w:val="0"/>
      <w:snapToGrid w:val="0"/>
      <w:spacing w:after="50" w:afterLines="50" w:line="288" w:lineRule="auto"/>
      <w:jc w:val="center"/>
      <w:outlineLvl w:val="1"/>
    </w:pPr>
    <w:rPr>
      <w:rFonts w:ascii="微软雅黑" w:hAnsi="微软雅黑" w:eastAsia="微软雅黑" w:cs="Times New Roman"/>
      <w:b/>
      <w:bCs/>
      <w:kern w:val="28"/>
      <w:sz w:val="32"/>
      <w:szCs w:val="32"/>
      <w:lang w:val="en-US" w:eastAsia="zh-CN" w:bidi="ar-SA"/>
    </w:rPr>
  </w:style>
  <w:style w:type="paragraph" w:styleId="65">
    <w:name w:val="List Number 5"/>
    <w:basedOn w:val="1"/>
    <w:qFormat/>
    <w:uiPriority w:val="0"/>
    <w:pPr>
      <w:numPr>
        <w:ilvl w:val="0"/>
        <w:numId w:val="14"/>
      </w:numPr>
      <w:contextualSpacing/>
    </w:pPr>
  </w:style>
  <w:style w:type="paragraph" w:styleId="66">
    <w:name w:val="List"/>
    <w:basedOn w:val="1"/>
    <w:qFormat/>
    <w:uiPriority w:val="0"/>
    <w:pPr>
      <w:ind w:left="200" w:hanging="200" w:hangingChars="200"/>
      <w:contextualSpacing/>
    </w:pPr>
  </w:style>
  <w:style w:type="paragraph" w:styleId="67">
    <w:name w:val="footnote text"/>
    <w:basedOn w:val="1"/>
    <w:link w:val="253"/>
    <w:qFormat/>
    <w:uiPriority w:val="0"/>
    <w:pPr>
      <w:ind w:firstLine="0" w:firstLineChars="0"/>
      <w:jc w:val="left"/>
    </w:pPr>
    <w:rPr>
      <w:sz w:val="18"/>
    </w:rPr>
  </w:style>
  <w:style w:type="paragraph" w:styleId="68">
    <w:name w:val="toc 6"/>
    <w:basedOn w:val="1"/>
    <w:next w:val="1"/>
    <w:qFormat/>
    <w:uiPriority w:val="0"/>
    <w:pPr>
      <w:ind w:left="2100" w:leftChars="1000"/>
    </w:pPr>
  </w:style>
  <w:style w:type="paragraph" w:styleId="69">
    <w:name w:val="List 5"/>
    <w:basedOn w:val="1"/>
    <w:qFormat/>
    <w:uiPriority w:val="0"/>
    <w:pPr>
      <w:ind w:left="100" w:leftChars="800" w:hanging="200" w:hangingChars="200"/>
      <w:contextualSpacing/>
    </w:pPr>
  </w:style>
  <w:style w:type="paragraph" w:styleId="70">
    <w:name w:val="Body Text Indent 3"/>
    <w:basedOn w:val="1"/>
    <w:link w:val="284"/>
    <w:qFormat/>
    <w:uiPriority w:val="0"/>
    <w:pPr>
      <w:spacing w:after="120"/>
      <w:ind w:left="420" w:leftChars="200"/>
    </w:pPr>
    <w:rPr>
      <w:rFonts w:ascii="微软雅黑" w:hAnsi="微软雅黑" w:eastAsia="微软雅黑"/>
      <w:kern w:val="2"/>
      <w:sz w:val="16"/>
      <w:szCs w:val="16"/>
    </w:rPr>
  </w:style>
  <w:style w:type="paragraph" w:styleId="71">
    <w:name w:val="index 7"/>
    <w:basedOn w:val="1"/>
    <w:next w:val="1"/>
    <w:qFormat/>
    <w:uiPriority w:val="0"/>
    <w:pPr>
      <w:ind w:left="1200" w:leftChars="1200" w:firstLine="0"/>
    </w:pPr>
  </w:style>
  <w:style w:type="paragraph" w:styleId="72">
    <w:name w:val="index 9"/>
    <w:basedOn w:val="1"/>
    <w:next w:val="1"/>
    <w:qFormat/>
    <w:uiPriority w:val="0"/>
    <w:pPr>
      <w:ind w:left="1600" w:leftChars="1600" w:firstLine="0"/>
    </w:pPr>
  </w:style>
  <w:style w:type="paragraph" w:styleId="73">
    <w:name w:val="table of figures"/>
    <w:basedOn w:val="1"/>
    <w:next w:val="1"/>
    <w:qFormat/>
    <w:uiPriority w:val="0"/>
    <w:pPr>
      <w:ind w:leftChars="200" w:hanging="200" w:hangingChars="200"/>
    </w:pPr>
  </w:style>
  <w:style w:type="paragraph" w:styleId="74">
    <w:name w:val="toc 2"/>
    <w:basedOn w:val="1"/>
    <w:next w:val="1"/>
    <w:qFormat/>
    <w:uiPriority w:val="0"/>
    <w:pPr>
      <w:ind w:left="420" w:leftChars="200"/>
    </w:pPr>
  </w:style>
  <w:style w:type="paragraph" w:styleId="75">
    <w:name w:val="toc 9"/>
    <w:basedOn w:val="1"/>
    <w:next w:val="1"/>
    <w:qFormat/>
    <w:uiPriority w:val="0"/>
    <w:pPr>
      <w:ind w:left="3360" w:leftChars="1600"/>
    </w:pPr>
  </w:style>
  <w:style w:type="paragraph" w:styleId="76">
    <w:name w:val="Body Text 2"/>
    <w:basedOn w:val="1"/>
    <w:link w:val="278"/>
    <w:qFormat/>
    <w:uiPriority w:val="0"/>
    <w:pPr>
      <w:spacing w:after="120" w:line="480" w:lineRule="auto"/>
    </w:pPr>
    <w:rPr>
      <w:rFonts w:ascii="微软雅黑" w:hAnsi="微软雅黑" w:eastAsia="微软雅黑"/>
      <w:kern w:val="2"/>
      <w:sz w:val="24"/>
      <w:szCs w:val="24"/>
    </w:rPr>
  </w:style>
  <w:style w:type="paragraph" w:styleId="77">
    <w:name w:val="List 4"/>
    <w:basedOn w:val="1"/>
    <w:qFormat/>
    <w:uiPriority w:val="0"/>
    <w:pPr>
      <w:ind w:left="100" w:leftChars="600" w:hanging="200" w:hangingChars="200"/>
      <w:contextualSpacing/>
    </w:pPr>
  </w:style>
  <w:style w:type="paragraph" w:styleId="78">
    <w:name w:val="List Continue 2"/>
    <w:basedOn w:val="1"/>
    <w:qFormat/>
    <w:uiPriority w:val="0"/>
    <w:pPr>
      <w:spacing w:after="120"/>
      <w:ind w:left="840" w:leftChars="400"/>
      <w:contextualSpacing/>
    </w:pPr>
  </w:style>
  <w:style w:type="paragraph" w:styleId="79">
    <w:name w:val="Message Header"/>
    <w:basedOn w:val="1"/>
    <w:link w:val="275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leftChars="500" w:hanging="1080" w:hangingChars="500"/>
    </w:pPr>
    <w:rPr>
      <w:rFonts w:asciiTheme="majorHAnsi" w:hAnsiTheme="majorHAnsi" w:eastAsiaTheme="majorEastAsia" w:cstheme="majorBidi"/>
      <w:kern w:val="2"/>
      <w:sz w:val="24"/>
      <w:szCs w:val="24"/>
      <w:shd w:val="pct20" w:color="auto" w:fill="auto"/>
    </w:rPr>
  </w:style>
  <w:style w:type="paragraph" w:styleId="80">
    <w:name w:val="HTML Preformatted"/>
    <w:basedOn w:val="1"/>
    <w:link w:val="260"/>
    <w:qFormat/>
    <w:uiPriority w:val="0"/>
    <w:rPr>
      <w:rFonts w:ascii="Courier New" w:hAnsi="Courier New" w:eastAsia="微软雅黑" w:cs="Courier New"/>
      <w:kern w:val="2"/>
    </w:rPr>
  </w:style>
  <w:style w:type="paragraph" w:styleId="81">
    <w:name w:val="Normal (Web)"/>
    <w:basedOn w:val="1"/>
    <w:qFormat/>
    <w:uiPriority w:val="0"/>
  </w:style>
  <w:style w:type="paragraph" w:styleId="82">
    <w:name w:val="List Continue 3"/>
    <w:basedOn w:val="1"/>
    <w:qFormat/>
    <w:uiPriority w:val="0"/>
    <w:pPr>
      <w:spacing w:after="120"/>
      <w:ind w:left="1260" w:leftChars="600"/>
      <w:contextualSpacing/>
    </w:pPr>
  </w:style>
  <w:style w:type="paragraph" w:styleId="83">
    <w:name w:val="index 2"/>
    <w:basedOn w:val="1"/>
    <w:next w:val="1"/>
    <w:qFormat/>
    <w:uiPriority w:val="0"/>
    <w:pPr>
      <w:ind w:left="200" w:leftChars="200" w:firstLine="0"/>
    </w:pPr>
  </w:style>
  <w:style w:type="paragraph" w:styleId="84">
    <w:name w:val="Title"/>
    <w:link w:val="250"/>
    <w:qFormat/>
    <w:uiPriority w:val="10"/>
    <w:pPr>
      <w:adjustRightInd w:val="0"/>
      <w:snapToGrid w:val="0"/>
      <w:jc w:val="center"/>
      <w:outlineLvl w:val="0"/>
    </w:pPr>
    <w:rPr>
      <w:rFonts w:ascii="微软雅黑" w:hAnsi="微软雅黑" w:eastAsia="微软雅黑" w:cs="Times New Roman"/>
      <w:b/>
      <w:bCs/>
      <w:color w:val="262626" w:themeColor="text1" w:themeTint="D9"/>
      <w:sz w:val="52"/>
      <w:szCs w:val="52"/>
      <w:lang w:val="en-US" w:eastAsia="zh-CN" w:bidi="ar-SA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85">
    <w:name w:val="annotation subject"/>
    <w:basedOn w:val="28"/>
    <w:next w:val="28"/>
    <w:link w:val="251"/>
    <w:qFormat/>
    <w:uiPriority w:val="0"/>
    <w:rPr>
      <w:b/>
    </w:rPr>
  </w:style>
  <w:style w:type="paragraph" w:styleId="86">
    <w:name w:val="Body Text First Indent"/>
    <w:basedOn w:val="34"/>
    <w:link w:val="280"/>
    <w:qFormat/>
    <w:uiPriority w:val="0"/>
    <w:pPr>
      <w:spacing w:after="120"/>
      <w:ind w:firstLine="420" w:firstLineChars="100"/>
    </w:pPr>
    <w:rPr>
      <w:rFonts w:ascii="微软雅黑" w:hAnsi="微软雅黑" w:eastAsia="微软雅黑"/>
      <w:kern w:val="2"/>
      <w:sz w:val="24"/>
      <w:szCs w:val="24"/>
    </w:rPr>
  </w:style>
  <w:style w:type="paragraph" w:styleId="87">
    <w:name w:val="Body Text First Indent 2"/>
    <w:basedOn w:val="35"/>
    <w:link w:val="282"/>
    <w:qFormat/>
    <w:uiPriority w:val="0"/>
    <w:pPr>
      <w:ind w:firstLine="420"/>
    </w:pPr>
    <w:rPr>
      <w:rFonts w:ascii="微软雅黑" w:hAnsi="微软雅黑" w:eastAsia="微软雅黑"/>
      <w:kern w:val="2"/>
      <w:sz w:val="24"/>
      <w:szCs w:val="24"/>
    </w:rPr>
  </w:style>
  <w:style w:type="table" w:styleId="89">
    <w:name w:val="Table Grid"/>
    <w:basedOn w:val="88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90">
    <w:name w:val="Table Theme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91">
    <w:name w:val="Table Colorful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rPr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92">
    <w:name w:val="Table Colorful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bottom w:val="single" w:color="000000" w:sz="12" w:space="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color="000000" w:sz="12" w:space="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93">
    <w:name w:val="Table Colorful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</w:tblPr>
    <w:tcPr>
      <w:shd w:val="pct25" w:color="008080" w:fill="FFFFFF"/>
    </w:tcPr>
    <w:tblStylePr w:type="firstRow">
      <w:tblPr/>
      <w:tcPr>
        <w:tcBorders>
          <w:bottom w:val="single" w:color="000000" w:sz="6" w:space="0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left w:val="single" w:color="000000" w:sz="36" w:space="0"/>
          <w:right w:val="single" w:color="000000" w:sz="6" w:space="0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94">
    <w:name w:val="Table Elegant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95">
    <w:name w:val="Table Classic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6">
    <w:name w:val="Table Classic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97">
    <w:name w:val="Table Classic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rPr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color="000000" w:sz="12" w:space="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98">
    <w:name w:val="Table Classic 4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color="000000" w:sz="6" w:space="0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99">
    <w:name w:val="Table Simple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blPr/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008000" w:sz="6" w:space="0"/>
          <w:tl2br w:val="nil"/>
          <w:tr2bl w:val="nil"/>
        </w:tcBorders>
      </w:tcPr>
    </w:tblStylePr>
  </w:style>
  <w:style w:type="table" w:styleId="100">
    <w:name w:val="Table Simple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/>
    <w:tblStylePr w:type="firstRow">
      <w:rPr>
        <w:b/>
        <w:bCs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101">
    <w:name w:val="Table Simple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02">
    <w:name w:val="Table Subtle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StyleRowBandSize w:val="1"/>
    </w:tblPr>
    <w:tblStylePr w:type="firstRow">
      <w:tblPr/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3">
    <w:name w:val="Table Subtle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4">
    <w:name w:val="Table 3D effects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FFFFFF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left w:val="single" w:color="FFFFFF" w:sz="6" w:space="0"/>
          <w:tl2br w:val="nil"/>
          <w:tr2bl w:val="nil"/>
        </w:tcBorders>
      </w:tcPr>
    </w:tblStylePr>
    <w:tblStylePr w:type="neCell">
      <w:tblPr/>
      <w:tcPr>
        <w:tcBorders>
          <w:left w:val="nil"/>
          <w:bottom w:val="nil"/>
          <w:tl2br w:val="nil"/>
          <w:tr2bl w:val="nil"/>
        </w:tcBorders>
      </w:tcPr>
    </w:tblStylePr>
    <w:tblStylePr w:type="nwCell">
      <w:tblPr/>
      <w:tcPr>
        <w:tcBorders>
          <w:bottom w:val="nil"/>
          <w:right w:val="nil"/>
          <w:tl2br w:val="nil"/>
          <w:tr2bl w:val="nil"/>
        </w:tcBorders>
      </w:tcPr>
    </w:tblStylePr>
    <w:tblStylePr w:type="seCell">
      <w:tblPr/>
      <w:tcPr>
        <w:tcBorders>
          <w:top w:val="nil"/>
          <w:left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right w:val="nil"/>
          <w:tl2br w:val="nil"/>
          <w:tr2bl w:val="nil"/>
        </w:tcBorders>
      </w:tcPr>
    </w:tblStylePr>
  </w:style>
  <w:style w:type="table" w:styleId="105">
    <w:name w:val="Table 3D effects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bottom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Horz">
      <w:tblPr/>
      <w:tcPr>
        <w:tcBorders>
          <w:top w:val="single" w:color="808080" w:sz="6" w:space="0"/>
          <w:bottom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6">
    <w:name w:val="Table 3D effects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bottom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color="808080" w:sz="6" w:space="0"/>
          <w:bottom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7">
    <w:name w:val="Table List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8">
    <w:name w:val="Table List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blPr/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9">
    <w:name w:val="Table List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10">
    <w:name w:val="Table List 4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color="000000" w:sz="12" w:space="0"/>
          <w:tl2br w:val="nil"/>
          <w:tr2bl w:val="nil"/>
        </w:tcBorders>
        <w:shd w:val="solid" w:color="808080" w:fill="FFFFFF"/>
      </w:tcPr>
    </w:tblStylePr>
  </w:style>
  <w:style w:type="table" w:styleId="111">
    <w:name w:val="Table List 5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2">
    <w:name w:val="Table List 6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3">
    <w:name w:val="Table List 7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</w:tblPr>
    <w:tblStylePr w:type="firstRow">
      <w:rPr>
        <w:b/>
        <w:bCs/>
      </w:rPr>
      <w:tblPr/>
      <w:tcPr>
        <w:tcBorders>
          <w:bottom w:val="single" w:color="008000" w:sz="12" w:space="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color="008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114">
    <w:name w:val="Table List 8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</w:tblPr>
    <w:tblStylePr w:type="firstRow">
      <w:rPr>
        <w:b/>
        <w:bCs/>
        <w:i/>
        <w:iCs/>
      </w:rPr>
      <w:tblPr/>
      <w:tcPr>
        <w:tcBorders>
          <w:bottom w:val="single" w:color="000000" w:sz="6" w:space="0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l2br w:val="nil"/>
          <w:tr2bl w:val="nil"/>
        </w:tcBorders>
        <w:shd w:val="pct50" w:color="FF0000" w:fill="FFFFFF"/>
      </w:tcPr>
    </w:tblStylePr>
    <w:tblStylePr w:type="nwCell">
      <w:tblPr/>
      <w:tcPr>
        <w:tcBorders>
          <w:tl2br w:val="single" w:color="auto" w:sz="6" w:space="0"/>
          <w:tr2bl w:val="nil"/>
        </w:tcBorders>
      </w:tcPr>
    </w:tblStylePr>
  </w:style>
  <w:style w:type="table" w:styleId="115">
    <w:name w:val="Table Contemporary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</w:style>
  <w:style w:type="table" w:styleId="116">
    <w:name w:val="Table Columns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 w:val="0"/>
        <w:bCs w:val="0"/>
      </w:rPr>
      <w:tblPr/>
      <w:tcPr>
        <w:tcBorders>
          <w:bottom w:val="double" w:color="000000" w:sz="6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7">
    <w:name w:val="Table Columns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8">
    <w:name w:val="Table Columns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9">
    <w:name w:val="Table Columns 4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120">
    <w:name w:val="Table Columns 5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blPr/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21">
    <w:name w:val="Table Grid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2">
    <w:name w:val="Table Grid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3">
    <w:name w:val="Table Grid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bottom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4">
    <w:name w:val="Table Grid 4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25">
    <w:name w:val="Table Grid 5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6">
    <w:name w:val="Table Grid 6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7">
    <w:name w:val="Table Grid 7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8">
    <w:name w:val="Table Grid 8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29">
    <w:name w:val="Table Web 1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0">
    <w:name w:val="Table Web 2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1">
    <w:name w:val="Table Web 3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2">
    <w:name w:val="Table Professional"/>
    <w:basedOn w:val="88"/>
    <w:semiHidden/>
    <w:unhideWhenUsed/>
    <w:qFormat/>
    <w:uiPriority w:val="0"/>
    <w:pPr>
      <w:widowControl w:val="0"/>
      <w:pBdr>
        <w:top w:val="none" w:color="auto" w:sz="0" w:space="1"/>
        <w:left w:val="none" w:color="000000" w:themeColor="text1" w:sz="0" w:space="18"/>
        <w:bottom w:val="none" w:color="auto" w:sz="0" w:space="1"/>
        <w:right w:val="none" w:color="auto" w:sz="0" w:space="4"/>
      </w:pBdr>
      <w:adjustRightInd w:val="0"/>
      <w:snapToGrid w:val="0"/>
      <w:spacing w:after="70" w:afterLines="70" w:line="360" w:lineRule="auto"/>
      <w:ind w:firstLine="480" w:firstLineChars="20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3">
    <w:name w:val="Light Shading"/>
    <w:basedOn w:val="88"/>
    <w:semiHidden/>
    <w:unhideWhenUsed/>
    <w:qFormat/>
    <w:uiPriority w:val="60"/>
    <w:rPr>
      <w:color w:val="000000" w:themeColor="text1" w:themeShade="BF"/>
    </w:rPr>
    <w:tblPr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</w:style>
  <w:style w:type="table" w:styleId="134">
    <w:name w:val="Light Shading Accent 1"/>
    <w:basedOn w:val="88"/>
    <w:semiHidden/>
    <w:unhideWhenUsed/>
    <w:qFormat/>
    <w:uiPriority w:val="60"/>
    <w:rPr>
      <w:color w:val="1A4B9B" w:themeColor="accent1" w:themeShade="BF"/>
    </w:rPr>
    <w:tblPr>
      <w:tblBorders>
        <w:top w:val="single" w:color="2264CE" w:themeColor="accent1" w:sz="8" w:space="0"/>
        <w:bottom w:val="single" w:color="2264CE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2264CE" w:themeColor="accent1" w:sz="8" w:space="0"/>
          <w:left w:val="nil"/>
          <w:bottom w:val="single" w:color="2264CE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2264CE" w:themeColor="accent1" w:sz="8" w:space="0"/>
          <w:left w:val="nil"/>
          <w:bottom w:val="single" w:color="2264CE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D8F5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5D8F5" w:themeFill="accent1" w:themeFillTint="3F"/>
      </w:tcPr>
    </w:tblStylePr>
  </w:style>
  <w:style w:type="table" w:styleId="135">
    <w:name w:val="Light Shading Accent 2"/>
    <w:basedOn w:val="88"/>
    <w:semiHidden/>
    <w:unhideWhenUsed/>
    <w:qFormat/>
    <w:uiPriority w:val="60"/>
    <w:rPr>
      <w:color w:val="1B7DA4" w:themeColor="accent2" w:themeShade="BF"/>
    </w:rPr>
    <w:tblPr>
      <w:tblBorders>
        <w:top w:val="single" w:color="24A7DB" w:themeColor="accent2" w:sz="8" w:space="0"/>
        <w:bottom w:val="single" w:color="24A7DB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24A7DB" w:themeColor="accent2" w:sz="8" w:space="0"/>
          <w:left w:val="nil"/>
          <w:bottom w:val="single" w:color="24A7DB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24A7DB" w:themeColor="accent2" w:sz="8" w:space="0"/>
          <w:left w:val="nil"/>
          <w:bottom w:val="single" w:color="24A7DB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8E9F6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8E9F6" w:themeFill="accent2" w:themeFillTint="3F"/>
      </w:tcPr>
    </w:tblStylePr>
  </w:style>
  <w:style w:type="table" w:styleId="136">
    <w:name w:val="Light Shading Accent 3"/>
    <w:basedOn w:val="88"/>
    <w:semiHidden/>
    <w:unhideWhenUsed/>
    <w:qFormat/>
    <w:uiPriority w:val="60"/>
    <w:rPr>
      <w:color w:val="3D3088" w:themeColor="accent3" w:themeShade="BF"/>
    </w:rPr>
    <w:tblPr>
      <w:tblBorders>
        <w:top w:val="single" w:color="5140B5" w:themeColor="accent3" w:sz="8" w:space="0"/>
        <w:bottom w:val="single" w:color="5140B5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5140B5" w:themeColor="accent3" w:sz="8" w:space="0"/>
          <w:left w:val="nil"/>
          <w:bottom w:val="single" w:color="5140B5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5140B5" w:themeColor="accent3" w:sz="8" w:space="0"/>
          <w:left w:val="nil"/>
          <w:bottom w:val="single" w:color="5140B5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CEE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CEED" w:themeFill="accent3" w:themeFillTint="3F"/>
      </w:tcPr>
    </w:tblStylePr>
  </w:style>
  <w:style w:type="table" w:styleId="137">
    <w:name w:val="Light Shading Accent 4"/>
    <w:basedOn w:val="88"/>
    <w:semiHidden/>
    <w:unhideWhenUsed/>
    <w:qFormat/>
    <w:uiPriority w:val="60"/>
    <w:rPr>
      <w:color w:val="4C2EC3" w:themeColor="accent4" w:themeShade="BF"/>
    </w:rPr>
    <w:tblPr>
      <w:tblBorders>
        <w:top w:val="single" w:color="7E66DB" w:themeColor="accent4" w:sz="8" w:space="0"/>
        <w:bottom w:val="single" w:color="7E66DB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7E66DB" w:themeColor="accent4" w:sz="8" w:space="0"/>
          <w:left w:val="nil"/>
          <w:bottom w:val="single" w:color="7E66DB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7E66DB" w:themeColor="accent4" w:sz="8" w:space="0"/>
          <w:left w:val="nil"/>
          <w:bottom w:val="single" w:color="7E66DB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9F6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9F6" w:themeFill="accent4" w:themeFillTint="3F"/>
      </w:tcPr>
    </w:tblStylePr>
  </w:style>
  <w:style w:type="table" w:styleId="138">
    <w:name w:val="Light Shading Accent 5"/>
    <w:basedOn w:val="88"/>
    <w:semiHidden/>
    <w:unhideWhenUsed/>
    <w:qFormat/>
    <w:uiPriority w:val="60"/>
    <w:rPr>
      <w:color w:val="8D1040" w:themeColor="accent5" w:themeShade="BF"/>
    </w:rPr>
    <w:tblPr>
      <w:tblBorders>
        <w:top w:val="single" w:color="BC1555" w:themeColor="accent5" w:sz="8" w:space="0"/>
        <w:bottom w:val="single" w:color="BC1555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BC1555" w:themeColor="accent5" w:sz="8" w:space="0"/>
          <w:left w:val="nil"/>
          <w:bottom w:val="single" w:color="BC1555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BC1555" w:themeColor="accent5" w:sz="8" w:space="0"/>
          <w:left w:val="nil"/>
          <w:bottom w:val="single" w:color="BC1555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BCD2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7BCD2" w:themeFill="accent5" w:themeFillTint="3F"/>
      </w:tcPr>
    </w:tblStylePr>
  </w:style>
  <w:style w:type="table" w:styleId="139">
    <w:name w:val="Light Shading Accent 6"/>
    <w:basedOn w:val="88"/>
    <w:semiHidden/>
    <w:unhideWhenUsed/>
    <w:qFormat/>
    <w:uiPriority w:val="60"/>
    <w:rPr>
      <w:color w:val="CE226C" w:themeColor="accent6" w:themeShade="BF"/>
    </w:rPr>
    <w:tblPr>
      <w:tblBorders>
        <w:top w:val="single" w:color="E45D97" w:themeColor="accent6" w:sz="8" w:space="0"/>
        <w:bottom w:val="single" w:color="E45D97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E45D97" w:themeColor="accent6" w:sz="8" w:space="0"/>
          <w:left w:val="nil"/>
          <w:bottom w:val="single" w:color="E45D97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E45D97" w:themeColor="accent6" w:sz="8" w:space="0"/>
          <w:left w:val="nil"/>
          <w:bottom w:val="single" w:color="E45D97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8D6E5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8D6E5" w:themeFill="accent6" w:themeFillTint="3F"/>
      </w:tcPr>
    </w:tblStylePr>
  </w:style>
  <w:style w:type="table" w:styleId="140">
    <w:name w:val="Light List"/>
    <w:basedOn w:val="88"/>
    <w:semiHidden/>
    <w:unhideWhenUsed/>
    <w:qFormat/>
    <w:uiPriority w:val="61"/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141">
    <w:name w:val="Light List Accent 1"/>
    <w:basedOn w:val="88"/>
    <w:semiHidden/>
    <w:unhideWhenUsed/>
    <w:qFormat/>
    <w:uiPriority w:val="61"/>
    <w:tblPr>
      <w:tblBorders>
        <w:top w:val="single" w:color="2264CE" w:themeColor="accent1" w:sz="8" w:space="0"/>
        <w:left w:val="single" w:color="2264CE" w:themeColor="accent1" w:sz="8" w:space="0"/>
        <w:bottom w:val="single" w:color="2264CE" w:themeColor="accent1" w:sz="8" w:space="0"/>
        <w:right w:val="single" w:color="2264CE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2264C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2264CE" w:themeColor="accent1" w:sz="6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2264CE" w:themeColor="accent1" w:sz="8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</w:tcBorders>
      </w:tcPr>
    </w:tblStylePr>
    <w:tblStylePr w:type="band1Horz">
      <w:tblPr/>
      <w:tcPr>
        <w:tcBorders>
          <w:top w:val="single" w:color="2264CE" w:themeColor="accent1" w:sz="8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</w:tcBorders>
      </w:tcPr>
    </w:tblStylePr>
  </w:style>
  <w:style w:type="table" w:styleId="142">
    <w:name w:val="Light List Accent 2"/>
    <w:basedOn w:val="88"/>
    <w:semiHidden/>
    <w:unhideWhenUsed/>
    <w:qFormat/>
    <w:uiPriority w:val="61"/>
    <w:tblPr>
      <w:tblBorders>
        <w:top w:val="single" w:color="24A7DB" w:themeColor="accent2" w:sz="8" w:space="0"/>
        <w:left w:val="single" w:color="24A7DB" w:themeColor="accent2" w:sz="8" w:space="0"/>
        <w:bottom w:val="single" w:color="24A7DB" w:themeColor="accent2" w:sz="8" w:space="0"/>
        <w:right w:val="single" w:color="24A7DB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24A7DB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24A7DB" w:themeColor="accent2" w:sz="6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24A7DB" w:themeColor="accent2" w:sz="8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</w:tcBorders>
      </w:tcPr>
    </w:tblStylePr>
    <w:tblStylePr w:type="band1Horz">
      <w:tblPr/>
      <w:tcPr>
        <w:tcBorders>
          <w:top w:val="single" w:color="24A7DB" w:themeColor="accent2" w:sz="8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</w:tcBorders>
      </w:tcPr>
    </w:tblStylePr>
  </w:style>
  <w:style w:type="table" w:styleId="143">
    <w:name w:val="Light List Accent 3"/>
    <w:basedOn w:val="88"/>
    <w:semiHidden/>
    <w:unhideWhenUsed/>
    <w:qFormat/>
    <w:uiPriority w:val="61"/>
    <w:tblPr>
      <w:tblBorders>
        <w:top w:val="single" w:color="5140B5" w:themeColor="accent3" w:sz="8" w:space="0"/>
        <w:left w:val="single" w:color="5140B5" w:themeColor="accent3" w:sz="8" w:space="0"/>
        <w:bottom w:val="single" w:color="5140B5" w:themeColor="accent3" w:sz="8" w:space="0"/>
        <w:right w:val="single" w:color="5140B5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140B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5140B5" w:themeColor="accent3" w:sz="6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5140B5" w:themeColor="accent3" w:sz="8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</w:tcBorders>
      </w:tcPr>
    </w:tblStylePr>
    <w:tblStylePr w:type="band1Horz">
      <w:tblPr/>
      <w:tcPr>
        <w:tcBorders>
          <w:top w:val="single" w:color="5140B5" w:themeColor="accent3" w:sz="8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</w:tcBorders>
      </w:tcPr>
    </w:tblStylePr>
  </w:style>
  <w:style w:type="table" w:styleId="144">
    <w:name w:val="Light List Accent 4"/>
    <w:basedOn w:val="88"/>
    <w:semiHidden/>
    <w:unhideWhenUsed/>
    <w:qFormat/>
    <w:uiPriority w:val="61"/>
    <w:tblPr>
      <w:tblBorders>
        <w:top w:val="single" w:color="7E66DB" w:themeColor="accent4" w:sz="8" w:space="0"/>
        <w:left w:val="single" w:color="7E66DB" w:themeColor="accent4" w:sz="8" w:space="0"/>
        <w:bottom w:val="single" w:color="7E66DB" w:themeColor="accent4" w:sz="8" w:space="0"/>
        <w:right w:val="single" w:color="7E66DB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E66DB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E66DB" w:themeColor="accent4" w:sz="6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7E66DB" w:themeColor="accent4" w:sz="8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</w:tcBorders>
      </w:tcPr>
    </w:tblStylePr>
    <w:tblStylePr w:type="band1Horz">
      <w:tblPr/>
      <w:tcPr>
        <w:tcBorders>
          <w:top w:val="single" w:color="7E66DB" w:themeColor="accent4" w:sz="8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</w:tcBorders>
      </w:tcPr>
    </w:tblStylePr>
  </w:style>
  <w:style w:type="table" w:styleId="145">
    <w:name w:val="Light List Accent 5"/>
    <w:basedOn w:val="88"/>
    <w:semiHidden/>
    <w:unhideWhenUsed/>
    <w:qFormat/>
    <w:uiPriority w:val="61"/>
    <w:tblPr>
      <w:tblBorders>
        <w:top w:val="single" w:color="BC1555" w:themeColor="accent5" w:sz="8" w:space="0"/>
        <w:left w:val="single" w:color="BC1555" w:themeColor="accent5" w:sz="8" w:space="0"/>
        <w:bottom w:val="single" w:color="BC1555" w:themeColor="accent5" w:sz="8" w:space="0"/>
        <w:right w:val="single" w:color="BC1555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BC1555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C1555" w:themeColor="accent5" w:sz="6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BC1555" w:themeColor="accent5" w:sz="8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</w:tcBorders>
      </w:tcPr>
    </w:tblStylePr>
    <w:tblStylePr w:type="band1Horz">
      <w:tblPr/>
      <w:tcPr>
        <w:tcBorders>
          <w:top w:val="single" w:color="BC1555" w:themeColor="accent5" w:sz="8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</w:tcBorders>
      </w:tcPr>
    </w:tblStylePr>
  </w:style>
  <w:style w:type="table" w:styleId="146">
    <w:name w:val="Light List Accent 6"/>
    <w:basedOn w:val="88"/>
    <w:semiHidden/>
    <w:unhideWhenUsed/>
    <w:qFormat/>
    <w:uiPriority w:val="61"/>
    <w:tblPr>
      <w:tblBorders>
        <w:top w:val="single" w:color="E45D97" w:themeColor="accent6" w:sz="8" w:space="0"/>
        <w:left w:val="single" w:color="E45D97" w:themeColor="accent6" w:sz="8" w:space="0"/>
        <w:bottom w:val="single" w:color="E45D97" w:themeColor="accent6" w:sz="8" w:space="0"/>
        <w:right w:val="single" w:color="E45D97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45D9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45D97" w:themeColor="accent6" w:sz="6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E45D97" w:themeColor="accent6" w:sz="8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</w:tcBorders>
      </w:tcPr>
    </w:tblStylePr>
    <w:tblStylePr w:type="band1Horz">
      <w:tblPr/>
      <w:tcPr>
        <w:tcBorders>
          <w:top w:val="single" w:color="E45D97" w:themeColor="accent6" w:sz="8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</w:tcBorders>
      </w:tcPr>
    </w:tblStylePr>
  </w:style>
  <w:style w:type="table" w:styleId="147">
    <w:name w:val="Light Grid"/>
    <w:basedOn w:val="88"/>
    <w:semiHidden/>
    <w:unhideWhenUsed/>
    <w:qFormat/>
    <w:uiPriority w:val="62"/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  <w:shd w:val="clear" w:color="auto" w:fill="BFBFBF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</w:tcPr>
    </w:tblStylePr>
  </w:style>
  <w:style w:type="table" w:styleId="148">
    <w:name w:val="Light Grid Accent 1"/>
    <w:basedOn w:val="88"/>
    <w:semiHidden/>
    <w:unhideWhenUsed/>
    <w:qFormat/>
    <w:uiPriority w:val="62"/>
    <w:tblPr>
      <w:tblBorders>
        <w:top w:val="single" w:color="2264CE" w:themeColor="accent1" w:sz="8" w:space="0"/>
        <w:left w:val="single" w:color="2264CE" w:themeColor="accent1" w:sz="8" w:space="0"/>
        <w:bottom w:val="single" w:color="2264CE" w:themeColor="accent1" w:sz="8" w:space="0"/>
        <w:right w:val="single" w:color="2264CE" w:themeColor="accent1" w:sz="8" w:space="0"/>
        <w:insideH w:val="single" w:color="2264CE" w:themeColor="accent1" w:sz="8" w:space="0"/>
        <w:insideV w:val="single" w:color="2264CE" w:themeColor="accen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2264CE" w:themeColor="accent1" w:sz="8" w:space="0"/>
          <w:left w:val="single" w:color="2264CE" w:themeColor="accent1" w:sz="8" w:space="0"/>
          <w:bottom w:val="single" w:color="2264CE" w:themeColor="accent1" w:sz="18" w:space="0"/>
          <w:right w:val="single" w:color="2264CE" w:themeColor="accen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2264CE" w:themeColor="accent1" w:sz="6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2264CE" w:themeColor="accent1" w:sz="8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</w:tcBorders>
      </w:tcPr>
    </w:tblStylePr>
    <w:tblStylePr w:type="band1Vert">
      <w:tblPr/>
      <w:tcPr>
        <w:tcBorders>
          <w:top w:val="single" w:color="2264CE" w:themeColor="accent1" w:sz="8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</w:tcBorders>
        <w:shd w:val="clear" w:color="auto" w:fill="C5D8F5" w:themeFill="accent1" w:themeFillTint="3F"/>
      </w:tcPr>
    </w:tblStylePr>
    <w:tblStylePr w:type="band1Horz">
      <w:tblPr/>
      <w:tcPr>
        <w:tcBorders>
          <w:top w:val="single" w:color="2264CE" w:themeColor="accent1" w:sz="8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  <w:insideV w:val="single" w:sz="8" w:space="0"/>
        </w:tcBorders>
        <w:shd w:val="clear" w:color="auto" w:fill="C5D8F5" w:themeFill="accent1" w:themeFillTint="3F"/>
      </w:tcPr>
    </w:tblStylePr>
    <w:tblStylePr w:type="band2Horz">
      <w:tblPr/>
      <w:tcPr>
        <w:tcBorders>
          <w:top w:val="single" w:color="2264CE" w:themeColor="accent1" w:sz="8" w:space="0"/>
          <w:left w:val="single" w:color="2264CE" w:themeColor="accent1" w:sz="8" w:space="0"/>
          <w:bottom w:val="single" w:color="2264CE" w:themeColor="accent1" w:sz="8" w:space="0"/>
          <w:right w:val="single" w:color="2264CE" w:themeColor="accent1" w:sz="8" w:space="0"/>
          <w:insideV w:val="single" w:sz="8" w:space="0"/>
        </w:tcBorders>
      </w:tcPr>
    </w:tblStylePr>
  </w:style>
  <w:style w:type="table" w:styleId="149">
    <w:name w:val="Light Grid Accent 2"/>
    <w:basedOn w:val="88"/>
    <w:semiHidden/>
    <w:unhideWhenUsed/>
    <w:qFormat/>
    <w:uiPriority w:val="62"/>
    <w:tblPr>
      <w:tblBorders>
        <w:top w:val="single" w:color="24A7DB" w:themeColor="accent2" w:sz="8" w:space="0"/>
        <w:left w:val="single" w:color="24A7DB" w:themeColor="accent2" w:sz="8" w:space="0"/>
        <w:bottom w:val="single" w:color="24A7DB" w:themeColor="accent2" w:sz="8" w:space="0"/>
        <w:right w:val="single" w:color="24A7DB" w:themeColor="accent2" w:sz="8" w:space="0"/>
        <w:insideH w:val="single" w:color="24A7DB" w:themeColor="accent2" w:sz="8" w:space="0"/>
        <w:insideV w:val="single" w:color="24A7DB" w:themeColor="accent2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24A7DB" w:themeColor="accent2" w:sz="8" w:space="0"/>
          <w:left w:val="single" w:color="24A7DB" w:themeColor="accent2" w:sz="8" w:space="0"/>
          <w:bottom w:val="single" w:color="24A7DB" w:themeColor="accent2" w:sz="18" w:space="0"/>
          <w:right w:val="single" w:color="24A7DB" w:themeColor="accent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24A7DB" w:themeColor="accent2" w:sz="6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24A7DB" w:themeColor="accent2" w:sz="8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</w:tcBorders>
      </w:tcPr>
    </w:tblStylePr>
    <w:tblStylePr w:type="band1Vert">
      <w:tblPr/>
      <w:tcPr>
        <w:tcBorders>
          <w:top w:val="single" w:color="24A7DB" w:themeColor="accent2" w:sz="8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</w:tcBorders>
        <w:shd w:val="clear" w:color="auto" w:fill="C8E9F6" w:themeFill="accent2" w:themeFillTint="3F"/>
      </w:tcPr>
    </w:tblStylePr>
    <w:tblStylePr w:type="band1Horz">
      <w:tblPr/>
      <w:tcPr>
        <w:tcBorders>
          <w:top w:val="single" w:color="24A7DB" w:themeColor="accent2" w:sz="8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  <w:insideV w:val="single" w:sz="8" w:space="0"/>
        </w:tcBorders>
        <w:shd w:val="clear" w:color="auto" w:fill="C8E9F6" w:themeFill="accent2" w:themeFillTint="3F"/>
      </w:tcPr>
    </w:tblStylePr>
    <w:tblStylePr w:type="band2Horz">
      <w:tblPr/>
      <w:tcPr>
        <w:tcBorders>
          <w:top w:val="single" w:color="24A7DB" w:themeColor="accent2" w:sz="8" w:space="0"/>
          <w:left w:val="single" w:color="24A7DB" w:themeColor="accent2" w:sz="8" w:space="0"/>
          <w:bottom w:val="single" w:color="24A7DB" w:themeColor="accent2" w:sz="8" w:space="0"/>
          <w:right w:val="single" w:color="24A7DB" w:themeColor="accent2" w:sz="8" w:space="0"/>
          <w:insideV w:val="single" w:sz="8" w:space="0"/>
        </w:tcBorders>
      </w:tcPr>
    </w:tblStylePr>
  </w:style>
  <w:style w:type="table" w:styleId="150">
    <w:name w:val="Light Grid Accent 3"/>
    <w:basedOn w:val="88"/>
    <w:semiHidden/>
    <w:unhideWhenUsed/>
    <w:qFormat/>
    <w:uiPriority w:val="62"/>
    <w:tblPr>
      <w:tblBorders>
        <w:top w:val="single" w:color="5140B5" w:themeColor="accent3" w:sz="8" w:space="0"/>
        <w:left w:val="single" w:color="5140B5" w:themeColor="accent3" w:sz="8" w:space="0"/>
        <w:bottom w:val="single" w:color="5140B5" w:themeColor="accent3" w:sz="8" w:space="0"/>
        <w:right w:val="single" w:color="5140B5" w:themeColor="accent3" w:sz="8" w:space="0"/>
        <w:insideH w:val="single" w:color="5140B5" w:themeColor="accent3" w:sz="8" w:space="0"/>
        <w:insideV w:val="single" w:color="5140B5" w:themeColor="accent3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5140B5" w:themeColor="accent3" w:sz="8" w:space="0"/>
          <w:left w:val="single" w:color="5140B5" w:themeColor="accent3" w:sz="8" w:space="0"/>
          <w:bottom w:val="single" w:color="5140B5" w:themeColor="accent3" w:sz="18" w:space="0"/>
          <w:right w:val="single" w:color="5140B5" w:themeColor="accent3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5140B5" w:themeColor="accent3" w:sz="6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5140B5" w:themeColor="accent3" w:sz="8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</w:tcBorders>
      </w:tcPr>
    </w:tblStylePr>
    <w:tblStylePr w:type="band1Vert">
      <w:tblPr/>
      <w:tcPr>
        <w:tcBorders>
          <w:top w:val="single" w:color="5140B5" w:themeColor="accent3" w:sz="8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</w:tcBorders>
        <w:shd w:val="clear" w:color="auto" w:fill="D3CEED" w:themeFill="accent3" w:themeFillTint="3F"/>
      </w:tcPr>
    </w:tblStylePr>
    <w:tblStylePr w:type="band1Horz">
      <w:tblPr/>
      <w:tcPr>
        <w:tcBorders>
          <w:top w:val="single" w:color="5140B5" w:themeColor="accent3" w:sz="8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  <w:insideV w:val="single" w:sz="8" w:space="0"/>
        </w:tcBorders>
        <w:shd w:val="clear" w:color="auto" w:fill="D3CEED" w:themeFill="accent3" w:themeFillTint="3F"/>
      </w:tcPr>
    </w:tblStylePr>
    <w:tblStylePr w:type="band2Horz">
      <w:tblPr/>
      <w:tcPr>
        <w:tcBorders>
          <w:top w:val="single" w:color="5140B5" w:themeColor="accent3" w:sz="8" w:space="0"/>
          <w:left w:val="single" w:color="5140B5" w:themeColor="accent3" w:sz="8" w:space="0"/>
          <w:bottom w:val="single" w:color="5140B5" w:themeColor="accent3" w:sz="8" w:space="0"/>
          <w:right w:val="single" w:color="5140B5" w:themeColor="accent3" w:sz="8" w:space="0"/>
          <w:insideV w:val="single" w:sz="8" w:space="0"/>
        </w:tcBorders>
      </w:tcPr>
    </w:tblStylePr>
  </w:style>
  <w:style w:type="table" w:styleId="151">
    <w:name w:val="Light Grid Accent 4"/>
    <w:basedOn w:val="88"/>
    <w:semiHidden/>
    <w:unhideWhenUsed/>
    <w:qFormat/>
    <w:uiPriority w:val="62"/>
    <w:tblPr>
      <w:tblBorders>
        <w:top w:val="single" w:color="7E66DB" w:themeColor="accent4" w:sz="8" w:space="0"/>
        <w:left w:val="single" w:color="7E66DB" w:themeColor="accent4" w:sz="8" w:space="0"/>
        <w:bottom w:val="single" w:color="7E66DB" w:themeColor="accent4" w:sz="8" w:space="0"/>
        <w:right w:val="single" w:color="7E66DB" w:themeColor="accent4" w:sz="8" w:space="0"/>
        <w:insideH w:val="single" w:color="7E66DB" w:themeColor="accent4" w:sz="8" w:space="0"/>
        <w:insideV w:val="single" w:color="7E66DB" w:themeColor="accent4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7E66DB" w:themeColor="accent4" w:sz="8" w:space="0"/>
          <w:left w:val="single" w:color="7E66DB" w:themeColor="accent4" w:sz="8" w:space="0"/>
          <w:bottom w:val="single" w:color="7E66DB" w:themeColor="accent4" w:sz="18" w:space="0"/>
          <w:right w:val="single" w:color="7E66DB" w:themeColor="accent4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7E66DB" w:themeColor="accent4" w:sz="6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7E66DB" w:themeColor="accent4" w:sz="8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</w:tcBorders>
      </w:tcPr>
    </w:tblStylePr>
    <w:tblStylePr w:type="band1Vert">
      <w:tblPr/>
      <w:tcPr>
        <w:tcBorders>
          <w:top w:val="single" w:color="7E66DB" w:themeColor="accent4" w:sz="8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</w:tcBorders>
        <w:shd w:val="clear" w:color="auto" w:fill="DFD9F6" w:themeFill="accent4" w:themeFillTint="3F"/>
      </w:tcPr>
    </w:tblStylePr>
    <w:tblStylePr w:type="band1Horz">
      <w:tblPr/>
      <w:tcPr>
        <w:tcBorders>
          <w:top w:val="single" w:color="7E66DB" w:themeColor="accent4" w:sz="8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  <w:insideV w:val="single" w:sz="8" w:space="0"/>
        </w:tcBorders>
        <w:shd w:val="clear" w:color="auto" w:fill="DFD9F6" w:themeFill="accent4" w:themeFillTint="3F"/>
      </w:tcPr>
    </w:tblStylePr>
    <w:tblStylePr w:type="band2Horz">
      <w:tblPr/>
      <w:tcPr>
        <w:tcBorders>
          <w:top w:val="single" w:color="7E66DB" w:themeColor="accent4" w:sz="8" w:space="0"/>
          <w:left w:val="single" w:color="7E66DB" w:themeColor="accent4" w:sz="8" w:space="0"/>
          <w:bottom w:val="single" w:color="7E66DB" w:themeColor="accent4" w:sz="8" w:space="0"/>
          <w:right w:val="single" w:color="7E66DB" w:themeColor="accent4" w:sz="8" w:space="0"/>
          <w:insideV w:val="single" w:sz="8" w:space="0"/>
        </w:tcBorders>
      </w:tcPr>
    </w:tblStylePr>
  </w:style>
  <w:style w:type="table" w:styleId="152">
    <w:name w:val="Light Grid Accent 5"/>
    <w:basedOn w:val="88"/>
    <w:semiHidden/>
    <w:unhideWhenUsed/>
    <w:qFormat/>
    <w:uiPriority w:val="62"/>
    <w:tblPr>
      <w:tblBorders>
        <w:top w:val="single" w:color="BC1555" w:themeColor="accent5" w:sz="8" w:space="0"/>
        <w:left w:val="single" w:color="BC1555" w:themeColor="accent5" w:sz="8" w:space="0"/>
        <w:bottom w:val="single" w:color="BC1555" w:themeColor="accent5" w:sz="8" w:space="0"/>
        <w:right w:val="single" w:color="BC1555" w:themeColor="accent5" w:sz="8" w:space="0"/>
        <w:insideH w:val="single" w:color="BC1555" w:themeColor="accent5" w:sz="8" w:space="0"/>
        <w:insideV w:val="single" w:color="BC1555" w:themeColor="accent5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BC1555" w:themeColor="accent5" w:sz="8" w:space="0"/>
          <w:left w:val="single" w:color="BC1555" w:themeColor="accent5" w:sz="8" w:space="0"/>
          <w:bottom w:val="single" w:color="BC1555" w:themeColor="accent5" w:sz="18" w:space="0"/>
          <w:right w:val="single" w:color="BC1555" w:themeColor="accent5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BC1555" w:themeColor="accent5" w:sz="6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BC1555" w:themeColor="accent5" w:sz="8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</w:tcBorders>
      </w:tcPr>
    </w:tblStylePr>
    <w:tblStylePr w:type="band1Vert">
      <w:tblPr/>
      <w:tcPr>
        <w:tcBorders>
          <w:top w:val="single" w:color="BC1555" w:themeColor="accent5" w:sz="8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</w:tcBorders>
        <w:shd w:val="clear" w:color="auto" w:fill="F7BCD2" w:themeFill="accent5" w:themeFillTint="3F"/>
      </w:tcPr>
    </w:tblStylePr>
    <w:tblStylePr w:type="band1Horz">
      <w:tblPr/>
      <w:tcPr>
        <w:tcBorders>
          <w:top w:val="single" w:color="BC1555" w:themeColor="accent5" w:sz="8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  <w:insideV w:val="single" w:sz="8" w:space="0"/>
        </w:tcBorders>
        <w:shd w:val="clear" w:color="auto" w:fill="F7BCD2" w:themeFill="accent5" w:themeFillTint="3F"/>
      </w:tcPr>
    </w:tblStylePr>
    <w:tblStylePr w:type="band2Horz">
      <w:tblPr/>
      <w:tcPr>
        <w:tcBorders>
          <w:top w:val="single" w:color="BC1555" w:themeColor="accent5" w:sz="8" w:space="0"/>
          <w:left w:val="single" w:color="BC1555" w:themeColor="accent5" w:sz="8" w:space="0"/>
          <w:bottom w:val="single" w:color="BC1555" w:themeColor="accent5" w:sz="8" w:space="0"/>
          <w:right w:val="single" w:color="BC1555" w:themeColor="accent5" w:sz="8" w:space="0"/>
          <w:insideV w:val="single" w:sz="8" w:space="0"/>
        </w:tcBorders>
      </w:tcPr>
    </w:tblStylePr>
  </w:style>
  <w:style w:type="table" w:styleId="153">
    <w:name w:val="Light Grid Accent 6"/>
    <w:basedOn w:val="88"/>
    <w:semiHidden/>
    <w:unhideWhenUsed/>
    <w:qFormat/>
    <w:uiPriority w:val="62"/>
    <w:tblPr>
      <w:tblBorders>
        <w:top w:val="single" w:color="E45D97" w:themeColor="accent6" w:sz="8" w:space="0"/>
        <w:left w:val="single" w:color="E45D97" w:themeColor="accent6" w:sz="8" w:space="0"/>
        <w:bottom w:val="single" w:color="E45D97" w:themeColor="accent6" w:sz="8" w:space="0"/>
        <w:right w:val="single" w:color="E45D97" w:themeColor="accent6" w:sz="8" w:space="0"/>
        <w:insideH w:val="single" w:color="E45D97" w:themeColor="accent6" w:sz="8" w:space="0"/>
        <w:insideV w:val="single" w:color="E45D97" w:themeColor="accent6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E45D97" w:themeColor="accent6" w:sz="8" w:space="0"/>
          <w:left w:val="single" w:color="E45D97" w:themeColor="accent6" w:sz="8" w:space="0"/>
          <w:bottom w:val="single" w:color="E45D97" w:themeColor="accent6" w:sz="18" w:space="0"/>
          <w:right w:val="single" w:color="E45D97" w:themeColor="accent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E45D97" w:themeColor="accent6" w:sz="6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E45D97" w:themeColor="accent6" w:sz="8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</w:tcBorders>
      </w:tcPr>
    </w:tblStylePr>
    <w:tblStylePr w:type="band1Vert">
      <w:tblPr/>
      <w:tcPr>
        <w:tcBorders>
          <w:top w:val="single" w:color="E45D97" w:themeColor="accent6" w:sz="8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</w:tcBorders>
        <w:shd w:val="clear" w:color="auto" w:fill="F8D6E5" w:themeFill="accent6" w:themeFillTint="3F"/>
      </w:tcPr>
    </w:tblStylePr>
    <w:tblStylePr w:type="band1Horz">
      <w:tblPr/>
      <w:tcPr>
        <w:tcBorders>
          <w:top w:val="single" w:color="E45D97" w:themeColor="accent6" w:sz="8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  <w:insideV w:val="single" w:sz="8" w:space="0"/>
        </w:tcBorders>
        <w:shd w:val="clear" w:color="auto" w:fill="F8D6E5" w:themeFill="accent6" w:themeFillTint="3F"/>
      </w:tcPr>
    </w:tblStylePr>
    <w:tblStylePr w:type="band2Horz">
      <w:tblPr/>
      <w:tcPr>
        <w:tcBorders>
          <w:top w:val="single" w:color="E45D97" w:themeColor="accent6" w:sz="8" w:space="0"/>
          <w:left w:val="single" w:color="E45D97" w:themeColor="accent6" w:sz="8" w:space="0"/>
          <w:bottom w:val="single" w:color="E45D97" w:themeColor="accent6" w:sz="8" w:space="0"/>
          <w:right w:val="single" w:color="E45D97" w:themeColor="accent6" w:sz="8" w:space="0"/>
          <w:insideV w:val="single" w:sz="8" w:space="0"/>
        </w:tcBorders>
      </w:tcPr>
    </w:tblStylePr>
  </w:style>
  <w:style w:type="table" w:styleId="154">
    <w:name w:val="Medium Shading 1"/>
    <w:basedOn w:val="88"/>
    <w:semiHidden/>
    <w:unhideWhenUsed/>
    <w:qFormat/>
    <w:uiPriority w:val="63"/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3F3F3F" w:themeColor="text1" w:themeTint="BF" w:sz="8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3F3F3F" w:themeColor="text1" w:themeTint="BF" w:sz="6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FBFBF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55">
    <w:name w:val="Medium Shading 1 Accent 1"/>
    <w:basedOn w:val="88"/>
    <w:semiHidden/>
    <w:unhideWhenUsed/>
    <w:qFormat/>
    <w:uiPriority w:val="63"/>
    <w:tblPr>
      <w:tblBorders>
        <w:top w:val="single" w:color="5189E2" w:themeColor="accent1" w:themeTint="BF" w:sz="8" w:space="0"/>
        <w:left w:val="single" w:color="5189E2" w:themeColor="accent1" w:themeTint="BF" w:sz="8" w:space="0"/>
        <w:bottom w:val="single" w:color="5189E2" w:themeColor="accent1" w:themeTint="BF" w:sz="8" w:space="0"/>
        <w:right w:val="single" w:color="5189E2" w:themeColor="accent1" w:themeTint="BF" w:sz="8" w:space="0"/>
        <w:insideH w:val="single" w:color="5189E2" w:themeColor="accen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5189E2" w:themeColor="accent1" w:themeTint="BF" w:sz="8" w:space="0"/>
          <w:left w:val="single" w:color="5189E2" w:themeColor="accent1" w:themeTint="BF" w:sz="8" w:space="0"/>
          <w:bottom w:val="single" w:color="5189E2" w:themeColor="accent1" w:themeTint="BF" w:sz="8" w:space="0"/>
          <w:right w:val="single" w:color="5189E2" w:themeColor="accent1" w:themeTint="BF" w:sz="8" w:space="0"/>
          <w:insideH w:val="nil"/>
          <w:insideV w:val="nil"/>
        </w:tcBorders>
        <w:shd w:val="clear" w:color="auto" w:fill="2264C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5189E2" w:themeColor="accent1" w:themeTint="BF" w:sz="6" w:space="0"/>
          <w:left w:val="single" w:color="5189E2" w:themeColor="accent1" w:themeTint="BF" w:sz="8" w:space="0"/>
          <w:bottom w:val="single" w:color="5189E2" w:themeColor="accent1" w:themeTint="BF" w:sz="8" w:space="0"/>
          <w:right w:val="single" w:color="5189E2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D8F5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5D8F5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56">
    <w:name w:val="Medium Shading 1 Accent 2"/>
    <w:basedOn w:val="88"/>
    <w:semiHidden/>
    <w:unhideWhenUsed/>
    <w:qFormat/>
    <w:uiPriority w:val="63"/>
    <w:tblPr>
      <w:tblBorders>
        <w:top w:val="single" w:color="5ABDE4" w:themeColor="accent2" w:themeTint="BF" w:sz="8" w:space="0"/>
        <w:left w:val="single" w:color="5ABDE4" w:themeColor="accent2" w:themeTint="BF" w:sz="8" w:space="0"/>
        <w:bottom w:val="single" w:color="5ABDE4" w:themeColor="accent2" w:themeTint="BF" w:sz="8" w:space="0"/>
        <w:right w:val="single" w:color="5ABDE4" w:themeColor="accent2" w:themeTint="BF" w:sz="8" w:space="0"/>
        <w:insideH w:val="single" w:color="5ABDE4" w:themeColor="accent2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5ABDE4" w:themeColor="accent2" w:themeTint="BF" w:sz="8" w:space="0"/>
          <w:left w:val="single" w:color="5ABDE4" w:themeColor="accent2" w:themeTint="BF" w:sz="8" w:space="0"/>
          <w:bottom w:val="single" w:color="5ABDE4" w:themeColor="accent2" w:themeTint="BF" w:sz="8" w:space="0"/>
          <w:right w:val="single" w:color="5ABDE4" w:themeColor="accent2" w:themeTint="BF" w:sz="8" w:space="0"/>
          <w:insideH w:val="nil"/>
          <w:insideV w:val="nil"/>
        </w:tcBorders>
        <w:shd w:val="clear" w:color="auto" w:fill="24A7DB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5ABDE4" w:themeColor="accent2" w:themeTint="BF" w:sz="6" w:space="0"/>
          <w:left w:val="single" w:color="5ABDE4" w:themeColor="accent2" w:themeTint="BF" w:sz="8" w:space="0"/>
          <w:bottom w:val="single" w:color="5ABDE4" w:themeColor="accent2" w:themeTint="BF" w:sz="8" w:space="0"/>
          <w:right w:val="single" w:color="5ABDE4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E9F6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8E9F6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57">
    <w:name w:val="Medium Shading 1 Accent 3"/>
    <w:basedOn w:val="88"/>
    <w:semiHidden/>
    <w:unhideWhenUsed/>
    <w:qFormat/>
    <w:uiPriority w:val="63"/>
    <w:tblPr>
      <w:tblBorders>
        <w:top w:val="single" w:color="7A6CCB" w:themeColor="accent3" w:themeTint="BF" w:sz="8" w:space="0"/>
        <w:left w:val="single" w:color="7A6CCB" w:themeColor="accent3" w:themeTint="BF" w:sz="8" w:space="0"/>
        <w:bottom w:val="single" w:color="7A6CCB" w:themeColor="accent3" w:themeTint="BF" w:sz="8" w:space="0"/>
        <w:right w:val="single" w:color="7A6CCB" w:themeColor="accent3" w:themeTint="BF" w:sz="8" w:space="0"/>
        <w:insideH w:val="single" w:color="7A6CCB" w:themeColor="accent3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A6CCB" w:themeColor="accent3" w:themeTint="BF" w:sz="8" w:space="0"/>
          <w:left w:val="single" w:color="7A6CCB" w:themeColor="accent3" w:themeTint="BF" w:sz="8" w:space="0"/>
          <w:bottom w:val="single" w:color="7A6CCB" w:themeColor="accent3" w:themeTint="BF" w:sz="8" w:space="0"/>
          <w:right w:val="single" w:color="7A6CCB" w:themeColor="accent3" w:themeTint="BF" w:sz="8" w:space="0"/>
          <w:insideH w:val="nil"/>
          <w:insideV w:val="nil"/>
        </w:tcBorders>
        <w:shd w:val="clear" w:color="auto" w:fill="5140B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A6CCB" w:themeColor="accent3" w:themeTint="BF" w:sz="6" w:space="0"/>
          <w:left w:val="single" w:color="7A6CCB" w:themeColor="accent3" w:themeTint="BF" w:sz="8" w:space="0"/>
          <w:bottom w:val="single" w:color="7A6CCB" w:themeColor="accent3" w:themeTint="BF" w:sz="8" w:space="0"/>
          <w:right w:val="single" w:color="7A6CCB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CEED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CEED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58">
    <w:name w:val="Medium Shading 1 Accent 4"/>
    <w:basedOn w:val="88"/>
    <w:semiHidden/>
    <w:unhideWhenUsed/>
    <w:qFormat/>
    <w:uiPriority w:val="63"/>
    <w:tblPr>
      <w:tblBorders>
        <w:top w:val="single" w:color="9E8CE4" w:themeColor="accent4" w:themeTint="BF" w:sz="8" w:space="0"/>
        <w:left w:val="single" w:color="9E8CE4" w:themeColor="accent4" w:themeTint="BF" w:sz="8" w:space="0"/>
        <w:bottom w:val="single" w:color="9E8CE4" w:themeColor="accent4" w:themeTint="BF" w:sz="8" w:space="0"/>
        <w:right w:val="single" w:color="9E8CE4" w:themeColor="accent4" w:themeTint="BF" w:sz="8" w:space="0"/>
        <w:insideH w:val="single" w:color="9E8CE4" w:themeColor="accent4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9E8CE4" w:themeColor="accent4" w:themeTint="BF" w:sz="8" w:space="0"/>
          <w:left w:val="single" w:color="9E8CE4" w:themeColor="accent4" w:themeTint="BF" w:sz="8" w:space="0"/>
          <w:bottom w:val="single" w:color="9E8CE4" w:themeColor="accent4" w:themeTint="BF" w:sz="8" w:space="0"/>
          <w:right w:val="single" w:color="9E8CE4" w:themeColor="accent4" w:themeTint="BF" w:sz="8" w:space="0"/>
          <w:insideH w:val="nil"/>
          <w:insideV w:val="nil"/>
        </w:tcBorders>
        <w:shd w:val="clear" w:color="auto" w:fill="7E66DB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E8CE4" w:themeColor="accent4" w:themeTint="BF" w:sz="6" w:space="0"/>
          <w:left w:val="single" w:color="9E8CE4" w:themeColor="accent4" w:themeTint="BF" w:sz="8" w:space="0"/>
          <w:bottom w:val="single" w:color="9E8CE4" w:themeColor="accent4" w:themeTint="BF" w:sz="8" w:space="0"/>
          <w:right w:val="single" w:color="9E8CE4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9F6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9F6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59">
    <w:name w:val="Medium Shading 1 Accent 5"/>
    <w:basedOn w:val="88"/>
    <w:semiHidden/>
    <w:unhideWhenUsed/>
    <w:qFormat/>
    <w:uiPriority w:val="63"/>
    <w:tblPr>
      <w:tblBorders>
        <w:top w:val="single" w:color="E83479" w:themeColor="accent5" w:themeTint="BF" w:sz="8" w:space="0"/>
        <w:left w:val="single" w:color="E83479" w:themeColor="accent5" w:themeTint="BF" w:sz="8" w:space="0"/>
        <w:bottom w:val="single" w:color="E83479" w:themeColor="accent5" w:themeTint="BF" w:sz="8" w:space="0"/>
        <w:right w:val="single" w:color="E83479" w:themeColor="accent5" w:themeTint="BF" w:sz="8" w:space="0"/>
        <w:insideH w:val="single" w:color="E83479" w:themeColor="accent5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E83479" w:themeColor="accent5" w:themeTint="BF" w:sz="8" w:space="0"/>
          <w:left w:val="single" w:color="E83479" w:themeColor="accent5" w:themeTint="BF" w:sz="8" w:space="0"/>
          <w:bottom w:val="single" w:color="E83479" w:themeColor="accent5" w:themeTint="BF" w:sz="8" w:space="0"/>
          <w:right w:val="single" w:color="E83479" w:themeColor="accent5" w:themeTint="BF" w:sz="8" w:space="0"/>
          <w:insideH w:val="nil"/>
          <w:insideV w:val="nil"/>
        </w:tcBorders>
        <w:shd w:val="clear" w:color="auto" w:fill="BC1555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83479" w:themeColor="accent5" w:themeTint="BF" w:sz="6" w:space="0"/>
          <w:left w:val="single" w:color="E83479" w:themeColor="accent5" w:themeTint="BF" w:sz="8" w:space="0"/>
          <w:bottom w:val="single" w:color="E83479" w:themeColor="accent5" w:themeTint="BF" w:sz="8" w:space="0"/>
          <w:right w:val="single" w:color="E83479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BCD2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7BCD2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60">
    <w:name w:val="Medium Shading 1 Accent 6"/>
    <w:basedOn w:val="88"/>
    <w:semiHidden/>
    <w:unhideWhenUsed/>
    <w:qFormat/>
    <w:uiPriority w:val="63"/>
    <w:tblPr>
      <w:tblBorders>
        <w:top w:val="single" w:color="EA85B1" w:themeColor="accent6" w:themeTint="BF" w:sz="8" w:space="0"/>
        <w:left w:val="single" w:color="EA85B1" w:themeColor="accent6" w:themeTint="BF" w:sz="8" w:space="0"/>
        <w:bottom w:val="single" w:color="EA85B1" w:themeColor="accent6" w:themeTint="BF" w:sz="8" w:space="0"/>
        <w:right w:val="single" w:color="EA85B1" w:themeColor="accent6" w:themeTint="BF" w:sz="8" w:space="0"/>
        <w:insideH w:val="single" w:color="EA85B1" w:themeColor="accent6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EA85B1" w:themeColor="accent6" w:themeTint="BF" w:sz="8" w:space="0"/>
          <w:left w:val="single" w:color="EA85B1" w:themeColor="accent6" w:themeTint="BF" w:sz="8" w:space="0"/>
          <w:bottom w:val="single" w:color="EA85B1" w:themeColor="accent6" w:themeTint="BF" w:sz="8" w:space="0"/>
          <w:right w:val="single" w:color="EA85B1" w:themeColor="accent6" w:themeTint="BF" w:sz="8" w:space="0"/>
          <w:insideH w:val="nil"/>
          <w:insideV w:val="nil"/>
        </w:tcBorders>
        <w:shd w:val="clear" w:color="auto" w:fill="E45D9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A85B1" w:themeColor="accent6" w:themeTint="BF" w:sz="6" w:space="0"/>
          <w:left w:val="single" w:color="EA85B1" w:themeColor="accent6" w:themeTint="BF" w:sz="8" w:space="0"/>
          <w:bottom w:val="single" w:color="EA85B1" w:themeColor="accent6" w:themeTint="BF" w:sz="8" w:space="0"/>
          <w:right w:val="single" w:color="EA85B1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6E5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8D6E5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61">
    <w:name w:val="Medium Shading 2"/>
    <w:basedOn w:val="88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62">
    <w:name w:val="Medium Shading 2 Accent 1"/>
    <w:basedOn w:val="88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2264CE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2264CE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264CE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63">
    <w:name w:val="Medium Shading 2 Accent 2"/>
    <w:basedOn w:val="88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24A7DB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24A7DB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4A7DB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64">
    <w:name w:val="Medium Shading 2 Accent 3"/>
    <w:basedOn w:val="88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5140B5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5140B5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140B5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65">
    <w:name w:val="Medium Shading 2 Accent 4"/>
    <w:basedOn w:val="88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7E66DB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7E66DB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E66DB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66">
    <w:name w:val="Medium Shading 2 Accent 5"/>
    <w:basedOn w:val="88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BC1555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BC1555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C1555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67">
    <w:name w:val="Medium Shading 2 Accent 6"/>
    <w:basedOn w:val="88"/>
    <w:semiHidden/>
    <w:unhideWhenUsed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E45D9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E45D97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45D9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168">
    <w:name w:val="Medium List 1"/>
    <w:basedOn w:val="88"/>
    <w:semiHidden/>
    <w:unhideWhenUsed/>
    <w:qFormat/>
    <w:uiPriority w:val="65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shd w:val="clear" w:color="auto" w:fill="BFBFBF" w:themeFill="text1" w:themeFillTint="3F"/>
      </w:tcPr>
    </w:tblStylePr>
  </w:style>
  <w:style w:type="table" w:styleId="169">
    <w:name w:val="Medium List 1 Accent 1"/>
    <w:basedOn w:val="88"/>
    <w:semiHidden/>
    <w:unhideWhenUsed/>
    <w:qFormat/>
    <w:uiPriority w:val="65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2264CE" w:themeColor="accent1" w:sz="8" w:space="0"/>
        <w:bottom w:val="single" w:color="2264CE" w:themeColor="accen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2264CE" w:themeColor="accent1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/>
      <w:tcPr>
        <w:tcBorders>
          <w:top w:val="single" w:color="2264CE" w:themeColor="accent1" w:sz="8" w:space="0"/>
          <w:bottom w:val="single" w:color="2264CE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2264CE" w:themeColor="accent1" w:sz="8" w:space="0"/>
          <w:bottom w:val="single" w:color="2264CE" w:themeColor="accent1" w:sz="8" w:space="0"/>
        </w:tcBorders>
      </w:tcPr>
    </w:tblStylePr>
    <w:tblStylePr w:type="band1Vert">
      <w:tblPr/>
      <w:tcPr>
        <w:shd w:val="clear" w:color="auto" w:fill="C5D8F5" w:themeFill="accent1" w:themeFillTint="3F"/>
      </w:tcPr>
    </w:tblStylePr>
    <w:tblStylePr w:type="band1Horz">
      <w:tblPr/>
      <w:tcPr>
        <w:shd w:val="clear" w:color="auto" w:fill="C5D8F5" w:themeFill="accent1" w:themeFillTint="3F"/>
      </w:tcPr>
    </w:tblStylePr>
  </w:style>
  <w:style w:type="table" w:styleId="170">
    <w:name w:val="Medium List 1 Accent 2"/>
    <w:basedOn w:val="88"/>
    <w:semiHidden/>
    <w:unhideWhenUsed/>
    <w:qFormat/>
    <w:uiPriority w:val="65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24A7DB" w:themeColor="accent2" w:sz="8" w:space="0"/>
        <w:bottom w:val="single" w:color="24A7DB" w:themeColor="accent2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24A7DB" w:themeColor="accent2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/>
      <w:tcPr>
        <w:tcBorders>
          <w:top w:val="single" w:color="24A7DB" w:themeColor="accent2" w:sz="8" w:space="0"/>
          <w:bottom w:val="single" w:color="24A7DB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24A7DB" w:themeColor="accent2" w:sz="8" w:space="0"/>
          <w:bottom w:val="single" w:color="24A7DB" w:themeColor="accent2" w:sz="8" w:space="0"/>
        </w:tcBorders>
      </w:tcPr>
    </w:tblStylePr>
    <w:tblStylePr w:type="band1Vert">
      <w:tblPr/>
      <w:tcPr>
        <w:shd w:val="clear" w:color="auto" w:fill="C8E9F6" w:themeFill="accent2" w:themeFillTint="3F"/>
      </w:tcPr>
    </w:tblStylePr>
    <w:tblStylePr w:type="band1Horz">
      <w:tblPr/>
      <w:tcPr>
        <w:shd w:val="clear" w:color="auto" w:fill="C8E9F6" w:themeFill="accent2" w:themeFillTint="3F"/>
      </w:tcPr>
    </w:tblStylePr>
  </w:style>
  <w:style w:type="table" w:styleId="171">
    <w:name w:val="Medium List 1 Accent 3"/>
    <w:basedOn w:val="88"/>
    <w:semiHidden/>
    <w:unhideWhenUsed/>
    <w:qFormat/>
    <w:uiPriority w:val="65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5140B5" w:themeColor="accent3" w:sz="8" w:space="0"/>
        <w:bottom w:val="single" w:color="5140B5" w:themeColor="accent3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5140B5" w:themeColor="accent3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/>
      <w:tcPr>
        <w:tcBorders>
          <w:top w:val="single" w:color="5140B5" w:themeColor="accent3" w:sz="8" w:space="0"/>
          <w:bottom w:val="single" w:color="5140B5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5140B5" w:themeColor="accent3" w:sz="8" w:space="0"/>
          <w:bottom w:val="single" w:color="5140B5" w:themeColor="accent3" w:sz="8" w:space="0"/>
        </w:tcBorders>
      </w:tcPr>
    </w:tblStylePr>
    <w:tblStylePr w:type="band1Vert">
      <w:tblPr/>
      <w:tcPr>
        <w:shd w:val="clear" w:color="auto" w:fill="D3CEED" w:themeFill="accent3" w:themeFillTint="3F"/>
      </w:tcPr>
    </w:tblStylePr>
    <w:tblStylePr w:type="band1Horz">
      <w:tblPr/>
      <w:tcPr>
        <w:shd w:val="clear" w:color="auto" w:fill="D3CEED" w:themeFill="accent3" w:themeFillTint="3F"/>
      </w:tcPr>
    </w:tblStylePr>
  </w:style>
  <w:style w:type="table" w:styleId="172">
    <w:name w:val="Medium List 1 Accent 4"/>
    <w:basedOn w:val="88"/>
    <w:semiHidden/>
    <w:unhideWhenUsed/>
    <w:qFormat/>
    <w:uiPriority w:val="65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7E66DB" w:themeColor="accent4" w:sz="8" w:space="0"/>
        <w:bottom w:val="single" w:color="7E66DB" w:themeColor="accent4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7E66DB" w:themeColor="accent4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/>
      <w:tcPr>
        <w:tcBorders>
          <w:top w:val="single" w:color="7E66DB" w:themeColor="accent4" w:sz="8" w:space="0"/>
          <w:bottom w:val="single" w:color="7E66DB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7E66DB" w:themeColor="accent4" w:sz="8" w:space="0"/>
          <w:bottom w:val="single" w:color="7E66DB" w:themeColor="accent4" w:sz="8" w:space="0"/>
        </w:tcBorders>
      </w:tcPr>
    </w:tblStylePr>
    <w:tblStylePr w:type="band1Vert">
      <w:tblPr/>
      <w:tcPr>
        <w:shd w:val="clear" w:color="auto" w:fill="DFD9F6" w:themeFill="accent4" w:themeFillTint="3F"/>
      </w:tcPr>
    </w:tblStylePr>
    <w:tblStylePr w:type="band1Horz">
      <w:tblPr/>
      <w:tcPr>
        <w:shd w:val="clear" w:color="auto" w:fill="DFD9F6" w:themeFill="accent4" w:themeFillTint="3F"/>
      </w:tcPr>
    </w:tblStylePr>
  </w:style>
  <w:style w:type="table" w:styleId="173">
    <w:name w:val="Medium List 1 Accent 5"/>
    <w:basedOn w:val="88"/>
    <w:semiHidden/>
    <w:unhideWhenUsed/>
    <w:qFormat/>
    <w:uiPriority w:val="65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BC1555" w:themeColor="accent5" w:sz="8" w:space="0"/>
        <w:bottom w:val="single" w:color="BC1555" w:themeColor="accent5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BC1555" w:themeColor="accent5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/>
      <w:tcPr>
        <w:tcBorders>
          <w:top w:val="single" w:color="BC1555" w:themeColor="accent5" w:sz="8" w:space="0"/>
          <w:bottom w:val="single" w:color="BC1555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BC1555" w:themeColor="accent5" w:sz="8" w:space="0"/>
          <w:bottom w:val="single" w:color="BC1555" w:themeColor="accent5" w:sz="8" w:space="0"/>
        </w:tcBorders>
      </w:tcPr>
    </w:tblStylePr>
    <w:tblStylePr w:type="band1Vert">
      <w:tblPr/>
      <w:tcPr>
        <w:shd w:val="clear" w:color="auto" w:fill="F7BCD2" w:themeFill="accent5" w:themeFillTint="3F"/>
      </w:tcPr>
    </w:tblStylePr>
    <w:tblStylePr w:type="band1Horz">
      <w:tblPr/>
      <w:tcPr>
        <w:shd w:val="clear" w:color="auto" w:fill="F7BCD2" w:themeFill="accent5" w:themeFillTint="3F"/>
      </w:tcPr>
    </w:tblStylePr>
  </w:style>
  <w:style w:type="table" w:styleId="174">
    <w:name w:val="Medium List 1 Accent 6"/>
    <w:basedOn w:val="88"/>
    <w:semiHidden/>
    <w:unhideWhenUsed/>
    <w:qFormat/>
    <w:uiPriority w:val="65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E45D97" w:themeColor="accent6" w:sz="8" w:space="0"/>
        <w:bottom w:val="single" w:color="E45D97" w:themeColor="accent6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E45D97" w:themeColor="accent6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/>
      <w:tcPr>
        <w:tcBorders>
          <w:top w:val="single" w:color="E45D97" w:themeColor="accent6" w:sz="8" w:space="0"/>
          <w:bottom w:val="single" w:color="E45D97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E45D97" w:themeColor="accent6" w:sz="8" w:space="0"/>
          <w:bottom w:val="single" w:color="E45D97" w:themeColor="accent6" w:sz="8" w:space="0"/>
        </w:tcBorders>
      </w:tcPr>
    </w:tblStylePr>
    <w:tblStylePr w:type="band1Vert">
      <w:tblPr/>
      <w:tcPr>
        <w:shd w:val="clear" w:color="auto" w:fill="F8D6E5" w:themeFill="accent6" w:themeFillTint="3F"/>
      </w:tcPr>
    </w:tblStylePr>
    <w:tblStylePr w:type="band1Horz">
      <w:tblPr/>
      <w:tcPr>
        <w:shd w:val="clear" w:color="auto" w:fill="F8D6E5" w:themeFill="accent6" w:themeFillTint="3F"/>
      </w:tcPr>
    </w:tblStylePr>
  </w:style>
  <w:style w:type="table" w:styleId="175">
    <w:name w:val="Medium List 2"/>
    <w:basedOn w:val="88"/>
    <w:semiHidden/>
    <w:unhideWhenUsed/>
    <w:qFormat/>
    <w:uiPriority w:val="66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FBFBF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76">
    <w:name w:val="Medium List 2 Accent 1"/>
    <w:basedOn w:val="88"/>
    <w:semiHidden/>
    <w:unhideWhenUsed/>
    <w:qFormat/>
    <w:uiPriority w:val="66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2264CE" w:themeColor="accent1" w:sz="8" w:space="0"/>
        <w:left w:val="single" w:color="2264CE" w:themeColor="accent1" w:sz="8" w:space="0"/>
        <w:bottom w:val="single" w:color="2264CE" w:themeColor="accent1" w:sz="8" w:space="0"/>
        <w:right w:val="single" w:color="2264CE" w:themeColor="accen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2264CE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2264CE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2264CE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2264CE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D8F5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5D8F5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77">
    <w:name w:val="Medium List 2 Accent 2"/>
    <w:basedOn w:val="88"/>
    <w:semiHidden/>
    <w:unhideWhenUsed/>
    <w:qFormat/>
    <w:uiPriority w:val="66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24A7DB" w:themeColor="accent2" w:sz="8" w:space="0"/>
        <w:left w:val="single" w:color="24A7DB" w:themeColor="accent2" w:sz="8" w:space="0"/>
        <w:bottom w:val="single" w:color="24A7DB" w:themeColor="accent2" w:sz="8" w:space="0"/>
        <w:right w:val="single" w:color="24A7DB" w:themeColor="accent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24A7DB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24A7DB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24A7DB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24A7DB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8E9F6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8E9F6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78">
    <w:name w:val="Medium List 2 Accent 3"/>
    <w:basedOn w:val="88"/>
    <w:semiHidden/>
    <w:unhideWhenUsed/>
    <w:qFormat/>
    <w:uiPriority w:val="66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5140B5" w:themeColor="accent3" w:sz="8" w:space="0"/>
        <w:left w:val="single" w:color="5140B5" w:themeColor="accent3" w:sz="8" w:space="0"/>
        <w:bottom w:val="single" w:color="5140B5" w:themeColor="accent3" w:sz="8" w:space="0"/>
        <w:right w:val="single" w:color="5140B5" w:themeColor="accent3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5140B5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5140B5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5140B5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5140B5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CEED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CEED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79">
    <w:name w:val="Medium List 2 Accent 4"/>
    <w:basedOn w:val="88"/>
    <w:semiHidden/>
    <w:unhideWhenUsed/>
    <w:qFormat/>
    <w:uiPriority w:val="66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7E66DB" w:themeColor="accent4" w:sz="8" w:space="0"/>
        <w:left w:val="single" w:color="7E66DB" w:themeColor="accent4" w:sz="8" w:space="0"/>
        <w:bottom w:val="single" w:color="7E66DB" w:themeColor="accent4" w:sz="8" w:space="0"/>
        <w:right w:val="single" w:color="7E66DB" w:themeColor="accent4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7E66DB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7E66DB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7E66DB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7E66DB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9F6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9F6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80">
    <w:name w:val="Medium List 2 Accent 5"/>
    <w:basedOn w:val="88"/>
    <w:semiHidden/>
    <w:unhideWhenUsed/>
    <w:qFormat/>
    <w:uiPriority w:val="66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BC1555" w:themeColor="accent5" w:sz="8" w:space="0"/>
        <w:left w:val="single" w:color="BC1555" w:themeColor="accent5" w:sz="8" w:space="0"/>
        <w:bottom w:val="single" w:color="BC1555" w:themeColor="accent5" w:sz="8" w:space="0"/>
        <w:right w:val="single" w:color="BC1555" w:themeColor="accent5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BC1555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BC1555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BC1555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BC1555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BCD2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7BCD2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81">
    <w:name w:val="Medium List 2 Accent 6"/>
    <w:basedOn w:val="88"/>
    <w:semiHidden/>
    <w:unhideWhenUsed/>
    <w:qFormat/>
    <w:uiPriority w:val="66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E45D97" w:themeColor="accent6" w:sz="8" w:space="0"/>
        <w:left w:val="single" w:color="E45D97" w:themeColor="accent6" w:sz="8" w:space="0"/>
        <w:bottom w:val="single" w:color="E45D97" w:themeColor="accent6" w:sz="8" w:space="0"/>
        <w:right w:val="single" w:color="E45D97" w:themeColor="accent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E45D97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E45D97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E45D97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E45D97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8D6E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8D6E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82">
    <w:name w:val="Medium Grid 1"/>
    <w:basedOn w:val="88"/>
    <w:semiHidden/>
    <w:unhideWhenUsed/>
    <w:qFormat/>
    <w:uiPriority w:val="67"/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  <w:insideV w:val="single" w:color="3F3F3F" w:themeColor="text1" w:themeTint="BF" w:sz="8" w:space="0"/>
      </w:tblBorders>
    </w:tblPr>
    <w:tcPr>
      <w:shd w:val="clear" w:color="auto" w:fill="BFBFBF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3F3F3F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183">
    <w:name w:val="Medium Grid 1 Accent 1"/>
    <w:basedOn w:val="88"/>
    <w:semiHidden/>
    <w:unhideWhenUsed/>
    <w:qFormat/>
    <w:uiPriority w:val="67"/>
    <w:tblPr>
      <w:tblBorders>
        <w:top w:val="single" w:color="5189E2" w:themeColor="accent1" w:themeTint="BF" w:sz="8" w:space="0"/>
        <w:left w:val="single" w:color="5189E2" w:themeColor="accent1" w:themeTint="BF" w:sz="8" w:space="0"/>
        <w:bottom w:val="single" w:color="5189E2" w:themeColor="accent1" w:themeTint="BF" w:sz="8" w:space="0"/>
        <w:right w:val="single" w:color="5189E2" w:themeColor="accent1" w:themeTint="BF" w:sz="8" w:space="0"/>
        <w:insideH w:val="single" w:color="5189E2" w:themeColor="accent1" w:themeTint="BF" w:sz="8" w:space="0"/>
        <w:insideV w:val="single" w:color="5189E2" w:themeColor="accent1" w:themeTint="BF" w:sz="8" w:space="0"/>
      </w:tblBorders>
    </w:tblPr>
    <w:tcPr>
      <w:shd w:val="clear" w:color="auto" w:fill="C5D8F5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5189E2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BB0EB" w:themeFill="accent1" w:themeFillTint="7F"/>
      </w:tcPr>
    </w:tblStylePr>
    <w:tblStylePr w:type="band1Horz">
      <w:tblPr/>
      <w:tcPr>
        <w:shd w:val="clear" w:color="auto" w:fill="8BB0EB" w:themeFill="accent1" w:themeFillTint="7F"/>
      </w:tcPr>
    </w:tblStylePr>
  </w:style>
  <w:style w:type="table" w:styleId="184">
    <w:name w:val="Medium Grid 1 Accent 2"/>
    <w:basedOn w:val="88"/>
    <w:semiHidden/>
    <w:unhideWhenUsed/>
    <w:qFormat/>
    <w:uiPriority w:val="67"/>
    <w:tblPr>
      <w:tblBorders>
        <w:top w:val="single" w:color="5ABDE4" w:themeColor="accent2" w:themeTint="BF" w:sz="8" w:space="0"/>
        <w:left w:val="single" w:color="5ABDE4" w:themeColor="accent2" w:themeTint="BF" w:sz="8" w:space="0"/>
        <w:bottom w:val="single" w:color="5ABDE4" w:themeColor="accent2" w:themeTint="BF" w:sz="8" w:space="0"/>
        <w:right w:val="single" w:color="5ABDE4" w:themeColor="accent2" w:themeTint="BF" w:sz="8" w:space="0"/>
        <w:insideH w:val="single" w:color="5ABDE4" w:themeColor="accent2" w:themeTint="BF" w:sz="8" w:space="0"/>
        <w:insideV w:val="single" w:color="5ABDE4" w:themeColor="accent2" w:themeTint="BF" w:sz="8" w:space="0"/>
      </w:tblBorders>
    </w:tblPr>
    <w:tcPr>
      <w:shd w:val="clear" w:color="auto" w:fill="C8E9F6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5ABDE4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1D3ED" w:themeFill="accent2" w:themeFillTint="7F"/>
      </w:tcPr>
    </w:tblStylePr>
    <w:tblStylePr w:type="band1Horz">
      <w:tblPr/>
      <w:tcPr>
        <w:shd w:val="clear" w:color="auto" w:fill="91D3ED" w:themeFill="accent2" w:themeFillTint="7F"/>
      </w:tcPr>
    </w:tblStylePr>
  </w:style>
  <w:style w:type="table" w:styleId="185">
    <w:name w:val="Medium Grid 1 Accent 3"/>
    <w:basedOn w:val="88"/>
    <w:semiHidden/>
    <w:unhideWhenUsed/>
    <w:qFormat/>
    <w:uiPriority w:val="67"/>
    <w:tblPr>
      <w:tblBorders>
        <w:top w:val="single" w:color="7A6CCB" w:themeColor="accent3" w:themeTint="BF" w:sz="8" w:space="0"/>
        <w:left w:val="single" w:color="7A6CCB" w:themeColor="accent3" w:themeTint="BF" w:sz="8" w:space="0"/>
        <w:bottom w:val="single" w:color="7A6CCB" w:themeColor="accent3" w:themeTint="BF" w:sz="8" w:space="0"/>
        <w:right w:val="single" w:color="7A6CCB" w:themeColor="accent3" w:themeTint="BF" w:sz="8" w:space="0"/>
        <w:insideH w:val="single" w:color="7A6CCB" w:themeColor="accent3" w:themeTint="BF" w:sz="8" w:space="0"/>
        <w:insideV w:val="single" w:color="7A6CCB" w:themeColor="accent3" w:themeTint="BF" w:sz="8" w:space="0"/>
      </w:tblBorders>
    </w:tblPr>
    <w:tcPr>
      <w:shd w:val="clear" w:color="auto" w:fill="D3CEED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A6CCB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69DDC" w:themeFill="accent3" w:themeFillTint="7F"/>
      </w:tcPr>
    </w:tblStylePr>
    <w:tblStylePr w:type="band1Horz">
      <w:tblPr/>
      <w:tcPr>
        <w:shd w:val="clear" w:color="auto" w:fill="A69DDC" w:themeFill="accent3" w:themeFillTint="7F"/>
      </w:tcPr>
    </w:tblStylePr>
  </w:style>
  <w:style w:type="table" w:styleId="186">
    <w:name w:val="Medium Grid 1 Accent 4"/>
    <w:basedOn w:val="88"/>
    <w:semiHidden/>
    <w:unhideWhenUsed/>
    <w:qFormat/>
    <w:uiPriority w:val="67"/>
    <w:tblPr>
      <w:tblBorders>
        <w:top w:val="single" w:color="9E8CE4" w:themeColor="accent4" w:themeTint="BF" w:sz="8" w:space="0"/>
        <w:left w:val="single" w:color="9E8CE4" w:themeColor="accent4" w:themeTint="BF" w:sz="8" w:space="0"/>
        <w:bottom w:val="single" w:color="9E8CE4" w:themeColor="accent4" w:themeTint="BF" w:sz="8" w:space="0"/>
        <w:right w:val="single" w:color="9E8CE4" w:themeColor="accent4" w:themeTint="BF" w:sz="8" w:space="0"/>
        <w:insideH w:val="single" w:color="9E8CE4" w:themeColor="accent4" w:themeTint="BF" w:sz="8" w:space="0"/>
        <w:insideV w:val="single" w:color="9E8CE4" w:themeColor="accent4" w:themeTint="BF" w:sz="8" w:space="0"/>
      </w:tblBorders>
    </w:tblPr>
    <w:tcPr>
      <w:shd w:val="clear" w:color="auto" w:fill="DFD9F6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E8CE4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EB2ED" w:themeFill="accent4" w:themeFillTint="7F"/>
      </w:tcPr>
    </w:tblStylePr>
    <w:tblStylePr w:type="band1Horz">
      <w:tblPr/>
      <w:tcPr>
        <w:shd w:val="clear" w:color="auto" w:fill="BEB2ED" w:themeFill="accent4" w:themeFillTint="7F"/>
      </w:tcPr>
    </w:tblStylePr>
  </w:style>
  <w:style w:type="table" w:styleId="187">
    <w:name w:val="Medium Grid 1 Accent 5"/>
    <w:basedOn w:val="88"/>
    <w:semiHidden/>
    <w:unhideWhenUsed/>
    <w:qFormat/>
    <w:uiPriority w:val="67"/>
    <w:tblPr>
      <w:tblBorders>
        <w:top w:val="single" w:color="E83479" w:themeColor="accent5" w:themeTint="BF" w:sz="8" w:space="0"/>
        <w:left w:val="single" w:color="E83479" w:themeColor="accent5" w:themeTint="BF" w:sz="8" w:space="0"/>
        <w:bottom w:val="single" w:color="E83479" w:themeColor="accent5" w:themeTint="BF" w:sz="8" w:space="0"/>
        <w:right w:val="single" w:color="E83479" w:themeColor="accent5" w:themeTint="BF" w:sz="8" w:space="0"/>
        <w:insideH w:val="single" w:color="E83479" w:themeColor="accent5" w:themeTint="BF" w:sz="8" w:space="0"/>
        <w:insideV w:val="single" w:color="E83479" w:themeColor="accent5" w:themeTint="BF" w:sz="8" w:space="0"/>
      </w:tblBorders>
    </w:tblPr>
    <w:tcPr>
      <w:shd w:val="clear" w:color="auto" w:fill="F7BCD2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E83479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78A6" w:themeFill="accent5" w:themeFillTint="7F"/>
      </w:tcPr>
    </w:tblStylePr>
    <w:tblStylePr w:type="band1Horz">
      <w:tblPr/>
      <w:tcPr>
        <w:shd w:val="clear" w:color="auto" w:fill="EF78A6" w:themeFill="accent5" w:themeFillTint="7F"/>
      </w:tcPr>
    </w:tblStylePr>
  </w:style>
  <w:style w:type="table" w:styleId="188">
    <w:name w:val="Medium Grid 1 Accent 6"/>
    <w:basedOn w:val="88"/>
    <w:semiHidden/>
    <w:unhideWhenUsed/>
    <w:qFormat/>
    <w:uiPriority w:val="67"/>
    <w:tblPr>
      <w:tblBorders>
        <w:top w:val="single" w:color="EA85B1" w:themeColor="accent6" w:themeTint="BF" w:sz="8" w:space="0"/>
        <w:left w:val="single" w:color="EA85B1" w:themeColor="accent6" w:themeTint="BF" w:sz="8" w:space="0"/>
        <w:bottom w:val="single" w:color="EA85B1" w:themeColor="accent6" w:themeTint="BF" w:sz="8" w:space="0"/>
        <w:right w:val="single" w:color="EA85B1" w:themeColor="accent6" w:themeTint="BF" w:sz="8" w:space="0"/>
        <w:insideH w:val="single" w:color="EA85B1" w:themeColor="accent6" w:themeTint="BF" w:sz="8" w:space="0"/>
        <w:insideV w:val="single" w:color="EA85B1" w:themeColor="accent6" w:themeTint="BF" w:sz="8" w:space="0"/>
      </w:tblBorders>
    </w:tblPr>
    <w:tcPr>
      <w:shd w:val="clear" w:color="auto" w:fill="F8D6E5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EA85B1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AECB" w:themeFill="accent6" w:themeFillTint="7F"/>
      </w:tcPr>
    </w:tblStylePr>
    <w:tblStylePr w:type="band1Horz">
      <w:tblPr/>
      <w:tcPr>
        <w:shd w:val="clear" w:color="auto" w:fill="F1AECB" w:themeFill="accent6" w:themeFillTint="7F"/>
      </w:tcPr>
    </w:tblStylePr>
  </w:style>
  <w:style w:type="table" w:styleId="189">
    <w:name w:val="Medium Grid 2"/>
    <w:basedOn w:val="88"/>
    <w:semiHidden/>
    <w:unhideWhenUsed/>
    <w:qFormat/>
    <w:uiPriority w:val="68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cPr>
      <w:shd w:val="clear" w:color="auto" w:fill="BFBFBF" w:themeFill="tex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E5E5" w:themeFill="tex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7F7F7F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90">
    <w:name w:val="Medium Grid 2 Accent 1"/>
    <w:basedOn w:val="88"/>
    <w:semiHidden/>
    <w:unhideWhenUsed/>
    <w:qFormat/>
    <w:uiPriority w:val="68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2264CE" w:themeColor="accent1" w:sz="8" w:space="0"/>
        <w:left w:val="single" w:color="2264CE" w:themeColor="accent1" w:sz="8" w:space="0"/>
        <w:bottom w:val="single" w:color="2264CE" w:themeColor="accent1" w:sz="8" w:space="0"/>
        <w:right w:val="single" w:color="2264CE" w:themeColor="accent1" w:sz="8" w:space="0"/>
        <w:insideH w:val="single" w:color="2264CE" w:themeColor="accent1" w:sz="8" w:space="0"/>
        <w:insideV w:val="single" w:color="2264CE" w:themeColor="accent1" w:sz="8" w:space="0"/>
      </w:tblBorders>
    </w:tblPr>
    <w:tcPr>
      <w:shd w:val="clear" w:color="auto" w:fill="C5D8F5" w:themeFill="accen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8EFFB" w:themeFill="accen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FF7" w:themeFill="accent1" w:themeFillTint="33"/>
      </w:tcPr>
    </w:tblStylePr>
    <w:tblStylePr w:type="band1Vert">
      <w:tblPr/>
      <w:tcPr>
        <w:shd w:val="clear" w:color="auto" w:fill="8BB0EB" w:themeFill="accen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8BB0EB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91">
    <w:name w:val="Medium Grid 2 Accent 2"/>
    <w:basedOn w:val="88"/>
    <w:semiHidden/>
    <w:unhideWhenUsed/>
    <w:qFormat/>
    <w:uiPriority w:val="68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24A7DB" w:themeColor="accent2" w:sz="8" w:space="0"/>
        <w:left w:val="single" w:color="24A7DB" w:themeColor="accent2" w:sz="8" w:space="0"/>
        <w:bottom w:val="single" w:color="24A7DB" w:themeColor="accent2" w:sz="8" w:space="0"/>
        <w:right w:val="single" w:color="24A7DB" w:themeColor="accent2" w:sz="8" w:space="0"/>
        <w:insideH w:val="single" w:color="24A7DB" w:themeColor="accent2" w:sz="8" w:space="0"/>
        <w:insideV w:val="single" w:color="24A7DB" w:themeColor="accent2" w:sz="8" w:space="0"/>
      </w:tblBorders>
    </w:tblPr>
    <w:tcPr>
      <w:shd w:val="clear" w:color="auto" w:fill="C8E9F6" w:themeFill="accent2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9F6FB" w:themeFill="accent2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EDF7" w:themeFill="accent2" w:themeFillTint="33"/>
      </w:tcPr>
    </w:tblStylePr>
    <w:tblStylePr w:type="band1Vert">
      <w:tblPr/>
      <w:tcPr>
        <w:shd w:val="clear" w:color="auto" w:fill="91D3ED" w:themeFill="accent2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91D3ED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92">
    <w:name w:val="Medium Grid 2 Accent 3"/>
    <w:basedOn w:val="88"/>
    <w:semiHidden/>
    <w:unhideWhenUsed/>
    <w:qFormat/>
    <w:uiPriority w:val="68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5140B5" w:themeColor="accent3" w:sz="8" w:space="0"/>
        <w:left w:val="single" w:color="5140B5" w:themeColor="accent3" w:sz="8" w:space="0"/>
        <w:bottom w:val="single" w:color="5140B5" w:themeColor="accent3" w:sz="8" w:space="0"/>
        <w:right w:val="single" w:color="5140B5" w:themeColor="accent3" w:sz="8" w:space="0"/>
        <w:insideH w:val="single" w:color="5140B5" w:themeColor="accent3" w:sz="8" w:space="0"/>
        <w:insideV w:val="single" w:color="5140B5" w:themeColor="accent3" w:sz="8" w:space="0"/>
      </w:tblBorders>
    </w:tblPr>
    <w:tcPr>
      <w:shd w:val="clear" w:color="auto" w:fill="D3CEED" w:themeFill="accent3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EBF8" w:themeFill="accent3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D7F1" w:themeFill="accent3" w:themeFillTint="33"/>
      </w:tcPr>
    </w:tblStylePr>
    <w:tblStylePr w:type="band1Vert">
      <w:tblPr/>
      <w:tcPr>
        <w:shd w:val="clear" w:color="auto" w:fill="A69DDC" w:themeFill="accent3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69DD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93">
    <w:name w:val="Medium Grid 2 Accent 4"/>
    <w:basedOn w:val="88"/>
    <w:semiHidden/>
    <w:unhideWhenUsed/>
    <w:qFormat/>
    <w:uiPriority w:val="68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7E66DB" w:themeColor="accent4" w:sz="8" w:space="0"/>
        <w:left w:val="single" w:color="7E66DB" w:themeColor="accent4" w:sz="8" w:space="0"/>
        <w:bottom w:val="single" w:color="7E66DB" w:themeColor="accent4" w:sz="8" w:space="0"/>
        <w:right w:val="single" w:color="7E66DB" w:themeColor="accent4" w:sz="8" w:space="0"/>
        <w:insideH w:val="single" w:color="7E66DB" w:themeColor="accent4" w:sz="8" w:space="0"/>
        <w:insideV w:val="single" w:color="7E66DB" w:themeColor="accent4" w:sz="8" w:space="0"/>
      </w:tblBorders>
    </w:tblPr>
    <w:tcPr>
      <w:shd w:val="clear" w:color="auto" w:fill="DFD9F6" w:themeFill="accent4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2EFFB" w:themeFill="accent4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E0F7" w:themeFill="accent4" w:themeFillTint="33"/>
      </w:tcPr>
    </w:tblStylePr>
    <w:tblStylePr w:type="band1Vert">
      <w:tblPr/>
      <w:tcPr>
        <w:shd w:val="clear" w:color="auto" w:fill="BEB2ED" w:themeFill="accent4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EB2ED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94">
    <w:name w:val="Medium Grid 2 Accent 5"/>
    <w:basedOn w:val="88"/>
    <w:semiHidden/>
    <w:unhideWhenUsed/>
    <w:qFormat/>
    <w:uiPriority w:val="68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BC1555" w:themeColor="accent5" w:sz="8" w:space="0"/>
        <w:left w:val="single" w:color="BC1555" w:themeColor="accent5" w:sz="8" w:space="0"/>
        <w:bottom w:val="single" w:color="BC1555" w:themeColor="accent5" w:sz="8" w:space="0"/>
        <w:right w:val="single" w:color="BC1555" w:themeColor="accent5" w:sz="8" w:space="0"/>
        <w:insideH w:val="single" w:color="BC1555" w:themeColor="accent5" w:sz="8" w:space="0"/>
        <w:insideV w:val="single" w:color="BC1555" w:themeColor="accent5" w:sz="8" w:space="0"/>
      </w:tblBorders>
    </w:tblPr>
    <w:tcPr>
      <w:shd w:val="clear" w:color="auto" w:fill="F7BCD2" w:themeFill="accent5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CE4ED" w:themeFill="accent5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8C8DB" w:themeFill="accent5" w:themeFillTint="33"/>
      </w:tcPr>
    </w:tblStylePr>
    <w:tblStylePr w:type="band1Vert">
      <w:tblPr/>
      <w:tcPr>
        <w:shd w:val="clear" w:color="auto" w:fill="EF78A6" w:themeFill="accent5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EF78A6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95">
    <w:name w:val="Medium Grid 2 Accent 6"/>
    <w:basedOn w:val="88"/>
    <w:semiHidden/>
    <w:unhideWhenUsed/>
    <w:qFormat/>
    <w:uiPriority w:val="68"/>
    <w:rPr>
      <w:rFonts w:asciiTheme="majorHAnsi" w:hAnsiTheme="majorHAnsi" w:eastAsiaTheme="majorEastAsia"/>
      <w:color w:val="000000" w:themeColor="text1"/>
      <w14:textFill>
        <w14:solidFill>
          <w14:schemeClr w14:val="tx1"/>
        </w14:solidFill>
      </w14:textFill>
    </w:rPr>
    <w:tblPr>
      <w:tblBorders>
        <w:top w:val="single" w:color="E45D97" w:themeColor="accent6" w:sz="8" w:space="0"/>
        <w:left w:val="single" w:color="E45D97" w:themeColor="accent6" w:sz="8" w:space="0"/>
        <w:bottom w:val="single" w:color="E45D97" w:themeColor="accent6" w:sz="8" w:space="0"/>
        <w:right w:val="single" w:color="E45D97" w:themeColor="accent6" w:sz="8" w:space="0"/>
        <w:insideH w:val="single" w:color="E45D97" w:themeColor="accent6" w:sz="8" w:space="0"/>
        <w:insideV w:val="single" w:color="E45D97" w:themeColor="accent6" w:sz="8" w:space="0"/>
      </w:tblBorders>
    </w:tblPr>
    <w:tcPr>
      <w:shd w:val="clear" w:color="auto" w:fill="F8D6E5" w:themeFill="accent6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CEFF4" w:themeFill="accent6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9DEEA" w:themeFill="accent6" w:themeFillTint="33"/>
      </w:tcPr>
    </w:tblStylePr>
    <w:tblStylePr w:type="band1Vert">
      <w:tblPr/>
      <w:tcPr>
        <w:shd w:val="clear" w:color="auto" w:fill="F1AECB" w:themeFill="accent6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1AECB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96">
    <w:name w:val="Medium Grid 3"/>
    <w:basedOn w:val="88"/>
    <w:semiHidden/>
    <w:unhideWhenUsed/>
    <w:qFormat/>
    <w:uiPriority w:val="69"/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BFBFBF" w:themeFill="tex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7F7F7F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7F7F7F" w:themeFill="text1" w:themeFillTint="7F"/>
      </w:tcPr>
    </w:tblStylePr>
  </w:style>
  <w:style w:type="table" w:styleId="197">
    <w:name w:val="Medium Grid 3 Accent 1"/>
    <w:basedOn w:val="88"/>
    <w:semiHidden/>
    <w:unhideWhenUsed/>
    <w:qFormat/>
    <w:uiPriority w:val="69"/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C5D8F5" w:themeFill="accen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2264CE" w:themeFill="accen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2264CE" w:themeFill="accen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2264CE" w:themeFill="accen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2264CE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8BB0EB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8BB0EB" w:themeFill="accent1" w:themeFillTint="7F"/>
      </w:tcPr>
    </w:tblStylePr>
  </w:style>
  <w:style w:type="table" w:styleId="198">
    <w:name w:val="Medium Grid 3 Accent 2"/>
    <w:basedOn w:val="88"/>
    <w:semiHidden/>
    <w:unhideWhenUsed/>
    <w:qFormat/>
    <w:uiPriority w:val="69"/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C8E9F6" w:themeFill="accent2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24A7DB" w:themeFill="accent2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24A7DB" w:themeFill="accent2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24A7DB" w:themeFill="accent2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24A7DB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91D3ED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91D3ED" w:themeFill="accent2" w:themeFillTint="7F"/>
      </w:tcPr>
    </w:tblStylePr>
  </w:style>
  <w:style w:type="table" w:styleId="199">
    <w:name w:val="Medium Grid 3 Accent 3"/>
    <w:basedOn w:val="88"/>
    <w:semiHidden/>
    <w:unhideWhenUsed/>
    <w:qFormat/>
    <w:uiPriority w:val="69"/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3CEED" w:themeFill="accent3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5140B5" w:themeFill="accent3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5140B5" w:themeFill="accent3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5140B5" w:themeFill="accent3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5140B5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69DDC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69DDC" w:themeFill="accent3" w:themeFillTint="7F"/>
      </w:tcPr>
    </w:tblStylePr>
  </w:style>
  <w:style w:type="table" w:styleId="200">
    <w:name w:val="Medium Grid 3 Accent 4"/>
    <w:basedOn w:val="88"/>
    <w:semiHidden/>
    <w:unhideWhenUsed/>
    <w:qFormat/>
    <w:uiPriority w:val="69"/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FD9F6" w:themeFill="accent4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7E66DB" w:themeFill="accent4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7E66DB" w:themeFill="accent4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7E66DB" w:themeFill="accent4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7E66DB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BEB2ED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BEB2ED" w:themeFill="accent4" w:themeFillTint="7F"/>
      </w:tcPr>
    </w:tblStylePr>
  </w:style>
  <w:style w:type="table" w:styleId="201">
    <w:name w:val="Medium Grid 3 Accent 5"/>
    <w:basedOn w:val="88"/>
    <w:semiHidden/>
    <w:unhideWhenUsed/>
    <w:qFormat/>
    <w:uiPriority w:val="69"/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F7BCD2" w:themeFill="accent5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BC1555" w:themeFill="accent5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BC1555" w:themeFill="accent5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BC1555" w:themeFill="accent5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BC1555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EF78A6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EF78A6" w:themeFill="accent5" w:themeFillTint="7F"/>
      </w:tcPr>
    </w:tblStylePr>
  </w:style>
  <w:style w:type="table" w:styleId="202">
    <w:name w:val="Medium Grid 3 Accent 6"/>
    <w:basedOn w:val="88"/>
    <w:semiHidden/>
    <w:unhideWhenUsed/>
    <w:qFormat/>
    <w:uiPriority w:val="69"/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F8D6E5" w:themeFill="accent6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E45D97" w:themeFill="accent6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E45D97" w:themeFill="accent6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E45D97" w:themeFill="accent6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E45D97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1AECB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F1AECB" w:themeFill="accent6" w:themeFillTint="7F"/>
      </w:tcPr>
    </w:tblStylePr>
  </w:style>
  <w:style w:type="table" w:styleId="203">
    <w:name w:val="Dark List"/>
    <w:basedOn w:val="88"/>
    <w:semiHidden/>
    <w:unhideWhenUsed/>
    <w:qFormat/>
    <w:uiPriority w:val="70"/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204">
    <w:name w:val="Dark List Accent 1"/>
    <w:basedOn w:val="88"/>
    <w:semiHidden/>
    <w:unhideWhenUsed/>
    <w:qFormat/>
    <w:uiPriority w:val="70"/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2264CE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103166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194A9A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194A9A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94A9A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94A9A" w:themeFill="accent1" w:themeFillShade="BF"/>
      </w:tcPr>
    </w:tblStylePr>
  </w:style>
  <w:style w:type="table" w:styleId="205">
    <w:name w:val="Dark List Accent 2"/>
    <w:basedOn w:val="88"/>
    <w:semiHidden/>
    <w:unhideWhenUsed/>
    <w:qFormat/>
    <w:uiPriority w:val="70"/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24A7DB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11536D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1A7DA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1A7DA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7DA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7DA4" w:themeFill="accent2" w:themeFillShade="BF"/>
      </w:tcPr>
    </w:tblStylePr>
  </w:style>
  <w:style w:type="table" w:styleId="206">
    <w:name w:val="Dark List Accent 3"/>
    <w:basedOn w:val="88"/>
    <w:semiHidden/>
    <w:unhideWhenUsed/>
    <w:qFormat/>
    <w:uiPriority w:val="70"/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5140B5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81F5A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C2F87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C2F87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C2F87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C2F87" w:themeFill="accent3" w:themeFillShade="BF"/>
      </w:tcPr>
    </w:tblStylePr>
  </w:style>
  <w:style w:type="table" w:styleId="207">
    <w:name w:val="Dark List Accent 4"/>
    <w:basedOn w:val="88"/>
    <w:semiHidden/>
    <w:unhideWhenUsed/>
    <w:qFormat/>
    <w:uiPriority w:val="70"/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7E66DB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21E8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4C2DC2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4C2DC2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2DC2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2DC2" w:themeFill="accent4" w:themeFillShade="BF"/>
      </w:tcPr>
    </w:tblStylePr>
  </w:style>
  <w:style w:type="table" w:styleId="208">
    <w:name w:val="Dark List Accent 5"/>
    <w:basedOn w:val="88"/>
    <w:semiHidden/>
    <w:unhideWhenUsed/>
    <w:qFormat/>
    <w:uiPriority w:val="70"/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BC1555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5D0A2A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8C0F3F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8C0F3F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C0F3F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C0F3F" w:themeFill="accent5" w:themeFillShade="BF"/>
      </w:tcPr>
    </w:tblStylePr>
  </w:style>
  <w:style w:type="table" w:styleId="209">
    <w:name w:val="Dark List Accent 6"/>
    <w:basedOn w:val="88"/>
    <w:semiHidden/>
    <w:unhideWhenUsed/>
    <w:qFormat/>
    <w:uiPriority w:val="70"/>
    <w:rPr>
      <w:color w:val="FFFFFF" w:themeColor="background1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E45D9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891647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CE226C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CE226C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E226C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E226C" w:themeFill="accent6" w:themeFillShade="BF"/>
      </w:tcPr>
    </w:tblStylePr>
  </w:style>
  <w:style w:type="table" w:styleId="210">
    <w:name w:val="Colorful Shading"/>
    <w:basedOn w:val="88"/>
    <w:semiHidden/>
    <w:unhideWhenUsed/>
    <w:qFormat/>
    <w:uiPriority w:val="7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24A7DB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E5E5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24A7DB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7F7F7F" w:themeFill="tex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11">
    <w:name w:val="Colorful Shading Accent 1"/>
    <w:basedOn w:val="88"/>
    <w:semiHidden/>
    <w:unhideWhenUsed/>
    <w:qFormat/>
    <w:uiPriority w:val="7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24A7DB" w:themeColor="accent2" w:sz="24" w:space="0"/>
        <w:left w:val="single" w:color="2264CE" w:themeColor="accent1" w:sz="4" w:space="0"/>
        <w:bottom w:val="single" w:color="2264CE" w:themeColor="accent1" w:sz="4" w:space="0"/>
        <w:right w:val="single" w:color="2264CE" w:themeColor="accen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8EFFB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24A7DB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143B7B" w:themeFill="accen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143B7B" w:themeFill="accen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43B7B" w:themeFill="accent1" w:themeFillShade="99"/>
      </w:tcPr>
    </w:tblStylePr>
    <w:tblStylePr w:type="band1Vert">
      <w:tblPr/>
      <w:tcPr>
        <w:shd w:val="clear" w:color="auto" w:fill="A2BFEF" w:themeFill="accent1" w:themeFillTint="66"/>
      </w:tcPr>
    </w:tblStylePr>
    <w:tblStylePr w:type="band1Horz">
      <w:tblPr/>
      <w:tcPr>
        <w:shd w:val="clear" w:color="auto" w:fill="8BB0EB" w:themeFill="accen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12">
    <w:name w:val="Colorful Shading Accent 2"/>
    <w:basedOn w:val="88"/>
    <w:semiHidden/>
    <w:unhideWhenUsed/>
    <w:qFormat/>
    <w:uiPriority w:val="7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24A7DB" w:themeColor="accent2" w:sz="24" w:space="0"/>
        <w:left w:val="single" w:color="24A7DB" w:themeColor="accent2" w:sz="4" w:space="0"/>
        <w:bottom w:val="single" w:color="24A7DB" w:themeColor="accent2" w:sz="4" w:space="0"/>
        <w:right w:val="single" w:color="24A7DB" w:themeColor="accent2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9F6FB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24A7DB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156483" w:themeFill="accent2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156483" w:themeFill="accent2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56483" w:themeFill="accent2" w:themeFillShade="99"/>
      </w:tcPr>
    </w:tblStylePr>
    <w:tblStylePr w:type="band1Vert">
      <w:tblPr/>
      <w:tcPr>
        <w:shd w:val="clear" w:color="auto" w:fill="A7DBF0" w:themeFill="accent2" w:themeFillTint="66"/>
      </w:tcPr>
    </w:tblStylePr>
    <w:tblStylePr w:type="band1Horz">
      <w:tblPr/>
      <w:tcPr>
        <w:shd w:val="clear" w:color="auto" w:fill="91D3ED" w:themeFill="accent2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13">
    <w:name w:val="Colorful Shading Accent 3"/>
    <w:basedOn w:val="88"/>
    <w:semiHidden/>
    <w:unhideWhenUsed/>
    <w:qFormat/>
    <w:uiPriority w:val="7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7E66DB" w:themeColor="accent4" w:sz="24" w:space="0"/>
        <w:left w:val="single" w:color="5140B5" w:themeColor="accent3" w:sz="4" w:space="0"/>
        <w:bottom w:val="single" w:color="5140B5" w:themeColor="accent3" w:sz="4" w:space="0"/>
        <w:right w:val="single" w:color="5140B5" w:themeColor="accent3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EBF8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7E66DB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30266C" w:themeFill="accent3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30266C" w:themeFill="accent3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0266C" w:themeFill="accent3" w:themeFillShade="99"/>
      </w:tcPr>
    </w:tblStylePr>
    <w:tblStylePr w:type="band1Vert">
      <w:tblPr/>
      <w:tcPr>
        <w:shd w:val="clear" w:color="auto" w:fill="B8B0E3" w:themeFill="accent3" w:themeFillTint="66"/>
      </w:tcPr>
    </w:tblStylePr>
    <w:tblStylePr w:type="band1Horz">
      <w:tblPr/>
      <w:tcPr>
        <w:shd w:val="clear" w:color="auto" w:fill="A69DDC" w:themeFill="accent3" w:themeFillTint="7F"/>
      </w:tcPr>
    </w:tblStylePr>
  </w:style>
  <w:style w:type="table" w:styleId="214">
    <w:name w:val="Colorful Shading Accent 4"/>
    <w:basedOn w:val="88"/>
    <w:semiHidden/>
    <w:unhideWhenUsed/>
    <w:qFormat/>
    <w:uiPriority w:val="7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5140B5" w:themeColor="accent3" w:sz="24" w:space="0"/>
        <w:left w:val="single" w:color="7E66DB" w:themeColor="accent4" w:sz="4" w:space="0"/>
        <w:bottom w:val="single" w:color="7E66DB" w:themeColor="accent4" w:sz="4" w:space="0"/>
        <w:right w:val="single" w:color="7E66DB" w:themeColor="accent4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2EFFB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5140B5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3D249B" w:themeFill="accent4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3D249B" w:themeFill="accent4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D249B" w:themeFill="accent4" w:themeFillShade="99"/>
      </w:tcPr>
    </w:tblStylePr>
    <w:tblStylePr w:type="band1Vert">
      <w:tblPr/>
      <w:tcPr>
        <w:shd w:val="clear" w:color="auto" w:fill="CBC1F0" w:themeFill="accent4" w:themeFillTint="66"/>
      </w:tcPr>
    </w:tblStylePr>
    <w:tblStylePr w:type="band1Horz">
      <w:tblPr/>
      <w:tcPr>
        <w:shd w:val="clear" w:color="auto" w:fill="BEB2ED" w:themeFill="accent4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15">
    <w:name w:val="Colorful Shading Accent 5"/>
    <w:basedOn w:val="88"/>
    <w:semiHidden/>
    <w:unhideWhenUsed/>
    <w:qFormat/>
    <w:uiPriority w:val="7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E45D97" w:themeColor="accent6" w:sz="24" w:space="0"/>
        <w:left w:val="single" w:color="BC1555" w:themeColor="accent5" w:sz="4" w:space="0"/>
        <w:bottom w:val="single" w:color="BC1555" w:themeColor="accent5" w:sz="4" w:space="0"/>
        <w:right w:val="single" w:color="BC1555" w:themeColor="accent5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CE4ED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E45D97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700C33" w:themeFill="accent5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00C33" w:themeFill="accent5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00C33" w:themeFill="accent5" w:themeFillShade="99"/>
      </w:tcPr>
    </w:tblStylePr>
    <w:tblStylePr w:type="band1Vert">
      <w:tblPr/>
      <w:tcPr>
        <w:shd w:val="clear" w:color="auto" w:fill="F292B7" w:themeFill="accent5" w:themeFillTint="66"/>
      </w:tcPr>
    </w:tblStylePr>
    <w:tblStylePr w:type="band1Horz">
      <w:tblPr/>
      <w:tcPr>
        <w:shd w:val="clear" w:color="auto" w:fill="EF78A6" w:themeFill="accent5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16">
    <w:name w:val="Colorful Shading Accent 6"/>
    <w:basedOn w:val="88"/>
    <w:semiHidden/>
    <w:unhideWhenUsed/>
    <w:qFormat/>
    <w:uiPriority w:val="7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BC1555" w:themeColor="accent5" w:sz="24" w:space="0"/>
        <w:left w:val="single" w:color="E45D97" w:themeColor="accent6" w:sz="4" w:space="0"/>
        <w:bottom w:val="single" w:color="E45D97" w:themeColor="accent6" w:sz="4" w:space="0"/>
        <w:right w:val="single" w:color="E45D97" w:themeColor="accent6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CEFF4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BC1555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A51B56" w:themeFill="accent6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A51B56" w:themeFill="accent6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51B56" w:themeFill="accent6" w:themeFillShade="99"/>
      </w:tcPr>
    </w:tblStylePr>
    <w:tblStylePr w:type="band1Vert">
      <w:tblPr/>
      <w:tcPr>
        <w:shd w:val="clear" w:color="auto" w:fill="F4BED5" w:themeFill="accent6" w:themeFillTint="66"/>
      </w:tcPr>
    </w:tblStylePr>
    <w:tblStylePr w:type="band1Horz">
      <w:tblPr/>
      <w:tcPr>
        <w:shd w:val="clear" w:color="auto" w:fill="F1AECB" w:themeFill="accent6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17">
    <w:name w:val="Colorful List"/>
    <w:basedOn w:val="88"/>
    <w:semiHidden/>
    <w:unhideWhenUsed/>
    <w:qFormat/>
    <w:uiPriority w:val="72"/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5E5E5" w:themeFill="tex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1C85AF" w:themeFill="accent2" w:themeFillShade="CC"/>
      </w:tcPr>
    </w:tblStylePr>
    <w:tblStylePr w:type="lastRow">
      <w:rPr>
        <w:b/>
        <w:bCs/>
        <w:color w:val="1D86AF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218">
    <w:name w:val="Colorful List Accent 1"/>
    <w:basedOn w:val="88"/>
    <w:semiHidden/>
    <w:unhideWhenUsed/>
    <w:qFormat/>
    <w:uiPriority w:val="72"/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8EFFB" w:themeFill="accen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1C85AF" w:themeFill="accent2" w:themeFillShade="CC"/>
      </w:tcPr>
    </w:tblStylePr>
    <w:tblStylePr w:type="lastRow">
      <w:rPr>
        <w:b/>
        <w:bCs/>
        <w:color w:val="1D86AF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5D8F5" w:themeFill="accent1" w:themeFillTint="3F"/>
      </w:tcPr>
    </w:tblStylePr>
    <w:tblStylePr w:type="band1Horz">
      <w:tblPr/>
      <w:tcPr>
        <w:shd w:val="clear" w:color="auto" w:fill="D0DFF7" w:themeFill="accent1" w:themeFillTint="33"/>
      </w:tcPr>
    </w:tblStylePr>
  </w:style>
  <w:style w:type="table" w:styleId="219">
    <w:name w:val="Colorful List Accent 2"/>
    <w:basedOn w:val="88"/>
    <w:semiHidden/>
    <w:unhideWhenUsed/>
    <w:qFormat/>
    <w:uiPriority w:val="72"/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9F6FB" w:themeFill="accent2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1C85AF" w:themeFill="accent2" w:themeFillShade="CC"/>
      </w:tcPr>
    </w:tblStylePr>
    <w:tblStylePr w:type="lastRow">
      <w:rPr>
        <w:b/>
        <w:bCs/>
        <w:color w:val="1D86AF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8E9F6" w:themeFill="accent2" w:themeFillTint="3F"/>
      </w:tcPr>
    </w:tblStylePr>
    <w:tblStylePr w:type="band1Horz">
      <w:tblPr/>
      <w:tcPr>
        <w:shd w:val="clear" w:color="auto" w:fill="D3EDF7" w:themeFill="accent2" w:themeFillTint="33"/>
      </w:tcPr>
    </w:tblStylePr>
  </w:style>
  <w:style w:type="table" w:styleId="220">
    <w:name w:val="Colorful List Accent 3"/>
    <w:basedOn w:val="88"/>
    <w:semiHidden/>
    <w:unhideWhenUsed/>
    <w:qFormat/>
    <w:uiPriority w:val="72"/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DEBF8" w:themeFill="accent3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5232CE" w:themeFill="accent4" w:themeFillShade="CC"/>
      </w:tcPr>
    </w:tblStylePr>
    <w:tblStylePr w:type="lastRow">
      <w:rPr>
        <w:b/>
        <w:bCs/>
        <w:color w:val="5232CF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CEED" w:themeFill="accent3" w:themeFillTint="3F"/>
      </w:tcPr>
    </w:tblStylePr>
    <w:tblStylePr w:type="band1Horz">
      <w:tblPr/>
      <w:tcPr>
        <w:shd w:val="clear" w:color="auto" w:fill="DBD7F1" w:themeFill="accent3" w:themeFillTint="33"/>
      </w:tcPr>
    </w:tblStylePr>
  </w:style>
  <w:style w:type="table" w:styleId="221">
    <w:name w:val="Colorful List Accent 4"/>
    <w:basedOn w:val="88"/>
    <w:semiHidden/>
    <w:unhideWhenUsed/>
    <w:qFormat/>
    <w:uiPriority w:val="72"/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2EFFB" w:themeFill="accent4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403390" w:themeFill="accent3" w:themeFillShade="CC"/>
      </w:tcPr>
    </w:tblStylePr>
    <w:tblStylePr w:type="lastRow">
      <w:rPr>
        <w:b/>
        <w:bCs/>
        <w:color w:val="413391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9F6" w:themeFill="accent4" w:themeFillTint="3F"/>
      </w:tcPr>
    </w:tblStylePr>
    <w:tblStylePr w:type="band1Horz">
      <w:tblPr/>
      <w:tcPr>
        <w:shd w:val="clear" w:color="auto" w:fill="E5E0F7" w:themeFill="accent4" w:themeFillTint="33"/>
      </w:tcPr>
    </w:tblStylePr>
  </w:style>
  <w:style w:type="table" w:styleId="222">
    <w:name w:val="Colorful List Accent 5"/>
    <w:basedOn w:val="88"/>
    <w:semiHidden/>
    <w:unhideWhenUsed/>
    <w:qFormat/>
    <w:uiPriority w:val="72"/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CE4ED" w:themeFill="accent5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DA2573" w:themeFill="accent6" w:themeFillShade="CC"/>
      </w:tcPr>
    </w:tblStylePr>
    <w:tblStylePr w:type="lastRow">
      <w:rPr>
        <w:b/>
        <w:bCs/>
        <w:color w:val="DB2674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7BCD2" w:themeFill="accent5" w:themeFillTint="3F"/>
      </w:tcPr>
    </w:tblStylePr>
    <w:tblStylePr w:type="band1Horz">
      <w:tblPr/>
      <w:tcPr>
        <w:shd w:val="clear" w:color="auto" w:fill="F8C8DB" w:themeFill="accent5" w:themeFillTint="33"/>
      </w:tcPr>
    </w:tblStylePr>
  </w:style>
  <w:style w:type="table" w:styleId="223">
    <w:name w:val="Colorful List Accent 6"/>
    <w:basedOn w:val="88"/>
    <w:semiHidden/>
    <w:unhideWhenUsed/>
    <w:qFormat/>
    <w:uiPriority w:val="72"/>
    <w:rPr>
      <w:color w:val="000000" w:themeColor="text1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CEFF4" w:themeFill="accent6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61043" w:themeFill="accent5" w:themeFillShade="CC"/>
      </w:tcPr>
    </w:tblStylePr>
    <w:tblStylePr w:type="lastRow">
      <w:rPr>
        <w:b/>
        <w:bCs/>
        <w:color w:val="961144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8D6E5" w:themeFill="accent6" w:themeFillTint="3F"/>
      </w:tcPr>
    </w:tblStylePr>
    <w:tblStylePr w:type="band1Horz">
      <w:tblPr/>
      <w:tcPr>
        <w:shd w:val="clear" w:color="auto" w:fill="F9DEEA" w:themeFill="accent6" w:themeFillTint="33"/>
      </w:tcPr>
    </w:tblStylePr>
  </w:style>
  <w:style w:type="table" w:styleId="224">
    <w:name w:val="Colorful Grid"/>
    <w:basedOn w:val="88"/>
    <w:semiHidden/>
    <w:unhideWhenUsed/>
    <w:qFormat/>
    <w:uiPriority w:val="73"/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225">
    <w:name w:val="Colorful Grid Accent 1"/>
    <w:basedOn w:val="88"/>
    <w:semiHidden/>
    <w:unhideWhenUsed/>
    <w:qFormat/>
    <w:uiPriority w:val="73"/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0DFF7" w:themeFill="accent1" w:themeFillTint="33"/>
    </w:tcPr>
    <w:tblStylePr w:type="firstRow">
      <w:rPr>
        <w:b/>
        <w:bCs/>
      </w:rPr>
      <w:tblPr/>
      <w:tcPr>
        <w:shd w:val="clear" w:color="auto" w:fill="A2BFEF" w:themeFill="accen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A2BFEF" w:themeFill="accen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194A9A" w:themeFill="accen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194A9A" w:themeFill="accent1" w:themeFillShade="BF"/>
      </w:tcPr>
    </w:tblStylePr>
    <w:tblStylePr w:type="band1Vert">
      <w:tblPr/>
      <w:tcPr>
        <w:shd w:val="clear" w:color="auto" w:fill="8BB0EB" w:themeFill="accent1" w:themeFillTint="7F"/>
      </w:tcPr>
    </w:tblStylePr>
    <w:tblStylePr w:type="band1Horz">
      <w:tblPr/>
      <w:tcPr>
        <w:shd w:val="clear" w:color="auto" w:fill="8BB0EB" w:themeFill="accent1" w:themeFillTint="7F"/>
      </w:tcPr>
    </w:tblStylePr>
  </w:style>
  <w:style w:type="table" w:styleId="226">
    <w:name w:val="Colorful Grid Accent 2"/>
    <w:basedOn w:val="88"/>
    <w:semiHidden/>
    <w:unhideWhenUsed/>
    <w:qFormat/>
    <w:uiPriority w:val="73"/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3EDF7" w:themeFill="accent2" w:themeFillTint="33"/>
    </w:tcPr>
    <w:tblStylePr w:type="firstRow">
      <w:rPr>
        <w:b/>
        <w:bCs/>
      </w:rPr>
      <w:tblPr/>
      <w:tcPr>
        <w:shd w:val="clear" w:color="auto" w:fill="A7DBF0" w:themeFill="accent2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A7DBF0" w:themeFill="accent2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1A7DA4" w:themeFill="accent2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1A7DA4" w:themeFill="accent2" w:themeFillShade="BF"/>
      </w:tcPr>
    </w:tblStylePr>
    <w:tblStylePr w:type="band1Vert">
      <w:tblPr/>
      <w:tcPr>
        <w:shd w:val="clear" w:color="auto" w:fill="91D3ED" w:themeFill="accent2" w:themeFillTint="7F"/>
      </w:tcPr>
    </w:tblStylePr>
    <w:tblStylePr w:type="band1Horz">
      <w:tblPr/>
      <w:tcPr>
        <w:shd w:val="clear" w:color="auto" w:fill="91D3ED" w:themeFill="accent2" w:themeFillTint="7F"/>
      </w:tcPr>
    </w:tblStylePr>
  </w:style>
  <w:style w:type="table" w:styleId="227">
    <w:name w:val="Colorful Grid Accent 3"/>
    <w:basedOn w:val="88"/>
    <w:semiHidden/>
    <w:unhideWhenUsed/>
    <w:qFormat/>
    <w:uiPriority w:val="73"/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BD7F1" w:themeFill="accent3" w:themeFillTint="33"/>
    </w:tcPr>
    <w:tblStylePr w:type="firstRow">
      <w:rPr>
        <w:b/>
        <w:bCs/>
      </w:rPr>
      <w:tblPr/>
      <w:tcPr>
        <w:shd w:val="clear" w:color="auto" w:fill="B8B0E3" w:themeFill="accent3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8B0E3" w:themeFill="accent3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C2F87" w:themeFill="accent3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C2F87" w:themeFill="accent3" w:themeFillShade="BF"/>
      </w:tcPr>
    </w:tblStylePr>
    <w:tblStylePr w:type="band1Vert">
      <w:tblPr/>
      <w:tcPr>
        <w:shd w:val="clear" w:color="auto" w:fill="A69DDC" w:themeFill="accent3" w:themeFillTint="7F"/>
      </w:tcPr>
    </w:tblStylePr>
    <w:tblStylePr w:type="band1Horz">
      <w:tblPr/>
      <w:tcPr>
        <w:shd w:val="clear" w:color="auto" w:fill="A69DDC" w:themeFill="accent3" w:themeFillTint="7F"/>
      </w:tcPr>
    </w:tblStylePr>
  </w:style>
  <w:style w:type="table" w:styleId="228">
    <w:name w:val="Colorful Grid Accent 4"/>
    <w:basedOn w:val="88"/>
    <w:semiHidden/>
    <w:unhideWhenUsed/>
    <w:qFormat/>
    <w:uiPriority w:val="73"/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E5E0F7" w:themeFill="accent4" w:themeFillTint="33"/>
    </w:tcPr>
    <w:tblStylePr w:type="firstRow">
      <w:rPr>
        <w:b/>
        <w:bCs/>
      </w:rPr>
      <w:tblPr/>
      <w:tcPr>
        <w:shd w:val="clear" w:color="auto" w:fill="CBC1F0" w:themeFill="accent4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CBC1F0" w:themeFill="accent4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C2DC2" w:themeFill="accent4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C2DC2" w:themeFill="accent4" w:themeFillShade="BF"/>
      </w:tcPr>
    </w:tblStylePr>
    <w:tblStylePr w:type="band1Vert">
      <w:tblPr/>
      <w:tcPr>
        <w:shd w:val="clear" w:color="auto" w:fill="BEB2ED" w:themeFill="accent4" w:themeFillTint="7F"/>
      </w:tcPr>
    </w:tblStylePr>
    <w:tblStylePr w:type="band1Horz">
      <w:tblPr/>
      <w:tcPr>
        <w:shd w:val="clear" w:color="auto" w:fill="BEB2ED" w:themeFill="accent4" w:themeFillTint="7F"/>
      </w:tcPr>
    </w:tblStylePr>
  </w:style>
  <w:style w:type="table" w:styleId="229">
    <w:name w:val="Colorful Grid Accent 5"/>
    <w:basedOn w:val="88"/>
    <w:semiHidden/>
    <w:unhideWhenUsed/>
    <w:qFormat/>
    <w:uiPriority w:val="73"/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F8C8DB" w:themeFill="accent5" w:themeFillTint="33"/>
    </w:tcPr>
    <w:tblStylePr w:type="firstRow">
      <w:rPr>
        <w:b/>
        <w:bCs/>
      </w:rPr>
      <w:tblPr/>
      <w:tcPr>
        <w:shd w:val="clear" w:color="auto" w:fill="F292B7" w:themeFill="accent5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292B7" w:themeFill="accent5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8C0F3F" w:themeFill="accent5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8C0F3F" w:themeFill="accent5" w:themeFillShade="BF"/>
      </w:tcPr>
    </w:tblStylePr>
    <w:tblStylePr w:type="band1Vert">
      <w:tblPr/>
      <w:tcPr>
        <w:shd w:val="clear" w:color="auto" w:fill="EF78A6" w:themeFill="accent5" w:themeFillTint="7F"/>
      </w:tcPr>
    </w:tblStylePr>
    <w:tblStylePr w:type="band1Horz">
      <w:tblPr/>
      <w:tcPr>
        <w:shd w:val="clear" w:color="auto" w:fill="EF78A6" w:themeFill="accent5" w:themeFillTint="7F"/>
      </w:tcPr>
    </w:tblStylePr>
  </w:style>
  <w:style w:type="table" w:styleId="230">
    <w:name w:val="Colorful Grid Accent 6"/>
    <w:basedOn w:val="88"/>
    <w:semiHidden/>
    <w:unhideWhenUsed/>
    <w:qFormat/>
    <w:uiPriority w:val="73"/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F9DEEA" w:themeFill="accent6" w:themeFillTint="33"/>
    </w:tcPr>
    <w:tblStylePr w:type="firstRow">
      <w:rPr>
        <w:b/>
        <w:bCs/>
      </w:rPr>
      <w:tblPr/>
      <w:tcPr>
        <w:shd w:val="clear" w:color="auto" w:fill="F4BED5" w:themeFill="accent6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4BED5" w:themeFill="accent6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CE226C" w:themeFill="accent6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CE226C" w:themeFill="accent6" w:themeFillShade="BF"/>
      </w:tcPr>
    </w:tblStylePr>
    <w:tblStylePr w:type="band1Vert">
      <w:tblPr/>
      <w:tcPr>
        <w:shd w:val="clear" w:color="auto" w:fill="F1AECB" w:themeFill="accent6" w:themeFillTint="7F"/>
      </w:tcPr>
    </w:tblStylePr>
    <w:tblStylePr w:type="band1Horz">
      <w:tblPr/>
      <w:tcPr>
        <w:shd w:val="clear" w:color="auto" w:fill="F1AECB" w:themeFill="accent6" w:themeFillTint="7F"/>
      </w:tcPr>
    </w:tblStylePr>
  </w:style>
  <w:style w:type="character" w:styleId="232">
    <w:name w:val="Strong"/>
    <w:basedOn w:val="231"/>
    <w:autoRedefine/>
    <w:qFormat/>
    <w:uiPriority w:val="22"/>
    <w:rPr>
      <w:rFonts w:ascii="微软雅黑" w:hAnsi="微软雅黑" w:eastAsia="微软雅黑" w:cs="Times New Roman"/>
      <w:b/>
      <w:bCs/>
      <w:color w:val="auto"/>
      <w:u w:val="none"/>
    </w:rPr>
  </w:style>
  <w:style w:type="character" w:styleId="233">
    <w:name w:val="endnote reference"/>
    <w:basedOn w:val="231"/>
    <w:autoRedefine/>
    <w:qFormat/>
    <w:uiPriority w:val="0"/>
    <w:rPr>
      <w:rFonts w:ascii="微软雅黑" w:hAnsi="微软雅黑" w:eastAsia="微软雅黑" w:cs="Times New Roman"/>
      <w:vertAlign w:val="superscript"/>
    </w:rPr>
  </w:style>
  <w:style w:type="character" w:styleId="234">
    <w:name w:val="page number"/>
    <w:basedOn w:val="231"/>
    <w:autoRedefine/>
    <w:qFormat/>
    <w:uiPriority w:val="0"/>
    <w:rPr>
      <w:rFonts w:ascii="微软雅黑" w:hAnsi="微软雅黑" w:eastAsia="微软雅黑" w:cs="Times New Roman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styleId="235">
    <w:name w:val="FollowedHyperlink"/>
    <w:basedOn w:val="231"/>
    <w:autoRedefine/>
    <w:qFormat/>
    <w:uiPriority w:val="0"/>
    <w:rPr>
      <w:rFonts w:ascii="微软雅黑" w:hAnsi="微软雅黑" w:eastAsia="微软雅黑" w:cs="Times New Roman"/>
      <w:color w:val="1A4B9B" w:themeColor="accent1" w:themeShade="BF"/>
      <w:u w:val="single"/>
    </w:rPr>
  </w:style>
  <w:style w:type="character" w:styleId="236">
    <w:name w:val="Emphasis"/>
    <w:basedOn w:val="231"/>
    <w:qFormat/>
    <w:uiPriority w:val="0"/>
    <w:rPr>
      <w:rFonts w:ascii="汉仪中黑简" w:hAnsi="汉仪中黑简" w:eastAsia="汉仪中黑简" w:cs="Times New Roman"/>
      <w:b/>
      <w:bCs/>
      <w:color w:val="2264CE" w:themeColor="accent1"/>
      <w:sz w:val="24"/>
      <w:szCs w:val="24"/>
      <w14:textFill>
        <w14:solidFill>
          <w14:schemeClr w14:val="accent1"/>
        </w14:solidFill>
      </w14:textFill>
    </w:rPr>
  </w:style>
  <w:style w:type="character" w:styleId="237">
    <w:name w:val="Hyperlink"/>
    <w:basedOn w:val="231"/>
    <w:autoRedefine/>
    <w:qFormat/>
    <w:uiPriority w:val="0"/>
    <w:rPr>
      <w:rFonts w:ascii="微软雅黑" w:hAnsi="微软雅黑" w:eastAsia="微软雅黑" w:cs="Times New Roman"/>
      <w:color w:val="1A4B9B" w:themeColor="accent1" w:themeShade="BF"/>
      <w:u w:val="single"/>
    </w:rPr>
  </w:style>
  <w:style w:type="character" w:styleId="238">
    <w:name w:val="annotation reference"/>
    <w:basedOn w:val="231"/>
    <w:autoRedefine/>
    <w:qFormat/>
    <w:uiPriority w:val="0"/>
    <w:rPr>
      <w:rFonts w:ascii="微软雅黑" w:hAnsi="微软雅黑" w:eastAsia="微软雅黑" w:cs="Times New Roman"/>
      <w:sz w:val="21"/>
    </w:rPr>
  </w:style>
  <w:style w:type="character" w:styleId="239">
    <w:name w:val="footnote reference"/>
    <w:basedOn w:val="231"/>
    <w:autoRedefine/>
    <w:qFormat/>
    <w:uiPriority w:val="0"/>
    <w:rPr>
      <w:rFonts w:ascii="微软雅黑" w:hAnsi="微软雅黑" w:eastAsia="微软雅黑" w:cs="Times New Roman"/>
      <w:vertAlign w:val="superscript"/>
    </w:rPr>
  </w:style>
  <w:style w:type="character" w:customStyle="1" w:styleId="240">
    <w:name w:val="标题 4 字符"/>
    <w:link w:val="6"/>
    <w:autoRedefine/>
    <w:qFormat/>
    <w:uiPriority w:val="9"/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41">
    <w:name w:val="标题 2 Char"/>
    <w:link w:val="4"/>
    <w:qFormat/>
    <w:uiPriority w:val="0"/>
    <w:rPr>
      <w:b/>
      <w:bCs/>
      <w:color w:val="000000"/>
      <w:kern w:val="0"/>
      <w:sz w:val="30"/>
      <w:szCs w:val="30"/>
    </w:rPr>
  </w:style>
  <w:style w:type="character" w:customStyle="1" w:styleId="242">
    <w:name w:val="标题 3 字符"/>
    <w:link w:val="5"/>
    <w:qFormat/>
    <w:uiPriority w:val="99"/>
    <w:rPr>
      <w:rFonts w:ascii="微软雅黑" w:hAnsi="微软雅黑" w:eastAsia="微软雅黑" w:cs="Times New Roman"/>
      <w:b/>
      <w:bCs/>
      <w:color w:val="000000" w:themeColor="text1"/>
      <w:kern w:val="2"/>
      <w:sz w:val="32"/>
      <w:szCs w:val="32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43">
    <w:name w:val="标题 1 字符"/>
    <w:link w:val="3"/>
    <w:qFormat/>
    <w:uiPriority w:val="99"/>
    <w:rPr>
      <w:rFonts w:ascii="微软雅黑" w:hAnsi="微软雅黑" w:eastAsia="微软雅黑" w:cs="Times New Roman"/>
      <w:b/>
      <w:bCs/>
      <w:color w:val="262626" w:themeColor="text1" w:themeTint="D9"/>
      <w:kern w:val="44"/>
      <w:sz w:val="36"/>
      <w:szCs w:val="30"/>
      <w:lang w:val="en-US" w:eastAsia="zh-CN" w:bidi="ar-SA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244">
    <w:name w:val="标题 2 字符"/>
    <w:link w:val="4"/>
    <w:qFormat/>
    <w:uiPriority w:val="9"/>
    <w:rPr>
      <w:rFonts w:ascii="微软雅黑" w:hAnsi="微软雅黑" w:eastAsia="微软雅黑" w:cs="Times New Roman"/>
      <w:b/>
      <w:bCs/>
      <w:color w:val="FFFFFF" w:themeColor="background1"/>
      <w:kern w:val="2"/>
      <w:sz w:val="28"/>
      <w:szCs w:val="28"/>
      <w:lang w:val="en-US" w:eastAsia="zh-CN" w:bidi="ar-SA"/>
      <w14:textFill>
        <w14:noFill/>
      </w14:textFill>
    </w:rPr>
  </w:style>
  <w:style w:type="character" w:customStyle="1" w:styleId="245">
    <w:name w:val="标题 5 字符"/>
    <w:link w:val="7"/>
    <w:qFormat/>
    <w:uiPriority w:val="99"/>
    <w:rPr>
      <w:rFonts w:ascii="黑体" w:hAnsi="黑体" w:eastAsia="黑体" w:cs="Times New Roman"/>
      <w:b/>
      <w:bCs/>
      <w:color w:val="2264CE" w:themeColor="accent1"/>
      <w:sz w:val="28"/>
      <w:szCs w:val="28"/>
      <w:lang w:val="en-US" w:eastAsia="zh-CN" w:bidi="ar-SA"/>
      <w14:textFill>
        <w14:solidFill>
          <w14:schemeClr w14:val="accent1"/>
        </w14:solidFill>
      </w14:textFill>
    </w:rPr>
  </w:style>
  <w:style w:type="character" w:customStyle="1" w:styleId="246">
    <w:name w:val="标题 6 字符"/>
    <w:link w:val="8"/>
    <w:qFormat/>
    <w:uiPriority w:val="0"/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47">
    <w:name w:val="标题 7 字符"/>
    <w:link w:val="9"/>
    <w:qFormat/>
    <w:uiPriority w:val="0"/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48">
    <w:name w:val="标题 8 字符"/>
    <w:link w:val="10"/>
    <w:qFormat/>
    <w:uiPriority w:val="0"/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49">
    <w:name w:val="标题 9 字符"/>
    <w:link w:val="11"/>
    <w:qFormat/>
    <w:uiPriority w:val="0"/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50">
    <w:name w:val="标题 字符"/>
    <w:link w:val="84"/>
    <w:qFormat/>
    <w:uiPriority w:val="99"/>
    <w:rPr>
      <w:rFonts w:ascii="微软雅黑" w:hAnsi="微软雅黑" w:eastAsia="微软雅黑" w:cs="Times New Roman"/>
      <w:b/>
      <w:bCs/>
      <w:color w:val="262626" w:themeColor="text1" w:themeTint="D9"/>
      <w:sz w:val="52"/>
      <w:szCs w:val="52"/>
      <w:lang w:val="en-US" w:eastAsia="zh-CN" w:bidi="ar-SA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251">
    <w:name w:val="批注主题 字符"/>
    <w:link w:val="85"/>
    <w:qFormat/>
    <w:uiPriority w:val="99"/>
    <w:rPr>
      <w:b/>
    </w:rPr>
  </w:style>
  <w:style w:type="character" w:customStyle="1" w:styleId="252">
    <w:name w:val="批注文字 字符1"/>
    <w:link w:val="28"/>
    <w:qFormat/>
    <w:uiPriority w:val="99"/>
  </w:style>
  <w:style w:type="character" w:customStyle="1" w:styleId="253">
    <w:name w:val="脚注文本 字符"/>
    <w:link w:val="67"/>
    <w:qFormat/>
    <w:uiPriority w:val="99"/>
    <w:rPr>
      <w:sz w:val="18"/>
    </w:rPr>
  </w:style>
  <w:style w:type="character" w:customStyle="1" w:styleId="254">
    <w:name w:val="尾注文本 字符"/>
    <w:link w:val="52"/>
    <w:qFormat/>
    <w:uiPriority w:val="99"/>
  </w:style>
  <w:style w:type="character" w:customStyle="1" w:styleId="255">
    <w:name w:val="批注框文本 字符"/>
    <w:link w:val="54"/>
    <w:qFormat/>
    <w:uiPriority w:val="99"/>
    <w:rPr>
      <w:sz w:val="18"/>
    </w:rPr>
  </w:style>
  <w:style w:type="character" w:customStyle="1" w:styleId="256">
    <w:name w:val="正文文本 字符"/>
    <w:basedOn w:val="231"/>
    <w:link w:val="34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57">
    <w:name w:val="页眉 字符"/>
    <w:link w:val="57"/>
    <w:qFormat/>
    <w:uiPriority w:val="99"/>
    <w:rPr>
      <w:sz w:val="18"/>
    </w:rPr>
  </w:style>
  <w:style w:type="character" w:customStyle="1" w:styleId="258">
    <w:name w:val="页脚 字符"/>
    <w:link w:val="55"/>
    <w:qFormat/>
    <w:uiPriority w:val="99"/>
    <w:rPr>
      <w:sz w:val="18"/>
    </w:rPr>
  </w:style>
  <w:style w:type="character" w:customStyle="1" w:styleId="259">
    <w:name w:val="HTML 地址 字符"/>
    <w:basedOn w:val="231"/>
    <w:link w:val="41"/>
    <w:qFormat/>
    <w:uiPriority w:val="0"/>
    <w:rPr>
      <w:rFonts w:ascii="微软雅黑" w:hAnsi="微软雅黑" w:eastAsia="微软雅黑"/>
      <w:i/>
      <w:iCs/>
      <w:kern w:val="2"/>
      <w:sz w:val="24"/>
      <w:szCs w:val="24"/>
    </w:rPr>
  </w:style>
  <w:style w:type="character" w:customStyle="1" w:styleId="260">
    <w:name w:val="HTML 预设格式 字符"/>
    <w:basedOn w:val="231"/>
    <w:link w:val="80"/>
    <w:qFormat/>
    <w:uiPriority w:val="0"/>
    <w:rPr>
      <w:rFonts w:ascii="Courier New" w:hAnsi="Courier New" w:eastAsia="微软雅黑" w:cs="Courier New"/>
      <w:kern w:val="2"/>
    </w:rPr>
  </w:style>
  <w:style w:type="paragraph" w:customStyle="1" w:styleId="261">
    <w:name w:val="TOC Heading"/>
    <w:basedOn w:val="3"/>
    <w:next w:val="1"/>
    <w:semiHidden/>
    <w:unhideWhenUsed/>
    <w:qFormat/>
    <w:uiPriority w:val="39"/>
    <w:pPr>
      <w:widowControl w:val="0"/>
      <w:numPr>
        <w:numId w:val="0"/>
      </w:numPr>
      <w:tabs>
        <w:tab w:val="clear" w:pos="-420"/>
        <w:tab w:val="clear" w:pos="0"/>
      </w:tabs>
      <w:spacing w:before="340" w:beforeLines="0" w:after="330" w:afterLines="0" w:line="578" w:lineRule="auto"/>
      <w:ind w:firstLine="440" w:firstLineChars="200"/>
      <w:jc w:val="both"/>
      <w:outlineLvl w:val="9"/>
    </w:pPr>
    <w:rPr>
      <w:color w:val="auto"/>
      <w:sz w:val="44"/>
      <w:szCs w:val="44"/>
    </w:rPr>
  </w:style>
  <w:style w:type="character" w:customStyle="1" w:styleId="262">
    <w:name w:val="称呼 字符"/>
    <w:basedOn w:val="231"/>
    <w:link w:val="30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63">
    <w:name w:val="纯文本 字符"/>
    <w:basedOn w:val="231"/>
    <w:link w:val="45"/>
    <w:qFormat/>
    <w:uiPriority w:val="0"/>
    <w:rPr>
      <w:rFonts w:hAnsi="Courier New" w:cs="Courier New" w:asciiTheme="minorEastAsia" w:eastAsiaTheme="minorEastAsia"/>
      <w:kern w:val="2"/>
      <w:sz w:val="24"/>
      <w:szCs w:val="24"/>
    </w:rPr>
  </w:style>
  <w:style w:type="character" w:customStyle="1" w:styleId="264">
    <w:name w:val="电子邮件签名 字符"/>
    <w:basedOn w:val="231"/>
    <w:link w:val="19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65">
    <w:name w:val="宏文本 字符"/>
    <w:basedOn w:val="231"/>
    <w:link w:val="2"/>
    <w:qFormat/>
    <w:uiPriority w:val="0"/>
    <w:rPr>
      <w:rFonts w:ascii="Courier New" w:hAnsi="Courier New" w:cs="Courier New"/>
      <w:kern w:val="2"/>
      <w:sz w:val="24"/>
      <w:szCs w:val="24"/>
    </w:rPr>
  </w:style>
  <w:style w:type="character" w:customStyle="1" w:styleId="266">
    <w:name w:val="结束语 字符"/>
    <w:basedOn w:val="231"/>
    <w:link w:val="32"/>
    <w:qFormat/>
    <w:uiPriority w:val="0"/>
    <w:rPr>
      <w:rFonts w:ascii="微软雅黑" w:hAnsi="微软雅黑" w:eastAsia="微软雅黑"/>
      <w:kern w:val="2"/>
      <w:sz w:val="24"/>
      <w:szCs w:val="24"/>
    </w:rPr>
  </w:style>
  <w:style w:type="paragraph" w:styleId="267">
    <w:name w:val="List Paragraph"/>
    <w:basedOn w:val="1"/>
    <w:qFormat/>
    <w:uiPriority w:val="99"/>
    <w:pPr>
      <w:ind w:firstLine="420"/>
    </w:pPr>
  </w:style>
  <w:style w:type="paragraph" w:styleId="268">
    <w:name w:val="Intense Quote"/>
    <w:basedOn w:val="1"/>
    <w:next w:val="1"/>
    <w:link w:val="269"/>
    <w:qFormat/>
    <w:uiPriority w:val="99"/>
    <w:pPr>
      <w:pBdr>
        <w:top w:val="single" w:color="2264CE" w:themeColor="accent1" w:sz="4" w:space="10"/>
        <w:bottom w:val="single" w:color="2264CE" w:themeColor="accent1" w:sz="4" w:space="10"/>
      </w:pBdr>
      <w:spacing w:before="360" w:after="360"/>
      <w:ind w:left="864" w:right="864"/>
      <w:jc w:val="center"/>
    </w:pPr>
    <w:rPr>
      <w:rFonts w:ascii="微软雅黑" w:hAnsi="微软雅黑" w:eastAsia="微软雅黑"/>
      <w:i/>
      <w:iCs/>
      <w:color w:val="2264CE" w:themeColor="accent1"/>
      <w:kern w:val="2"/>
      <w:sz w:val="24"/>
      <w:szCs w:val="24"/>
      <w14:textFill>
        <w14:solidFill>
          <w14:schemeClr w14:val="accent1"/>
        </w14:solidFill>
      </w14:textFill>
    </w:rPr>
  </w:style>
  <w:style w:type="character" w:customStyle="1" w:styleId="269">
    <w:name w:val="明显引用 字符"/>
    <w:basedOn w:val="231"/>
    <w:link w:val="268"/>
    <w:qFormat/>
    <w:uiPriority w:val="99"/>
    <w:rPr>
      <w:rFonts w:ascii="微软雅黑" w:hAnsi="微软雅黑" w:eastAsia="微软雅黑"/>
      <w:i/>
      <w:iCs/>
      <w:color w:val="2264CE" w:themeColor="accent1"/>
      <w:kern w:val="2"/>
      <w:sz w:val="24"/>
      <w:szCs w:val="24"/>
      <w14:textFill>
        <w14:solidFill>
          <w14:schemeClr w14:val="accent1"/>
        </w14:solidFill>
      </w14:textFill>
    </w:rPr>
  </w:style>
  <w:style w:type="character" w:customStyle="1" w:styleId="270">
    <w:name w:val="签名 字符"/>
    <w:basedOn w:val="231"/>
    <w:link w:val="58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71">
    <w:name w:val="日期 字符"/>
    <w:link w:val="50"/>
    <w:qFormat/>
    <w:uiPriority w:val="0"/>
    <w:rPr>
      <w:rFonts w:ascii="微软雅黑" w:hAnsi="微软雅黑" w:eastAsia="微软雅黑" w:cs="Times New Roman"/>
      <w:color w:val="262626" w:themeColor="text1" w:themeTint="D9"/>
      <w:kern w:val="2"/>
      <w:sz w:val="24"/>
      <w:szCs w:val="24"/>
      <w:lang w:val="en-US" w:eastAsia="zh-CN" w:bidi="ar-SA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customStyle="1" w:styleId="272">
    <w:name w:val="Bibliography"/>
    <w:basedOn w:val="1"/>
    <w:next w:val="1"/>
    <w:semiHidden/>
    <w:unhideWhenUsed/>
    <w:qFormat/>
    <w:uiPriority w:val="37"/>
  </w:style>
  <w:style w:type="character" w:customStyle="1" w:styleId="273">
    <w:name w:val="文档结构图 字符"/>
    <w:basedOn w:val="231"/>
    <w:link w:val="26"/>
    <w:qFormat/>
    <w:uiPriority w:val="0"/>
    <w:rPr>
      <w:rFonts w:ascii="Microsoft YaHei UI" w:hAnsi="微软雅黑" w:eastAsia="Microsoft YaHei UI"/>
      <w:kern w:val="2"/>
      <w:sz w:val="18"/>
      <w:szCs w:val="18"/>
    </w:rPr>
  </w:style>
  <w:style w:type="paragraph" w:styleId="274">
    <w:name w:val="No Spacing"/>
    <w:qFormat/>
    <w:uiPriority w:val="99"/>
    <w:pPr>
      <w:widowControl w:val="0"/>
      <w:adjustRightInd w:val="0"/>
      <w:snapToGrid w:val="0"/>
      <w:ind w:firstLine="440" w:firstLineChars="200"/>
      <w:jc w:val="both"/>
    </w:pPr>
    <w:rPr>
      <w:rFonts w:ascii="微软雅黑" w:hAnsi="微软雅黑" w:eastAsia="微软雅黑" w:cs="Times New Roman"/>
      <w:kern w:val="2"/>
      <w:sz w:val="24"/>
      <w:szCs w:val="24"/>
      <w:lang w:val="en-US" w:eastAsia="zh-CN" w:bidi="ar-SA"/>
    </w:rPr>
  </w:style>
  <w:style w:type="character" w:customStyle="1" w:styleId="275">
    <w:name w:val="信息标题 字符"/>
    <w:basedOn w:val="231"/>
    <w:link w:val="79"/>
    <w:qFormat/>
    <w:uiPriority w:val="0"/>
    <w:rPr>
      <w:rFonts w:asciiTheme="majorHAnsi" w:hAnsiTheme="majorHAnsi" w:eastAsiaTheme="majorEastAsia" w:cstheme="majorBidi"/>
      <w:kern w:val="2"/>
      <w:sz w:val="24"/>
      <w:szCs w:val="24"/>
      <w:shd w:val="pct20" w:color="auto" w:fill="auto"/>
    </w:rPr>
  </w:style>
  <w:style w:type="paragraph" w:styleId="276">
    <w:name w:val="Quote"/>
    <w:basedOn w:val="1"/>
    <w:next w:val="1"/>
    <w:link w:val="277"/>
    <w:qFormat/>
    <w:uiPriority w:val="99"/>
    <w:pPr>
      <w:spacing w:before="200" w:after="160"/>
      <w:ind w:left="864" w:right="864"/>
      <w:jc w:val="center"/>
    </w:pPr>
    <w:rPr>
      <w:rFonts w:ascii="微软雅黑" w:hAnsi="微软雅黑" w:eastAsia="微软雅黑"/>
      <w:i/>
      <w:iCs/>
      <w:color w:val="404040" w:themeColor="text1" w:themeTint="BF"/>
      <w:kern w:val="2"/>
      <w:sz w:val="24"/>
      <w:szCs w:val="24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77">
    <w:name w:val="引用 字符"/>
    <w:basedOn w:val="231"/>
    <w:link w:val="276"/>
    <w:qFormat/>
    <w:uiPriority w:val="99"/>
    <w:rPr>
      <w:rFonts w:ascii="微软雅黑" w:hAnsi="微软雅黑" w:eastAsia="微软雅黑"/>
      <w:i/>
      <w:iCs/>
      <w:color w:val="404040" w:themeColor="text1" w:themeTint="BF"/>
      <w:kern w:val="2"/>
      <w:sz w:val="24"/>
      <w:szCs w:val="24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78">
    <w:name w:val="正文文本 2 字符"/>
    <w:basedOn w:val="231"/>
    <w:link w:val="76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79">
    <w:name w:val="正文文本 3 字符"/>
    <w:basedOn w:val="231"/>
    <w:link w:val="31"/>
    <w:qFormat/>
    <w:uiPriority w:val="0"/>
    <w:rPr>
      <w:rFonts w:ascii="微软雅黑" w:hAnsi="微软雅黑" w:eastAsia="微软雅黑"/>
      <w:kern w:val="2"/>
      <w:sz w:val="16"/>
      <w:szCs w:val="16"/>
    </w:rPr>
  </w:style>
  <w:style w:type="character" w:customStyle="1" w:styleId="280">
    <w:name w:val="正文文本首行缩进 字符"/>
    <w:basedOn w:val="256"/>
    <w:link w:val="86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81">
    <w:name w:val="正文文本缩进 字符"/>
    <w:basedOn w:val="231"/>
    <w:link w:val="35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82">
    <w:name w:val="正文文本首行缩进 2 字符"/>
    <w:basedOn w:val="281"/>
    <w:link w:val="87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83">
    <w:name w:val="正文文本缩进 2 字符"/>
    <w:basedOn w:val="231"/>
    <w:link w:val="51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84">
    <w:name w:val="正文文本缩进 3 字符"/>
    <w:basedOn w:val="231"/>
    <w:link w:val="70"/>
    <w:qFormat/>
    <w:uiPriority w:val="0"/>
    <w:rPr>
      <w:rFonts w:ascii="微软雅黑" w:hAnsi="微软雅黑" w:eastAsia="微软雅黑"/>
      <w:kern w:val="2"/>
      <w:sz w:val="16"/>
      <w:szCs w:val="16"/>
    </w:rPr>
  </w:style>
  <w:style w:type="character" w:customStyle="1" w:styleId="285">
    <w:name w:val="注释标题 字符"/>
    <w:basedOn w:val="231"/>
    <w:link w:val="16"/>
    <w:qFormat/>
    <w:uiPriority w:val="0"/>
    <w:rPr>
      <w:rFonts w:ascii="微软雅黑" w:hAnsi="微软雅黑" w:eastAsia="微软雅黑"/>
      <w:kern w:val="2"/>
      <w:sz w:val="24"/>
      <w:szCs w:val="24"/>
    </w:rPr>
  </w:style>
  <w:style w:type="character" w:customStyle="1" w:styleId="286">
    <w:name w:val="副标题 字符"/>
    <w:link w:val="64"/>
    <w:qFormat/>
    <w:uiPriority w:val="0"/>
    <w:rPr>
      <w:rFonts w:ascii="微软雅黑" w:hAnsi="微软雅黑" w:eastAsia="微软雅黑" w:cs="Times New Roman"/>
      <w:b/>
      <w:bCs/>
      <w:kern w:val="28"/>
      <w:sz w:val="32"/>
      <w:szCs w:val="32"/>
      <w:lang w:val="en-US" w:eastAsia="zh-CN" w:bidi="ar-SA"/>
    </w:rPr>
  </w:style>
  <w:style w:type="paragraph" w:customStyle="1" w:styleId="287">
    <w:name w:val="目录标题"/>
    <w:link w:val="288"/>
    <w:qFormat/>
    <w:uiPriority w:val="0"/>
    <w:pPr>
      <w:adjustRightInd w:val="0"/>
      <w:snapToGrid w:val="0"/>
      <w:spacing w:before="50" w:beforeLines="50" w:after="50" w:afterLines="50"/>
      <w:jc w:val="center"/>
      <w:outlineLvl w:val="0"/>
    </w:pPr>
    <w:rPr>
      <w:rFonts w:ascii="黑体" w:hAnsi="黑体" w:eastAsia="黑体" w:cs="Times New Roman"/>
      <w:b/>
      <w:bCs/>
      <w:color w:val="000000" w:themeColor="text1"/>
      <w:sz w:val="30"/>
      <w:szCs w:val="30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88">
    <w:name w:val="目录标题 Char"/>
    <w:link w:val="287"/>
    <w:autoRedefine/>
    <w:qFormat/>
    <w:uiPriority w:val="0"/>
    <w:rPr>
      <w:rFonts w:ascii="黑体" w:hAnsi="黑体" w:eastAsia="黑体" w:cs="Times New Roman"/>
      <w:b/>
      <w:bCs/>
      <w:color w:val="000000" w:themeColor="text1"/>
      <w:sz w:val="30"/>
      <w:szCs w:val="30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89">
    <w:name w:val="TOC 3 字符"/>
    <w:link w:val="44"/>
    <w:autoRedefine/>
    <w:qFormat/>
    <w:uiPriority w:val="0"/>
  </w:style>
  <w:style w:type="paragraph" w:customStyle="1" w:styleId="290">
    <w:name w:val="题注1"/>
    <w:basedOn w:val="1"/>
    <w:qFormat/>
    <w:uiPriority w:val="0"/>
    <w:pPr>
      <w:ind w:firstLine="0" w:firstLineChars="0"/>
    </w:pPr>
    <w:rPr>
      <w:rFonts w:hint="eastAsia"/>
      <w:sz w:val="20"/>
      <w:szCs w:val="20"/>
    </w:rPr>
  </w:style>
  <w:style w:type="paragraph" w:customStyle="1" w:styleId="291">
    <w:name w:val="文档说明标题"/>
    <w:next w:val="1"/>
    <w:qFormat/>
    <w:uiPriority w:val="0"/>
    <w:pPr>
      <w:keepNext/>
      <w:keepLines/>
      <w:tabs>
        <w:tab w:val="left" w:pos="0"/>
      </w:tabs>
      <w:adjustRightInd w:val="0"/>
      <w:snapToGrid w:val="0"/>
      <w:spacing w:before="50" w:beforeLines="50"/>
      <w:jc w:val="center"/>
      <w:outlineLvl w:val="0"/>
    </w:pPr>
    <w:rPr>
      <w:rFonts w:hint="eastAsia" w:ascii="MiSans" w:hAnsi="MiSans" w:eastAsia="MiSans" w:cstheme="minorBidi"/>
      <w:kern w:val="44"/>
      <w:sz w:val="44"/>
      <w:szCs w:val="44"/>
      <w:lang w:val="en-US" w:eastAsia="zh-CN" w:bidi="ar-SA"/>
    </w:rPr>
  </w:style>
  <w:style w:type="paragraph" w:customStyle="1" w:styleId="292">
    <w:name w:val="章标题"/>
    <w:next w:val="1"/>
    <w:qFormat/>
    <w:uiPriority w:val="0"/>
    <w:pPr>
      <w:keepNext/>
      <w:keepLines/>
      <w:adjustRightInd w:val="0"/>
      <w:snapToGrid w:val="0"/>
      <w:spacing w:before="50" w:beforeLines="50" w:after="50" w:afterLines="50"/>
      <w:jc w:val="center"/>
      <w:outlineLvl w:val="0"/>
    </w:pPr>
    <w:rPr>
      <w:rFonts w:ascii="黑体" w:hAnsi="黑体" w:eastAsia="黑体" w:cs="Times New Roman"/>
      <w:b/>
      <w:bCs/>
      <w:color w:val="000000" w:themeColor="text1"/>
      <w:kern w:val="44"/>
      <w:sz w:val="30"/>
      <w:szCs w:val="30"/>
      <w:lang w:val="en-US" w:eastAsia="zh-CN" w:bidi="ar-SA"/>
      <w14:textFill>
        <w14:solidFill>
          <w14:schemeClr w14:val="tx1"/>
        </w14:solidFill>
      </w14:textFill>
    </w:rPr>
  </w:style>
  <w:style w:type="paragraph" w:customStyle="1" w:styleId="293">
    <w:name w:val="节标题"/>
    <w:next w:val="1"/>
    <w:qFormat/>
    <w:uiPriority w:val="0"/>
    <w:pPr>
      <w:keepNext/>
      <w:keepLines/>
      <w:adjustRightInd w:val="0"/>
      <w:snapToGrid w:val="0"/>
      <w:spacing w:before="50" w:beforeLines="50" w:after="50" w:afterLines="50"/>
      <w:jc w:val="center"/>
    </w:pPr>
    <w:rPr>
      <w:rFonts w:ascii="黑体" w:hAnsi="黑体" w:eastAsia="黑体" w:cs="Times New Roman"/>
      <w:b/>
      <w:bCs/>
      <w:color w:val="000000" w:themeColor="text1"/>
      <w:sz w:val="28"/>
      <w:szCs w:val="28"/>
      <w:lang w:val="en-US" w:eastAsia="zh-CN" w:bidi="ar-SA"/>
      <w14:textFill>
        <w14:solidFill>
          <w14:schemeClr w14:val="tx1"/>
        </w14:solidFill>
      </w14:textFill>
    </w:rPr>
  </w:style>
  <w:style w:type="paragraph" w:customStyle="1" w:styleId="294">
    <w:name w:val="附录标题"/>
    <w:next w:val="1"/>
    <w:qFormat/>
    <w:uiPriority w:val="0"/>
    <w:pPr>
      <w:keepNext/>
      <w:keepLines/>
      <w:jc w:val="center"/>
      <w:outlineLvl w:val="0"/>
    </w:pPr>
    <w:rPr>
      <w:rFonts w:ascii="黑体" w:hAnsi="黑体" w:eastAsia="黑体" w:cs="Times New Roman"/>
      <w:b/>
      <w:bCs/>
      <w:color w:val="000000" w:themeColor="text1"/>
      <w:kern w:val="44"/>
      <w:sz w:val="28"/>
      <w:szCs w:val="28"/>
      <w:lang w:val="en-US" w:eastAsia="zh-CN" w:bidi="ar-SA"/>
      <w14:textFill>
        <w14:solidFill>
          <w14:schemeClr w14:val="tx1"/>
        </w14:solidFill>
      </w14:textFill>
    </w:rPr>
  </w:style>
  <w:style w:type="character" w:customStyle="1" w:styleId="295">
    <w:name w:val="摘要"/>
    <w:basedOn w:val="231"/>
    <w:autoRedefine/>
    <w:qFormat/>
    <w:uiPriority w:val="0"/>
    <w:rPr>
      <w:rFonts w:hint="eastAsia" w:ascii="微软雅黑" w:hAnsi="微软雅黑" w:eastAsia="微软雅黑"/>
      <w:b/>
      <w:lang w:val="en-US" w:eastAsia="zh-CN"/>
    </w:rPr>
  </w:style>
  <w:style w:type="character" w:customStyle="1" w:styleId="296">
    <w:name w:val="参考文献条目"/>
    <w:basedOn w:val="231"/>
    <w:qFormat/>
    <w:uiPriority w:val="0"/>
    <w:rPr>
      <w:rFonts w:hint="eastAsia" w:ascii="MiSans" w:hAnsi="MiSans"/>
      <w:sz w:val="18"/>
      <w:szCs w:val="18"/>
      <w:lang w:val="en-US" w:eastAsia="zh-CN"/>
    </w:rPr>
  </w:style>
  <w:style w:type="character" w:customStyle="1" w:styleId="297">
    <w:name w:val="关键词"/>
    <w:basedOn w:val="231"/>
    <w:qFormat/>
    <w:uiPriority w:val="0"/>
    <w:rPr>
      <w:rFonts w:hint="eastAsia" w:ascii="微软雅黑" w:hAnsi="微软雅黑" w:eastAsia="微软雅黑"/>
      <w:b/>
      <w:lang w:val="en-US" w:eastAsia="zh-CN"/>
    </w:rPr>
  </w:style>
  <w:style w:type="character" w:customStyle="1" w:styleId="298">
    <w:name w:val="着重标题"/>
    <w:basedOn w:val="231"/>
    <w:qFormat/>
    <w:uiPriority w:val="0"/>
    <w:rPr>
      <w:rFonts w:hint="eastAsia" w:ascii="MiSans" w:hAnsi="MiSans"/>
      <w:lang w:val="en-US" w:eastAsia="zh-CN"/>
    </w:rPr>
  </w:style>
  <w:style w:type="paragraph" w:customStyle="1" w:styleId="299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300">
    <w:name w:val="WPSOffice手动目录 2"/>
    <w:qFormat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301">
    <w:name w:val="正文带色块"/>
    <w:basedOn w:val="1"/>
    <w:qFormat/>
    <w:uiPriority w:val="0"/>
    <w:pPr>
      <w:numPr>
        <w:ilvl w:val="0"/>
        <w:numId w:val="15"/>
      </w:numPr>
      <w:pBdr>
        <w:left w:val="none" w:color="BEBEBE" w:themeColor="background1" w:themeShade="BF" w:sz="0" w:space="4"/>
        <w:right w:val="single" w:color="F2F2F2" w:sz="48" w:space="10"/>
      </w:pBdr>
      <w:shd w:val="clear" w:fill="F2F2F2"/>
      <w:spacing w:before="20" w:beforeLines="20" w:afterLines="0" w:line="288" w:lineRule="auto"/>
      <w:ind w:left="0" w:leftChars="0" w:right="280" w:rightChars="100" w:hanging="2336" w:hangingChars="300"/>
    </w:pPr>
    <w:rPr>
      <w:rFonts w:ascii="汉仪文黑-55简" w:hAnsi="汉仪文黑-55简" w:eastAsia="汉仪文黑-55简" w:cstheme="minorBidi"/>
      <w:sz w:val="24"/>
      <w:szCs w:val="24"/>
    </w:rPr>
  </w:style>
  <w:style w:type="character" w:customStyle="1" w:styleId="302">
    <w:name w:val="关键词 Char"/>
    <w:qFormat/>
    <w:uiPriority w:val="0"/>
    <w:rPr>
      <w:rFonts w:ascii="汉仪中黑简" w:hAnsi="汉仪中黑简" w:eastAsia="汉仪中黑简"/>
      <w:b/>
      <w:bCs/>
      <w:color w:val="000000" w:themeColor="text1"/>
      <w:kern w:val="2"/>
      <w:sz w:val="24"/>
      <w:szCs w:val="24"/>
      <w14:textFill>
        <w14:solidFill>
          <w14:schemeClr w14:val="tx1"/>
        </w14:solidFill>
      </w14:textFill>
    </w:rPr>
  </w:style>
  <w:style w:type="table" w:customStyle="1" w:styleId="303">
    <w:name w:val="清单表 1 浅色1"/>
    <w:basedOn w:val="88"/>
    <w:qFormat/>
    <w:uiPriority w:val="46"/>
    <w:tblStylePr w:type="firstRow">
      <w:rPr>
        <w:b/>
        <w:bCs/>
      </w:rPr>
      <w:tcPr>
        <w:tcBorders>
          <w:bottom w:val="single" w:color="666666" w:themeColor="text1" w:themeTint="99" w:sz="4" w:space="0"/>
        </w:tcBorders>
      </w:tcPr>
    </w:tblStylePr>
    <w:tblStylePr w:type="lastRow">
      <w:rPr>
        <w:b/>
        <w:bCs/>
      </w:rPr>
      <w:tcPr>
        <w:tcBorders>
          <w:top w:val="sing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04">
    <w:name w:val="清单表 1 浅色 - 着色 11"/>
    <w:basedOn w:val="88"/>
    <w:qFormat/>
    <w:uiPriority w:val="46"/>
    <w:tblStylePr w:type="firstRow">
      <w:rPr>
        <w:b/>
        <w:bCs/>
      </w:rPr>
      <w:tcPr>
        <w:tcBorders>
          <w:bottom w:val="single" w:color="73A0E8" w:themeColor="accent1" w:themeTint="99" w:sz="4" w:space="0"/>
        </w:tcBorders>
      </w:tcPr>
    </w:tblStylePr>
    <w:tblStylePr w:type="lastRow">
      <w:rPr>
        <w:b/>
        <w:bCs/>
      </w:rPr>
      <w:tcPr>
        <w:tcBorders>
          <w:top w:val="sing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305">
    <w:name w:val="清单表 1 浅色 - 着色 21"/>
    <w:basedOn w:val="88"/>
    <w:qFormat/>
    <w:uiPriority w:val="46"/>
    <w:tblStylePr w:type="firstRow">
      <w:rPr>
        <w:b/>
        <w:bCs/>
      </w:rPr>
      <w:tcPr>
        <w:tcBorders>
          <w:bottom w:val="single" w:color="7BCAE9" w:themeColor="accent2" w:themeTint="99" w:sz="4" w:space="0"/>
        </w:tcBorders>
      </w:tcPr>
    </w:tblStylePr>
    <w:tblStylePr w:type="lastRow">
      <w:rPr>
        <w:b/>
        <w:bCs/>
      </w:rPr>
      <w:tcPr>
        <w:tcBorders>
          <w:top w:val="sing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306">
    <w:name w:val="清单表 1 浅色 - 着色 31"/>
    <w:basedOn w:val="88"/>
    <w:qFormat/>
    <w:uiPriority w:val="46"/>
    <w:tblStylePr w:type="firstRow">
      <w:rPr>
        <w:b/>
        <w:bCs/>
      </w:rPr>
      <w:tcPr>
        <w:tcBorders>
          <w:bottom w:val="single" w:color="9489D5" w:themeColor="accent3" w:themeTint="99" w:sz="4" w:space="0"/>
        </w:tcBorders>
      </w:tcPr>
    </w:tblStylePr>
    <w:tblStylePr w:type="lastRow">
      <w:rPr>
        <w:b/>
        <w:bCs/>
      </w:rPr>
      <w:tcPr>
        <w:tcBorders>
          <w:top w:val="sing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307">
    <w:name w:val="清单表 1 浅色 - 着色 41"/>
    <w:basedOn w:val="88"/>
    <w:qFormat/>
    <w:uiPriority w:val="46"/>
    <w:tblStylePr w:type="firstRow">
      <w:rPr>
        <w:b/>
        <w:bCs/>
      </w:rPr>
      <w:tcPr>
        <w:tcBorders>
          <w:bottom w:val="single" w:color="B1A3E9" w:themeColor="accent4" w:themeTint="99" w:sz="4" w:space="0"/>
        </w:tcBorders>
      </w:tcPr>
    </w:tblStylePr>
    <w:tblStylePr w:type="lastRow">
      <w:rPr>
        <w:b/>
        <w:bCs/>
      </w:rPr>
      <w:tcPr>
        <w:tcBorders>
          <w:top w:val="sing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308">
    <w:name w:val="清单表 1 浅色 - 着色 51"/>
    <w:basedOn w:val="88"/>
    <w:qFormat/>
    <w:uiPriority w:val="46"/>
    <w:tblStylePr w:type="firstRow">
      <w:rPr>
        <w:b/>
        <w:bCs/>
      </w:rPr>
      <w:tcPr>
        <w:tcBorders>
          <w:bottom w:val="single" w:color="EC5C93" w:themeColor="accent5" w:themeTint="99" w:sz="4" w:space="0"/>
        </w:tcBorders>
      </w:tcPr>
    </w:tblStylePr>
    <w:tblStylePr w:type="lastRow">
      <w:rPr>
        <w:b/>
        <w:bCs/>
      </w:rPr>
      <w:tcPr>
        <w:tcBorders>
          <w:top w:val="sing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309">
    <w:name w:val="清单表 1 浅色 - 着色 61"/>
    <w:basedOn w:val="88"/>
    <w:qFormat/>
    <w:uiPriority w:val="46"/>
    <w:tblStylePr w:type="firstRow">
      <w:rPr>
        <w:b/>
        <w:bCs/>
      </w:rPr>
      <w:tcPr>
        <w:tcBorders>
          <w:bottom w:val="single" w:color="EE9DC0" w:themeColor="accent6" w:themeTint="99" w:sz="4" w:space="0"/>
        </w:tcBorders>
      </w:tcPr>
    </w:tblStylePr>
    <w:tblStylePr w:type="lastRow">
      <w:rPr>
        <w:b/>
        <w:bCs/>
      </w:rPr>
      <w:tcPr>
        <w:tcBorders>
          <w:top w:val="sing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310">
    <w:name w:val="清单表 21"/>
    <w:basedOn w:val="88"/>
    <w:qFormat/>
    <w:uiPriority w:val="47"/>
    <w:tblPr>
      <w:tblBorders>
        <w:top w:val="single" w:color="666666" w:themeColor="text1" w:themeTint="99" w:sz="4" w:space="0"/>
        <w:bottom w:val="single" w:color="666666" w:themeColor="text1" w:themeTint="99" w:sz="4" w:space="0"/>
        <w:insideH w:val="single" w:color="666666" w:themeColor="tex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11">
    <w:name w:val="清单表 2 - 着色 11"/>
    <w:basedOn w:val="88"/>
    <w:qFormat/>
    <w:uiPriority w:val="47"/>
    <w:tblPr>
      <w:tblBorders>
        <w:top w:val="single" w:color="73A0E8" w:themeColor="accent1" w:themeTint="99" w:sz="4" w:space="0"/>
        <w:bottom w:val="single" w:color="73A0E8" w:themeColor="accent1" w:themeTint="99" w:sz="4" w:space="0"/>
        <w:insideH w:val="single" w:color="73A0E8" w:themeColor="accen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312">
    <w:name w:val="清单表 2 - 着色 21"/>
    <w:basedOn w:val="88"/>
    <w:qFormat/>
    <w:uiPriority w:val="47"/>
    <w:tblPr>
      <w:tblBorders>
        <w:top w:val="single" w:color="7BCAE9" w:themeColor="accent2" w:themeTint="99" w:sz="4" w:space="0"/>
        <w:bottom w:val="single" w:color="7BCAE9" w:themeColor="accent2" w:themeTint="99" w:sz="4" w:space="0"/>
        <w:insideH w:val="single" w:color="7BCAE9" w:themeColor="accent2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313">
    <w:name w:val="清单表 2 - 着色 31"/>
    <w:basedOn w:val="88"/>
    <w:qFormat/>
    <w:uiPriority w:val="47"/>
    <w:tblPr>
      <w:tblBorders>
        <w:top w:val="single" w:color="9489D5" w:themeColor="accent3" w:themeTint="99" w:sz="4" w:space="0"/>
        <w:bottom w:val="single" w:color="9489D5" w:themeColor="accent3" w:themeTint="99" w:sz="4" w:space="0"/>
        <w:insideH w:val="single" w:color="9489D5" w:themeColor="accent3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314">
    <w:name w:val="清单表 2 - 着色 41"/>
    <w:basedOn w:val="88"/>
    <w:qFormat/>
    <w:uiPriority w:val="47"/>
    <w:tblPr>
      <w:tblBorders>
        <w:top w:val="single" w:color="B1A3E9" w:themeColor="accent4" w:themeTint="99" w:sz="4" w:space="0"/>
        <w:bottom w:val="single" w:color="B1A3E9" w:themeColor="accent4" w:themeTint="99" w:sz="4" w:space="0"/>
        <w:insideH w:val="single" w:color="B1A3E9" w:themeColor="accent4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315">
    <w:name w:val="清单表 2 - 着色 51"/>
    <w:basedOn w:val="88"/>
    <w:qFormat/>
    <w:uiPriority w:val="47"/>
    <w:tblPr>
      <w:tblBorders>
        <w:top w:val="single" w:color="EC5C93" w:themeColor="accent5" w:themeTint="99" w:sz="4" w:space="0"/>
        <w:bottom w:val="single" w:color="EC5C93" w:themeColor="accent5" w:themeTint="99" w:sz="4" w:space="0"/>
        <w:insideH w:val="single" w:color="EC5C93" w:themeColor="accent5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316">
    <w:name w:val="清单表 2 - 着色 61"/>
    <w:basedOn w:val="88"/>
    <w:qFormat/>
    <w:uiPriority w:val="47"/>
    <w:tblPr>
      <w:tblBorders>
        <w:top w:val="single" w:color="EE9DC0" w:themeColor="accent6" w:themeTint="99" w:sz="4" w:space="0"/>
        <w:bottom w:val="single" w:color="EE9DC0" w:themeColor="accent6" w:themeTint="99" w:sz="4" w:space="0"/>
        <w:insideH w:val="single" w:color="EE9DC0" w:themeColor="accent6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317">
    <w:name w:val="清单表 31"/>
    <w:basedOn w:val="88"/>
    <w:qFormat/>
    <w:uiPriority w:val="48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tcPr>
        <w:tcBorders>
          <w:top w:val="single" w:color="000000" w:themeColor="text1" w:sz="4" w:space="0"/>
          <w:bottom w:val="single" w:color="000000" w:themeColor="text1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000000" w:themeColor="text1" w:sz="4" w:space="0"/>
          <w:left w:val="nil"/>
        </w:tcBorders>
      </w:tcPr>
    </w:tblStylePr>
    <w:tblStylePr w:type="swCell">
      <w:tcPr>
        <w:tcBorders>
          <w:top w:val="double" w:color="000000" w:themeColor="text1" w:sz="4" w:space="0"/>
          <w:right w:val="nil"/>
        </w:tcBorders>
      </w:tcPr>
    </w:tblStylePr>
  </w:style>
  <w:style w:type="table" w:customStyle="1" w:styleId="318">
    <w:name w:val="清单表 3 - 着色 11"/>
    <w:basedOn w:val="88"/>
    <w:qFormat/>
    <w:uiPriority w:val="48"/>
    <w:tblPr>
      <w:tblBorders>
        <w:top w:val="single" w:color="2264CE" w:themeColor="accent1" w:sz="4" w:space="0"/>
        <w:left w:val="single" w:color="2264CE" w:themeColor="accent1" w:sz="4" w:space="0"/>
        <w:bottom w:val="single" w:color="2264CE" w:themeColor="accent1" w:sz="4" w:space="0"/>
        <w:right w:val="single" w:color="2264CE" w:themeColor="accent1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2264CE" w:themeColor="accent1" w:sz="4" w:space="0"/>
          <w:right w:val="single" w:color="2264CE" w:themeColor="accent1" w:sz="4" w:space="0"/>
        </w:tcBorders>
      </w:tcPr>
    </w:tblStylePr>
    <w:tblStylePr w:type="band1Horz">
      <w:tcPr>
        <w:tcBorders>
          <w:top w:val="single" w:color="2264CE" w:themeColor="accent1" w:sz="4" w:space="0"/>
          <w:bottom w:val="single" w:color="2264CE" w:themeColor="accent1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2264CE" w:themeColor="accent1" w:sz="4" w:space="0"/>
          <w:left w:val="nil"/>
        </w:tcBorders>
      </w:tcPr>
    </w:tblStylePr>
    <w:tblStylePr w:type="swCell">
      <w:tcPr>
        <w:tcBorders>
          <w:top w:val="double" w:color="2264CE" w:themeColor="accent1" w:sz="4" w:space="0"/>
          <w:right w:val="nil"/>
        </w:tcBorders>
      </w:tcPr>
    </w:tblStylePr>
  </w:style>
  <w:style w:type="table" w:customStyle="1" w:styleId="319">
    <w:name w:val="清单表 3 - 着色 21"/>
    <w:basedOn w:val="88"/>
    <w:qFormat/>
    <w:uiPriority w:val="48"/>
    <w:tblPr>
      <w:tblBorders>
        <w:top w:val="single" w:color="24A7DB" w:themeColor="accent2" w:sz="4" w:space="0"/>
        <w:left w:val="single" w:color="24A7DB" w:themeColor="accent2" w:sz="4" w:space="0"/>
        <w:bottom w:val="single" w:color="24A7DB" w:themeColor="accent2" w:sz="4" w:space="0"/>
        <w:right w:val="single" w:color="24A7DB" w:themeColor="accent2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24A7DB" w:themeColor="accent2" w:sz="4" w:space="0"/>
          <w:right w:val="single" w:color="24A7DB" w:themeColor="accent2" w:sz="4" w:space="0"/>
        </w:tcBorders>
      </w:tcPr>
    </w:tblStylePr>
    <w:tblStylePr w:type="band1Horz">
      <w:tcPr>
        <w:tcBorders>
          <w:top w:val="single" w:color="24A7DB" w:themeColor="accent2" w:sz="4" w:space="0"/>
          <w:bottom w:val="single" w:color="24A7DB" w:themeColor="accent2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24A7DB" w:themeColor="accent2" w:sz="4" w:space="0"/>
          <w:left w:val="nil"/>
        </w:tcBorders>
      </w:tcPr>
    </w:tblStylePr>
    <w:tblStylePr w:type="swCell">
      <w:tcPr>
        <w:tcBorders>
          <w:top w:val="double" w:color="24A7DB" w:themeColor="accent2" w:sz="4" w:space="0"/>
          <w:right w:val="nil"/>
        </w:tcBorders>
      </w:tcPr>
    </w:tblStylePr>
  </w:style>
  <w:style w:type="table" w:customStyle="1" w:styleId="320">
    <w:name w:val="清单表 3 - 着色 31"/>
    <w:basedOn w:val="88"/>
    <w:qFormat/>
    <w:uiPriority w:val="48"/>
    <w:tblPr>
      <w:tblBorders>
        <w:top w:val="single" w:color="5140B5" w:themeColor="accent3" w:sz="4" w:space="0"/>
        <w:left w:val="single" w:color="5140B5" w:themeColor="accent3" w:sz="4" w:space="0"/>
        <w:bottom w:val="single" w:color="5140B5" w:themeColor="accent3" w:sz="4" w:space="0"/>
        <w:right w:val="single" w:color="5140B5" w:themeColor="accent3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5140B5" w:themeColor="accent3" w:sz="4" w:space="0"/>
          <w:right w:val="single" w:color="5140B5" w:themeColor="accent3" w:sz="4" w:space="0"/>
        </w:tcBorders>
      </w:tcPr>
    </w:tblStylePr>
    <w:tblStylePr w:type="band1Horz">
      <w:tcPr>
        <w:tcBorders>
          <w:top w:val="single" w:color="5140B5" w:themeColor="accent3" w:sz="4" w:space="0"/>
          <w:bottom w:val="single" w:color="5140B5" w:themeColor="accent3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5140B5" w:themeColor="accent3" w:sz="4" w:space="0"/>
          <w:left w:val="nil"/>
        </w:tcBorders>
      </w:tcPr>
    </w:tblStylePr>
    <w:tblStylePr w:type="swCell">
      <w:tcPr>
        <w:tcBorders>
          <w:top w:val="double" w:color="5140B5" w:themeColor="accent3" w:sz="4" w:space="0"/>
          <w:right w:val="nil"/>
        </w:tcBorders>
      </w:tcPr>
    </w:tblStylePr>
  </w:style>
  <w:style w:type="table" w:customStyle="1" w:styleId="321">
    <w:name w:val="清单表 3 - 着色 41"/>
    <w:basedOn w:val="88"/>
    <w:qFormat/>
    <w:uiPriority w:val="48"/>
    <w:tblPr>
      <w:tblBorders>
        <w:top w:val="single" w:color="7E66DB" w:themeColor="accent4" w:sz="4" w:space="0"/>
        <w:left w:val="single" w:color="7E66DB" w:themeColor="accent4" w:sz="4" w:space="0"/>
        <w:bottom w:val="single" w:color="7E66DB" w:themeColor="accent4" w:sz="4" w:space="0"/>
        <w:right w:val="single" w:color="7E66DB" w:themeColor="accent4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7E66DB" w:themeColor="accent4" w:sz="4" w:space="0"/>
          <w:right w:val="single" w:color="7E66DB" w:themeColor="accent4" w:sz="4" w:space="0"/>
        </w:tcBorders>
      </w:tcPr>
    </w:tblStylePr>
    <w:tblStylePr w:type="band1Horz">
      <w:tcPr>
        <w:tcBorders>
          <w:top w:val="single" w:color="7E66DB" w:themeColor="accent4" w:sz="4" w:space="0"/>
          <w:bottom w:val="single" w:color="7E66DB" w:themeColor="accent4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7E66DB" w:themeColor="accent4" w:sz="4" w:space="0"/>
          <w:left w:val="nil"/>
        </w:tcBorders>
      </w:tcPr>
    </w:tblStylePr>
    <w:tblStylePr w:type="swCell">
      <w:tcPr>
        <w:tcBorders>
          <w:top w:val="double" w:color="7E66DB" w:themeColor="accent4" w:sz="4" w:space="0"/>
          <w:right w:val="nil"/>
        </w:tcBorders>
      </w:tcPr>
    </w:tblStylePr>
  </w:style>
  <w:style w:type="table" w:customStyle="1" w:styleId="322">
    <w:name w:val="清单表 3 - 着色 51"/>
    <w:basedOn w:val="88"/>
    <w:qFormat/>
    <w:uiPriority w:val="48"/>
    <w:tblPr>
      <w:tblBorders>
        <w:top w:val="single" w:color="BC1555" w:themeColor="accent5" w:sz="4" w:space="0"/>
        <w:left w:val="single" w:color="BC1555" w:themeColor="accent5" w:sz="4" w:space="0"/>
        <w:bottom w:val="single" w:color="BC1555" w:themeColor="accent5" w:sz="4" w:space="0"/>
        <w:right w:val="single" w:color="BC1555" w:themeColor="accent5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BC1555" w:themeColor="accent5" w:sz="4" w:space="0"/>
          <w:right w:val="single" w:color="BC1555" w:themeColor="accent5" w:sz="4" w:space="0"/>
        </w:tcBorders>
      </w:tcPr>
    </w:tblStylePr>
    <w:tblStylePr w:type="band1Horz">
      <w:tcPr>
        <w:tcBorders>
          <w:top w:val="single" w:color="BC1555" w:themeColor="accent5" w:sz="4" w:space="0"/>
          <w:bottom w:val="single" w:color="BC1555" w:themeColor="accent5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BC1555" w:themeColor="accent5" w:sz="4" w:space="0"/>
          <w:left w:val="nil"/>
        </w:tcBorders>
      </w:tcPr>
    </w:tblStylePr>
    <w:tblStylePr w:type="swCell">
      <w:tcPr>
        <w:tcBorders>
          <w:top w:val="double" w:color="BC1555" w:themeColor="accent5" w:sz="4" w:space="0"/>
          <w:right w:val="nil"/>
        </w:tcBorders>
      </w:tcPr>
    </w:tblStylePr>
  </w:style>
  <w:style w:type="table" w:customStyle="1" w:styleId="323">
    <w:name w:val="清单表 3 - 着色 61"/>
    <w:basedOn w:val="88"/>
    <w:qFormat/>
    <w:uiPriority w:val="48"/>
    <w:tblPr>
      <w:tblBorders>
        <w:top w:val="single" w:color="E45D97" w:themeColor="accent6" w:sz="4" w:space="0"/>
        <w:left w:val="single" w:color="E45D97" w:themeColor="accent6" w:sz="4" w:space="0"/>
        <w:bottom w:val="single" w:color="E45D97" w:themeColor="accent6" w:sz="4" w:space="0"/>
        <w:right w:val="single" w:color="E45D97" w:themeColor="accent6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E45D97" w:themeColor="accent6" w:sz="4" w:space="0"/>
          <w:right w:val="single" w:color="E45D97" w:themeColor="accent6" w:sz="4" w:space="0"/>
        </w:tcBorders>
      </w:tcPr>
    </w:tblStylePr>
    <w:tblStylePr w:type="band1Horz">
      <w:tcPr>
        <w:tcBorders>
          <w:top w:val="single" w:color="E45D97" w:themeColor="accent6" w:sz="4" w:space="0"/>
          <w:bottom w:val="single" w:color="E45D97" w:themeColor="accent6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E45D97" w:themeColor="accent6" w:sz="4" w:space="0"/>
          <w:left w:val="nil"/>
        </w:tcBorders>
      </w:tcPr>
    </w:tblStylePr>
    <w:tblStylePr w:type="swCell">
      <w:tcPr>
        <w:tcBorders>
          <w:top w:val="double" w:color="E45D97" w:themeColor="accent6" w:sz="4" w:space="0"/>
          <w:right w:val="nil"/>
        </w:tcBorders>
      </w:tcPr>
    </w:tblStylePr>
  </w:style>
  <w:style w:type="table" w:customStyle="1" w:styleId="324">
    <w:name w:val="清单表 41"/>
    <w:basedOn w:val="88"/>
    <w:qFormat/>
    <w:uiPriority w:val="49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25">
    <w:name w:val="清单表 4 - 着色 11"/>
    <w:basedOn w:val="88"/>
    <w:qFormat/>
    <w:uiPriority w:val="49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264CE" w:themeColor="accent1" w:sz="4" w:space="0"/>
          <w:left w:val="single" w:color="2264CE" w:themeColor="accent1" w:sz="4" w:space="0"/>
          <w:bottom w:val="single" w:color="2264CE" w:themeColor="accent1" w:sz="4" w:space="0"/>
          <w:right w:val="single" w:color="2264CE" w:themeColor="accent1" w:sz="4" w:space="0"/>
          <w:insideH w:val="nil"/>
        </w:tcBorders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326">
    <w:name w:val="清单表 4 - 着色 21"/>
    <w:basedOn w:val="88"/>
    <w:qFormat/>
    <w:uiPriority w:val="49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4A7DB" w:themeColor="accent2" w:sz="4" w:space="0"/>
          <w:left w:val="single" w:color="24A7DB" w:themeColor="accent2" w:sz="4" w:space="0"/>
          <w:bottom w:val="single" w:color="24A7DB" w:themeColor="accent2" w:sz="4" w:space="0"/>
          <w:right w:val="single" w:color="24A7DB" w:themeColor="accent2" w:sz="4" w:space="0"/>
          <w:insideH w:val="nil"/>
        </w:tcBorders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327">
    <w:name w:val="清单表 4 - 着色 31"/>
    <w:basedOn w:val="88"/>
    <w:qFormat/>
    <w:uiPriority w:val="49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5140B5" w:themeColor="accent3" w:sz="4" w:space="0"/>
          <w:left w:val="single" w:color="5140B5" w:themeColor="accent3" w:sz="4" w:space="0"/>
          <w:bottom w:val="single" w:color="5140B5" w:themeColor="accent3" w:sz="4" w:space="0"/>
          <w:right w:val="single" w:color="5140B5" w:themeColor="accent3" w:sz="4" w:space="0"/>
          <w:insideH w:val="nil"/>
        </w:tcBorders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328">
    <w:name w:val="清单表 4 - 着色 41"/>
    <w:basedOn w:val="88"/>
    <w:qFormat/>
    <w:uiPriority w:val="49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7E66DB" w:themeColor="accent4" w:sz="4" w:space="0"/>
          <w:left w:val="single" w:color="7E66DB" w:themeColor="accent4" w:sz="4" w:space="0"/>
          <w:bottom w:val="single" w:color="7E66DB" w:themeColor="accent4" w:sz="4" w:space="0"/>
          <w:right w:val="single" w:color="7E66DB" w:themeColor="accent4" w:sz="4" w:space="0"/>
          <w:insideH w:val="nil"/>
        </w:tcBorders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329">
    <w:name w:val="清单表 4 - 着色 51"/>
    <w:basedOn w:val="88"/>
    <w:qFormat/>
    <w:uiPriority w:val="49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BC1555" w:themeColor="accent5" w:sz="4" w:space="0"/>
          <w:left w:val="single" w:color="BC1555" w:themeColor="accent5" w:sz="4" w:space="0"/>
          <w:bottom w:val="single" w:color="BC1555" w:themeColor="accent5" w:sz="4" w:space="0"/>
          <w:right w:val="single" w:color="BC1555" w:themeColor="accent5" w:sz="4" w:space="0"/>
          <w:insideH w:val="nil"/>
        </w:tcBorders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330">
    <w:name w:val="清单表 4 - 着色 61"/>
    <w:basedOn w:val="88"/>
    <w:qFormat/>
    <w:uiPriority w:val="49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E45D97" w:themeColor="accent6" w:sz="4" w:space="0"/>
          <w:left w:val="single" w:color="E45D97" w:themeColor="accent6" w:sz="4" w:space="0"/>
          <w:bottom w:val="single" w:color="E45D97" w:themeColor="accent6" w:sz="4" w:space="0"/>
          <w:right w:val="single" w:color="E45D97" w:themeColor="accent6" w:sz="4" w:space="0"/>
          <w:insideH w:val="nil"/>
        </w:tcBorders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331">
    <w:name w:val="清单表 5 深色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000000" w:themeColor="text1" w:sz="24" w:space="0"/>
        <w:left w:val="single" w:color="000000" w:themeColor="text1" w:sz="24" w:space="0"/>
        <w:bottom w:val="single" w:color="000000" w:themeColor="text1" w:sz="24" w:space="0"/>
        <w:right w:val="single" w:color="000000" w:themeColor="text1" w:sz="24" w:space="0"/>
      </w:tblBorders>
    </w:tblPr>
    <w:tcPr>
      <w:shd w:val="clear" w:color="auto" w:fill="000000" w:themeFill="text1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32">
    <w:name w:val="清单表 5 深色 - 着色 1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2264CE" w:themeColor="accent1" w:sz="24" w:space="0"/>
        <w:left w:val="single" w:color="2264CE" w:themeColor="accent1" w:sz="24" w:space="0"/>
        <w:bottom w:val="single" w:color="2264CE" w:themeColor="accent1" w:sz="24" w:space="0"/>
        <w:right w:val="single" w:color="2264CE" w:themeColor="accent1" w:sz="24" w:space="0"/>
      </w:tblBorders>
    </w:tblPr>
    <w:tcPr>
      <w:shd w:val="clear" w:color="auto" w:fill="2264CE" w:themeFill="accent1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33">
    <w:name w:val="清单表 5 深色 - 着色 2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24A7DB" w:themeColor="accent2" w:sz="24" w:space="0"/>
        <w:left w:val="single" w:color="24A7DB" w:themeColor="accent2" w:sz="24" w:space="0"/>
        <w:bottom w:val="single" w:color="24A7DB" w:themeColor="accent2" w:sz="24" w:space="0"/>
        <w:right w:val="single" w:color="24A7DB" w:themeColor="accent2" w:sz="24" w:space="0"/>
      </w:tblBorders>
    </w:tblPr>
    <w:tcPr>
      <w:shd w:val="clear" w:color="auto" w:fill="24A7DB" w:themeFill="accent2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34">
    <w:name w:val="清单表 5 深色 - 着色 3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5140B5" w:themeColor="accent3" w:sz="24" w:space="0"/>
        <w:left w:val="single" w:color="5140B5" w:themeColor="accent3" w:sz="24" w:space="0"/>
        <w:bottom w:val="single" w:color="5140B5" w:themeColor="accent3" w:sz="24" w:space="0"/>
        <w:right w:val="single" w:color="5140B5" w:themeColor="accent3" w:sz="24" w:space="0"/>
      </w:tblBorders>
    </w:tblPr>
    <w:tcPr>
      <w:shd w:val="clear" w:color="auto" w:fill="5140B5" w:themeFill="accent3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35">
    <w:name w:val="清单表 5 深色 - 着色 4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7E66DB" w:themeColor="accent4" w:sz="24" w:space="0"/>
        <w:left w:val="single" w:color="7E66DB" w:themeColor="accent4" w:sz="24" w:space="0"/>
        <w:bottom w:val="single" w:color="7E66DB" w:themeColor="accent4" w:sz="24" w:space="0"/>
        <w:right w:val="single" w:color="7E66DB" w:themeColor="accent4" w:sz="24" w:space="0"/>
      </w:tblBorders>
    </w:tblPr>
    <w:tcPr>
      <w:shd w:val="clear" w:color="auto" w:fill="7E66DB" w:themeFill="accent4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36">
    <w:name w:val="清单表 5 深色 - 着色 5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BC1555" w:themeColor="accent5" w:sz="24" w:space="0"/>
        <w:left w:val="single" w:color="BC1555" w:themeColor="accent5" w:sz="24" w:space="0"/>
        <w:bottom w:val="single" w:color="BC1555" w:themeColor="accent5" w:sz="24" w:space="0"/>
        <w:right w:val="single" w:color="BC1555" w:themeColor="accent5" w:sz="24" w:space="0"/>
      </w:tblBorders>
    </w:tblPr>
    <w:tcPr>
      <w:shd w:val="clear" w:color="auto" w:fill="BC1555" w:themeFill="accent5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37">
    <w:name w:val="清单表 5 深色 - 着色 6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E45D97" w:themeColor="accent6" w:sz="24" w:space="0"/>
        <w:left w:val="single" w:color="E45D97" w:themeColor="accent6" w:sz="24" w:space="0"/>
        <w:bottom w:val="single" w:color="E45D97" w:themeColor="accent6" w:sz="24" w:space="0"/>
        <w:right w:val="single" w:color="E45D97" w:themeColor="accent6" w:sz="24" w:space="0"/>
      </w:tblBorders>
    </w:tblPr>
    <w:tcPr>
      <w:shd w:val="clear" w:color="auto" w:fill="E45D97" w:themeFill="accent6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38">
    <w:name w:val="清单表 6 彩色1"/>
    <w:basedOn w:val="88"/>
    <w:qFormat/>
    <w:uiPriority w:val="5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4" w:space="0"/>
        <w:bottom w:val="single" w:color="000000" w:themeColor="text1" w:sz="4" w:space="0"/>
      </w:tblBorders>
    </w:tblPr>
    <w:tblStylePr w:type="firstRow">
      <w:rPr>
        <w:b/>
        <w:bCs/>
      </w:rPr>
      <w:tcPr>
        <w:tcBorders>
          <w:bottom w:val="single" w:color="000000" w:themeColor="text1" w:sz="4" w:space="0"/>
        </w:tcBorders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39">
    <w:name w:val="清单表 6 彩色 - 着色 11"/>
    <w:basedOn w:val="88"/>
    <w:qFormat/>
    <w:uiPriority w:val="51"/>
    <w:rPr>
      <w:color w:val="1A4B9B" w:themeColor="accent1" w:themeShade="BF"/>
    </w:rPr>
    <w:tblPr>
      <w:tblBorders>
        <w:top w:val="single" w:color="2264CE" w:themeColor="accent1" w:sz="4" w:space="0"/>
        <w:bottom w:val="single" w:color="2264CE" w:themeColor="accent1" w:sz="4" w:space="0"/>
      </w:tblBorders>
    </w:tblPr>
    <w:tblStylePr w:type="firstRow">
      <w:rPr>
        <w:b/>
        <w:bCs/>
      </w:rPr>
      <w:tcPr>
        <w:tcBorders>
          <w:bottom w:val="single" w:color="2264CE" w:themeColor="accent1" w:sz="4" w:space="0"/>
        </w:tcBorders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340">
    <w:name w:val="清单表 6 彩色 - 着色 21"/>
    <w:basedOn w:val="88"/>
    <w:qFormat/>
    <w:uiPriority w:val="51"/>
    <w:rPr>
      <w:color w:val="1B7DA4" w:themeColor="accent2" w:themeShade="BF"/>
    </w:rPr>
    <w:tblPr>
      <w:tblBorders>
        <w:top w:val="single" w:color="24A7DB" w:themeColor="accent2" w:sz="4" w:space="0"/>
        <w:bottom w:val="single" w:color="24A7DB" w:themeColor="accent2" w:sz="4" w:space="0"/>
      </w:tblBorders>
    </w:tblPr>
    <w:tblStylePr w:type="firstRow">
      <w:rPr>
        <w:b/>
        <w:bCs/>
      </w:rPr>
      <w:tcPr>
        <w:tcBorders>
          <w:bottom w:val="single" w:color="24A7DB" w:themeColor="accent2" w:sz="4" w:space="0"/>
        </w:tcBorders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341">
    <w:name w:val="清单表 6 彩色 - 着色 31"/>
    <w:basedOn w:val="88"/>
    <w:qFormat/>
    <w:uiPriority w:val="51"/>
    <w:rPr>
      <w:color w:val="3D3088" w:themeColor="accent3" w:themeShade="BF"/>
    </w:rPr>
    <w:tblPr>
      <w:tblBorders>
        <w:top w:val="single" w:color="5140B5" w:themeColor="accent3" w:sz="4" w:space="0"/>
        <w:bottom w:val="single" w:color="5140B5" w:themeColor="accent3" w:sz="4" w:space="0"/>
      </w:tblBorders>
    </w:tblPr>
    <w:tblStylePr w:type="firstRow">
      <w:rPr>
        <w:b/>
        <w:bCs/>
      </w:rPr>
      <w:tcPr>
        <w:tcBorders>
          <w:bottom w:val="single" w:color="5140B5" w:themeColor="accent3" w:sz="4" w:space="0"/>
        </w:tcBorders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342">
    <w:name w:val="清单表 6 彩色 - 着色 41"/>
    <w:basedOn w:val="88"/>
    <w:qFormat/>
    <w:uiPriority w:val="51"/>
    <w:rPr>
      <w:color w:val="4C2EC3" w:themeColor="accent4" w:themeShade="BF"/>
    </w:rPr>
    <w:tblPr>
      <w:tblBorders>
        <w:top w:val="single" w:color="7E66DB" w:themeColor="accent4" w:sz="4" w:space="0"/>
        <w:bottom w:val="single" w:color="7E66DB" w:themeColor="accent4" w:sz="4" w:space="0"/>
      </w:tblBorders>
    </w:tblPr>
    <w:tblStylePr w:type="firstRow">
      <w:rPr>
        <w:b/>
        <w:bCs/>
      </w:rPr>
      <w:tcPr>
        <w:tcBorders>
          <w:bottom w:val="single" w:color="7E66DB" w:themeColor="accent4" w:sz="4" w:space="0"/>
        </w:tcBorders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343">
    <w:name w:val="清单表 6 彩色 - 着色 51"/>
    <w:basedOn w:val="88"/>
    <w:qFormat/>
    <w:uiPriority w:val="51"/>
    <w:rPr>
      <w:color w:val="8D1040" w:themeColor="accent5" w:themeShade="BF"/>
    </w:rPr>
    <w:tblPr>
      <w:tblBorders>
        <w:top w:val="single" w:color="BC1555" w:themeColor="accent5" w:sz="4" w:space="0"/>
        <w:bottom w:val="single" w:color="BC1555" w:themeColor="accent5" w:sz="4" w:space="0"/>
      </w:tblBorders>
    </w:tblPr>
    <w:tblStylePr w:type="firstRow">
      <w:rPr>
        <w:b/>
        <w:bCs/>
      </w:rPr>
      <w:tcPr>
        <w:tcBorders>
          <w:bottom w:val="single" w:color="BC1555" w:themeColor="accent5" w:sz="4" w:space="0"/>
        </w:tcBorders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344">
    <w:name w:val="清单表 6 彩色 - 着色 61"/>
    <w:basedOn w:val="88"/>
    <w:qFormat/>
    <w:uiPriority w:val="51"/>
    <w:rPr>
      <w:color w:val="CE226C" w:themeColor="accent6" w:themeShade="BF"/>
    </w:rPr>
    <w:tblPr>
      <w:tblBorders>
        <w:top w:val="single" w:color="E45D97" w:themeColor="accent6" w:sz="4" w:space="0"/>
        <w:bottom w:val="single" w:color="E45D97" w:themeColor="accent6" w:sz="4" w:space="0"/>
      </w:tblBorders>
    </w:tblPr>
    <w:tblStylePr w:type="firstRow">
      <w:rPr>
        <w:b/>
        <w:bCs/>
      </w:rPr>
      <w:tcPr>
        <w:tcBorders>
          <w:bottom w:val="single" w:color="E45D97" w:themeColor="accent6" w:sz="4" w:space="0"/>
        </w:tcBorders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345">
    <w:name w:val="清单表 7 彩色1"/>
    <w:basedOn w:val="88"/>
    <w:qFormat/>
    <w:uiPriority w:val="52"/>
    <w:rPr>
      <w:color w:val="000000" w:themeColor="text1"/>
      <w14:textFill>
        <w14:solidFill>
          <w14:schemeClr w14:val="tx1"/>
        </w14:solidFill>
      </w14:textFill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000000" w:themeColor="tex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000000" w:themeColor="tex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000000" w:themeColor="tex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000000" w:themeColor="text1" w:sz="4" w:space="0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46">
    <w:name w:val="清单表 7 彩色 - 着色 11"/>
    <w:basedOn w:val="88"/>
    <w:qFormat/>
    <w:uiPriority w:val="52"/>
    <w:rPr>
      <w:color w:val="1A4B9B" w:themeColor="accent1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2264CE" w:themeColor="accen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2264CE" w:themeColor="accen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2264CE" w:themeColor="accen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2264CE" w:themeColor="accent1" w:sz="4" w:space="0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47">
    <w:name w:val="清单表 7 彩色 - 着色 21"/>
    <w:basedOn w:val="88"/>
    <w:qFormat/>
    <w:uiPriority w:val="52"/>
    <w:rPr>
      <w:color w:val="1B7DA4" w:themeColor="accent2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24A7DB" w:themeColor="accent2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24A7DB" w:themeColor="accent2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24A7DB" w:themeColor="accent2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24A7DB" w:themeColor="accent2" w:sz="4" w:space="0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48">
    <w:name w:val="清单表 7 彩色 - 着色 31"/>
    <w:basedOn w:val="88"/>
    <w:qFormat/>
    <w:uiPriority w:val="52"/>
    <w:rPr>
      <w:color w:val="3D3088" w:themeColor="accent3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5140B5" w:themeColor="accent3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5140B5" w:themeColor="accent3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5140B5" w:themeColor="accent3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5140B5" w:themeColor="accent3" w:sz="4" w:space="0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49">
    <w:name w:val="清单表 7 彩色 - 着色 41"/>
    <w:basedOn w:val="88"/>
    <w:qFormat/>
    <w:uiPriority w:val="52"/>
    <w:rPr>
      <w:color w:val="4C2EC3" w:themeColor="accent4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7E66DB" w:themeColor="accent4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7E66DB" w:themeColor="accent4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7E66DB" w:themeColor="accent4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7E66DB" w:themeColor="accent4" w:sz="4" w:space="0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50">
    <w:name w:val="清单表 7 彩色 - 着色 51"/>
    <w:basedOn w:val="88"/>
    <w:qFormat/>
    <w:uiPriority w:val="52"/>
    <w:rPr>
      <w:color w:val="8D1040" w:themeColor="accent5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BC1555" w:themeColor="accent5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BC1555" w:themeColor="accent5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BC1555" w:themeColor="accent5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BC1555" w:themeColor="accent5" w:sz="4" w:space="0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51">
    <w:name w:val="清单表 7 彩色 - 着色 61"/>
    <w:basedOn w:val="88"/>
    <w:qFormat/>
    <w:uiPriority w:val="52"/>
    <w:rPr>
      <w:color w:val="CE226C" w:themeColor="accent6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E45D97" w:themeColor="accent6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E45D97" w:themeColor="accent6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E45D97" w:themeColor="accent6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E45D97" w:themeColor="accent6" w:sz="4" w:space="0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52">
    <w:name w:val="网格表 1 浅色1"/>
    <w:basedOn w:val="88"/>
    <w:qFormat/>
    <w:uiPriority w:val="46"/>
    <w:tblPr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53">
    <w:name w:val="网格表 1 浅色 - 着色 11"/>
    <w:basedOn w:val="88"/>
    <w:qFormat/>
    <w:uiPriority w:val="46"/>
    <w:tblPr>
      <w:tblBorders>
        <w:top w:val="single" w:color="A2BFEF" w:themeColor="accent1" w:themeTint="66" w:sz="4" w:space="0"/>
        <w:left w:val="single" w:color="A2BFEF" w:themeColor="accent1" w:themeTint="66" w:sz="4" w:space="0"/>
        <w:bottom w:val="single" w:color="A2BFEF" w:themeColor="accent1" w:themeTint="66" w:sz="4" w:space="0"/>
        <w:right w:val="single" w:color="A2BFEF" w:themeColor="accent1" w:themeTint="66" w:sz="4" w:space="0"/>
        <w:insideH w:val="single" w:color="A2BFEF" w:themeColor="accent1" w:themeTint="66" w:sz="4" w:space="0"/>
        <w:insideV w:val="single" w:color="A2BFEF" w:themeColor="accent1" w:themeTint="66" w:sz="4" w:space="0"/>
      </w:tblBorders>
    </w:tblPr>
    <w:tblStylePr w:type="firstRow">
      <w:rPr>
        <w:b/>
        <w:bCs/>
      </w:rPr>
      <w:tcPr>
        <w:tcBorders>
          <w:bottom w:val="single" w:color="73A0E8" w:themeColor="accent1" w:themeTint="99" w:sz="12" w:space="0"/>
        </w:tcBorders>
      </w:tcPr>
    </w:tblStylePr>
    <w:tblStylePr w:type="lastRow">
      <w:rPr>
        <w:b/>
        <w:bCs/>
      </w:rPr>
      <w:tcPr>
        <w:tcBorders>
          <w:top w:val="double" w:color="73A0E8" w:themeColor="accen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54">
    <w:name w:val="网格表 1 浅色 - 着色 21"/>
    <w:basedOn w:val="88"/>
    <w:qFormat/>
    <w:uiPriority w:val="46"/>
    <w:tblPr>
      <w:tblBorders>
        <w:top w:val="single" w:color="A7DBF0" w:themeColor="accent2" w:themeTint="66" w:sz="4" w:space="0"/>
        <w:left w:val="single" w:color="A7DBF0" w:themeColor="accent2" w:themeTint="66" w:sz="4" w:space="0"/>
        <w:bottom w:val="single" w:color="A7DBF0" w:themeColor="accent2" w:themeTint="66" w:sz="4" w:space="0"/>
        <w:right w:val="single" w:color="A7DBF0" w:themeColor="accent2" w:themeTint="66" w:sz="4" w:space="0"/>
        <w:insideH w:val="single" w:color="A7DBF0" w:themeColor="accent2" w:themeTint="66" w:sz="4" w:space="0"/>
        <w:insideV w:val="single" w:color="A7DBF0" w:themeColor="accent2" w:themeTint="66" w:sz="4" w:space="0"/>
      </w:tblBorders>
    </w:tblPr>
    <w:tblStylePr w:type="firstRow">
      <w:rPr>
        <w:b/>
        <w:bCs/>
      </w:rPr>
      <w:tcPr>
        <w:tcBorders>
          <w:bottom w:val="single" w:color="7BCAE9" w:themeColor="accent2" w:themeTint="99" w:sz="12" w:space="0"/>
        </w:tcBorders>
      </w:tcPr>
    </w:tblStylePr>
    <w:tblStylePr w:type="lastRow">
      <w:rPr>
        <w:b/>
        <w:bCs/>
      </w:rPr>
      <w:tcPr>
        <w:tcBorders>
          <w:top w:val="double" w:color="7BCAE9" w:themeColor="accent2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55">
    <w:name w:val="网格表 1 浅色 - 着色 31"/>
    <w:basedOn w:val="88"/>
    <w:qFormat/>
    <w:uiPriority w:val="46"/>
    <w:tblPr>
      <w:tblBorders>
        <w:top w:val="single" w:color="B8B0E3" w:themeColor="accent3" w:themeTint="66" w:sz="4" w:space="0"/>
        <w:left w:val="single" w:color="B8B0E3" w:themeColor="accent3" w:themeTint="66" w:sz="4" w:space="0"/>
        <w:bottom w:val="single" w:color="B8B0E3" w:themeColor="accent3" w:themeTint="66" w:sz="4" w:space="0"/>
        <w:right w:val="single" w:color="B8B0E3" w:themeColor="accent3" w:themeTint="66" w:sz="4" w:space="0"/>
        <w:insideH w:val="single" w:color="B8B0E3" w:themeColor="accent3" w:themeTint="66" w:sz="4" w:space="0"/>
        <w:insideV w:val="single" w:color="B8B0E3" w:themeColor="accent3" w:themeTint="66" w:sz="4" w:space="0"/>
      </w:tblBorders>
    </w:tblPr>
    <w:tblStylePr w:type="firstRow">
      <w:rPr>
        <w:b/>
        <w:bCs/>
      </w:rPr>
      <w:tcPr>
        <w:tcBorders>
          <w:bottom w:val="single" w:color="9489D5" w:themeColor="accent3" w:themeTint="99" w:sz="12" w:space="0"/>
        </w:tcBorders>
      </w:tcPr>
    </w:tblStylePr>
    <w:tblStylePr w:type="lastRow">
      <w:rPr>
        <w:b/>
        <w:bCs/>
      </w:rPr>
      <w:tcPr>
        <w:tcBorders>
          <w:top w:val="double" w:color="9489D5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56">
    <w:name w:val="网格表 1 浅色 - 着色 41"/>
    <w:basedOn w:val="88"/>
    <w:qFormat/>
    <w:uiPriority w:val="46"/>
    <w:tblPr>
      <w:tblBorders>
        <w:top w:val="single" w:color="CBC1F0" w:themeColor="accent4" w:themeTint="66" w:sz="4" w:space="0"/>
        <w:left w:val="single" w:color="CBC1F0" w:themeColor="accent4" w:themeTint="66" w:sz="4" w:space="0"/>
        <w:bottom w:val="single" w:color="CBC1F0" w:themeColor="accent4" w:themeTint="66" w:sz="4" w:space="0"/>
        <w:right w:val="single" w:color="CBC1F0" w:themeColor="accent4" w:themeTint="66" w:sz="4" w:space="0"/>
        <w:insideH w:val="single" w:color="CBC1F0" w:themeColor="accent4" w:themeTint="66" w:sz="4" w:space="0"/>
        <w:insideV w:val="single" w:color="CBC1F0" w:themeColor="accent4" w:themeTint="66" w:sz="4" w:space="0"/>
      </w:tblBorders>
    </w:tblPr>
    <w:tblStylePr w:type="firstRow">
      <w:rPr>
        <w:b/>
        <w:bCs/>
      </w:rPr>
      <w:tcPr>
        <w:tcBorders>
          <w:bottom w:val="single" w:color="B1A3E9" w:themeColor="accent4" w:themeTint="99" w:sz="12" w:space="0"/>
        </w:tcBorders>
      </w:tcPr>
    </w:tblStylePr>
    <w:tblStylePr w:type="lastRow">
      <w:rPr>
        <w:b/>
        <w:bCs/>
      </w:rPr>
      <w:tcPr>
        <w:tcBorders>
          <w:top w:val="double" w:color="B1A3E9" w:themeColor="accent4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57">
    <w:name w:val="网格表 1 浅色 - 着色 51"/>
    <w:basedOn w:val="88"/>
    <w:qFormat/>
    <w:uiPriority w:val="46"/>
    <w:tblPr>
      <w:tblBorders>
        <w:top w:val="single" w:color="F292B7" w:themeColor="accent5" w:themeTint="66" w:sz="4" w:space="0"/>
        <w:left w:val="single" w:color="F292B7" w:themeColor="accent5" w:themeTint="66" w:sz="4" w:space="0"/>
        <w:bottom w:val="single" w:color="F292B7" w:themeColor="accent5" w:themeTint="66" w:sz="4" w:space="0"/>
        <w:right w:val="single" w:color="F292B7" w:themeColor="accent5" w:themeTint="66" w:sz="4" w:space="0"/>
        <w:insideH w:val="single" w:color="F292B7" w:themeColor="accent5" w:themeTint="66" w:sz="4" w:space="0"/>
        <w:insideV w:val="single" w:color="F292B7" w:themeColor="accent5" w:themeTint="66" w:sz="4" w:space="0"/>
      </w:tblBorders>
    </w:tblPr>
    <w:tblStylePr w:type="firstRow">
      <w:rPr>
        <w:b/>
        <w:bCs/>
      </w:rPr>
      <w:tcPr>
        <w:tcBorders>
          <w:bottom w:val="single" w:color="EC5C93" w:themeColor="accent5" w:themeTint="99" w:sz="12" w:space="0"/>
        </w:tcBorders>
      </w:tcPr>
    </w:tblStylePr>
    <w:tblStylePr w:type="lastRow">
      <w:rPr>
        <w:b/>
        <w:bCs/>
      </w:rPr>
      <w:tcPr>
        <w:tcBorders>
          <w:top w:val="double" w:color="EC5C93" w:themeColor="accent5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58">
    <w:name w:val="网格表 1 浅色 - 着色 61"/>
    <w:basedOn w:val="88"/>
    <w:qFormat/>
    <w:uiPriority w:val="46"/>
    <w:tblPr>
      <w:tblBorders>
        <w:top w:val="single" w:color="F4BED5" w:themeColor="accent6" w:themeTint="66" w:sz="4" w:space="0"/>
        <w:left w:val="single" w:color="F4BED5" w:themeColor="accent6" w:themeTint="66" w:sz="4" w:space="0"/>
        <w:bottom w:val="single" w:color="F4BED5" w:themeColor="accent6" w:themeTint="66" w:sz="4" w:space="0"/>
        <w:right w:val="single" w:color="F4BED5" w:themeColor="accent6" w:themeTint="66" w:sz="4" w:space="0"/>
        <w:insideH w:val="single" w:color="F4BED5" w:themeColor="accent6" w:themeTint="66" w:sz="4" w:space="0"/>
        <w:insideV w:val="single" w:color="F4BED5" w:themeColor="accent6" w:themeTint="66" w:sz="4" w:space="0"/>
      </w:tblBorders>
    </w:tblPr>
    <w:tblStylePr w:type="firstRow">
      <w:rPr>
        <w:b/>
        <w:bCs/>
      </w:rPr>
      <w:tcPr>
        <w:tcBorders>
          <w:bottom w:val="single" w:color="EE9DC0" w:themeColor="accent6" w:themeTint="99" w:sz="12" w:space="0"/>
        </w:tcBorders>
      </w:tcPr>
    </w:tblStylePr>
    <w:tblStylePr w:type="lastRow">
      <w:rPr>
        <w:b/>
        <w:bCs/>
      </w:rPr>
      <w:tcPr>
        <w:tcBorders>
          <w:top w:val="double" w:color="EE9DC0" w:themeColor="accent6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359">
    <w:name w:val="网格表 21"/>
    <w:basedOn w:val="88"/>
    <w:qFormat/>
    <w:uiPriority w:val="47"/>
    <w:tblPr>
      <w:tblBorders>
        <w:top w:val="single" w:color="666666" w:themeColor="text1" w:themeTint="99" w:sz="2" w:space="0"/>
        <w:bottom w:val="single" w:color="666666" w:themeColor="text1" w:themeTint="99" w:sz="2" w:space="0"/>
        <w:insideH w:val="single" w:color="666666" w:themeColor="text1" w:themeTint="99" w:sz="2" w:space="0"/>
        <w:insideV w:val="single" w:color="666666" w:themeColor="text1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666666" w:themeColor="tex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60">
    <w:name w:val="网格表 2 - 着色 11"/>
    <w:basedOn w:val="88"/>
    <w:qFormat/>
    <w:uiPriority w:val="47"/>
    <w:tblPr>
      <w:tblBorders>
        <w:top w:val="single" w:color="73A0E8" w:themeColor="accent1" w:themeTint="99" w:sz="2" w:space="0"/>
        <w:bottom w:val="single" w:color="73A0E8" w:themeColor="accent1" w:themeTint="99" w:sz="2" w:space="0"/>
        <w:insideH w:val="single" w:color="73A0E8" w:themeColor="accent1" w:themeTint="99" w:sz="2" w:space="0"/>
        <w:insideV w:val="single" w:color="73A0E8" w:themeColor="accent1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73A0E8" w:themeColor="accen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73A0E8" w:themeColor="accen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361">
    <w:name w:val="网格表 2 - 着色 21"/>
    <w:basedOn w:val="88"/>
    <w:qFormat/>
    <w:uiPriority w:val="47"/>
    <w:tblPr>
      <w:tblBorders>
        <w:top w:val="single" w:color="7BCAE9" w:themeColor="accent2" w:themeTint="99" w:sz="2" w:space="0"/>
        <w:bottom w:val="single" w:color="7BCAE9" w:themeColor="accent2" w:themeTint="99" w:sz="2" w:space="0"/>
        <w:insideH w:val="single" w:color="7BCAE9" w:themeColor="accent2" w:themeTint="99" w:sz="2" w:space="0"/>
        <w:insideV w:val="single" w:color="7BCAE9" w:themeColor="accent2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7BCAE9" w:themeColor="accent2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7BCAE9" w:themeColor="accent2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362">
    <w:name w:val="网格表 2 - 着色 31"/>
    <w:basedOn w:val="88"/>
    <w:qFormat/>
    <w:uiPriority w:val="47"/>
    <w:tblPr>
      <w:tblBorders>
        <w:top w:val="single" w:color="9489D5" w:themeColor="accent3" w:themeTint="99" w:sz="2" w:space="0"/>
        <w:bottom w:val="single" w:color="9489D5" w:themeColor="accent3" w:themeTint="99" w:sz="2" w:space="0"/>
        <w:insideH w:val="single" w:color="9489D5" w:themeColor="accent3" w:themeTint="99" w:sz="2" w:space="0"/>
        <w:insideV w:val="single" w:color="9489D5" w:themeColor="accent3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9489D5" w:themeColor="accent3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9489D5" w:themeColor="accent3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363">
    <w:name w:val="网格表 2 - 着色 41"/>
    <w:basedOn w:val="88"/>
    <w:qFormat/>
    <w:uiPriority w:val="47"/>
    <w:tblPr>
      <w:tblBorders>
        <w:top w:val="single" w:color="B1A3E9" w:themeColor="accent4" w:themeTint="99" w:sz="2" w:space="0"/>
        <w:bottom w:val="single" w:color="B1A3E9" w:themeColor="accent4" w:themeTint="99" w:sz="2" w:space="0"/>
        <w:insideH w:val="single" w:color="B1A3E9" w:themeColor="accent4" w:themeTint="99" w:sz="2" w:space="0"/>
        <w:insideV w:val="single" w:color="B1A3E9" w:themeColor="accent4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B1A3E9" w:themeColor="accent4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B1A3E9" w:themeColor="accent4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364">
    <w:name w:val="网格表 2 - 着色 51"/>
    <w:basedOn w:val="88"/>
    <w:qFormat/>
    <w:uiPriority w:val="47"/>
    <w:tblPr>
      <w:tblBorders>
        <w:top w:val="single" w:color="EC5C93" w:themeColor="accent5" w:themeTint="99" w:sz="2" w:space="0"/>
        <w:bottom w:val="single" w:color="EC5C93" w:themeColor="accent5" w:themeTint="99" w:sz="2" w:space="0"/>
        <w:insideH w:val="single" w:color="EC5C93" w:themeColor="accent5" w:themeTint="99" w:sz="2" w:space="0"/>
        <w:insideV w:val="single" w:color="EC5C93" w:themeColor="accent5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EC5C93" w:themeColor="accent5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EC5C93" w:themeColor="accent5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365">
    <w:name w:val="网格表 2 - 着色 61"/>
    <w:basedOn w:val="88"/>
    <w:qFormat/>
    <w:uiPriority w:val="47"/>
    <w:tblPr>
      <w:tblBorders>
        <w:top w:val="single" w:color="EE9DC0" w:themeColor="accent6" w:themeTint="99" w:sz="2" w:space="0"/>
        <w:bottom w:val="single" w:color="EE9DC0" w:themeColor="accent6" w:themeTint="99" w:sz="2" w:space="0"/>
        <w:insideH w:val="single" w:color="EE9DC0" w:themeColor="accent6" w:themeTint="99" w:sz="2" w:space="0"/>
        <w:insideV w:val="single" w:color="EE9DC0" w:themeColor="accent6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EE9DC0" w:themeColor="accent6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EE9DC0" w:themeColor="accent6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366">
    <w:name w:val="网格表 31"/>
    <w:basedOn w:val="88"/>
    <w:qFormat/>
    <w:uiPriority w:val="48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bottom w:val="single" w:color="666666" w:themeColor="text1" w:themeTint="99" w:sz="4" w:space="0"/>
        </w:tcBorders>
      </w:tcPr>
    </w:tblStylePr>
    <w:tblStylePr w:type="nwCell">
      <w:tcPr>
        <w:tcBorders>
          <w:bottom w:val="single" w:color="666666" w:themeColor="text1" w:themeTint="99" w:sz="4" w:space="0"/>
        </w:tcBorders>
      </w:tcPr>
    </w:tblStylePr>
    <w:tblStylePr w:type="seCell">
      <w:tcPr>
        <w:tcBorders>
          <w:top w:val="single" w:color="666666" w:themeColor="text1" w:themeTint="99" w:sz="4" w:space="0"/>
        </w:tcBorders>
      </w:tcPr>
    </w:tblStylePr>
    <w:tblStylePr w:type="swCell">
      <w:tcPr>
        <w:tcBorders>
          <w:top w:val="single" w:color="666666" w:themeColor="text1" w:themeTint="99" w:sz="4" w:space="0"/>
        </w:tcBorders>
      </w:tcPr>
    </w:tblStylePr>
  </w:style>
  <w:style w:type="table" w:customStyle="1" w:styleId="367">
    <w:name w:val="网格表 3 - 着色 11"/>
    <w:basedOn w:val="88"/>
    <w:qFormat/>
    <w:uiPriority w:val="48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bottom w:val="single" w:color="73A0E8" w:themeColor="accent1" w:themeTint="99" w:sz="4" w:space="0"/>
        </w:tcBorders>
      </w:tcPr>
    </w:tblStylePr>
    <w:tblStylePr w:type="nwCell">
      <w:tcPr>
        <w:tcBorders>
          <w:bottom w:val="single" w:color="73A0E8" w:themeColor="accent1" w:themeTint="99" w:sz="4" w:space="0"/>
        </w:tcBorders>
      </w:tcPr>
    </w:tblStylePr>
    <w:tblStylePr w:type="seCell">
      <w:tcPr>
        <w:tcBorders>
          <w:top w:val="single" w:color="73A0E8" w:themeColor="accent1" w:themeTint="99" w:sz="4" w:space="0"/>
        </w:tcBorders>
      </w:tcPr>
    </w:tblStylePr>
    <w:tblStylePr w:type="swCell">
      <w:tcPr>
        <w:tcBorders>
          <w:top w:val="single" w:color="73A0E8" w:themeColor="accent1" w:themeTint="99" w:sz="4" w:space="0"/>
        </w:tcBorders>
      </w:tcPr>
    </w:tblStylePr>
  </w:style>
  <w:style w:type="table" w:customStyle="1" w:styleId="368">
    <w:name w:val="网格表 3 - 着色 21"/>
    <w:basedOn w:val="88"/>
    <w:qFormat/>
    <w:uiPriority w:val="48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bottom w:val="single" w:color="7BCAE9" w:themeColor="accent2" w:themeTint="99" w:sz="4" w:space="0"/>
        </w:tcBorders>
      </w:tcPr>
    </w:tblStylePr>
    <w:tblStylePr w:type="nwCell">
      <w:tcPr>
        <w:tcBorders>
          <w:bottom w:val="single" w:color="7BCAE9" w:themeColor="accent2" w:themeTint="99" w:sz="4" w:space="0"/>
        </w:tcBorders>
      </w:tcPr>
    </w:tblStylePr>
    <w:tblStylePr w:type="seCell">
      <w:tcPr>
        <w:tcBorders>
          <w:top w:val="single" w:color="7BCAE9" w:themeColor="accent2" w:themeTint="99" w:sz="4" w:space="0"/>
        </w:tcBorders>
      </w:tcPr>
    </w:tblStylePr>
    <w:tblStylePr w:type="swCell">
      <w:tcPr>
        <w:tcBorders>
          <w:top w:val="single" w:color="7BCAE9" w:themeColor="accent2" w:themeTint="99" w:sz="4" w:space="0"/>
        </w:tcBorders>
      </w:tcPr>
    </w:tblStylePr>
  </w:style>
  <w:style w:type="table" w:customStyle="1" w:styleId="369">
    <w:name w:val="网格表 3 - 着色 31"/>
    <w:basedOn w:val="88"/>
    <w:qFormat/>
    <w:uiPriority w:val="48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bottom w:val="single" w:color="9489D5" w:themeColor="accent3" w:themeTint="99" w:sz="4" w:space="0"/>
        </w:tcBorders>
      </w:tcPr>
    </w:tblStylePr>
    <w:tblStylePr w:type="nwCell">
      <w:tcPr>
        <w:tcBorders>
          <w:bottom w:val="single" w:color="9489D5" w:themeColor="accent3" w:themeTint="99" w:sz="4" w:space="0"/>
        </w:tcBorders>
      </w:tcPr>
    </w:tblStylePr>
    <w:tblStylePr w:type="seCell">
      <w:tcPr>
        <w:tcBorders>
          <w:top w:val="single" w:color="9489D5" w:themeColor="accent3" w:themeTint="99" w:sz="4" w:space="0"/>
        </w:tcBorders>
      </w:tcPr>
    </w:tblStylePr>
    <w:tblStylePr w:type="swCell">
      <w:tcPr>
        <w:tcBorders>
          <w:top w:val="single" w:color="9489D5" w:themeColor="accent3" w:themeTint="99" w:sz="4" w:space="0"/>
        </w:tcBorders>
      </w:tcPr>
    </w:tblStylePr>
  </w:style>
  <w:style w:type="table" w:customStyle="1" w:styleId="370">
    <w:name w:val="网格表 3 - 着色 41"/>
    <w:basedOn w:val="88"/>
    <w:qFormat/>
    <w:uiPriority w:val="48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bottom w:val="single" w:color="B1A3E9" w:themeColor="accent4" w:themeTint="99" w:sz="4" w:space="0"/>
        </w:tcBorders>
      </w:tcPr>
    </w:tblStylePr>
    <w:tblStylePr w:type="nwCell">
      <w:tcPr>
        <w:tcBorders>
          <w:bottom w:val="single" w:color="B1A3E9" w:themeColor="accent4" w:themeTint="99" w:sz="4" w:space="0"/>
        </w:tcBorders>
      </w:tcPr>
    </w:tblStylePr>
    <w:tblStylePr w:type="seCell">
      <w:tcPr>
        <w:tcBorders>
          <w:top w:val="single" w:color="B1A3E9" w:themeColor="accent4" w:themeTint="99" w:sz="4" w:space="0"/>
        </w:tcBorders>
      </w:tcPr>
    </w:tblStylePr>
    <w:tblStylePr w:type="swCell">
      <w:tcPr>
        <w:tcBorders>
          <w:top w:val="single" w:color="B1A3E9" w:themeColor="accent4" w:themeTint="99" w:sz="4" w:space="0"/>
        </w:tcBorders>
      </w:tcPr>
    </w:tblStylePr>
  </w:style>
  <w:style w:type="table" w:customStyle="1" w:styleId="371">
    <w:name w:val="网格表 3 - 着色 51"/>
    <w:basedOn w:val="88"/>
    <w:qFormat/>
    <w:uiPriority w:val="48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bottom w:val="single" w:color="EC5C93" w:themeColor="accent5" w:themeTint="99" w:sz="4" w:space="0"/>
        </w:tcBorders>
      </w:tcPr>
    </w:tblStylePr>
    <w:tblStylePr w:type="nwCell">
      <w:tcPr>
        <w:tcBorders>
          <w:bottom w:val="single" w:color="EC5C93" w:themeColor="accent5" w:themeTint="99" w:sz="4" w:space="0"/>
        </w:tcBorders>
      </w:tcPr>
    </w:tblStylePr>
    <w:tblStylePr w:type="seCell">
      <w:tcPr>
        <w:tcBorders>
          <w:top w:val="single" w:color="EC5C93" w:themeColor="accent5" w:themeTint="99" w:sz="4" w:space="0"/>
        </w:tcBorders>
      </w:tcPr>
    </w:tblStylePr>
    <w:tblStylePr w:type="swCell">
      <w:tcPr>
        <w:tcBorders>
          <w:top w:val="single" w:color="EC5C93" w:themeColor="accent5" w:themeTint="99" w:sz="4" w:space="0"/>
        </w:tcBorders>
      </w:tcPr>
    </w:tblStylePr>
  </w:style>
  <w:style w:type="table" w:customStyle="1" w:styleId="372">
    <w:name w:val="网格表 3 - 着色 61"/>
    <w:basedOn w:val="88"/>
    <w:qFormat/>
    <w:uiPriority w:val="48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bottom w:val="single" w:color="EE9DC0" w:themeColor="accent6" w:themeTint="99" w:sz="4" w:space="0"/>
        </w:tcBorders>
      </w:tcPr>
    </w:tblStylePr>
    <w:tblStylePr w:type="nwCell">
      <w:tcPr>
        <w:tcBorders>
          <w:bottom w:val="single" w:color="EE9DC0" w:themeColor="accent6" w:themeTint="99" w:sz="4" w:space="0"/>
        </w:tcBorders>
      </w:tcPr>
    </w:tblStylePr>
    <w:tblStylePr w:type="seCell">
      <w:tcPr>
        <w:tcBorders>
          <w:top w:val="single" w:color="EE9DC0" w:themeColor="accent6" w:themeTint="99" w:sz="4" w:space="0"/>
        </w:tcBorders>
      </w:tcPr>
    </w:tblStylePr>
    <w:tblStylePr w:type="swCell">
      <w:tcPr>
        <w:tcBorders>
          <w:top w:val="single" w:color="EE9DC0" w:themeColor="accent6" w:themeTint="99" w:sz="4" w:space="0"/>
        </w:tcBorders>
      </w:tcPr>
    </w:tblStylePr>
  </w:style>
  <w:style w:type="table" w:customStyle="1" w:styleId="373">
    <w:name w:val="网格表 41"/>
    <w:basedOn w:val="88"/>
    <w:qFormat/>
    <w:uiPriority w:val="49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74">
    <w:name w:val="网格表 4 - 着色 11"/>
    <w:basedOn w:val="88"/>
    <w:qFormat/>
    <w:uiPriority w:val="49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264CE" w:themeColor="accent1" w:sz="4" w:space="0"/>
          <w:left w:val="single" w:color="2264CE" w:themeColor="accent1" w:sz="4" w:space="0"/>
          <w:bottom w:val="single" w:color="2264CE" w:themeColor="accent1" w:sz="4" w:space="0"/>
          <w:right w:val="single" w:color="2264CE" w:themeColor="accent1" w:sz="4" w:space="0"/>
          <w:insideH w:val="nil"/>
          <w:insideV w:val="nil"/>
        </w:tcBorders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375">
    <w:name w:val="网格表 4 - 着色 21"/>
    <w:basedOn w:val="88"/>
    <w:qFormat/>
    <w:uiPriority w:val="49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4A7DB" w:themeColor="accent2" w:sz="4" w:space="0"/>
          <w:left w:val="single" w:color="24A7DB" w:themeColor="accent2" w:sz="4" w:space="0"/>
          <w:bottom w:val="single" w:color="24A7DB" w:themeColor="accent2" w:sz="4" w:space="0"/>
          <w:right w:val="single" w:color="24A7DB" w:themeColor="accent2" w:sz="4" w:space="0"/>
          <w:insideH w:val="nil"/>
          <w:insideV w:val="nil"/>
        </w:tcBorders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376">
    <w:name w:val="网格表 4 - 着色 31"/>
    <w:basedOn w:val="88"/>
    <w:qFormat/>
    <w:uiPriority w:val="49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5140B5" w:themeColor="accent3" w:sz="4" w:space="0"/>
          <w:left w:val="single" w:color="5140B5" w:themeColor="accent3" w:sz="4" w:space="0"/>
          <w:bottom w:val="single" w:color="5140B5" w:themeColor="accent3" w:sz="4" w:space="0"/>
          <w:right w:val="single" w:color="5140B5" w:themeColor="accent3" w:sz="4" w:space="0"/>
          <w:insideH w:val="nil"/>
          <w:insideV w:val="nil"/>
        </w:tcBorders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377">
    <w:name w:val="网格表 4 - 着色 41"/>
    <w:basedOn w:val="88"/>
    <w:qFormat/>
    <w:uiPriority w:val="49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7E66DB" w:themeColor="accent4" w:sz="4" w:space="0"/>
          <w:left w:val="single" w:color="7E66DB" w:themeColor="accent4" w:sz="4" w:space="0"/>
          <w:bottom w:val="single" w:color="7E66DB" w:themeColor="accent4" w:sz="4" w:space="0"/>
          <w:right w:val="single" w:color="7E66DB" w:themeColor="accent4" w:sz="4" w:space="0"/>
          <w:insideH w:val="nil"/>
          <w:insideV w:val="nil"/>
        </w:tcBorders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378">
    <w:name w:val="网格表 4 - 着色 51"/>
    <w:basedOn w:val="88"/>
    <w:qFormat/>
    <w:uiPriority w:val="49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BC1555" w:themeColor="accent5" w:sz="4" w:space="0"/>
          <w:left w:val="single" w:color="BC1555" w:themeColor="accent5" w:sz="4" w:space="0"/>
          <w:bottom w:val="single" w:color="BC1555" w:themeColor="accent5" w:sz="4" w:space="0"/>
          <w:right w:val="single" w:color="BC1555" w:themeColor="accent5" w:sz="4" w:space="0"/>
          <w:insideH w:val="nil"/>
          <w:insideV w:val="nil"/>
        </w:tcBorders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379">
    <w:name w:val="网格表 4 - 着色 61"/>
    <w:basedOn w:val="88"/>
    <w:qFormat/>
    <w:uiPriority w:val="49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E45D97" w:themeColor="accent6" w:sz="4" w:space="0"/>
          <w:left w:val="single" w:color="E45D97" w:themeColor="accent6" w:sz="4" w:space="0"/>
          <w:bottom w:val="single" w:color="E45D97" w:themeColor="accent6" w:sz="4" w:space="0"/>
          <w:right w:val="single" w:color="E45D97" w:themeColor="accent6" w:sz="4" w:space="0"/>
          <w:insideH w:val="nil"/>
          <w:insideV w:val="nil"/>
        </w:tcBorders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380">
    <w:name w:val="网格表 5 深色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band1Vert">
      <w:tcPr>
        <w:shd w:val="clear" w:color="auto" w:fill="999999" w:themeFill="text1" w:themeFillTint="66"/>
      </w:tcPr>
    </w:tblStylePr>
    <w:tblStylePr w:type="band1Horz">
      <w:tcPr>
        <w:shd w:val="clear" w:color="auto" w:fill="999999" w:themeFill="text1" w:themeFillTint="66"/>
      </w:tcPr>
    </w:tblStylePr>
  </w:style>
  <w:style w:type="table" w:customStyle="1" w:styleId="381">
    <w:name w:val="网格表 5 深色 - 着色 1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0DFF7" w:themeFill="accent1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264CE" w:themeFill="accent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264CE" w:themeFill="accent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2264CE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2264CE" w:themeFill="accent1"/>
      </w:tcPr>
    </w:tblStylePr>
    <w:tblStylePr w:type="band1Vert">
      <w:tcPr>
        <w:shd w:val="clear" w:color="auto" w:fill="A2BFEF" w:themeFill="accent1" w:themeFillTint="66"/>
      </w:tcPr>
    </w:tblStylePr>
    <w:tblStylePr w:type="band1Horz">
      <w:tcPr>
        <w:shd w:val="clear" w:color="auto" w:fill="A2BFEF" w:themeFill="accent1" w:themeFillTint="66"/>
      </w:tcPr>
    </w:tblStylePr>
  </w:style>
  <w:style w:type="table" w:customStyle="1" w:styleId="382">
    <w:name w:val="网格表 5 深色 - 着色 2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3EDF7" w:themeFill="accent2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4A7DB" w:themeFill="accent2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4A7DB" w:themeFill="accent2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24A7DB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24A7DB" w:themeFill="accent2"/>
      </w:tcPr>
    </w:tblStylePr>
    <w:tblStylePr w:type="band1Vert">
      <w:tcPr>
        <w:shd w:val="clear" w:color="auto" w:fill="A7DBF0" w:themeFill="accent2" w:themeFillTint="66"/>
      </w:tcPr>
    </w:tblStylePr>
    <w:tblStylePr w:type="band1Horz">
      <w:tcPr>
        <w:shd w:val="clear" w:color="auto" w:fill="A7DBF0" w:themeFill="accent2" w:themeFillTint="66"/>
      </w:tcPr>
    </w:tblStylePr>
  </w:style>
  <w:style w:type="table" w:customStyle="1" w:styleId="383">
    <w:name w:val="网格表 5 深色 - 着色 3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BD7F1" w:themeFill="accent3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5140B5" w:themeFill="accent3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5140B5" w:themeFill="accent3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5140B5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5140B5" w:themeFill="accent3"/>
      </w:tcPr>
    </w:tblStylePr>
    <w:tblStylePr w:type="band1Vert">
      <w:tcPr>
        <w:shd w:val="clear" w:color="auto" w:fill="B8B0E3" w:themeFill="accent3" w:themeFillTint="66"/>
      </w:tcPr>
    </w:tblStylePr>
    <w:tblStylePr w:type="band1Horz">
      <w:tcPr>
        <w:shd w:val="clear" w:color="auto" w:fill="B8B0E3" w:themeFill="accent3" w:themeFillTint="66"/>
      </w:tcPr>
    </w:tblStylePr>
  </w:style>
  <w:style w:type="table" w:customStyle="1" w:styleId="384">
    <w:name w:val="网格表 5 深色 - 着色 4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E0F7" w:themeFill="accent4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7E66DB" w:themeFill="accent4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7E66DB" w:themeFill="accent4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7E66DB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7E66DB" w:themeFill="accent4"/>
      </w:tcPr>
    </w:tblStylePr>
    <w:tblStylePr w:type="band1Vert">
      <w:tcPr>
        <w:shd w:val="clear" w:color="auto" w:fill="CBC1F0" w:themeFill="accent4" w:themeFillTint="66"/>
      </w:tcPr>
    </w:tblStylePr>
    <w:tblStylePr w:type="band1Horz">
      <w:tcPr>
        <w:shd w:val="clear" w:color="auto" w:fill="CBC1F0" w:themeFill="accent4" w:themeFillTint="66"/>
      </w:tcPr>
    </w:tblStylePr>
  </w:style>
  <w:style w:type="table" w:customStyle="1" w:styleId="385">
    <w:name w:val="网格表 5 深色 - 着色 5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C8DB" w:themeFill="accent5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BC1555" w:themeFill="accent5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BC1555" w:themeFill="accent5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BC1555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BC1555" w:themeFill="accent5"/>
      </w:tcPr>
    </w:tblStylePr>
    <w:tblStylePr w:type="band1Vert">
      <w:tcPr>
        <w:shd w:val="clear" w:color="auto" w:fill="F292B7" w:themeFill="accent5" w:themeFillTint="66"/>
      </w:tcPr>
    </w:tblStylePr>
    <w:tblStylePr w:type="band1Horz">
      <w:tcPr>
        <w:shd w:val="clear" w:color="auto" w:fill="F292B7" w:themeFill="accent5" w:themeFillTint="66"/>
      </w:tcPr>
    </w:tblStylePr>
  </w:style>
  <w:style w:type="table" w:customStyle="1" w:styleId="386">
    <w:name w:val="网格表 5 深色 - 着色 6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9DEEA" w:themeFill="accent6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45D97" w:themeFill="accent6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45D97" w:themeFill="accent6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E45D97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E45D97" w:themeFill="accent6"/>
      </w:tcPr>
    </w:tblStylePr>
    <w:tblStylePr w:type="band1Vert">
      <w:tcPr>
        <w:shd w:val="clear" w:color="auto" w:fill="F4BED5" w:themeFill="accent6" w:themeFillTint="66"/>
      </w:tcPr>
    </w:tblStylePr>
    <w:tblStylePr w:type="band1Horz">
      <w:tcPr>
        <w:shd w:val="clear" w:color="auto" w:fill="F4BED5" w:themeFill="accent6" w:themeFillTint="66"/>
      </w:tcPr>
    </w:tblStylePr>
  </w:style>
  <w:style w:type="table" w:customStyle="1" w:styleId="387">
    <w:name w:val="网格表 6 彩色1"/>
    <w:basedOn w:val="88"/>
    <w:qFormat/>
    <w:uiPriority w:val="5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88">
    <w:name w:val="网格表 6 彩色 - 着色 11"/>
    <w:basedOn w:val="88"/>
    <w:qFormat/>
    <w:uiPriority w:val="51"/>
    <w:rPr>
      <w:color w:val="1A4B9B" w:themeColor="accent1" w:themeShade="BF"/>
    </w:rPr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bottom w:val="single" w:color="73A0E8" w:themeColor="accent1" w:themeTint="99" w:sz="12" w:space="0"/>
        </w:tcBorders>
      </w:tcPr>
    </w:tblStylePr>
    <w:tblStylePr w:type="lastRow">
      <w:rPr>
        <w:b/>
        <w:bCs/>
      </w:rPr>
      <w:tcPr>
        <w:tcBorders>
          <w:top w:val="doub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389">
    <w:name w:val="网格表 6 彩色 - 着色 21"/>
    <w:basedOn w:val="88"/>
    <w:qFormat/>
    <w:uiPriority w:val="51"/>
    <w:rPr>
      <w:color w:val="1B7DA4" w:themeColor="accent2" w:themeShade="BF"/>
    </w:rPr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bottom w:val="single" w:color="7BCAE9" w:themeColor="accent2" w:themeTint="99" w:sz="12" w:space="0"/>
        </w:tcBorders>
      </w:tcPr>
    </w:tblStylePr>
    <w:tblStylePr w:type="lastRow">
      <w:rPr>
        <w:b/>
        <w:bCs/>
      </w:rPr>
      <w:tcPr>
        <w:tcBorders>
          <w:top w:val="doub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390">
    <w:name w:val="网格表 6 彩色 - 着色 31"/>
    <w:basedOn w:val="88"/>
    <w:qFormat/>
    <w:uiPriority w:val="51"/>
    <w:rPr>
      <w:color w:val="3D3088" w:themeColor="accent3" w:themeShade="BF"/>
    </w:rPr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bottom w:val="single" w:color="9489D5" w:themeColor="accent3" w:themeTint="99" w:sz="12" w:space="0"/>
        </w:tcBorders>
      </w:tcPr>
    </w:tblStylePr>
    <w:tblStylePr w:type="lastRow">
      <w:rPr>
        <w:b/>
        <w:bCs/>
      </w:rPr>
      <w:tcPr>
        <w:tcBorders>
          <w:top w:val="doub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391">
    <w:name w:val="网格表 6 彩色 - 着色 41"/>
    <w:basedOn w:val="88"/>
    <w:qFormat/>
    <w:uiPriority w:val="51"/>
    <w:rPr>
      <w:color w:val="4C2EC3" w:themeColor="accent4" w:themeShade="BF"/>
    </w:rPr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bottom w:val="single" w:color="B1A3E9" w:themeColor="accent4" w:themeTint="99" w:sz="12" w:space="0"/>
        </w:tcBorders>
      </w:tcPr>
    </w:tblStylePr>
    <w:tblStylePr w:type="lastRow">
      <w:rPr>
        <w:b/>
        <w:bCs/>
      </w:rPr>
      <w:tcPr>
        <w:tcBorders>
          <w:top w:val="doub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392">
    <w:name w:val="网格表 6 彩色 - 着色 51"/>
    <w:basedOn w:val="88"/>
    <w:qFormat/>
    <w:uiPriority w:val="51"/>
    <w:rPr>
      <w:color w:val="8D1040" w:themeColor="accent5" w:themeShade="BF"/>
    </w:rPr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bottom w:val="single" w:color="EC5C93" w:themeColor="accent5" w:themeTint="99" w:sz="12" w:space="0"/>
        </w:tcBorders>
      </w:tcPr>
    </w:tblStylePr>
    <w:tblStylePr w:type="lastRow">
      <w:rPr>
        <w:b/>
        <w:bCs/>
      </w:rPr>
      <w:tcPr>
        <w:tcBorders>
          <w:top w:val="doub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393">
    <w:name w:val="网格表 6 彩色 - 着色 61"/>
    <w:basedOn w:val="88"/>
    <w:qFormat/>
    <w:uiPriority w:val="51"/>
    <w:rPr>
      <w:color w:val="CE226C" w:themeColor="accent6" w:themeShade="BF"/>
    </w:rPr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bottom w:val="single" w:color="EE9DC0" w:themeColor="accent6" w:themeTint="99" w:sz="12" w:space="0"/>
        </w:tcBorders>
      </w:tcPr>
    </w:tblStylePr>
    <w:tblStylePr w:type="lastRow">
      <w:rPr>
        <w:b/>
        <w:bCs/>
      </w:rPr>
      <w:tcPr>
        <w:tcBorders>
          <w:top w:val="doub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394">
    <w:name w:val="网格表 7 彩色1"/>
    <w:basedOn w:val="88"/>
    <w:qFormat/>
    <w:uiPriority w:val="52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bottom w:val="single" w:color="666666" w:themeColor="text1" w:themeTint="99" w:sz="4" w:space="0"/>
        </w:tcBorders>
      </w:tcPr>
    </w:tblStylePr>
    <w:tblStylePr w:type="nwCell">
      <w:tcPr>
        <w:tcBorders>
          <w:bottom w:val="single" w:color="666666" w:themeColor="text1" w:themeTint="99" w:sz="4" w:space="0"/>
        </w:tcBorders>
      </w:tcPr>
    </w:tblStylePr>
    <w:tblStylePr w:type="seCell">
      <w:tcPr>
        <w:tcBorders>
          <w:top w:val="single" w:color="666666" w:themeColor="text1" w:themeTint="99" w:sz="4" w:space="0"/>
        </w:tcBorders>
      </w:tcPr>
    </w:tblStylePr>
    <w:tblStylePr w:type="swCell">
      <w:tcPr>
        <w:tcBorders>
          <w:top w:val="single" w:color="666666" w:themeColor="text1" w:themeTint="99" w:sz="4" w:space="0"/>
        </w:tcBorders>
      </w:tcPr>
    </w:tblStylePr>
  </w:style>
  <w:style w:type="table" w:customStyle="1" w:styleId="395">
    <w:name w:val="网格表 7 彩色 - 着色 11"/>
    <w:basedOn w:val="88"/>
    <w:qFormat/>
    <w:uiPriority w:val="52"/>
    <w:rPr>
      <w:color w:val="1A4B9B" w:themeColor="accent1" w:themeShade="BF"/>
    </w:rPr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bottom w:val="single" w:color="73A0E8" w:themeColor="accent1" w:themeTint="99" w:sz="4" w:space="0"/>
        </w:tcBorders>
      </w:tcPr>
    </w:tblStylePr>
    <w:tblStylePr w:type="nwCell">
      <w:tcPr>
        <w:tcBorders>
          <w:bottom w:val="single" w:color="73A0E8" w:themeColor="accent1" w:themeTint="99" w:sz="4" w:space="0"/>
        </w:tcBorders>
      </w:tcPr>
    </w:tblStylePr>
    <w:tblStylePr w:type="seCell">
      <w:tcPr>
        <w:tcBorders>
          <w:top w:val="single" w:color="73A0E8" w:themeColor="accent1" w:themeTint="99" w:sz="4" w:space="0"/>
        </w:tcBorders>
      </w:tcPr>
    </w:tblStylePr>
    <w:tblStylePr w:type="swCell">
      <w:tcPr>
        <w:tcBorders>
          <w:top w:val="single" w:color="73A0E8" w:themeColor="accent1" w:themeTint="99" w:sz="4" w:space="0"/>
        </w:tcBorders>
      </w:tcPr>
    </w:tblStylePr>
  </w:style>
  <w:style w:type="table" w:customStyle="1" w:styleId="396">
    <w:name w:val="网格表 7 彩色 - 着色 21"/>
    <w:basedOn w:val="88"/>
    <w:qFormat/>
    <w:uiPriority w:val="52"/>
    <w:rPr>
      <w:color w:val="1B7DA4" w:themeColor="accent2" w:themeShade="BF"/>
    </w:rPr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bottom w:val="single" w:color="7BCAE9" w:themeColor="accent2" w:themeTint="99" w:sz="4" w:space="0"/>
        </w:tcBorders>
      </w:tcPr>
    </w:tblStylePr>
    <w:tblStylePr w:type="nwCell">
      <w:tcPr>
        <w:tcBorders>
          <w:bottom w:val="single" w:color="7BCAE9" w:themeColor="accent2" w:themeTint="99" w:sz="4" w:space="0"/>
        </w:tcBorders>
      </w:tcPr>
    </w:tblStylePr>
    <w:tblStylePr w:type="seCell">
      <w:tcPr>
        <w:tcBorders>
          <w:top w:val="single" w:color="7BCAE9" w:themeColor="accent2" w:themeTint="99" w:sz="4" w:space="0"/>
        </w:tcBorders>
      </w:tcPr>
    </w:tblStylePr>
    <w:tblStylePr w:type="swCell">
      <w:tcPr>
        <w:tcBorders>
          <w:top w:val="single" w:color="7BCAE9" w:themeColor="accent2" w:themeTint="99" w:sz="4" w:space="0"/>
        </w:tcBorders>
      </w:tcPr>
    </w:tblStylePr>
  </w:style>
  <w:style w:type="table" w:customStyle="1" w:styleId="397">
    <w:name w:val="网格表 7 彩色 - 着色 31"/>
    <w:basedOn w:val="88"/>
    <w:qFormat/>
    <w:uiPriority w:val="52"/>
    <w:rPr>
      <w:color w:val="3D3088" w:themeColor="accent3" w:themeShade="BF"/>
    </w:rPr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bottom w:val="single" w:color="9489D5" w:themeColor="accent3" w:themeTint="99" w:sz="4" w:space="0"/>
        </w:tcBorders>
      </w:tcPr>
    </w:tblStylePr>
    <w:tblStylePr w:type="nwCell">
      <w:tcPr>
        <w:tcBorders>
          <w:bottom w:val="single" w:color="9489D5" w:themeColor="accent3" w:themeTint="99" w:sz="4" w:space="0"/>
        </w:tcBorders>
      </w:tcPr>
    </w:tblStylePr>
    <w:tblStylePr w:type="seCell">
      <w:tcPr>
        <w:tcBorders>
          <w:top w:val="single" w:color="9489D5" w:themeColor="accent3" w:themeTint="99" w:sz="4" w:space="0"/>
        </w:tcBorders>
      </w:tcPr>
    </w:tblStylePr>
    <w:tblStylePr w:type="swCell">
      <w:tcPr>
        <w:tcBorders>
          <w:top w:val="single" w:color="9489D5" w:themeColor="accent3" w:themeTint="99" w:sz="4" w:space="0"/>
        </w:tcBorders>
      </w:tcPr>
    </w:tblStylePr>
  </w:style>
  <w:style w:type="table" w:customStyle="1" w:styleId="398">
    <w:name w:val="网格表 7 彩色 - 着色 41"/>
    <w:basedOn w:val="88"/>
    <w:qFormat/>
    <w:uiPriority w:val="52"/>
    <w:rPr>
      <w:color w:val="4C2EC3" w:themeColor="accent4" w:themeShade="BF"/>
    </w:rPr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bottom w:val="single" w:color="B1A3E9" w:themeColor="accent4" w:themeTint="99" w:sz="4" w:space="0"/>
        </w:tcBorders>
      </w:tcPr>
    </w:tblStylePr>
    <w:tblStylePr w:type="nwCell">
      <w:tcPr>
        <w:tcBorders>
          <w:bottom w:val="single" w:color="B1A3E9" w:themeColor="accent4" w:themeTint="99" w:sz="4" w:space="0"/>
        </w:tcBorders>
      </w:tcPr>
    </w:tblStylePr>
    <w:tblStylePr w:type="seCell">
      <w:tcPr>
        <w:tcBorders>
          <w:top w:val="single" w:color="B1A3E9" w:themeColor="accent4" w:themeTint="99" w:sz="4" w:space="0"/>
        </w:tcBorders>
      </w:tcPr>
    </w:tblStylePr>
    <w:tblStylePr w:type="swCell">
      <w:tcPr>
        <w:tcBorders>
          <w:top w:val="single" w:color="B1A3E9" w:themeColor="accent4" w:themeTint="99" w:sz="4" w:space="0"/>
        </w:tcBorders>
      </w:tcPr>
    </w:tblStylePr>
  </w:style>
  <w:style w:type="table" w:customStyle="1" w:styleId="399">
    <w:name w:val="网格表 7 彩色 - 着色 51"/>
    <w:basedOn w:val="88"/>
    <w:qFormat/>
    <w:uiPriority w:val="52"/>
    <w:rPr>
      <w:color w:val="8D1040" w:themeColor="accent5" w:themeShade="BF"/>
    </w:rPr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bottom w:val="single" w:color="EC5C93" w:themeColor="accent5" w:themeTint="99" w:sz="4" w:space="0"/>
        </w:tcBorders>
      </w:tcPr>
    </w:tblStylePr>
    <w:tblStylePr w:type="nwCell">
      <w:tcPr>
        <w:tcBorders>
          <w:bottom w:val="single" w:color="EC5C93" w:themeColor="accent5" w:themeTint="99" w:sz="4" w:space="0"/>
        </w:tcBorders>
      </w:tcPr>
    </w:tblStylePr>
    <w:tblStylePr w:type="seCell">
      <w:tcPr>
        <w:tcBorders>
          <w:top w:val="single" w:color="EC5C93" w:themeColor="accent5" w:themeTint="99" w:sz="4" w:space="0"/>
        </w:tcBorders>
      </w:tcPr>
    </w:tblStylePr>
    <w:tblStylePr w:type="swCell">
      <w:tcPr>
        <w:tcBorders>
          <w:top w:val="single" w:color="EC5C93" w:themeColor="accent5" w:themeTint="99" w:sz="4" w:space="0"/>
        </w:tcBorders>
      </w:tcPr>
    </w:tblStylePr>
  </w:style>
  <w:style w:type="table" w:customStyle="1" w:styleId="400">
    <w:name w:val="网格表 7 彩色 - 着色 61"/>
    <w:basedOn w:val="88"/>
    <w:qFormat/>
    <w:uiPriority w:val="52"/>
    <w:rPr>
      <w:color w:val="CE226C" w:themeColor="accent6" w:themeShade="BF"/>
    </w:rPr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bottom w:val="single" w:color="EE9DC0" w:themeColor="accent6" w:themeTint="99" w:sz="4" w:space="0"/>
        </w:tcBorders>
      </w:tcPr>
    </w:tblStylePr>
    <w:tblStylePr w:type="nwCell">
      <w:tcPr>
        <w:tcBorders>
          <w:bottom w:val="single" w:color="EE9DC0" w:themeColor="accent6" w:themeTint="99" w:sz="4" w:space="0"/>
        </w:tcBorders>
      </w:tcPr>
    </w:tblStylePr>
    <w:tblStylePr w:type="seCell">
      <w:tcPr>
        <w:tcBorders>
          <w:top w:val="single" w:color="EE9DC0" w:themeColor="accent6" w:themeTint="99" w:sz="4" w:space="0"/>
        </w:tcBorders>
      </w:tcPr>
    </w:tblStylePr>
    <w:tblStylePr w:type="swCell">
      <w:tcPr>
        <w:tcBorders>
          <w:top w:val="single" w:color="EE9DC0" w:themeColor="accent6" w:themeTint="99" w:sz="4" w:space="0"/>
        </w:tcBorders>
      </w:tcPr>
    </w:tblStylePr>
  </w:style>
  <w:style w:type="table" w:customStyle="1" w:styleId="401">
    <w:name w:val="网格型浅色1"/>
    <w:basedOn w:val="88"/>
    <w:qFormat/>
    <w:uiPriority w:val="40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</w:style>
  <w:style w:type="table" w:customStyle="1" w:styleId="402">
    <w:name w:val="无格式表格 11"/>
    <w:basedOn w:val="88"/>
    <w:qFormat/>
    <w:uiPriority w:val="41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table" w:customStyle="1" w:styleId="403">
    <w:name w:val="无格式表格 21"/>
    <w:basedOn w:val="88"/>
    <w:qFormat/>
    <w:uiPriority w:val="42"/>
    <w:tblPr>
      <w:tblBorders>
        <w:top w:val="single" w:color="7E7E7E" w:themeColor="text1" w:themeTint="80" w:sz="4" w:space="0"/>
        <w:bottom w:val="single" w:color="7E7E7E" w:themeColor="text1" w:themeTint="80" w:sz="4" w:space="0"/>
      </w:tblBorders>
    </w:tblPr>
    <w:tblStylePr w:type="firstRow">
      <w:rPr>
        <w:b/>
        <w:bC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</w:rPr>
      <w:tcPr>
        <w:tcBorders>
          <w:top w:val="single" w:color="7E7E7E" w:themeColor="text1" w:themeTint="80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2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1Horz">
      <w:tcPr>
        <w:tcBorders>
          <w:top w:val="single" w:color="7E7E7E" w:themeColor="text1" w:themeTint="80" w:sz="4" w:space="0"/>
          <w:bottom w:val="single" w:color="7E7E7E" w:themeColor="text1" w:themeTint="80" w:sz="4" w:space="0"/>
        </w:tcBorders>
      </w:tcPr>
    </w:tblStylePr>
  </w:style>
  <w:style w:type="table" w:customStyle="1" w:styleId="404">
    <w:name w:val="无格式表格 31"/>
    <w:basedOn w:val="88"/>
    <w:qFormat/>
    <w:uiPriority w:val="43"/>
    <w:tblStylePr w:type="firstRow">
      <w:rPr>
        <w:b/>
        <w:bCs/>
        <w:cap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  <w:caps/>
      </w:rPr>
      <w:tcPr>
        <w:tcBorders>
          <w:top w:val="nil"/>
        </w:tcBorders>
      </w:tcPr>
    </w:tblStylePr>
    <w:tblStylePr w:type="firstCol">
      <w:rPr>
        <w:b/>
        <w:bCs/>
        <w:caps/>
      </w:rPr>
      <w:tcPr>
        <w:tcBorders>
          <w:right w:val="single" w:color="7E7E7E" w:themeColor="text1" w:themeTint="80" w:sz="4" w:space="0"/>
        </w:tcBorders>
      </w:tcPr>
    </w:tblStylePr>
    <w:tblStylePr w:type="lastCol">
      <w:rPr>
        <w:b/>
        <w:bCs/>
        <w:caps/>
      </w:rPr>
      <w:tcPr>
        <w:tcBorders>
          <w:left w:val="nil"/>
        </w:tcBorders>
      </w:tc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</w:style>
  <w:style w:type="table" w:customStyle="1" w:styleId="405">
    <w:name w:val="无格式表格 41"/>
    <w:basedOn w:val="88"/>
    <w:qFormat/>
    <w:uiPriority w:val="44"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table" w:customStyle="1" w:styleId="406">
    <w:name w:val="无格式表格 51"/>
    <w:basedOn w:val="88"/>
    <w:qFormat/>
    <w:uiPriority w:val="45"/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7E7E7E" w:themeColor="text1" w:themeTint="80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7E7E7E" w:themeColor="text1" w:themeTint="80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7E7E7E" w:themeColor="text1" w:themeTint="80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7E7E7E" w:themeColor="text1" w:themeTint="80" w:sz="4" w:space="0"/>
        </w:tcBorders>
        <w:shd w:val="clear" w:color="auto" w:fill="FFFFFF" w:themeFill="background1"/>
      </w:tc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07">
    <w:name w:val="清单表 1 浅色2"/>
    <w:basedOn w:val="88"/>
    <w:qFormat/>
    <w:uiPriority w:val="46"/>
    <w:tblStylePr w:type="firstRow">
      <w:rPr>
        <w:b/>
        <w:bCs/>
      </w:rPr>
      <w:tcPr>
        <w:tcBorders>
          <w:bottom w:val="single" w:color="666666" w:themeColor="text1" w:themeTint="99" w:sz="4" w:space="0"/>
        </w:tcBorders>
      </w:tcPr>
    </w:tblStylePr>
    <w:tblStylePr w:type="lastRow">
      <w:rPr>
        <w:b/>
        <w:bCs/>
      </w:rPr>
      <w:tcPr>
        <w:tcBorders>
          <w:top w:val="sing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408">
    <w:name w:val="清单表 1 浅色 - 着色 12"/>
    <w:basedOn w:val="88"/>
    <w:qFormat/>
    <w:uiPriority w:val="46"/>
    <w:tblStylePr w:type="firstRow">
      <w:rPr>
        <w:b/>
        <w:bCs/>
      </w:rPr>
      <w:tcPr>
        <w:tcBorders>
          <w:bottom w:val="single" w:color="73A0E8" w:themeColor="accent1" w:themeTint="99" w:sz="4" w:space="0"/>
        </w:tcBorders>
      </w:tcPr>
    </w:tblStylePr>
    <w:tblStylePr w:type="lastRow">
      <w:rPr>
        <w:b/>
        <w:bCs/>
      </w:rPr>
      <w:tcPr>
        <w:tcBorders>
          <w:top w:val="sing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409">
    <w:name w:val="清单表 1 浅色 - 着色 22"/>
    <w:basedOn w:val="88"/>
    <w:qFormat/>
    <w:uiPriority w:val="46"/>
    <w:tblStylePr w:type="firstRow">
      <w:rPr>
        <w:b/>
        <w:bCs/>
      </w:rPr>
      <w:tcPr>
        <w:tcBorders>
          <w:bottom w:val="single" w:color="7BCAE9" w:themeColor="accent2" w:themeTint="99" w:sz="4" w:space="0"/>
        </w:tcBorders>
      </w:tcPr>
    </w:tblStylePr>
    <w:tblStylePr w:type="lastRow">
      <w:rPr>
        <w:b/>
        <w:bCs/>
      </w:rPr>
      <w:tcPr>
        <w:tcBorders>
          <w:top w:val="sing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410">
    <w:name w:val="清单表 1 浅色 - 着色 32"/>
    <w:basedOn w:val="88"/>
    <w:qFormat/>
    <w:uiPriority w:val="46"/>
    <w:tblStylePr w:type="firstRow">
      <w:rPr>
        <w:b/>
        <w:bCs/>
      </w:rPr>
      <w:tcPr>
        <w:tcBorders>
          <w:bottom w:val="single" w:color="9489D5" w:themeColor="accent3" w:themeTint="99" w:sz="4" w:space="0"/>
        </w:tcBorders>
      </w:tcPr>
    </w:tblStylePr>
    <w:tblStylePr w:type="lastRow">
      <w:rPr>
        <w:b/>
        <w:bCs/>
      </w:rPr>
      <w:tcPr>
        <w:tcBorders>
          <w:top w:val="sing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411">
    <w:name w:val="清单表 1 浅色 - 着色 42"/>
    <w:basedOn w:val="88"/>
    <w:qFormat/>
    <w:uiPriority w:val="46"/>
    <w:tblStylePr w:type="firstRow">
      <w:rPr>
        <w:b/>
        <w:bCs/>
      </w:rPr>
      <w:tcPr>
        <w:tcBorders>
          <w:bottom w:val="single" w:color="B1A3E9" w:themeColor="accent4" w:themeTint="99" w:sz="4" w:space="0"/>
        </w:tcBorders>
      </w:tcPr>
    </w:tblStylePr>
    <w:tblStylePr w:type="lastRow">
      <w:rPr>
        <w:b/>
        <w:bCs/>
      </w:rPr>
      <w:tcPr>
        <w:tcBorders>
          <w:top w:val="sing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412">
    <w:name w:val="清单表 1 浅色 - 着色 52"/>
    <w:basedOn w:val="88"/>
    <w:qFormat/>
    <w:uiPriority w:val="46"/>
    <w:tblStylePr w:type="firstRow">
      <w:rPr>
        <w:b/>
        <w:bCs/>
      </w:rPr>
      <w:tcPr>
        <w:tcBorders>
          <w:bottom w:val="single" w:color="EC5C93" w:themeColor="accent5" w:themeTint="99" w:sz="4" w:space="0"/>
        </w:tcBorders>
      </w:tcPr>
    </w:tblStylePr>
    <w:tblStylePr w:type="lastRow">
      <w:rPr>
        <w:b/>
        <w:bCs/>
      </w:rPr>
      <w:tcPr>
        <w:tcBorders>
          <w:top w:val="sing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413">
    <w:name w:val="清单表 1 浅色 - 着色 62"/>
    <w:basedOn w:val="88"/>
    <w:qFormat/>
    <w:uiPriority w:val="46"/>
    <w:tblStylePr w:type="firstRow">
      <w:rPr>
        <w:b/>
        <w:bCs/>
      </w:rPr>
      <w:tcPr>
        <w:tcBorders>
          <w:bottom w:val="single" w:color="EE9DC0" w:themeColor="accent6" w:themeTint="99" w:sz="4" w:space="0"/>
        </w:tcBorders>
      </w:tcPr>
    </w:tblStylePr>
    <w:tblStylePr w:type="lastRow">
      <w:rPr>
        <w:b/>
        <w:bCs/>
      </w:rPr>
      <w:tcPr>
        <w:tcBorders>
          <w:top w:val="sing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414">
    <w:name w:val="清单表 22"/>
    <w:basedOn w:val="88"/>
    <w:qFormat/>
    <w:uiPriority w:val="47"/>
    <w:tblPr>
      <w:tblBorders>
        <w:top w:val="single" w:color="666666" w:themeColor="text1" w:themeTint="99" w:sz="4" w:space="0"/>
        <w:bottom w:val="single" w:color="666666" w:themeColor="text1" w:themeTint="99" w:sz="4" w:space="0"/>
        <w:insideH w:val="single" w:color="666666" w:themeColor="tex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415">
    <w:name w:val="清单表 2 - 着色 12"/>
    <w:basedOn w:val="88"/>
    <w:qFormat/>
    <w:uiPriority w:val="47"/>
    <w:tblPr>
      <w:tblBorders>
        <w:top w:val="single" w:color="73A0E8" w:themeColor="accent1" w:themeTint="99" w:sz="4" w:space="0"/>
        <w:bottom w:val="single" w:color="73A0E8" w:themeColor="accent1" w:themeTint="99" w:sz="4" w:space="0"/>
        <w:insideH w:val="single" w:color="73A0E8" w:themeColor="accen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416">
    <w:name w:val="清单表 2 - 着色 22"/>
    <w:basedOn w:val="88"/>
    <w:qFormat/>
    <w:uiPriority w:val="47"/>
    <w:tblPr>
      <w:tblBorders>
        <w:top w:val="single" w:color="7BCAE9" w:themeColor="accent2" w:themeTint="99" w:sz="4" w:space="0"/>
        <w:bottom w:val="single" w:color="7BCAE9" w:themeColor="accent2" w:themeTint="99" w:sz="4" w:space="0"/>
        <w:insideH w:val="single" w:color="7BCAE9" w:themeColor="accent2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417">
    <w:name w:val="清单表 2 - 着色 32"/>
    <w:basedOn w:val="88"/>
    <w:qFormat/>
    <w:uiPriority w:val="47"/>
    <w:tblPr>
      <w:tblBorders>
        <w:top w:val="single" w:color="9489D5" w:themeColor="accent3" w:themeTint="99" w:sz="4" w:space="0"/>
        <w:bottom w:val="single" w:color="9489D5" w:themeColor="accent3" w:themeTint="99" w:sz="4" w:space="0"/>
        <w:insideH w:val="single" w:color="9489D5" w:themeColor="accent3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418">
    <w:name w:val="清单表 2 - 着色 42"/>
    <w:basedOn w:val="88"/>
    <w:qFormat/>
    <w:uiPriority w:val="47"/>
    <w:tblPr>
      <w:tblBorders>
        <w:top w:val="single" w:color="B1A3E9" w:themeColor="accent4" w:themeTint="99" w:sz="4" w:space="0"/>
        <w:bottom w:val="single" w:color="B1A3E9" w:themeColor="accent4" w:themeTint="99" w:sz="4" w:space="0"/>
        <w:insideH w:val="single" w:color="B1A3E9" w:themeColor="accent4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419">
    <w:name w:val="清单表 2 - 着色 52"/>
    <w:basedOn w:val="88"/>
    <w:qFormat/>
    <w:uiPriority w:val="47"/>
    <w:tblPr>
      <w:tblBorders>
        <w:top w:val="single" w:color="EC5C93" w:themeColor="accent5" w:themeTint="99" w:sz="4" w:space="0"/>
        <w:bottom w:val="single" w:color="EC5C93" w:themeColor="accent5" w:themeTint="99" w:sz="4" w:space="0"/>
        <w:insideH w:val="single" w:color="EC5C93" w:themeColor="accent5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420">
    <w:name w:val="清单表 2 - 着色 62"/>
    <w:basedOn w:val="88"/>
    <w:qFormat/>
    <w:uiPriority w:val="47"/>
    <w:tblPr>
      <w:tblBorders>
        <w:top w:val="single" w:color="EE9DC0" w:themeColor="accent6" w:themeTint="99" w:sz="4" w:space="0"/>
        <w:bottom w:val="single" w:color="EE9DC0" w:themeColor="accent6" w:themeTint="99" w:sz="4" w:space="0"/>
        <w:insideH w:val="single" w:color="EE9DC0" w:themeColor="accent6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421">
    <w:name w:val="清单表 32"/>
    <w:basedOn w:val="88"/>
    <w:qFormat/>
    <w:uiPriority w:val="48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tcPr>
        <w:tcBorders>
          <w:top w:val="single" w:color="000000" w:themeColor="text1" w:sz="4" w:space="0"/>
          <w:bottom w:val="single" w:color="000000" w:themeColor="text1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000000" w:themeColor="text1" w:sz="4" w:space="0"/>
          <w:left w:val="nil"/>
        </w:tcBorders>
      </w:tcPr>
    </w:tblStylePr>
    <w:tblStylePr w:type="swCell">
      <w:tcPr>
        <w:tcBorders>
          <w:top w:val="double" w:color="000000" w:themeColor="text1" w:sz="4" w:space="0"/>
          <w:right w:val="nil"/>
        </w:tcBorders>
      </w:tcPr>
    </w:tblStylePr>
  </w:style>
  <w:style w:type="table" w:customStyle="1" w:styleId="422">
    <w:name w:val="清单表 3 - 着色 12"/>
    <w:basedOn w:val="88"/>
    <w:qFormat/>
    <w:uiPriority w:val="48"/>
    <w:tblPr>
      <w:tblBorders>
        <w:top w:val="single" w:color="2264CE" w:themeColor="accent1" w:sz="4" w:space="0"/>
        <w:left w:val="single" w:color="2264CE" w:themeColor="accent1" w:sz="4" w:space="0"/>
        <w:bottom w:val="single" w:color="2264CE" w:themeColor="accent1" w:sz="4" w:space="0"/>
        <w:right w:val="single" w:color="2264CE" w:themeColor="accent1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2264CE" w:themeColor="accent1" w:sz="4" w:space="0"/>
          <w:right w:val="single" w:color="2264CE" w:themeColor="accent1" w:sz="4" w:space="0"/>
        </w:tcBorders>
      </w:tcPr>
    </w:tblStylePr>
    <w:tblStylePr w:type="band1Horz">
      <w:tcPr>
        <w:tcBorders>
          <w:top w:val="single" w:color="2264CE" w:themeColor="accent1" w:sz="4" w:space="0"/>
          <w:bottom w:val="single" w:color="2264CE" w:themeColor="accent1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2264CE" w:themeColor="accent1" w:sz="4" w:space="0"/>
          <w:left w:val="nil"/>
        </w:tcBorders>
      </w:tcPr>
    </w:tblStylePr>
    <w:tblStylePr w:type="swCell">
      <w:tcPr>
        <w:tcBorders>
          <w:top w:val="double" w:color="2264CE" w:themeColor="accent1" w:sz="4" w:space="0"/>
          <w:right w:val="nil"/>
        </w:tcBorders>
      </w:tcPr>
    </w:tblStylePr>
  </w:style>
  <w:style w:type="table" w:customStyle="1" w:styleId="423">
    <w:name w:val="清单表 3 - 着色 22"/>
    <w:basedOn w:val="88"/>
    <w:qFormat/>
    <w:uiPriority w:val="48"/>
    <w:tblPr>
      <w:tblBorders>
        <w:top w:val="single" w:color="24A7DB" w:themeColor="accent2" w:sz="4" w:space="0"/>
        <w:left w:val="single" w:color="24A7DB" w:themeColor="accent2" w:sz="4" w:space="0"/>
        <w:bottom w:val="single" w:color="24A7DB" w:themeColor="accent2" w:sz="4" w:space="0"/>
        <w:right w:val="single" w:color="24A7DB" w:themeColor="accent2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24A7DB" w:themeColor="accent2" w:sz="4" w:space="0"/>
          <w:right w:val="single" w:color="24A7DB" w:themeColor="accent2" w:sz="4" w:space="0"/>
        </w:tcBorders>
      </w:tcPr>
    </w:tblStylePr>
    <w:tblStylePr w:type="band1Horz">
      <w:tcPr>
        <w:tcBorders>
          <w:top w:val="single" w:color="24A7DB" w:themeColor="accent2" w:sz="4" w:space="0"/>
          <w:bottom w:val="single" w:color="24A7DB" w:themeColor="accent2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24A7DB" w:themeColor="accent2" w:sz="4" w:space="0"/>
          <w:left w:val="nil"/>
        </w:tcBorders>
      </w:tcPr>
    </w:tblStylePr>
    <w:tblStylePr w:type="swCell">
      <w:tcPr>
        <w:tcBorders>
          <w:top w:val="double" w:color="24A7DB" w:themeColor="accent2" w:sz="4" w:space="0"/>
          <w:right w:val="nil"/>
        </w:tcBorders>
      </w:tcPr>
    </w:tblStylePr>
  </w:style>
  <w:style w:type="table" w:customStyle="1" w:styleId="424">
    <w:name w:val="清单表 3 - 着色 32"/>
    <w:basedOn w:val="88"/>
    <w:qFormat/>
    <w:uiPriority w:val="48"/>
    <w:tblPr>
      <w:tblBorders>
        <w:top w:val="single" w:color="5140B5" w:themeColor="accent3" w:sz="4" w:space="0"/>
        <w:left w:val="single" w:color="5140B5" w:themeColor="accent3" w:sz="4" w:space="0"/>
        <w:bottom w:val="single" w:color="5140B5" w:themeColor="accent3" w:sz="4" w:space="0"/>
        <w:right w:val="single" w:color="5140B5" w:themeColor="accent3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5140B5" w:themeColor="accent3" w:sz="4" w:space="0"/>
          <w:right w:val="single" w:color="5140B5" w:themeColor="accent3" w:sz="4" w:space="0"/>
        </w:tcBorders>
      </w:tcPr>
    </w:tblStylePr>
    <w:tblStylePr w:type="band1Horz">
      <w:tcPr>
        <w:tcBorders>
          <w:top w:val="single" w:color="5140B5" w:themeColor="accent3" w:sz="4" w:space="0"/>
          <w:bottom w:val="single" w:color="5140B5" w:themeColor="accent3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5140B5" w:themeColor="accent3" w:sz="4" w:space="0"/>
          <w:left w:val="nil"/>
        </w:tcBorders>
      </w:tcPr>
    </w:tblStylePr>
    <w:tblStylePr w:type="swCell">
      <w:tcPr>
        <w:tcBorders>
          <w:top w:val="double" w:color="5140B5" w:themeColor="accent3" w:sz="4" w:space="0"/>
          <w:right w:val="nil"/>
        </w:tcBorders>
      </w:tcPr>
    </w:tblStylePr>
  </w:style>
  <w:style w:type="table" w:customStyle="1" w:styleId="425">
    <w:name w:val="清单表 3 - 着色 42"/>
    <w:basedOn w:val="88"/>
    <w:qFormat/>
    <w:uiPriority w:val="48"/>
    <w:tblPr>
      <w:tblBorders>
        <w:top w:val="single" w:color="7E66DB" w:themeColor="accent4" w:sz="4" w:space="0"/>
        <w:left w:val="single" w:color="7E66DB" w:themeColor="accent4" w:sz="4" w:space="0"/>
        <w:bottom w:val="single" w:color="7E66DB" w:themeColor="accent4" w:sz="4" w:space="0"/>
        <w:right w:val="single" w:color="7E66DB" w:themeColor="accent4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7E66DB" w:themeColor="accent4" w:sz="4" w:space="0"/>
          <w:right w:val="single" w:color="7E66DB" w:themeColor="accent4" w:sz="4" w:space="0"/>
        </w:tcBorders>
      </w:tcPr>
    </w:tblStylePr>
    <w:tblStylePr w:type="band1Horz">
      <w:tcPr>
        <w:tcBorders>
          <w:top w:val="single" w:color="7E66DB" w:themeColor="accent4" w:sz="4" w:space="0"/>
          <w:bottom w:val="single" w:color="7E66DB" w:themeColor="accent4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7E66DB" w:themeColor="accent4" w:sz="4" w:space="0"/>
          <w:left w:val="nil"/>
        </w:tcBorders>
      </w:tcPr>
    </w:tblStylePr>
    <w:tblStylePr w:type="swCell">
      <w:tcPr>
        <w:tcBorders>
          <w:top w:val="double" w:color="7E66DB" w:themeColor="accent4" w:sz="4" w:space="0"/>
          <w:right w:val="nil"/>
        </w:tcBorders>
      </w:tcPr>
    </w:tblStylePr>
  </w:style>
  <w:style w:type="table" w:customStyle="1" w:styleId="426">
    <w:name w:val="清单表 3 - 着色 52"/>
    <w:basedOn w:val="88"/>
    <w:qFormat/>
    <w:uiPriority w:val="48"/>
    <w:tblPr>
      <w:tblBorders>
        <w:top w:val="single" w:color="BC1555" w:themeColor="accent5" w:sz="4" w:space="0"/>
        <w:left w:val="single" w:color="BC1555" w:themeColor="accent5" w:sz="4" w:space="0"/>
        <w:bottom w:val="single" w:color="BC1555" w:themeColor="accent5" w:sz="4" w:space="0"/>
        <w:right w:val="single" w:color="BC1555" w:themeColor="accent5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BC1555" w:themeColor="accent5" w:sz="4" w:space="0"/>
          <w:right w:val="single" w:color="BC1555" w:themeColor="accent5" w:sz="4" w:space="0"/>
        </w:tcBorders>
      </w:tcPr>
    </w:tblStylePr>
    <w:tblStylePr w:type="band1Horz">
      <w:tcPr>
        <w:tcBorders>
          <w:top w:val="single" w:color="BC1555" w:themeColor="accent5" w:sz="4" w:space="0"/>
          <w:bottom w:val="single" w:color="BC1555" w:themeColor="accent5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BC1555" w:themeColor="accent5" w:sz="4" w:space="0"/>
          <w:left w:val="nil"/>
        </w:tcBorders>
      </w:tcPr>
    </w:tblStylePr>
    <w:tblStylePr w:type="swCell">
      <w:tcPr>
        <w:tcBorders>
          <w:top w:val="double" w:color="BC1555" w:themeColor="accent5" w:sz="4" w:space="0"/>
          <w:right w:val="nil"/>
        </w:tcBorders>
      </w:tcPr>
    </w:tblStylePr>
  </w:style>
  <w:style w:type="table" w:customStyle="1" w:styleId="427">
    <w:name w:val="清单表 3 - 着色 62"/>
    <w:basedOn w:val="88"/>
    <w:qFormat/>
    <w:uiPriority w:val="48"/>
    <w:tblPr>
      <w:tblBorders>
        <w:top w:val="single" w:color="E45D97" w:themeColor="accent6" w:sz="4" w:space="0"/>
        <w:left w:val="single" w:color="E45D97" w:themeColor="accent6" w:sz="4" w:space="0"/>
        <w:bottom w:val="single" w:color="E45D97" w:themeColor="accent6" w:sz="4" w:space="0"/>
        <w:right w:val="single" w:color="E45D97" w:themeColor="accent6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E45D97" w:themeColor="accent6" w:sz="4" w:space="0"/>
          <w:right w:val="single" w:color="E45D97" w:themeColor="accent6" w:sz="4" w:space="0"/>
        </w:tcBorders>
      </w:tcPr>
    </w:tblStylePr>
    <w:tblStylePr w:type="band1Horz">
      <w:tcPr>
        <w:tcBorders>
          <w:top w:val="single" w:color="E45D97" w:themeColor="accent6" w:sz="4" w:space="0"/>
          <w:bottom w:val="single" w:color="E45D97" w:themeColor="accent6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E45D97" w:themeColor="accent6" w:sz="4" w:space="0"/>
          <w:left w:val="nil"/>
        </w:tcBorders>
      </w:tcPr>
    </w:tblStylePr>
    <w:tblStylePr w:type="swCell">
      <w:tcPr>
        <w:tcBorders>
          <w:top w:val="double" w:color="E45D97" w:themeColor="accent6" w:sz="4" w:space="0"/>
          <w:right w:val="nil"/>
        </w:tcBorders>
      </w:tcPr>
    </w:tblStylePr>
  </w:style>
  <w:style w:type="table" w:customStyle="1" w:styleId="428">
    <w:name w:val="清单表 42"/>
    <w:basedOn w:val="88"/>
    <w:qFormat/>
    <w:uiPriority w:val="49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429">
    <w:name w:val="清单表 4 - 着色 12"/>
    <w:basedOn w:val="88"/>
    <w:qFormat/>
    <w:uiPriority w:val="49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264CE" w:themeColor="accent1" w:sz="4" w:space="0"/>
          <w:left w:val="single" w:color="2264CE" w:themeColor="accent1" w:sz="4" w:space="0"/>
          <w:bottom w:val="single" w:color="2264CE" w:themeColor="accent1" w:sz="4" w:space="0"/>
          <w:right w:val="single" w:color="2264CE" w:themeColor="accent1" w:sz="4" w:space="0"/>
          <w:insideH w:val="nil"/>
        </w:tcBorders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430">
    <w:name w:val="清单表 4 - 着色 22"/>
    <w:basedOn w:val="88"/>
    <w:qFormat/>
    <w:uiPriority w:val="49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4A7DB" w:themeColor="accent2" w:sz="4" w:space="0"/>
          <w:left w:val="single" w:color="24A7DB" w:themeColor="accent2" w:sz="4" w:space="0"/>
          <w:bottom w:val="single" w:color="24A7DB" w:themeColor="accent2" w:sz="4" w:space="0"/>
          <w:right w:val="single" w:color="24A7DB" w:themeColor="accent2" w:sz="4" w:space="0"/>
          <w:insideH w:val="nil"/>
        </w:tcBorders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431">
    <w:name w:val="清单表 4 - 着色 32"/>
    <w:basedOn w:val="88"/>
    <w:qFormat/>
    <w:uiPriority w:val="49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5140B5" w:themeColor="accent3" w:sz="4" w:space="0"/>
          <w:left w:val="single" w:color="5140B5" w:themeColor="accent3" w:sz="4" w:space="0"/>
          <w:bottom w:val="single" w:color="5140B5" w:themeColor="accent3" w:sz="4" w:space="0"/>
          <w:right w:val="single" w:color="5140B5" w:themeColor="accent3" w:sz="4" w:space="0"/>
          <w:insideH w:val="nil"/>
        </w:tcBorders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432">
    <w:name w:val="清单表 4 - 着色 42"/>
    <w:basedOn w:val="88"/>
    <w:qFormat/>
    <w:uiPriority w:val="49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7E66DB" w:themeColor="accent4" w:sz="4" w:space="0"/>
          <w:left w:val="single" w:color="7E66DB" w:themeColor="accent4" w:sz="4" w:space="0"/>
          <w:bottom w:val="single" w:color="7E66DB" w:themeColor="accent4" w:sz="4" w:space="0"/>
          <w:right w:val="single" w:color="7E66DB" w:themeColor="accent4" w:sz="4" w:space="0"/>
          <w:insideH w:val="nil"/>
        </w:tcBorders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433">
    <w:name w:val="清单表 4 - 着色 52"/>
    <w:basedOn w:val="88"/>
    <w:qFormat/>
    <w:uiPriority w:val="49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BC1555" w:themeColor="accent5" w:sz="4" w:space="0"/>
          <w:left w:val="single" w:color="BC1555" w:themeColor="accent5" w:sz="4" w:space="0"/>
          <w:bottom w:val="single" w:color="BC1555" w:themeColor="accent5" w:sz="4" w:space="0"/>
          <w:right w:val="single" w:color="BC1555" w:themeColor="accent5" w:sz="4" w:space="0"/>
          <w:insideH w:val="nil"/>
        </w:tcBorders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434">
    <w:name w:val="清单表 4 - 着色 62"/>
    <w:basedOn w:val="88"/>
    <w:qFormat/>
    <w:uiPriority w:val="49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E45D97" w:themeColor="accent6" w:sz="4" w:space="0"/>
          <w:left w:val="single" w:color="E45D97" w:themeColor="accent6" w:sz="4" w:space="0"/>
          <w:bottom w:val="single" w:color="E45D97" w:themeColor="accent6" w:sz="4" w:space="0"/>
          <w:right w:val="single" w:color="E45D97" w:themeColor="accent6" w:sz="4" w:space="0"/>
          <w:insideH w:val="nil"/>
        </w:tcBorders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435">
    <w:name w:val="清单表 5 深色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000000" w:themeColor="text1" w:sz="24" w:space="0"/>
        <w:left w:val="single" w:color="000000" w:themeColor="text1" w:sz="24" w:space="0"/>
        <w:bottom w:val="single" w:color="000000" w:themeColor="text1" w:sz="24" w:space="0"/>
        <w:right w:val="single" w:color="000000" w:themeColor="text1" w:sz="24" w:space="0"/>
      </w:tblBorders>
    </w:tblPr>
    <w:tcPr>
      <w:shd w:val="clear" w:color="auto" w:fill="000000" w:themeFill="text1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436">
    <w:name w:val="清单表 5 深色 - 着色 1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2264CE" w:themeColor="accent1" w:sz="24" w:space="0"/>
        <w:left w:val="single" w:color="2264CE" w:themeColor="accent1" w:sz="24" w:space="0"/>
        <w:bottom w:val="single" w:color="2264CE" w:themeColor="accent1" w:sz="24" w:space="0"/>
        <w:right w:val="single" w:color="2264CE" w:themeColor="accent1" w:sz="24" w:space="0"/>
      </w:tblBorders>
    </w:tblPr>
    <w:tcPr>
      <w:shd w:val="clear" w:color="auto" w:fill="2264CE" w:themeFill="accent1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437">
    <w:name w:val="清单表 5 深色 - 着色 2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24A7DB" w:themeColor="accent2" w:sz="24" w:space="0"/>
        <w:left w:val="single" w:color="24A7DB" w:themeColor="accent2" w:sz="24" w:space="0"/>
        <w:bottom w:val="single" w:color="24A7DB" w:themeColor="accent2" w:sz="24" w:space="0"/>
        <w:right w:val="single" w:color="24A7DB" w:themeColor="accent2" w:sz="24" w:space="0"/>
      </w:tblBorders>
    </w:tblPr>
    <w:tcPr>
      <w:shd w:val="clear" w:color="auto" w:fill="24A7DB" w:themeFill="accent2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438">
    <w:name w:val="清单表 5 深色 - 着色 3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5140B5" w:themeColor="accent3" w:sz="24" w:space="0"/>
        <w:left w:val="single" w:color="5140B5" w:themeColor="accent3" w:sz="24" w:space="0"/>
        <w:bottom w:val="single" w:color="5140B5" w:themeColor="accent3" w:sz="24" w:space="0"/>
        <w:right w:val="single" w:color="5140B5" w:themeColor="accent3" w:sz="24" w:space="0"/>
      </w:tblBorders>
    </w:tblPr>
    <w:tcPr>
      <w:shd w:val="clear" w:color="auto" w:fill="5140B5" w:themeFill="accent3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439">
    <w:name w:val="清单表 5 深色 - 着色 4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7E66DB" w:themeColor="accent4" w:sz="24" w:space="0"/>
        <w:left w:val="single" w:color="7E66DB" w:themeColor="accent4" w:sz="24" w:space="0"/>
        <w:bottom w:val="single" w:color="7E66DB" w:themeColor="accent4" w:sz="24" w:space="0"/>
        <w:right w:val="single" w:color="7E66DB" w:themeColor="accent4" w:sz="24" w:space="0"/>
      </w:tblBorders>
    </w:tblPr>
    <w:tcPr>
      <w:shd w:val="clear" w:color="auto" w:fill="7E66DB" w:themeFill="accent4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440">
    <w:name w:val="清单表 5 深色 - 着色 5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BC1555" w:themeColor="accent5" w:sz="24" w:space="0"/>
        <w:left w:val="single" w:color="BC1555" w:themeColor="accent5" w:sz="24" w:space="0"/>
        <w:bottom w:val="single" w:color="BC1555" w:themeColor="accent5" w:sz="24" w:space="0"/>
        <w:right w:val="single" w:color="BC1555" w:themeColor="accent5" w:sz="24" w:space="0"/>
      </w:tblBorders>
    </w:tblPr>
    <w:tcPr>
      <w:shd w:val="clear" w:color="auto" w:fill="BC1555" w:themeFill="accent5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441">
    <w:name w:val="清单表 5 深色 - 着色 6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E45D97" w:themeColor="accent6" w:sz="24" w:space="0"/>
        <w:left w:val="single" w:color="E45D97" w:themeColor="accent6" w:sz="24" w:space="0"/>
        <w:bottom w:val="single" w:color="E45D97" w:themeColor="accent6" w:sz="24" w:space="0"/>
        <w:right w:val="single" w:color="E45D97" w:themeColor="accent6" w:sz="24" w:space="0"/>
      </w:tblBorders>
    </w:tblPr>
    <w:tcPr>
      <w:shd w:val="clear" w:color="auto" w:fill="E45D97" w:themeFill="accent6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442">
    <w:name w:val="清单表 6 彩色2"/>
    <w:basedOn w:val="88"/>
    <w:qFormat/>
    <w:uiPriority w:val="5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4" w:space="0"/>
        <w:bottom w:val="single" w:color="000000" w:themeColor="text1" w:sz="4" w:space="0"/>
      </w:tblBorders>
    </w:tblPr>
    <w:tblStylePr w:type="firstRow">
      <w:rPr>
        <w:b/>
        <w:bCs/>
      </w:rPr>
      <w:tcPr>
        <w:tcBorders>
          <w:bottom w:val="single" w:color="000000" w:themeColor="text1" w:sz="4" w:space="0"/>
        </w:tcBorders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443">
    <w:name w:val="清单表 6 彩色 - 着色 12"/>
    <w:basedOn w:val="88"/>
    <w:qFormat/>
    <w:uiPriority w:val="51"/>
    <w:rPr>
      <w:color w:val="1A4B9B" w:themeColor="accent1" w:themeShade="BF"/>
    </w:rPr>
    <w:tblPr>
      <w:tblBorders>
        <w:top w:val="single" w:color="2264CE" w:themeColor="accent1" w:sz="4" w:space="0"/>
        <w:bottom w:val="single" w:color="2264CE" w:themeColor="accent1" w:sz="4" w:space="0"/>
      </w:tblBorders>
    </w:tblPr>
    <w:tblStylePr w:type="firstRow">
      <w:rPr>
        <w:b/>
        <w:bCs/>
      </w:rPr>
      <w:tcPr>
        <w:tcBorders>
          <w:bottom w:val="single" w:color="2264CE" w:themeColor="accent1" w:sz="4" w:space="0"/>
        </w:tcBorders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444">
    <w:name w:val="清单表 6 彩色 - 着色 22"/>
    <w:basedOn w:val="88"/>
    <w:qFormat/>
    <w:uiPriority w:val="51"/>
    <w:rPr>
      <w:color w:val="1B7DA4" w:themeColor="accent2" w:themeShade="BF"/>
    </w:rPr>
    <w:tblPr>
      <w:tblBorders>
        <w:top w:val="single" w:color="24A7DB" w:themeColor="accent2" w:sz="4" w:space="0"/>
        <w:bottom w:val="single" w:color="24A7DB" w:themeColor="accent2" w:sz="4" w:space="0"/>
      </w:tblBorders>
    </w:tblPr>
    <w:tblStylePr w:type="firstRow">
      <w:rPr>
        <w:b/>
        <w:bCs/>
      </w:rPr>
      <w:tcPr>
        <w:tcBorders>
          <w:bottom w:val="single" w:color="24A7DB" w:themeColor="accent2" w:sz="4" w:space="0"/>
        </w:tcBorders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445">
    <w:name w:val="清单表 6 彩色 - 着色 32"/>
    <w:basedOn w:val="88"/>
    <w:qFormat/>
    <w:uiPriority w:val="51"/>
    <w:rPr>
      <w:color w:val="3D3088" w:themeColor="accent3" w:themeShade="BF"/>
    </w:rPr>
    <w:tblPr>
      <w:tblBorders>
        <w:top w:val="single" w:color="5140B5" w:themeColor="accent3" w:sz="4" w:space="0"/>
        <w:bottom w:val="single" w:color="5140B5" w:themeColor="accent3" w:sz="4" w:space="0"/>
      </w:tblBorders>
    </w:tblPr>
    <w:tblStylePr w:type="firstRow">
      <w:rPr>
        <w:b/>
        <w:bCs/>
      </w:rPr>
      <w:tcPr>
        <w:tcBorders>
          <w:bottom w:val="single" w:color="5140B5" w:themeColor="accent3" w:sz="4" w:space="0"/>
        </w:tcBorders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446">
    <w:name w:val="清单表 6 彩色 - 着色 42"/>
    <w:basedOn w:val="88"/>
    <w:qFormat/>
    <w:uiPriority w:val="51"/>
    <w:rPr>
      <w:color w:val="4C2EC3" w:themeColor="accent4" w:themeShade="BF"/>
    </w:rPr>
    <w:tblPr>
      <w:tblBorders>
        <w:top w:val="single" w:color="7E66DB" w:themeColor="accent4" w:sz="4" w:space="0"/>
        <w:bottom w:val="single" w:color="7E66DB" w:themeColor="accent4" w:sz="4" w:space="0"/>
      </w:tblBorders>
    </w:tblPr>
    <w:tblStylePr w:type="firstRow">
      <w:rPr>
        <w:b/>
        <w:bCs/>
      </w:rPr>
      <w:tcPr>
        <w:tcBorders>
          <w:bottom w:val="single" w:color="7E66DB" w:themeColor="accent4" w:sz="4" w:space="0"/>
        </w:tcBorders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447">
    <w:name w:val="清单表 6 彩色 - 着色 52"/>
    <w:basedOn w:val="88"/>
    <w:qFormat/>
    <w:uiPriority w:val="51"/>
    <w:rPr>
      <w:color w:val="8D1040" w:themeColor="accent5" w:themeShade="BF"/>
    </w:rPr>
    <w:tblPr>
      <w:tblBorders>
        <w:top w:val="single" w:color="BC1555" w:themeColor="accent5" w:sz="4" w:space="0"/>
        <w:bottom w:val="single" w:color="BC1555" w:themeColor="accent5" w:sz="4" w:space="0"/>
      </w:tblBorders>
    </w:tblPr>
    <w:tblStylePr w:type="firstRow">
      <w:rPr>
        <w:b/>
        <w:bCs/>
      </w:rPr>
      <w:tcPr>
        <w:tcBorders>
          <w:bottom w:val="single" w:color="BC1555" w:themeColor="accent5" w:sz="4" w:space="0"/>
        </w:tcBorders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448">
    <w:name w:val="清单表 6 彩色 - 着色 62"/>
    <w:basedOn w:val="88"/>
    <w:qFormat/>
    <w:uiPriority w:val="51"/>
    <w:rPr>
      <w:color w:val="CE226C" w:themeColor="accent6" w:themeShade="BF"/>
    </w:rPr>
    <w:tblPr>
      <w:tblBorders>
        <w:top w:val="single" w:color="E45D97" w:themeColor="accent6" w:sz="4" w:space="0"/>
        <w:bottom w:val="single" w:color="E45D97" w:themeColor="accent6" w:sz="4" w:space="0"/>
      </w:tblBorders>
    </w:tblPr>
    <w:tblStylePr w:type="firstRow">
      <w:rPr>
        <w:b/>
        <w:bCs/>
      </w:rPr>
      <w:tcPr>
        <w:tcBorders>
          <w:bottom w:val="single" w:color="E45D97" w:themeColor="accent6" w:sz="4" w:space="0"/>
        </w:tcBorders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449">
    <w:name w:val="清单表 7 彩色2"/>
    <w:basedOn w:val="88"/>
    <w:qFormat/>
    <w:uiPriority w:val="52"/>
    <w:rPr>
      <w:color w:val="000000" w:themeColor="text1"/>
      <w14:textFill>
        <w14:solidFill>
          <w14:schemeClr w14:val="tx1"/>
        </w14:solidFill>
      </w14:textFill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000000" w:themeColor="tex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000000" w:themeColor="tex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000000" w:themeColor="tex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000000" w:themeColor="text1" w:sz="4" w:space="0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50">
    <w:name w:val="清单表 7 彩色 - 着色 12"/>
    <w:basedOn w:val="88"/>
    <w:qFormat/>
    <w:uiPriority w:val="52"/>
    <w:rPr>
      <w:color w:val="1A4B9B" w:themeColor="accent1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2264CE" w:themeColor="accen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2264CE" w:themeColor="accen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2264CE" w:themeColor="accen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2264CE" w:themeColor="accent1" w:sz="4" w:space="0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51">
    <w:name w:val="清单表 7 彩色 - 着色 22"/>
    <w:basedOn w:val="88"/>
    <w:qFormat/>
    <w:uiPriority w:val="52"/>
    <w:rPr>
      <w:color w:val="1B7DA4" w:themeColor="accent2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24A7DB" w:themeColor="accent2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24A7DB" w:themeColor="accent2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24A7DB" w:themeColor="accent2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24A7DB" w:themeColor="accent2" w:sz="4" w:space="0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52">
    <w:name w:val="清单表 7 彩色 - 着色 32"/>
    <w:basedOn w:val="88"/>
    <w:qFormat/>
    <w:uiPriority w:val="52"/>
    <w:rPr>
      <w:color w:val="3D3088" w:themeColor="accent3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5140B5" w:themeColor="accent3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5140B5" w:themeColor="accent3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5140B5" w:themeColor="accent3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5140B5" w:themeColor="accent3" w:sz="4" w:space="0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53">
    <w:name w:val="清单表 7 彩色 - 着色 42"/>
    <w:basedOn w:val="88"/>
    <w:qFormat/>
    <w:uiPriority w:val="52"/>
    <w:rPr>
      <w:color w:val="4C2EC3" w:themeColor="accent4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7E66DB" w:themeColor="accent4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7E66DB" w:themeColor="accent4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7E66DB" w:themeColor="accent4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7E66DB" w:themeColor="accent4" w:sz="4" w:space="0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54">
    <w:name w:val="清单表 7 彩色 - 着色 52"/>
    <w:basedOn w:val="88"/>
    <w:qFormat/>
    <w:uiPriority w:val="52"/>
    <w:rPr>
      <w:color w:val="8D1040" w:themeColor="accent5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BC1555" w:themeColor="accent5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BC1555" w:themeColor="accent5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BC1555" w:themeColor="accent5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BC1555" w:themeColor="accent5" w:sz="4" w:space="0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55">
    <w:name w:val="清单表 7 彩色 - 着色 62"/>
    <w:basedOn w:val="88"/>
    <w:qFormat/>
    <w:uiPriority w:val="52"/>
    <w:rPr>
      <w:color w:val="CE226C" w:themeColor="accent6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E45D97" w:themeColor="accent6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E45D97" w:themeColor="accent6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E45D97" w:themeColor="accent6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E45D97" w:themeColor="accent6" w:sz="4" w:space="0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456">
    <w:name w:val="网格表 1 浅色2"/>
    <w:basedOn w:val="88"/>
    <w:qFormat/>
    <w:uiPriority w:val="46"/>
    <w:tblPr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57">
    <w:name w:val="网格表 1 浅色 - 着色 12"/>
    <w:basedOn w:val="88"/>
    <w:qFormat/>
    <w:uiPriority w:val="46"/>
    <w:tblPr>
      <w:tblBorders>
        <w:top w:val="single" w:color="A2BFEF" w:themeColor="accent1" w:themeTint="66" w:sz="4" w:space="0"/>
        <w:left w:val="single" w:color="A2BFEF" w:themeColor="accent1" w:themeTint="66" w:sz="4" w:space="0"/>
        <w:bottom w:val="single" w:color="A2BFEF" w:themeColor="accent1" w:themeTint="66" w:sz="4" w:space="0"/>
        <w:right w:val="single" w:color="A2BFEF" w:themeColor="accent1" w:themeTint="66" w:sz="4" w:space="0"/>
        <w:insideH w:val="single" w:color="A2BFEF" w:themeColor="accent1" w:themeTint="66" w:sz="4" w:space="0"/>
        <w:insideV w:val="single" w:color="A2BFEF" w:themeColor="accent1" w:themeTint="66" w:sz="4" w:space="0"/>
      </w:tblBorders>
    </w:tblPr>
    <w:tblStylePr w:type="firstRow">
      <w:rPr>
        <w:b/>
        <w:bCs/>
      </w:rPr>
      <w:tcPr>
        <w:tcBorders>
          <w:bottom w:val="single" w:color="73A0E8" w:themeColor="accent1" w:themeTint="99" w:sz="12" w:space="0"/>
        </w:tcBorders>
      </w:tcPr>
    </w:tblStylePr>
    <w:tblStylePr w:type="lastRow">
      <w:rPr>
        <w:b/>
        <w:bCs/>
      </w:rPr>
      <w:tcPr>
        <w:tcBorders>
          <w:top w:val="double" w:color="73A0E8" w:themeColor="accen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58">
    <w:name w:val="网格表 1 浅色 - 着色 22"/>
    <w:basedOn w:val="88"/>
    <w:qFormat/>
    <w:uiPriority w:val="46"/>
    <w:tblPr>
      <w:tblBorders>
        <w:top w:val="single" w:color="A7DBF0" w:themeColor="accent2" w:themeTint="66" w:sz="4" w:space="0"/>
        <w:left w:val="single" w:color="A7DBF0" w:themeColor="accent2" w:themeTint="66" w:sz="4" w:space="0"/>
        <w:bottom w:val="single" w:color="A7DBF0" w:themeColor="accent2" w:themeTint="66" w:sz="4" w:space="0"/>
        <w:right w:val="single" w:color="A7DBF0" w:themeColor="accent2" w:themeTint="66" w:sz="4" w:space="0"/>
        <w:insideH w:val="single" w:color="A7DBF0" w:themeColor="accent2" w:themeTint="66" w:sz="4" w:space="0"/>
        <w:insideV w:val="single" w:color="A7DBF0" w:themeColor="accent2" w:themeTint="66" w:sz="4" w:space="0"/>
      </w:tblBorders>
    </w:tblPr>
    <w:tblStylePr w:type="firstRow">
      <w:rPr>
        <w:b/>
        <w:bCs/>
      </w:rPr>
      <w:tcPr>
        <w:tcBorders>
          <w:bottom w:val="single" w:color="7BCAE9" w:themeColor="accent2" w:themeTint="99" w:sz="12" w:space="0"/>
        </w:tcBorders>
      </w:tcPr>
    </w:tblStylePr>
    <w:tblStylePr w:type="lastRow">
      <w:rPr>
        <w:b/>
        <w:bCs/>
      </w:rPr>
      <w:tcPr>
        <w:tcBorders>
          <w:top w:val="double" w:color="7BCAE9" w:themeColor="accent2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59">
    <w:name w:val="网格表 1 浅色 - 着色 32"/>
    <w:basedOn w:val="88"/>
    <w:qFormat/>
    <w:uiPriority w:val="46"/>
    <w:tblPr>
      <w:tblBorders>
        <w:top w:val="single" w:color="B8B0E3" w:themeColor="accent3" w:themeTint="66" w:sz="4" w:space="0"/>
        <w:left w:val="single" w:color="B8B0E3" w:themeColor="accent3" w:themeTint="66" w:sz="4" w:space="0"/>
        <w:bottom w:val="single" w:color="B8B0E3" w:themeColor="accent3" w:themeTint="66" w:sz="4" w:space="0"/>
        <w:right w:val="single" w:color="B8B0E3" w:themeColor="accent3" w:themeTint="66" w:sz="4" w:space="0"/>
        <w:insideH w:val="single" w:color="B8B0E3" w:themeColor="accent3" w:themeTint="66" w:sz="4" w:space="0"/>
        <w:insideV w:val="single" w:color="B8B0E3" w:themeColor="accent3" w:themeTint="66" w:sz="4" w:space="0"/>
      </w:tblBorders>
    </w:tblPr>
    <w:tblStylePr w:type="firstRow">
      <w:rPr>
        <w:b/>
        <w:bCs/>
      </w:rPr>
      <w:tcPr>
        <w:tcBorders>
          <w:bottom w:val="single" w:color="9489D5" w:themeColor="accent3" w:themeTint="99" w:sz="12" w:space="0"/>
        </w:tcBorders>
      </w:tcPr>
    </w:tblStylePr>
    <w:tblStylePr w:type="lastRow">
      <w:rPr>
        <w:b/>
        <w:bCs/>
      </w:rPr>
      <w:tcPr>
        <w:tcBorders>
          <w:top w:val="double" w:color="9489D5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60">
    <w:name w:val="网格表 1 浅色 - 着色 42"/>
    <w:basedOn w:val="88"/>
    <w:qFormat/>
    <w:uiPriority w:val="46"/>
    <w:tblPr>
      <w:tblBorders>
        <w:top w:val="single" w:color="CBC1F0" w:themeColor="accent4" w:themeTint="66" w:sz="4" w:space="0"/>
        <w:left w:val="single" w:color="CBC1F0" w:themeColor="accent4" w:themeTint="66" w:sz="4" w:space="0"/>
        <w:bottom w:val="single" w:color="CBC1F0" w:themeColor="accent4" w:themeTint="66" w:sz="4" w:space="0"/>
        <w:right w:val="single" w:color="CBC1F0" w:themeColor="accent4" w:themeTint="66" w:sz="4" w:space="0"/>
        <w:insideH w:val="single" w:color="CBC1F0" w:themeColor="accent4" w:themeTint="66" w:sz="4" w:space="0"/>
        <w:insideV w:val="single" w:color="CBC1F0" w:themeColor="accent4" w:themeTint="66" w:sz="4" w:space="0"/>
      </w:tblBorders>
    </w:tblPr>
    <w:tblStylePr w:type="firstRow">
      <w:rPr>
        <w:b/>
        <w:bCs/>
      </w:rPr>
      <w:tcPr>
        <w:tcBorders>
          <w:bottom w:val="single" w:color="B1A3E9" w:themeColor="accent4" w:themeTint="99" w:sz="12" w:space="0"/>
        </w:tcBorders>
      </w:tcPr>
    </w:tblStylePr>
    <w:tblStylePr w:type="lastRow">
      <w:rPr>
        <w:b/>
        <w:bCs/>
      </w:rPr>
      <w:tcPr>
        <w:tcBorders>
          <w:top w:val="double" w:color="B1A3E9" w:themeColor="accent4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61">
    <w:name w:val="网格表 1 浅色 - 着色 52"/>
    <w:basedOn w:val="88"/>
    <w:qFormat/>
    <w:uiPriority w:val="46"/>
    <w:tblPr>
      <w:tblBorders>
        <w:top w:val="single" w:color="F292B7" w:themeColor="accent5" w:themeTint="66" w:sz="4" w:space="0"/>
        <w:left w:val="single" w:color="F292B7" w:themeColor="accent5" w:themeTint="66" w:sz="4" w:space="0"/>
        <w:bottom w:val="single" w:color="F292B7" w:themeColor="accent5" w:themeTint="66" w:sz="4" w:space="0"/>
        <w:right w:val="single" w:color="F292B7" w:themeColor="accent5" w:themeTint="66" w:sz="4" w:space="0"/>
        <w:insideH w:val="single" w:color="F292B7" w:themeColor="accent5" w:themeTint="66" w:sz="4" w:space="0"/>
        <w:insideV w:val="single" w:color="F292B7" w:themeColor="accent5" w:themeTint="66" w:sz="4" w:space="0"/>
      </w:tblBorders>
    </w:tblPr>
    <w:tblStylePr w:type="firstRow">
      <w:rPr>
        <w:b/>
        <w:bCs/>
      </w:rPr>
      <w:tcPr>
        <w:tcBorders>
          <w:bottom w:val="single" w:color="EC5C93" w:themeColor="accent5" w:themeTint="99" w:sz="12" w:space="0"/>
        </w:tcBorders>
      </w:tcPr>
    </w:tblStylePr>
    <w:tblStylePr w:type="lastRow">
      <w:rPr>
        <w:b/>
        <w:bCs/>
      </w:rPr>
      <w:tcPr>
        <w:tcBorders>
          <w:top w:val="double" w:color="EC5C93" w:themeColor="accent5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62">
    <w:name w:val="网格表 1 浅色 - 着色 62"/>
    <w:basedOn w:val="88"/>
    <w:qFormat/>
    <w:uiPriority w:val="46"/>
    <w:tblPr>
      <w:tblBorders>
        <w:top w:val="single" w:color="F4BED5" w:themeColor="accent6" w:themeTint="66" w:sz="4" w:space="0"/>
        <w:left w:val="single" w:color="F4BED5" w:themeColor="accent6" w:themeTint="66" w:sz="4" w:space="0"/>
        <w:bottom w:val="single" w:color="F4BED5" w:themeColor="accent6" w:themeTint="66" w:sz="4" w:space="0"/>
        <w:right w:val="single" w:color="F4BED5" w:themeColor="accent6" w:themeTint="66" w:sz="4" w:space="0"/>
        <w:insideH w:val="single" w:color="F4BED5" w:themeColor="accent6" w:themeTint="66" w:sz="4" w:space="0"/>
        <w:insideV w:val="single" w:color="F4BED5" w:themeColor="accent6" w:themeTint="66" w:sz="4" w:space="0"/>
      </w:tblBorders>
    </w:tblPr>
    <w:tblStylePr w:type="firstRow">
      <w:rPr>
        <w:b/>
        <w:bCs/>
      </w:rPr>
      <w:tcPr>
        <w:tcBorders>
          <w:bottom w:val="single" w:color="EE9DC0" w:themeColor="accent6" w:themeTint="99" w:sz="12" w:space="0"/>
        </w:tcBorders>
      </w:tcPr>
    </w:tblStylePr>
    <w:tblStylePr w:type="lastRow">
      <w:rPr>
        <w:b/>
        <w:bCs/>
      </w:rPr>
      <w:tcPr>
        <w:tcBorders>
          <w:top w:val="double" w:color="EE9DC0" w:themeColor="accent6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463">
    <w:name w:val="网格表 22"/>
    <w:basedOn w:val="88"/>
    <w:qFormat/>
    <w:uiPriority w:val="47"/>
    <w:tblPr>
      <w:tblBorders>
        <w:top w:val="single" w:color="666666" w:themeColor="text1" w:themeTint="99" w:sz="2" w:space="0"/>
        <w:bottom w:val="single" w:color="666666" w:themeColor="text1" w:themeTint="99" w:sz="2" w:space="0"/>
        <w:insideH w:val="single" w:color="666666" w:themeColor="text1" w:themeTint="99" w:sz="2" w:space="0"/>
        <w:insideV w:val="single" w:color="666666" w:themeColor="text1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666666" w:themeColor="tex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464">
    <w:name w:val="网格表 2 - 着色 12"/>
    <w:basedOn w:val="88"/>
    <w:qFormat/>
    <w:uiPriority w:val="47"/>
    <w:tblPr>
      <w:tblBorders>
        <w:top w:val="single" w:color="73A0E8" w:themeColor="accent1" w:themeTint="99" w:sz="2" w:space="0"/>
        <w:bottom w:val="single" w:color="73A0E8" w:themeColor="accent1" w:themeTint="99" w:sz="2" w:space="0"/>
        <w:insideH w:val="single" w:color="73A0E8" w:themeColor="accent1" w:themeTint="99" w:sz="2" w:space="0"/>
        <w:insideV w:val="single" w:color="73A0E8" w:themeColor="accent1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73A0E8" w:themeColor="accen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73A0E8" w:themeColor="accen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465">
    <w:name w:val="网格表 2 - 着色 22"/>
    <w:basedOn w:val="88"/>
    <w:qFormat/>
    <w:uiPriority w:val="47"/>
    <w:tblPr>
      <w:tblBorders>
        <w:top w:val="single" w:color="7BCAE9" w:themeColor="accent2" w:themeTint="99" w:sz="2" w:space="0"/>
        <w:bottom w:val="single" w:color="7BCAE9" w:themeColor="accent2" w:themeTint="99" w:sz="2" w:space="0"/>
        <w:insideH w:val="single" w:color="7BCAE9" w:themeColor="accent2" w:themeTint="99" w:sz="2" w:space="0"/>
        <w:insideV w:val="single" w:color="7BCAE9" w:themeColor="accent2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7BCAE9" w:themeColor="accent2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7BCAE9" w:themeColor="accent2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466">
    <w:name w:val="网格表 2 - 着色 32"/>
    <w:basedOn w:val="88"/>
    <w:qFormat/>
    <w:uiPriority w:val="47"/>
    <w:tblPr>
      <w:tblBorders>
        <w:top w:val="single" w:color="9489D5" w:themeColor="accent3" w:themeTint="99" w:sz="2" w:space="0"/>
        <w:bottom w:val="single" w:color="9489D5" w:themeColor="accent3" w:themeTint="99" w:sz="2" w:space="0"/>
        <w:insideH w:val="single" w:color="9489D5" w:themeColor="accent3" w:themeTint="99" w:sz="2" w:space="0"/>
        <w:insideV w:val="single" w:color="9489D5" w:themeColor="accent3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9489D5" w:themeColor="accent3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9489D5" w:themeColor="accent3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467">
    <w:name w:val="网格表 2 - 着色 42"/>
    <w:basedOn w:val="88"/>
    <w:qFormat/>
    <w:uiPriority w:val="47"/>
    <w:tblPr>
      <w:tblBorders>
        <w:top w:val="single" w:color="B1A3E9" w:themeColor="accent4" w:themeTint="99" w:sz="2" w:space="0"/>
        <w:bottom w:val="single" w:color="B1A3E9" w:themeColor="accent4" w:themeTint="99" w:sz="2" w:space="0"/>
        <w:insideH w:val="single" w:color="B1A3E9" w:themeColor="accent4" w:themeTint="99" w:sz="2" w:space="0"/>
        <w:insideV w:val="single" w:color="B1A3E9" w:themeColor="accent4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B1A3E9" w:themeColor="accent4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B1A3E9" w:themeColor="accent4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468">
    <w:name w:val="网格表 2 - 着色 52"/>
    <w:basedOn w:val="88"/>
    <w:qFormat/>
    <w:uiPriority w:val="47"/>
    <w:tblPr>
      <w:tblBorders>
        <w:top w:val="single" w:color="EC5C93" w:themeColor="accent5" w:themeTint="99" w:sz="2" w:space="0"/>
        <w:bottom w:val="single" w:color="EC5C93" w:themeColor="accent5" w:themeTint="99" w:sz="2" w:space="0"/>
        <w:insideH w:val="single" w:color="EC5C93" w:themeColor="accent5" w:themeTint="99" w:sz="2" w:space="0"/>
        <w:insideV w:val="single" w:color="EC5C93" w:themeColor="accent5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EC5C93" w:themeColor="accent5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EC5C93" w:themeColor="accent5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469">
    <w:name w:val="网格表 2 - 着色 62"/>
    <w:basedOn w:val="88"/>
    <w:qFormat/>
    <w:uiPriority w:val="47"/>
    <w:tblPr>
      <w:tblBorders>
        <w:top w:val="single" w:color="EE9DC0" w:themeColor="accent6" w:themeTint="99" w:sz="2" w:space="0"/>
        <w:bottom w:val="single" w:color="EE9DC0" w:themeColor="accent6" w:themeTint="99" w:sz="2" w:space="0"/>
        <w:insideH w:val="single" w:color="EE9DC0" w:themeColor="accent6" w:themeTint="99" w:sz="2" w:space="0"/>
        <w:insideV w:val="single" w:color="EE9DC0" w:themeColor="accent6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EE9DC0" w:themeColor="accent6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EE9DC0" w:themeColor="accent6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470">
    <w:name w:val="网格表 32"/>
    <w:basedOn w:val="88"/>
    <w:qFormat/>
    <w:uiPriority w:val="48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bottom w:val="single" w:color="666666" w:themeColor="text1" w:themeTint="99" w:sz="4" w:space="0"/>
        </w:tcBorders>
      </w:tcPr>
    </w:tblStylePr>
    <w:tblStylePr w:type="nwCell">
      <w:tcPr>
        <w:tcBorders>
          <w:bottom w:val="single" w:color="666666" w:themeColor="text1" w:themeTint="99" w:sz="4" w:space="0"/>
        </w:tcBorders>
      </w:tcPr>
    </w:tblStylePr>
    <w:tblStylePr w:type="seCell">
      <w:tcPr>
        <w:tcBorders>
          <w:top w:val="single" w:color="666666" w:themeColor="text1" w:themeTint="99" w:sz="4" w:space="0"/>
        </w:tcBorders>
      </w:tcPr>
    </w:tblStylePr>
    <w:tblStylePr w:type="swCell">
      <w:tcPr>
        <w:tcBorders>
          <w:top w:val="single" w:color="666666" w:themeColor="text1" w:themeTint="99" w:sz="4" w:space="0"/>
        </w:tcBorders>
      </w:tcPr>
    </w:tblStylePr>
  </w:style>
  <w:style w:type="table" w:customStyle="1" w:styleId="471">
    <w:name w:val="网格表 3 - 着色 12"/>
    <w:basedOn w:val="88"/>
    <w:qFormat/>
    <w:uiPriority w:val="48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bottom w:val="single" w:color="73A0E8" w:themeColor="accent1" w:themeTint="99" w:sz="4" w:space="0"/>
        </w:tcBorders>
      </w:tcPr>
    </w:tblStylePr>
    <w:tblStylePr w:type="nwCell">
      <w:tcPr>
        <w:tcBorders>
          <w:bottom w:val="single" w:color="73A0E8" w:themeColor="accent1" w:themeTint="99" w:sz="4" w:space="0"/>
        </w:tcBorders>
      </w:tcPr>
    </w:tblStylePr>
    <w:tblStylePr w:type="seCell">
      <w:tcPr>
        <w:tcBorders>
          <w:top w:val="single" w:color="73A0E8" w:themeColor="accent1" w:themeTint="99" w:sz="4" w:space="0"/>
        </w:tcBorders>
      </w:tcPr>
    </w:tblStylePr>
    <w:tblStylePr w:type="swCell">
      <w:tcPr>
        <w:tcBorders>
          <w:top w:val="single" w:color="73A0E8" w:themeColor="accent1" w:themeTint="99" w:sz="4" w:space="0"/>
        </w:tcBorders>
      </w:tcPr>
    </w:tblStylePr>
  </w:style>
  <w:style w:type="table" w:customStyle="1" w:styleId="472">
    <w:name w:val="网格表 3 - 着色 22"/>
    <w:basedOn w:val="88"/>
    <w:qFormat/>
    <w:uiPriority w:val="48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bottom w:val="single" w:color="7BCAE9" w:themeColor="accent2" w:themeTint="99" w:sz="4" w:space="0"/>
        </w:tcBorders>
      </w:tcPr>
    </w:tblStylePr>
    <w:tblStylePr w:type="nwCell">
      <w:tcPr>
        <w:tcBorders>
          <w:bottom w:val="single" w:color="7BCAE9" w:themeColor="accent2" w:themeTint="99" w:sz="4" w:space="0"/>
        </w:tcBorders>
      </w:tcPr>
    </w:tblStylePr>
    <w:tblStylePr w:type="seCell">
      <w:tcPr>
        <w:tcBorders>
          <w:top w:val="single" w:color="7BCAE9" w:themeColor="accent2" w:themeTint="99" w:sz="4" w:space="0"/>
        </w:tcBorders>
      </w:tcPr>
    </w:tblStylePr>
    <w:tblStylePr w:type="swCell">
      <w:tcPr>
        <w:tcBorders>
          <w:top w:val="single" w:color="7BCAE9" w:themeColor="accent2" w:themeTint="99" w:sz="4" w:space="0"/>
        </w:tcBorders>
      </w:tcPr>
    </w:tblStylePr>
  </w:style>
  <w:style w:type="table" w:customStyle="1" w:styleId="473">
    <w:name w:val="网格表 3 - 着色 32"/>
    <w:basedOn w:val="88"/>
    <w:qFormat/>
    <w:uiPriority w:val="48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bottom w:val="single" w:color="9489D5" w:themeColor="accent3" w:themeTint="99" w:sz="4" w:space="0"/>
        </w:tcBorders>
      </w:tcPr>
    </w:tblStylePr>
    <w:tblStylePr w:type="nwCell">
      <w:tcPr>
        <w:tcBorders>
          <w:bottom w:val="single" w:color="9489D5" w:themeColor="accent3" w:themeTint="99" w:sz="4" w:space="0"/>
        </w:tcBorders>
      </w:tcPr>
    </w:tblStylePr>
    <w:tblStylePr w:type="seCell">
      <w:tcPr>
        <w:tcBorders>
          <w:top w:val="single" w:color="9489D5" w:themeColor="accent3" w:themeTint="99" w:sz="4" w:space="0"/>
        </w:tcBorders>
      </w:tcPr>
    </w:tblStylePr>
    <w:tblStylePr w:type="swCell">
      <w:tcPr>
        <w:tcBorders>
          <w:top w:val="single" w:color="9489D5" w:themeColor="accent3" w:themeTint="99" w:sz="4" w:space="0"/>
        </w:tcBorders>
      </w:tcPr>
    </w:tblStylePr>
  </w:style>
  <w:style w:type="table" w:customStyle="1" w:styleId="474">
    <w:name w:val="网格表 3 - 着色 42"/>
    <w:basedOn w:val="88"/>
    <w:qFormat/>
    <w:uiPriority w:val="48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bottom w:val="single" w:color="B1A3E9" w:themeColor="accent4" w:themeTint="99" w:sz="4" w:space="0"/>
        </w:tcBorders>
      </w:tcPr>
    </w:tblStylePr>
    <w:tblStylePr w:type="nwCell">
      <w:tcPr>
        <w:tcBorders>
          <w:bottom w:val="single" w:color="B1A3E9" w:themeColor="accent4" w:themeTint="99" w:sz="4" w:space="0"/>
        </w:tcBorders>
      </w:tcPr>
    </w:tblStylePr>
    <w:tblStylePr w:type="seCell">
      <w:tcPr>
        <w:tcBorders>
          <w:top w:val="single" w:color="B1A3E9" w:themeColor="accent4" w:themeTint="99" w:sz="4" w:space="0"/>
        </w:tcBorders>
      </w:tcPr>
    </w:tblStylePr>
    <w:tblStylePr w:type="swCell">
      <w:tcPr>
        <w:tcBorders>
          <w:top w:val="single" w:color="B1A3E9" w:themeColor="accent4" w:themeTint="99" w:sz="4" w:space="0"/>
        </w:tcBorders>
      </w:tcPr>
    </w:tblStylePr>
  </w:style>
  <w:style w:type="table" w:customStyle="1" w:styleId="475">
    <w:name w:val="网格表 3 - 着色 52"/>
    <w:basedOn w:val="88"/>
    <w:qFormat/>
    <w:uiPriority w:val="48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bottom w:val="single" w:color="EC5C93" w:themeColor="accent5" w:themeTint="99" w:sz="4" w:space="0"/>
        </w:tcBorders>
      </w:tcPr>
    </w:tblStylePr>
    <w:tblStylePr w:type="nwCell">
      <w:tcPr>
        <w:tcBorders>
          <w:bottom w:val="single" w:color="EC5C93" w:themeColor="accent5" w:themeTint="99" w:sz="4" w:space="0"/>
        </w:tcBorders>
      </w:tcPr>
    </w:tblStylePr>
    <w:tblStylePr w:type="seCell">
      <w:tcPr>
        <w:tcBorders>
          <w:top w:val="single" w:color="EC5C93" w:themeColor="accent5" w:themeTint="99" w:sz="4" w:space="0"/>
        </w:tcBorders>
      </w:tcPr>
    </w:tblStylePr>
    <w:tblStylePr w:type="swCell">
      <w:tcPr>
        <w:tcBorders>
          <w:top w:val="single" w:color="EC5C93" w:themeColor="accent5" w:themeTint="99" w:sz="4" w:space="0"/>
        </w:tcBorders>
      </w:tcPr>
    </w:tblStylePr>
  </w:style>
  <w:style w:type="table" w:customStyle="1" w:styleId="476">
    <w:name w:val="网格表 3 - 着色 62"/>
    <w:basedOn w:val="88"/>
    <w:qFormat/>
    <w:uiPriority w:val="48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bottom w:val="single" w:color="EE9DC0" w:themeColor="accent6" w:themeTint="99" w:sz="4" w:space="0"/>
        </w:tcBorders>
      </w:tcPr>
    </w:tblStylePr>
    <w:tblStylePr w:type="nwCell">
      <w:tcPr>
        <w:tcBorders>
          <w:bottom w:val="single" w:color="EE9DC0" w:themeColor="accent6" w:themeTint="99" w:sz="4" w:space="0"/>
        </w:tcBorders>
      </w:tcPr>
    </w:tblStylePr>
    <w:tblStylePr w:type="seCell">
      <w:tcPr>
        <w:tcBorders>
          <w:top w:val="single" w:color="EE9DC0" w:themeColor="accent6" w:themeTint="99" w:sz="4" w:space="0"/>
        </w:tcBorders>
      </w:tcPr>
    </w:tblStylePr>
    <w:tblStylePr w:type="swCell">
      <w:tcPr>
        <w:tcBorders>
          <w:top w:val="single" w:color="EE9DC0" w:themeColor="accent6" w:themeTint="99" w:sz="4" w:space="0"/>
        </w:tcBorders>
      </w:tcPr>
    </w:tblStylePr>
  </w:style>
  <w:style w:type="table" w:customStyle="1" w:styleId="477">
    <w:name w:val="网格表 42"/>
    <w:basedOn w:val="88"/>
    <w:qFormat/>
    <w:uiPriority w:val="49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478">
    <w:name w:val="网格表 4 - 着色 12"/>
    <w:basedOn w:val="88"/>
    <w:qFormat/>
    <w:uiPriority w:val="49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264CE" w:themeColor="accent1" w:sz="4" w:space="0"/>
          <w:left w:val="single" w:color="2264CE" w:themeColor="accent1" w:sz="4" w:space="0"/>
          <w:bottom w:val="single" w:color="2264CE" w:themeColor="accent1" w:sz="4" w:space="0"/>
          <w:right w:val="single" w:color="2264CE" w:themeColor="accent1" w:sz="4" w:space="0"/>
          <w:insideH w:val="nil"/>
          <w:insideV w:val="nil"/>
        </w:tcBorders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479">
    <w:name w:val="网格表 4 - 着色 22"/>
    <w:basedOn w:val="88"/>
    <w:qFormat/>
    <w:uiPriority w:val="49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4A7DB" w:themeColor="accent2" w:sz="4" w:space="0"/>
          <w:left w:val="single" w:color="24A7DB" w:themeColor="accent2" w:sz="4" w:space="0"/>
          <w:bottom w:val="single" w:color="24A7DB" w:themeColor="accent2" w:sz="4" w:space="0"/>
          <w:right w:val="single" w:color="24A7DB" w:themeColor="accent2" w:sz="4" w:space="0"/>
          <w:insideH w:val="nil"/>
          <w:insideV w:val="nil"/>
        </w:tcBorders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480">
    <w:name w:val="网格表 4 - 着色 32"/>
    <w:basedOn w:val="88"/>
    <w:qFormat/>
    <w:uiPriority w:val="49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5140B5" w:themeColor="accent3" w:sz="4" w:space="0"/>
          <w:left w:val="single" w:color="5140B5" w:themeColor="accent3" w:sz="4" w:space="0"/>
          <w:bottom w:val="single" w:color="5140B5" w:themeColor="accent3" w:sz="4" w:space="0"/>
          <w:right w:val="single" w:color="5140B5" w:themeColor="accent3" w:sz="4" w:space="0"/>
          <w:insideH w:val="nil"/>
          <w:insideV w:val="nil"/>
        </w:tcBorders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481">
    <w:name w:val="网格表 4 - 着色 42"/>
    <w:basedOn w:val="88"/>
    <w:qFormat/>
    <w:uiPriority w:val="49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7E66DB" w:themeColor="accent4" w:sz="4" w:space="0"/>
          <w:left w:val="single" w:color="7E66DB" w:themeColor="accent4" w:sz="4" w:space="0"/>
          <w:bottom w:val="single" w:color="7E66DB" w:themeColor="accent4" w:sz="4" w:space="0"/>
          <w:right w:val="single" w:color="7E66DB" w:themeColor="accent4" w:sz="4" w:space="0"/>
          <w:insideH w:val="nil"/>
          <w:insideV w:val="nil"/>
        </w:tcBorders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482">
    <w:name w:val="网格表 4 - 着色 52"/>
    <w:basedOn w:val="88"/>
    <w:qFormat/>
    <w:uiPriority w:val="49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BC1555" w:themeColor="accent5" w:sz="4" w:space="0"/>
          <w:left w:val="single" w:color="BC1555" w:themeColor="accent5" w:sz="4" w:space="0"/>
          <w:bottom w:val="single" w:color="BC1555" w:themeColor="accent5" w:sz="4" w:space="0"/>
          <w:right w:val="single" w:color="BC1555" w:themeColor="accent5" w:sz="4" w:space="0"/>
          <w:insideH w:val="nil"/>
          <w:insideV w:val="nil"/>
        </w:tcBorders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483">
    <w:name w:val="网格表 4 - 着色 62"/>
    <w:basedOn w:val="88"/>
    <w:qFormat/>
    <w:uiPriority w:val="49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E45D97" w:themeColor="accent6" w:sz="4" w:space="0"/>
          <w:left w:val="single" w:color="E45D97" w:themeColor="accent6" w:sz="4" w:space="0"/>
          <w:bottom w:val="single" w:color="E45D97" w:themeColor="accent6" w:sz="4" w:space="0"/>
          <w:right w:val="single" w:color="E45D97" w:themeColor="accent6" w:sz="4" w:space="0"/>
          <w:insideH w:val="nil"/>
          <w:insideV w:val="nil"/>
        </w:tcBorders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484">
    <w:name w:val="网格表 5 深色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band1Vert">
      <w:tcPr>
        <w:shd w:val="clear" w:color="auto" w:fill="999999" w:themeFill="text1" w:themeFillTint="66"/>
      </w:tcPr>
    </w:tblStylePr>
    <w:tblStylePr w:type="band1Horz">
      <w:tcPr>
        <w:shd w:val="clear" w:color="auto" w:fill="999999" w:themeFill="text1" w:themeFillTint="66"/>
      </w:tcPr>
    </w:tblStylePr>
  </w:style>
  <w:style w:type="table" w:customStyle="1" w:styleId="485">
    <w:name w:val="网格表 5 深色 - 着色 1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0DFF7" w:themeFill="accent1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264CE" w:themeFill="accent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264CE" w:themeFill="accent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2264CE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2264CE" w:themeFill="accent1"/>
      </w:tcPr>
    </w:tblStylePr>
    <w:tblStylePr w:type="band1Vert">
      <w:tcPr>
        <w:shd w:val="clear" w:color="auto" w:fill="A2BFEF" w:themeFill="accent1" w:themeFillTint="66"/>
      </w:tcPr>
    </w:tblStylePr>
    <w:tblStylePr w:type="band1Horz">
      <w:tcPr>
        <w:shd w:val="clear" w:color="auto" w:fill="A2BFEF" w:themeFill="accent1" w:themeFillTint="66"/>
      </w:tcPr>
    </w:tblStylePr>
  </w:style>
  <w:style w:type="table" w:customStyle="1" w:styleId="486">
    <w:name w:val="网格表 5 深色 - 着色 2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3EDF7" w:themeFill="accent2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4A7DB" w:themeFill="accent2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4A7DB" w:themeFill="accent2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24A7DB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24A7DB" w:themeFill="accent2"/>
      </w:tcPr>
    </w:tblStylePr>
    <w:tblStylePr w:type="band1Vert">
      <w:tcPr>
        <w:shd w:val="clear" w:color="auto" w:fill="A7DBF0" w:themeFill="accent2" w:themeFillTint="66"/>
      </w:tcPr>
    </w:tblStylePr>
    <w:tblStylePr w:type="band1Horz">
      <w:tcPr>
        <w:shd w:val="clear" w:color="auto" w:fill="A7DBF0" w:themeFill="accent2" w:themeFillTint="66"/>
      </w:tcPr>
    </w:tblStylePr>
  </w:style>
  <w:style w:type="table" w:customStyle="1" w:styleId="487">
    <w:name w:val="网格表 5 深色 - 着色 3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BD7F1" w:themeFill="accent3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5140B5" w:themeFill="accent3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5140B5" w:themeFill="accent3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5140B5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5140B5" w:themeFill="accent3"/>
      </w:tcPr>
    </w:tblStylePr>
    <w:tblStylePr w:type="band1Vert">
      <w:tcPr>
        <w:shd w:val="clear" w:color="auto" w:fill="B8B0E3" w:themeFill="accent3" w:themeFillTint="66"/>
      </w:tcPr>
    </w:tblStylePr>
    <w:tblStylePr w:type="band1Horz">
      <w:tcPr>
        <w:shd w:val="clear" w:color="auto" w:fill="B8B0E3" w:themeFill="accent3" w:themeFillTint="66"/>
      </w:tcPr>
    </w:tblStylePr>
  </w:style>
  <w:style w:type="table" w:customStyle="1" w:styleId="488">
    <w:name w:val="网格表 5 深色 - 着色 4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E0F7" w:themeFill="accent4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7E66DB" w:themeFill="accent4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7E66DB" w:themeFill="accent4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7E66DB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7E66DB" w:themeFill="accent4"/>
      </w:tcPr>
    </w:tblStylePr>
    <w:tblStylePr w:type="band1Vert">
      <w:tcPr>
        <w:shd w:val="clear" w:color="auto" w:fill="CBC1F0" w:themeFill="accent4" w:themeFillTint="66"/>
      </w:tcPr>
    </w:tblStylePr>
    <w:tblStylePr w:type="band1Horz">
      <w:tcPr>
        <w:shd w:val="clear" w:color="auto" w:fill="CBC1F0" w:themeFill="accent4" w:themeFillTint="66"/>
      </w:tcPr>
    </w:tblStylePr>
  </w:style>
  <w:style w:type="table" w:customStyle="1" w:styleId="489">
    <w:name w:val="网格表 5 深色 - 着色 5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C8DB" w:themeFill="accent5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BC1555" w:themeFill="accent5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BC1555" w:themeFill="accent5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BC1555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BC1555" w:themeFill="accent5"/>
      </w:tcPr>
    </w:tblStylePr>
    <w:tblStylePr w:type="band1Vert">
      <w:tcPr>
        <w:shd w:val="clear" w:color="auto" w:fill="F292B7" w:themeFill="accent5" w:themeFillTint="66"/>
      </w:tcPr>
    </w:tblStylePr>
    <w:tblStylePr w:type="band1Horz">
      <w:tcPr>
        <w:shd w:val="clear" w:color="auto" w:fill="F292B7" w:themeFill="accent5" w:themeFillTint="66"/>
      </w:tcPr>
    </w:tblStylePr>
  </w:style>
  <w:style w:type="table" w:customStyle="1" w:styleId="490">
    <w:name w:val="网格表 5 深色 - 着色 6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9DEEA" w:themeFill="accent6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45D97" w:themeFill="accent6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45D97" w:themeFill="accent6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E45D97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E45D97" w:themeFill="accent6"/>
      </w:tcPr>
    </w:tblStylePr>
    <w:tblStylePr w:type="band1Vert">
      <w:tcPr>
        <w:shd w:val="clear" w:color="auto" w:fill="F4BED5" w:themeFill="accent6" w:themeFillTint="66"/>
      </w:tcPr>
    </w:tblStylePr>
    <w:tblStylePr w:type="band1Horz">
      <w:tcPr>
        <w:shd w:val="clear" w:color="auto" w:fill="F4BED5" w:themeFill="accent6" w:themeFillTint="66"/>
      </w:tcPr>
    </w:tblStylePr>
  </w:style>
  <w:style w:type="table" w:customStyle="1" w:styleId="491">
    <w:name w:val="网格表 6 彩色2"/>
    <w:basedOn w:val="88"/>
    <w:qFormat/>
    <w:uiPriority w:val="5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492">
    <w:name w:val="网格表 6 彩色 - 着色 12"/>
    <w:basedOn w:val="88"/>
    <w:qFormat/>
    <w:uiPriority w:val="51"/>
    <w:rPr>
      <w:color w:val="1A4B9B" w:themeColor="accent1" w:themeShade="BF"/>
    </w:rPr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bottom w:val="single" w:color="73A0E8" w:themeColor="accent1" w:themeTint="99" w:sz="12" w:space="0"/>
        </w:tcBorders>
      </w:tcPr>
    </w:tblStylePr>
    <w:tblStylePr w:type="lastRow">
      <w:rPr>
        <w:b/>
        <w:bCs/>
      </w:rPr>
      <w:tcPr>
        <w:tcBorders>
          <w:top w:val="doub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493">
    <w:name w:val="网格表 6 彩色 - 着色 22"/>
    <w:basedOn w:val="88"/>
    <w:qFormat/>
    <w:uiPriority w:val="51"/>
    <w:rPr>
      <w:color w:val="1B7DA4" w:themeColor="accent2" w:themeShade="BF"/>
    </w:rPr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bottom w:val="single" w:color="7BCAE9" w:themeColor="accent2" w:themeTint="99" w:sz="12" w:space="0"/>
        </w:tcBorders>
      </w:tcPr>
    </w:tblStylePr>
    <w:tblStylePr w:type="lastRow">
      <w:rPr>
        <w:b/>
        <w:bCs/>
      </w:rPr>
      <w:tcPr>
        <w:tcBorders>
          <w:top w:val="doub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494">
    <w:name w:val="网格表 6 彩色 - 着色 32"/>
    <w:basedOn w:val="88"/>
    <w:qFormat/>
    <w:uiPriority w:val="51"/>
    <w:rPr>
      <w:color w:val="3D3088" w:themeColor="accent3" w:themeShade="BF"/>
    </w:rPr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bottom w:val="single" w:color="9489D5" w:themeColor="accent3" w:themeTint="99" w:sz="12" w:space="0"/>
        </w:tcBorders>
      </w:tcPr>
    </w:tblStylePr>
    <w:tblStylePr w:type="lastRow">
      <w:rPr>
        <w:b/>
        <w:bCs/>
      </w:rPr>
      <w:tcPr>
        <w:tcBorders>
          <w:top w:val="doub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495">
    <w:name w:val="网格表 6 彩色 - 着色 42"/>
    <w:basedOn w:val="88"/>
    <w:qFormat/>
    <w:uiPriority w:val="51"/>
    <w:rPr>
      <w:color w:val="4C2EC3" w:themeColor="accent4" w:themeShade="BF"/>
    </w:rPr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bottom w:val="single" w:color="B1A3E9" w:themeColor="accent4" w:themeTint="99" w:sz="12" w:space="0"/>
        </w:tcBorders>
      </w:tcPr>
    </w:tblStylePr>
    <w:tblStylePr w:type="lastRow">
      <w:rPr>
        <w:b/>
        <w:bCs/>
      </w:rPr>
      <w:tcPr>
        <w:tcBorders>
          <w:top w:val="doub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496">
    <w:name w:val="网格表 6 彩色 - 着色 52"/>
    <w:basedOn w:val="88"/>
    <w:qFormat/>
    <w:uiPriority w:val="51"/>
    <w:rPr>
      <w:color w:val="8D1040" w:themeColor="accent5" w:themeShade="BF"/>
    </w:rPr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bottom w:val="single" w:color="EC5C93" w:themeColor="accent5" w:themeTint="99" w:sz="12" w:space="0"/>
        </w:tcBorders>
      </w:tcPr>
    </w:tblStylePr>
    <w:tblStylePr w:type="lastRow">
      <w:rPr>
        <w:b/>
        <w:bCs/>
      </w:rPr>
      <w:tcPr>
        <w:tcBorders>
          <w:top w:val="doub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497">
    <w:name w:val="网格表 6 彩色 - 着色 62"/>
    <w:basedOn w:val="88"/>
    <w:qFormat/>
    <w:uiPriority w:val="51"/>
    <w:rPr>
      <w:color w:val="CE226C" w:themeColor="accent6" w:themeShade="BF"/>
    </w:rPr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bottom w:val="single" w:color="EE9DC0" w:themeColor="accent6" w:themeTint="99" w:sz="12" w:space="0"/>
        </w:tcBorders>
      </w:tcPr>
    </w:tblStylePr>
    <w:tblStylePr w:type="lastRow">
      <w:rPr>
        <w:b/>
        <w:bCs/>
      </w:rPr>
      <w:tcPr>
        <w:tcBorders>
          <w:top w:val="doub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498">
    <w:name w:val="网格表 7 彩色2"/>
    <w:basedOn w:val="88"/>
    <w:qFormat/>
    <w:uiPriority w:val="52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bottom w:val="single" w:color="666666" w:themeColor="text1" w:themeTint="99" w:sz="4" w:space="0"/>
        </w:tcBorders>
      </w:tcPr>
    </w:tblStylePr>
    <w:tblStylePr w:type="nwCell">
      <w:tcPr>
        <w:tcBorders>
          <w:bottom w:val="single" w:color="666666" w:themeColor="text1" w:themeTint="99" w:sz="4" w:space="0"/>
        </w:tcBorders>
      </w:tcPr>
    </w:tblStylePr>
    <w:tblStylePr w:type="seCell">
      <w:tcPr>
        <w:tcBorders>
          <w:top w:val="single" w:color="666666" w:themeColor="text1" w:themeTint="99" w:sz="4" w:space="0"/>
        </w:tcBorders>
      </w:tcPr>
    </w:tblStylePr>
    <w:tblStylePr w:type="swCell">
      <w:tcPr>
        <w:tcBorders>
          <w:top w:val="single" w:color="666666" w:themeColor="text1" w:themeTint="99" w:sz="4" w:space="0"/>
        </w:tcBorders>
      </w:tcPr>
    </w:tblStylePr>
  </w:style>
  <w:style w:type="table" w:customStyle="1" w:styleId="499">
    <w:name w:val="网格表 7 彩色 - 着色 12"/>
    <w:basedOn w:val="88"/>
    <w:qFormat/>
    <w:uiPriority w:val="52"/>
    <w:rPr>
      <w:color w:val="1A4B9B" w:themeColor="accent1" w:themeShade="BF"/>
    </w:rPr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bottom w:val="single" w:color="73A0E8" w:themeColor="accent1" w:themeTint="99" w:sz="4" w:space="0"/>
        </w:tcBorders>
      </w:tcPr>
    </w:tblStylePr>
    <w:tblStylePr w:type="nwCell">
      <w:tcPr>
        <w:tcBorders>
          <w:bottom w:val="single" w:color="73A0E8" w:themeColor="accent1" w:themeTint="99" w:sz="4" w:space="0"/>
        </w:tcBorders>
      </w:tcPr>
    </w:tblStylePr>
    <w:tblStylePr w:type="seCell">
      <w:tcPr>
        <w:tcBorders>
          <w:top w:val="single" w:color="73A0E8" w:themeColor="accent1" w:themeTint="99" w:sz="4" w:space="0"/>
        </w:tcBorders>
      </w:tcPr>
    </w:tblStylePr>
    <w:tblStylePr w:type="swCell">
      <w:tcPr>
        <w:tcBorders>
          <w:top w:val="single" w:color="73A0E8" w:themeColor="accent1" w:themeTint="99" w:sz="4" w:space="0"/>
        </w:tcBorders>
      </w:tcPr>
    </w:tblStylePr>
  </w:style>
  <w:style w:type="table" w:customStyle="1" w:styleId="500">
    <w:name w:val="网格表 7 彩色 - 着色 22"/>
    <w:basedOn w:val="88"/>
    <w:qFormat/>
    <w:uiPriority w:val="52"/>
    <w:rPr>
      <w:color w:val="1B7DA4" w:themeColor="accent2" w:themeShade="BF"/>
    </w:rPr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bottom w:val="single" w:color="7BCAE9" w:themeColor="accent2" w:themeTint="99" w:sz="4" w:space="0"/>
        </w:tcBorders>
      </w:tcPr>
    </w:tblStylePr>
    <w:tblStylePr w:type="nwCell">
      <w:tcPr>
        <w:tcBorders>
          <w:bottom w:val="single" w:color="7BCAE9" w:themeColor="accent2" w:themeTint="99" w:sz="4" w:space="0"/>
        </w:tcBorders>
      </w:tcPr>
    </w:tblStylePr>
    <w:tblStylePr w:type="seCell">
      <w:tcPr>
        <w:tcBorders>
          <w:top w:val="single" w:color="7BCAE9" w:themeColor="accent2" w:themeTint="99" w:sz="4" w:space="0"/>
        </w:tcBorders>
      </w:tcPr>
    </w:tblStylePr>
    <w:tblStylePr w:type="swCell">
      <w:tcPr>
        <w:tcBorders>
          <w:top w:val="single" w:color="7BCAE9" w:themeColor="accent2" w:themeTint="99" w:sz="4" w:space="0"/>
        </w:tcBorders>
      </w:tcPr>
    </w:tblStylePr>
  </w:style>
  <w:style w:type="table" w:customStyle="1" w:styleId="501">
    <w:name w:val="网格表 7 彩色 - 着色 32"/>
    <w:basedOn w:val="88"/>
    <w:qFormat/>
    <w:uiPriority w:val="52"/>
    <w:rPr>
      <w:color w:val="3D3088" w:themeColor="accent3" w:themeShade="BF"/>
    </w:rPr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bottom w:val="single" w:color="9489D5" w:themeColor="accent3" w:themeTint="99" w:sz="4" w:space="0"/>
        </w:tcBorders>
      </w:tcPr>
    </w:tblStylePr>
    <w:tblStylePr w:type="nwCell">
      <w:tcPr>
        <w:tcBorders>
          <w:bottom w:val="single" w:color="9489D5" w:themeColor="accent3" w:themeTint="99" w:sz="4" w:space="0"/>
        </w:tcBorders>
      </w:tcPr>
    </w:tblStylePr>
    <w:tblStylePr w:type="seCell">
      <w:tcPr>
        <w:tcBorders>
          <w:top w:val="single" w:color="9489D5" w:themeColor="accent3" w:themeTint="99" w:sz="4" w:space="0"/>
        </w:tcBorders>
      </w:tcPr>
    </w:tblStylePr>
    <w:tblStylePr w:type="swCell">
      <w:tcPr>
        <w:tcBorders>
          <w:top w:val="single" w:color="9489D5" w:themeColor="accent3" w:themeTint="99" w:sz="4" w:space="0"/>
        </w:tcBorders>
      </w:tcPr>
    </w:tblStylePr>
  </w:style>
  <w:style w:type="table" w:customStyle="1" w:styleId="502">
    <w:name w:val="网格表 7 彩色 - 着色 42"/>
    <w:basedOn w:val="88"/>
    <w:qFormat/>
    <w:uiPriority w:val="52"/>
    <w:rPr>
      <w:color w:val="4C2EC3" w:themeColor="accent4" w:themeShade="BF"/>
    </w:rPr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bottom w:val="single" w:color="B1A3E9" w:themeColor="accent4" w:themeTint="99" w:sz="4" w:space="0"/>
        </w:tcBorders>
      </w:tcPr>
    </w:tblStylePr>
    <w:tblStylePr w:type="nwCell">
      <w:tcPr>
        <w:tcBorders>
          <w:bottom w:val="single" w:color="B1A3E9" w:themeColor="accent4" w:themeTint="99" w:sz="4" w:space="0"/>
        </w:tcBorders>
      </w:tcPr>
    </w:tblStylePr>
    <w:tblStylePr w:type="seCell">
      <w:tcPr>
        <w:tcBorders>
          <w:top w:val="single" w:color="B1A3E9" w:themeColor="accent4" w:themeTint="99" w:sz="4" w:space="0"/>
        </w:tcBorders>
      </w:tcPr>
    </w:tblStylePr>
    <w:tblStylePr w:type="swCell">
      <w:tcPr>
        <w:tcBorders>
          <w:top w:val="single" w:color="B1A3E9" w:themeColor="accent4" w:themeTint="99" w:sz="4" w:space="0"/>
        </w:tcBorders>
      </w:tcPr>
    </w:tblStylePr>
  </w:style>
  <w:style w:type="table" w:customStyle="1" w:styleId="503">
    <w:name w:val="网格表 7 彩色 - 着色 52"/>
    <w:basedOn w:val="88"/>
    <w:qFormat/>
    <w:uiPriority w:val="52"/>
    <w:rPr>
      <w:color w:val="8D1040" w:themeColor="accent5" w:themeShade="BF"/>
    </w:rPr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bottom w:val="single" w:color="EC5C93" w:themeColor="accent5" w:themeTint="99" w:sz="4" w:space="0"/>
        </w:tcBorders>
      </w:tcPr>
    </w:tblStylePr>
    <w:tblStylePr w:type="nwCell">
      <w:tcPr>
        <w:tcBorders>
          <w:bottom w:val="single" w:color="EC5C93" w:themeColor="accent5" w:themeTint="99" w:sz="4" w:space="0"/>
        </w:tcBorders>
      </w:tcPr>
    </w:tblStylePr>
    <w:tblStylePr w:type="seCell">
      <w:tcPr>
        <w:tcBorders>
          <w:top w:val="single" w:color="EC5C93" w:themeColor="accent5" w:themeTint="99" w:sz="4" w:space="0"/>
        </w:tcBorders>
      </w:tcPr>
    </w:tblStylePr>
    <w:tblStylePr w:type="swCell">
      <w:tcPr>
        <w:tcBorders>
          <w:top w:val="single" w:color="EC5C93" w:themeColor="accent5" w:themeTint="99" w:sz="4" w:space="0"/>
        </w:tcBorders>
      </w:tcPr>
    </w:tblStylePr>
  </w:style>
  <w:style w:type="table" w:customStyle="1" w:styleId="504">
    <w:name w:val="网格表 7 彩色 - 着色 62"/>
    <w:basedOn w:val="88"/>
    <w:qFormat/>
    <w:uiPriority w:val="52"/>
    <w:rPr>
      <w:color w:val="CE226C" w:themeColor="accent6" w:themeShade="BF"/>
    </w:rPr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bottom w:val="single" w:color="EE9DC0" w:themeColor="accent6" w:themeTint="99" w:sz="4" w:space="0"/>
        </w:tcBorders>
      </w:tcPr>
    </w:tblStylePr>
    <w:tblStylePr w:type="nwCell">
      <w:tcPr>
        <w:tcBorders>
          <w:bottom w:val="single" w:color="EE9DC0" w:themeColor="accent6" w:themeTint="99" w:sz="4" w:space="0"/>
        </w:tcBorders>
      </w:tcPr>
    </w:tblStylePr>
    <w:tblStylePr w:type="seCell">
      <w:tcPr>
        <w:tcBorders>
          <w:top w:val="single" w:color="EE9DC0" w:themeColor="accent6" w:themeTint="99" w:sz="4" w:space="0"/>
        </w:tcBorders>
      </w:tcPr>
    </w:tblStylePr>
    <w:tblStylePr w:type="swCell">
      <w:tcPr>
        <w:tcBorders>
          <w:top w:val="single" w:color="EE9DC0" w:themeColor="accent6" w:themeTint="99" w:sz="4" w:space="0"/>
        </w:tcBorders>
      </w:tcPr>
    </w:tblStylePr>
  </w:style>
  <w:style w:type="table" w:customStyle="1" w:styleId="505">
    <w:name w:val="网格型浅色2"/>
    <w:basedOn w:val="88"/>
    <w:qFormat/>
    <w:uiPriority w:val="40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</w:style>
  <w:style w:type="table" w:customStyle="1" w:styleId="506">
    <w:name w:val="无格式表格 12"/>
    <w:basedOn w:val="88"/>
    <w:qFormat/>
    <w:uiPriority w:val="41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table" w:customStyle="1" w:styleId="507">
    <w:name w:val="无格式表格 22"/>
    <w:basedOn w:val="88"/>
    <w:qFormat/>
    <w:uiPriority w:val="42"/>
    <w:tblPr>
      <w:tblBorders>
        <w:top w:val="single" w:color="7E7E7E" w:themeColor="text1" w:themeTint="80" w:sz="4" w:space="0"/>
        <w:bottom w:val="single" w:color="7E7E7E" w:themeColor="text1" w:themeTint="80" w:sz="4" w:space="0"/>
      </w:tblBorders>
    </w:tblPr>
    <w:tblStylePr w:type="firstRow">
      <w:rPr>
        <w:b/>
        <w:bC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</w:rPr>
      <w:tcPr>
        <w:tcBorders>
          <w:top w:val="single" w:color="7E7E7E" w:themeColor="text1" w:themeTint="80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2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1Horz">
      <w:tcPr>
        <w:tcBorders>
          <w:top w:val="single" w:color="7E7E7E" w:themeColor="text1" w:themeTint="80" w:sz="4" w:space="0"/>
          <w:bottom w:val="single" w:color="7E7E7E" w:themeColor="text1" w:themeTint="80" w:sz="4" w:space="0"/>
        </w:tcBorders>
      </w:tcPr>
    </w:tblStylePr>
  </w:style>
  <w:style w:type="table" w:customStyle="1" w:styleId="508">
    <w:name w:val="无格式表格 32"/>
    <w:basedOn w:val="88"/>
    <w:qFormat/>
    <w:uiPriority w:val="43"/>
    <w:tblStylePr w:type="firstRow">
      <w:rPr>
        <w:b/>
        <w:bCs/>
        <w:cap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  <w:caps/>
      </w:rPr>
      <w:tcPr>
        <w:tcBorders>
          <w:top w:val="nil"/>
        </w:tcBorders>
      </w:tcPr>
    </w:tblStylePr>
    <w:tblStylePr w:type="firstCol">
      <w:rPr>
        <w:b/>
        <w:bCs/>
        <w:caps/>
      </w:rPr>
      <w:tcPr>
        <w:tcBorders>
          <w:right w:val="single" w:color="7E7E7E" w:themeColor="text1" w:themeTint="80" w:sz="4" w:space="0"/>
        </w:tcBorders>
      </w:tcPr>
    </w:tblStylePr>
    <w:tblStylePr w:type="lastCol">
      <w:rPr>
        <w:b/>
        <w:bCs/>
        <w:caps/>
      </w:rPr>
      <w:tcPr>
        <w:tcBorders>
          <w:left w:val="nil"/>
        </w:tcBorders>
      </w:tc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</w:style>
  <w:style w:type="table" w:customStyle="1" w:styleId="509">
    <w:name w:val="无格式表格 42"/>
    <w:basedOn w:val="88"/>
    <w:qFormat/>
    <w:uiPriority w:val="44"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table" w:customStyle="1" w:styleId="510">
    <w:name w:val="无格式表格 52"/>
    <w:basedOn w:val="88"/>
    <w:qFormat/>
    <w:uiPriority w:val="45"/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7E7E7E" w:themeColor="text1" w:themeTint="80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7E7E7E" w:themeColor="text1" w:themeTint="80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7E7E7E" w:themeColor="text1" w:themeTint="80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7E7E7E" w:themeColor="text1" w:themeTint="80" w:sz="4" w:space="0"/>
        </w:tcBorders>
        <w:shd w:val="clear" w:color="auto" w:fill="FFFFFF" w:themeFill="background1"/>
      </w:tc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11">
    <w:name w:val="List Table 1 Light"/>
    <w:basedOn w:val="88"/>
    <w:qFormat/>
    <w:uiPriority w:val="46"/>
    <w:tblStylePr w:type="firstRow">
      <w:rPr>
        <w:b/>
        <w:bCs/>
      </w:rPr>
      <w:tcPr>
        <w:tcBorders>
          <w:bottom w:val="single" w:color="666666" w:themeColor="text1" w:themeTint="99" w:sz="4" w:space="0"/>
        </w:tcBorders>
      </w:tcPr>
    </w:tblStylePr>
    <w:tblStylePr w:type="lastRow">
      <w:rPr>
        <w:b/>
        <w:bCs/>
      </w:rPr>
      <w:tcPr>
        <w:tcBorders>
          <w:top w:val="sing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512">
    <w:name w:val="List Table 1 Light Accent 1"/>
    <w:basedOn w:val="88"/>
    <w:qFormat/>
    <w:uiPriority w:val="46"/>
    <w:tblStylePr w:type="firstRow">
      <w:rPr>
        <w:b/>
        <w:bCs/>
      </w:rPr>
      <w:tcPr>
        <w:tcBorders>
          <w:bottom w:val="single" w:color="73A0E8" w:themeColor="accent1" w:themeTint="99" w:sz="4" w:space="0"/>
        </w:tcBorders>
      </w:tcPr>
    </w:tblStylePr>
    <w:tblStylePr w:type="lastRow">
      <w:rPr>
        <w:b/>
        <w:bCs/>
      </w:rPr>
      <w:tcPr>
        <w:tcBorders>
          <w:top w:val="sing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513">
    <w:name w:val="List Table 1 Light Accent 2"/>
    <w:basedOn w:val="88"/>
    <w:qFormat/>
    <w:uiPriority w:val="46"/>
    <w:tblStylePr w:type="firstRow">
      <w:rPr>
        <w:b/>
        <w:bCs/>
      </w:rPr>
      <w:tcPr>
        <w:tcBorders>
          <w:bottom w:val="single" w:color="7BCAE9" w:themeColor="accent2" w:themeTint="99" w:sz="4" w:space="0"/>
        </w:tcBorders>
      </w:tcPr>
    </w:tblStylePr>
    <w:tblStylePr w:type="lastRow">
      <w:rPr>
        <w:b/>
        <w:bCs/>
      </w:rPr>
      <w:tcPr>
        <w:tcBorders>
          <w:top w:val="sing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514">
    <w:name w:val="List Table 1 Light Accent 3"/>
    <w:basedOn w:val="88"/>
    <w:qFormat/>
    <w:uiPriority w:val="46"/>
    <w:tblStylePr w:type="firstRow">
      <w:rPr>
        <w:b/>
        <w:bCs/>
      </w:rPr>
      <w:tcPr>
        <w:tcBorders>
          <w:bottom w:val="single" w:color="9489D5" w:themeColor="accent3" w:themeTint="99" w:sz="4" w:space="0"/>
        </w:tcBorders>
      </w:tcPr>
    </w:tblStylePr>
    <w:tblStylePr w:type="lastRow">
      <w:rPr>
        <w:b/>
        <w:bCs/>
      </w:rPr>
      <w:tcPr>
        <w:tcBorders>
          <w:top w:val="sing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515">
    <w:name w:val="List Table 1 Light Accent 4"/>
    <w:basedOn w:val="88"/>
    <w:qFormat/>
    <w:uiPriority w:val="46"/>
    <w:tblStylePr w:type="firstRow">
      <w:rPr>
        <w:b/>
        <w:bCs/>
      </w:rPr>
      <w:tcPr>
        <w:tcBorders>
          <w:bottom w:val="single" w:color="B1A3E9" w:themeColor="accent4" w:themeTint="99" w:sz="4" w:space="0"/>
        </w:tcBorders>
      </w:tcPr>
    </w:tblStylePr>
    <w:tblStylePr w:type="lastRow">
      <w:rPr>
        <w:b/>
        <w:bCs/>
      </w:rPr>
      <w:tcPr>
        <w:tcBorders>
          <w:top w:val="sing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516">
    <w:name w:val="List Table 1 Light Accent 5"/>
    <w:basedOn w:val="88"/>
    <w:qFormat/>
    <w:uiPriority w:val="46"/>
    <w:tblStylePr w:type="firstRow">
      <w:rPr>
        <w:b/>
        <w:bCs/>
      </w:rPr>
      <w:tcPr>
        <w:tcBorders>
          <w:bottom w:val="single" w:color="EC5C93" w:themeColor="accent5" w:themeTint="99" w:sz="4" w:space="0"/>
        </w:tcBorders>
      </w:tcPr>
    </w:tblStylePr>
    <w:tblStylePr w:type="lastRow">
      <w:rPr>
        <w:b/>
        <w:bCs/>
      </w:rPr>
      <w:tcPr>
        <w:tcBorders>
          <w:top w:val="sing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517">
    <w:name w:val="List Table 1 Light Accent 6"/>
    <w:basedOn w:val="88"/>
    <w:qFormat/>
    <w:uiPriority w:val="46"/>
    <w:tblStylePr w:type="firstRow">
      <w:rPr>
        <w:b/>
        <w:bCs/>
      </w:rPr>
      <w:tcPr>
        <w:tcBorders>
          <w:bottom w:val="single" w:color="EE9DC0" w:themeColor="accent6" w:themeTint="99" w:sz="4" w:space="0"/>
        </w:tcBorders>
      </w:tcPr>
    </w:tblStylePr>
    <w:tblStylePr w:type="lastRow">
      <w:rPr>
        <w:b/>
        <w:bCs/>
      </w:rPr>
      <w:tcPr>
        <w:tcBorders>
          <w:top w:val="sing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518">
    <w:name w:val="List Table 2"/>
    <w:basedOn w:val="88"/>
    <w:qFormat/>
    <w:uiPriority w:val="47"/>
    <w:tblPr>
      <w:tblBorders>
        <w:top w:val="single" w:color="666666" w:themeColor="text1" w:themeTint="99" w:sz="4" w:space="0"/>
        <w:bottom w:val="single" w:color="666666" w:themeColor="text1" w:themeTint="99" w:sz="4" w:space="0"/>
        <w:insideH w:val="single" w:color="666666" w:themeColor="tex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519">
    <w:name w:val="List Table 2 Accent 1"/>
    <w:basedOn w:val="88"/>
    <w:qFormat/>
    <w:uiPriority w:val="47"/>
    <w:tblPr>
      <w:tblBorders>
        <w:top w:val="single" w:color="73A0E8" w:themeColor="accent1" w:themeTint="99" w:sz="4" w:space="0"/>
        <w:bottom w:val="single" w:color="73A0E8" w:themeColor="accent1" w:themeTint="99" w:sz="4" w:space="0"/>
        <w:insideH w:val="single" w:color="73A0E8" w:themeColor="accen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520">
    <w:name w:val="List Table 2 Accent 2"/>
    <w:basedOn w:val="88"/>
    <w:qFormat/>
    <w:uiPriority w:val="47"/>
    <w:tblPr>
      <w:tblBorders>
        <w:top w:val="single" w:color="7BCAE9" w:themeColor="accent2" w:themeTint="99" w:sz="4" w:space="0"/>
        <w:bottom w:val="single" w:color="7BCAE9" w:themeColor="accent2" w:themeTint="99" w:sz="4" w:space="0"/>
        <w:insideH w:val="single" w:color="7BCAE9" w:themeColor="accent2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521">
    <w:name w:val="List Table 2 Accent 3"/>
    <w:basedOn w:val="88"/>
    <w:qFormat/>
    <w:uiPriority w:val="47"/>
    <w:tblPr>
      <w:tblBorders>
        <w:top w:val="single" w:color="9489D5" w:themeColor="accent3" w:themeTint="99" w:sz="4" w:space="0"/>
        <w:bottom w:val="single" w:color="9489D5" w:themeColor="accent3" w:themeTint="99" w:sz="4" w:space="0"/>
        <w:insideH w:val="single" w:color="9489D5" w:themeColor="accent3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522">
    <w:name w:val="List Table 2 Accent 4"/>
    <w:basedOn w:val="88"/>
    <w:qFormat/>
    <w:uiPriority w:val="47"/>
    <w:tblPr>
      <w:tblBorders>
        <w:top w:val="single" w:color="B1A3E9" w:themeColor="accent4" w:themeTint="99" w:sz="4" w:space="0"/>
        <w:bottom w:val="single" w:color="B1A3E9" w:themeColor="accent4" w:themeTint="99" w:sz="4" w:space="0"/>
        <w:insideH w:val="single" w:color="B1A3E9" w:themeColor="accent4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523">
    <w:name w:val="List Table 2 Accent 5"/>
    <w:basedOn w:val="88"/>
    <w:qFormat/>
    <w:uiPriority w:val="47"/>
    <w:tblPr>
      <w:tblBorders>
        <w:top w:val="single" w:color="EC5C93" w:themeColor="accent5" w:themeTint="99" w:sz="4" w:space="0"/>
        <w:bottom w:val="single" w:color="EC5C93" w:themeColor="accent5" w:themeTint="99" w:sz="4" w:space="0"/>
        <w:insideH w:val="single" w:color="EC5C93" w:themeColor="accent5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524">
    <w:name w:val="List Table 2 Accent 6"/>
    <w:basedOn w:val="88"/>
    <w:qFormat/>
    <w:uiPriority w:val="47"/>
    <w:tblPr>
      <w:tblBorders>
        <w:top w:val="single" w:color="EE9DC0" w:themeColor="accent6" w:themeTint="99" w:sz="4" w:space="0"/>
        <w:bottom w:val="single" w:color="EE9DC0" w:themeColor="accent6" w:themeTint="99" w:sz="4" w:space="0"/>
        <w:insideH w:val="single" w:color="EE9DC0" w:themeColor="accent6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525">
    <w:name w:val="List Table 3"/>
    <w:basedOn w:val="88"/>
    <w:qFormat/>
    <w:uiPriority w:val="48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tcPr>
        <w:tcBorders>
          <w:top w:val="single" w:color="000000" w:themeColor="text1" w:sz="4" w:space="0"/>
          <w:bottom w:val="single" w:color="000000" w:themeColor="text1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000000" w:themeColor="text1" w:sz="4" w:space="0"/>
          <w:left w:val="nil"/>
        </w:tcBorders>
      </w:tcPr>
    </w:tblStylePr>
    <w:tblStylePr w:type="swCell">
      <w:tcPr>
        <w:tcBorders>
          <w:top w:val="double" w:color="000000" w:themeColor="text1" w:sz="4" w:space="0"/>
          <w:right w:val="nil"/>
        </w:tcBorders>
      </w:tcPr>
    </w:tblStylePr>
  </w:style>
  <w:style w:type="table" w:customStyle="1" w:styleId="526">
    <w:name w:val="List Table 3 Accent 1"/>
    <w:basedOn w:val="88"/>
    <w:qFormat/>
    <w:uiPriority w:val="48"/>
    <w:tblPr>
      <w:tblBorders>
        <w:top w:val="single" w:color="2264CE" w:themeColor="accent1" w:sz="4" w:space="0"/>
        <w:left w:val="single" w:color="2264CE" w:themeColor="accent1" w:sz="4" w:space="0"/>
        <w:bottom w:val="single" w:color="2264CE" w:themeColor="accent1" w:sz="4" w:space="0"/>
        <w:right w:val="single" w:color="2264CE" w:themeColor="accent1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2264CE" w:themeColor="accent1" w:sz="4" w:space="0"/>
          <w:right w:val="single" w:color="2264CE" w:themeColor="accent1" w:sz="4" w:space="0"/>
        </w:tcBorders>
      </w:tcPr>
    </w:tblStylePr>
    <w:tblStylePr w:type="band1Horz">
      <w:tcPr>
        <w:tcBorders>
          <w:top w:val="single" w:color="2264CE" w:themeColor="accent1" w:sz="4" w:space="0"/>
          <w:bottom w:val="single" w:color="2264CE" w:themeColor="accent1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2264CE" w:themeColor="accent1" w:sz="4" w:space="0"/>
          <w:left w:val="nil"/>
        </w:tcBorders>
      </w:tcPr>
    </w:tblStylePr>
    <w:tblStylePr w:type="swCell">
      <w:tcPr>
        <w:tcBorders>
          <w:top w:val="double" w:color="2264CE" w:themeColor="accent1" w:sz="4" w:space="0"/>
          <w:right w:val="nil"/>
        </w:tcBorders>
      </w:tcPr>
    </w:tblStylePr>
  </w:style>
  <w:style w:type="table" w:customStyle="1" w:styleId="527">
    <w:name w:val="List Table 3 Accent 2"/>
    <w:basedOn w:val="88"/>
    <w:qFormat/>
    <w:uiPriority w:val="48"/>
    <w:tblPr>
      <w:tblBorders>
        <w:top w:val="single" w:color="24A7DB" w:themeColor="accent2" w:sz="4" w:space="0"/>
        <w:left w:val="single" w:color="24A7DB" w:themeColor="accent2" w:sz="4" w:space="0"/>
        <w:bottom w:val="single" w:color="24A7DB" w:themeColor="accent2" w:sz="4" w:space="0"/>
        <w:right w:val="single" w:color="24A7DB" w:themeColor="accent2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24A7DB" w:themeColor="accent2" w:sz="4" w:space="0"/>
          <w:right w:val="single" w:color="24A7DB" w:themeColor="accent2" w:sz="4" w:space="0"/>
        </w:tcBorders>
      </w:tcPr>
    </w:tblStylePr>
    <w:tblStylePr w:type="band1Horz">
      <w:tcPr>
        <w:tcBorders>
          <w:top w:val="single" w:color="24A7DB" w:themeColor="accent2" w:sz="4" w:space="0"/>
          <w:bottom w:val="single" w:color="24A7DB" w:themeColor="accent2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24A7DB" w:themeColor="accent2" w:sz="4" w:space="0"/>
          <w:left w:val="nil"/>
        </w:tcBorders>
      </w:tcPr>
    </w:tblStylePr>
    <w:tblStylePr w:type="swCell">
      <w:tcPr>
        <w:tcBorders>
          <w:top w:val="double" w:color="24A7DB" w:themeColor="accent2" w:sz="4" w:space="0"/>
          <w:right w:val="nil"/>
        </w:tcBorders>
      </w:tcPr>
    </w:tblStylePr>
  </w:style>
  <w:style w:type="table" w:customStyle="1" w:styleId="528">
    <w:name w:val="List Table 3 Accent 3"/>
    <w:basedOn w:val="88"/>
    <w:qFormat/>
    <w:uiPriority w:val="48"/>
    <w:tblPr>
      <w:tblBorders>
        <w:top w:val="single" w:color="5140B5" w:themeColor="accent3" w:sz="4" w:space="0"/>
        <w:left w:val="single" w:color="5140B5" w:themeColor="accent3" w:sz="4" w:space="0"/>
        <w:bottom w:val="single" w:color="5140B5" w:themeColor="accent3" w:sz="4" w:space="0"/>
        <w:right w:val="single" w:color="5140B5" w:themeColor="accent3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5140B5" w:themeColor="accent3" w:sz="4" w:space="0"/>
          <w:right w:val="single" w:color="5140B5" w:themeColor="accent3" w:sz="4" w:space="0"/>
        </w:tcBorders>
      </w:tcPr>
    </w:tblStylePr>
    <w:tblStylePr w:type="band1Horz">
      <w:tcPr>
        <w:tcBorders>
          <w:top w:val="single" w:color="5140B5" w:themeColor="accent3" w:sz="4" w:space="0"/>
          <w:bottom w:val="single" w:color="5140B5" w:themeColor="accent3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5140B5" w:themeColor="accent3" w:sz="4" w:space="0"/>
          <w:left w:val="nil"/>
        </w:tcBorders>
      </w:tcPr>
    </w:tblStylePr>
    <w:tblStylePr w:type="swCell">
      <w:tcPr>
        <w:tcBorders>
          <w:top w:val="double" w:color="5140B5" w:themeColor="accent3" w:sz="4" w:space="0"/>
          <w:right w:val="nil"/>
        </w:tcBorders>
      </w:tcPr>
    </w:tblStylePr>
  </w:style>
  <w:style w:type="table" w:customStyle="1" w:styleId="529">
    <w:name w:val="List Table 3 Accent 4"/>
    <w:basedOn w:val="88"/>
    <w:qFormat/>
    <w:uiPriority w:val="48"/>
    <w:tblPr>
      <w:tblBorders>
        <w:top w:val="single" w:color="7E66DB" w:themeColor="accent4" w:sz="4" w:space="0"/>
        <w:left w:val="single" w:color="7E66DB" w:themeColor="accent4" w:sz="4" w:space="0"/>
        <w:bottom w:val="single" w:color="7E66DB" w:themeColor="accent4" w:sz="4" w:space="0"/>
        <w:right w:val="single" w:color="7E66DB" w:themeColor="accent4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7E66DB" w:themeColor="accent4" w:sz="4" w:space="0"/>
          <w:right w:val="single" w:color="7E66DB" w:themeColor="accent4" w:sz="4" w:space="0"/>
        </w:tcBorders>
      </w:tcPr>
    </w:tblStylePr>
    <w:tblStylePr w:type="band1Horz">
      <w:tcPr>
        <w:tcBorders>
          <w:top w:val="single" w:color="7E66DB" w:themeColor="accent4" w:sz="4" w:space="0"/>
          <w:bottom w:val="single" w:color="7E66DB" w:themeColor="accent4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7E66DB" w:themeColor="accent4" w:sz="4" w:space="0"/>
          <w:left w:val="nil"/>
        </w:tcBorders>
      </w:tcPr>
    </w:tblStylePr>
    <w:tblStylePr w:type="swCell">
      <w:tcPr>
        <w:tcBorders>
          <w:top w:val="double" w:color="7E66DB" w:themeColor="accent4" w:sz="4" w:space="0"/>
          <w:right w:val="nil"/>
        </w:tcBorders>
      </w:tcPr>
    </w:tblStylePr>
  </w:style>
  <w:style w:type="table" w:customStyle="1" w:styleId="530">
    <w:name w:val="List Table 3 Accent 5"/>
    <w:basedOn w:val="88"/>
    <w:qFormat/>
    <w:uiPriority w:val="48"/>
    <w:tblPr>
      <w:tblBorders>
        <w:top w:val="single" w:color="BC1555" w:themeColor="accent5" w:sz="4" w:space="0"/>
        <w:left w:val="single" w:color="BC1555" w:themeColor="accent5" w:sz="4" w:space="0"/>
        <w:bottom w:val="single" w:color="BC1555" w:themeColor="accent5" w:sz="4" w:space="0"/>
        <w:right w:val="single" w:color="BC1555" w:themeColor="accent5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BC1555" w:themeColor="accent5" w:sz="4" w:space="0"/>
          <w:right w:val="single" w:color="BC1555" w:themeColor="accent5" w:sz="4" w:space="0"/>
        </w:tcBorders>
      </w:tcPr>
    </w:tblStylePr>
    <w:tblStylePr w:type="band1Horz">
      <w:tcPr>
        <w:tcBorders>
          <w:top w:val="single" w:color="BC1555" w:themeColor="accent5" w:sz="4" w:space="0"/>
          <w:bottom w:val="single" w:color="BC1555" w:themeColor="accent5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BC1555" w:themeColor="accent5" w:sz="4" w:space="0"/>
          <w:left w:val="nil"/>
        </w:tcBorders>
      </w:tcPr>
    </w:tblStylePr>
    <w:tblStylePr w:type="swCell">
      <w:tcPr>
        <w:tcBorders>
          <w:top w:val="double" w:color="BC1555" w:themeColor="accent5" w:sz="4" w:space="0"/>
          <w:right w:val="nil"/>
        </w:tcBorders>
      </w:tcPr>
    </w:tblStylePr>
  </w:style>
  <w:style w:type="table" w:customStyle="1" w:styleId="531">
    <w:name w:val="List Table 3 Accent 6"/>
    <w:basedOn w:val="88"/>
    <w:qFormat/>
    <w:uiPriority w:val="48"/>
    <w:tblPr>
      <w:tblBorders>
        <w:top w:val="single" w:color="E45D97" w:themeColor="accent6" w:sz="4" w:space="0"/>
        <w:left w:val="single" w:color="E45D97" w:themeColor="accent6" w:sz="4" w:space="0"/>
        <w:bottom w:val="single" w:color="E45D97" w:themeColor="accent6" w:sz="4" w:space="0"/>
        <w:right w:val="single" w:color="E45D97" w:themeColor="accent6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E45D97" w:themeColor="accent6" w:sz="4" w:space="0"/>
          <w:right w:val="single" w:color="E45D97" w:themeColor="accent6" w:sz="4" w:space="0"/>
        </w:tcBorders>
      </w:tcPr>
    </w:tblStylePr>
    <w:tblStylePr w:type="band1Horz">
      <w:tcPr>
        <w:tcBorders>
          <w:top w:val="single" w:color="E45D97" w:themeColor="accent6" w:sz="4" w:space="0"/>
          <w:bottom w:val="single" w:color="E45D97" w:themeColor="accent6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E45D97" w:themeColor="accent6" w:sz="4" w:space="0"/>
          <w:left w:val="nil"/>
        </w:tcBorders>
      </w:tcPr>
    </w:tblStylePr>
    <w:tblStylePr w:type="swCell">
      <w:tcPr>
        <w:tcBorders>
          <w:top w:val="double" w:color="E45D97" w:themeColor="accent6" w:sz="4" w:space="0"/>
          <w:right w:val="nil"/>
        </w:tcBorders>
      </w:tcPr>
    </w:tblStylePr>
  </w:style>
  <w:style w:type="table" w:customStyle="1" w:styleId="532">
    <w:name w:val="List Table 4"/>
    <w:basedOn w:val="88"/>
    <w:qFormat/>
    <w:uiPriority w:val="49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533">
    <w:name w:val="List Table 4 Accent 1"/>
    <w:basedOn w:val="88"/>
    <w:qFormat/>
    <w:uiPriority w:val="49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264CE" w:themeColor="accent1" w:sz="4" w:space="0"/>
          <w:left w:val="single" w:color="2264CE" w:themeColor="accent1" w:sz="4" w:space="0"/>
          <w:bottom w:val="single" w:color="2264CE" w:themeColor="accent1" w:sz="4" w:space="0"/>
          <w:right w:val="single" w:color="2264CE" w:themeColor="accent1" w:sz="4" w:space="0"/>
          <w:insideH w:val="nil"/>
        </w:tcBorders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534">
    <w:name w:val="List Table 4 Accent 2"/>
    <w:basedOn w:val="88"/>
    <w:qFormat/>
    <w:uiPriority w:val="49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4A7DB" w:themeColor="accent2" w:sz="4" w:space="0"/>
          <w:left w:val="single" w:color="24A7DB" w:themeColor="accent2" w:sz="4" w:space="0"/>
          <w:bottom w:val="single" w:color="24A7DB" w:themeColor="accent2" w:sz="4" w:space="0"/>
          <w:right w:val="single" w:color="24A7DB" w:themeColor="accent2" w:sz="4" w:space="0"/>
          <w:insideH w:val="nil"/>
        </w:tcBorders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535">
    <w:name w:val="List Table 4 Accent 3"/>
    <w:basedOn w:val="88"/>
    <w:qFormat/>
    <w:uiPriority w:val="49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5140B5" w:themeColor="accent3" w:sz="4" w:space="0"/>
          <w:left w:val="single" w:color="5140B5" w:themeColor="accent3" w:sz="4" w:space="0"/>
          <w:bottom w:val="single" w:color="5140B5" w:themeColor="accent3" w:sz="4" w:space="0"/>
          <w:right w:val="single" w:color="5140B5" w:themeColor="accent3" w:sz="4" w:space="0"/>
          <w:insideH w:val="nil"/>
        </w:tcBorders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536">
    <w:name w:val="List Table 4 Accent 4"/>
    <w:basedOn w:val="88"/>
    <w:qFormat/>
    <w:uiPriority w:val="49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7E66DB" w:themeColor="accent4" w:sz="4" w:space="0"/>
          <w:left w:val="single" w:color="7E66DB" w:themeColor="accent4" w:sz="4" w:space="0"/>
          <w:bottom w:val="single" w:color="7E66DB" w:themeColor="accent4" w:sz="4" w:space="0"/>
          <w:right w:val="single" w:color="7E66DB" w:themeColor="accent4" w:sz="4" w:space="0"/>
          <w:insideH w:val="nil"/>
        </w:tcBorders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537">
    <w:name w:val="List Table 4 Accent 5"/>
    <w:basedOn w:val="88"/>
    <w:qFormat/>
    <w:uiPriority w:val="49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BC1555" w:themeColor="accent5" w:sz="4" w:space="0"/>
          <w:left w:val="single" w:color="BC1555" w:themeColor="accent5" w:sz="4" w:space="0"/>
          <w:bottom w:val="single" w:color="BC1555" w:themeColor="accent5" w:sz="4" w:space="0"/>
          <w:right w:val="single" w:color="BC1555" w:themeColor="accent5" w:sz="4" w:space="0"/>
          <w:insideH w:val="nil"/>
        </w:tcBorders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538">
    <w:name w:val="List Table 4 Accent 6"/>
    <w:basedOn w:val="88"/>
    <w:qFormat/>
    <w:uiPriority w:val="49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E45D97" w:themeColor="accent6" w:sz="4" w:space="0"/>
          <w:left w:val="single" w:color="E45D97" w:themeColor="accent6" w:sz="4" w:space="0"/>
          <w:bottom w:val="single" w:color="E45D97" w:themeColor="accent6" w:sz="4" w:space="0"/>
          <w:right w:val="single" w:color="E45D97" w:themeColor="accent6" w:sz="4" w:space="0"/>
          <w:insideH w:val="nil"/>
        </w:tcBorders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539">
    <w:name w:val="List Table 5 Dark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000000" w:themeColor="text1" w:sz="24" w:space="0"/>
        <w:left w:val="single" w:color="000000" w:themeColor="text1" w:sz="24" w:space="0"/>
        <w:bottom w:val="single" w:color="000000" w:themeColor="text1" w:sz="24" w:space="0"/>
        <w:right w:val="single" w:color="000000" w:themeColor="text1" w:sz="24" w:space="0"/>
      </w:tblBorders>
    </w:tblPr>
    <w:tcPr>
      <w:shd w:val="clear" w:color="auto" w:fill="000000" w:themeFill="text1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540">
    <w:name w:val="List Table 5 Dark Accent 1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2264CE" w:themeColor="accent1" w:sz="24" w:space="0"/>
        <w:left w:val="single" w:color="2264CE" w:themeColor="accent1" w:sz="24" w:space="0"/>
        <w:bottom w:val="single" w:color="2264CE" w:themeColor="accent1" w:sz="24" w:space="0"/>
        <w:right w:val="single" w:color="2264CE" w:themeColor="accent1" w:sz="24" w:space="0"/>
      </w:tblBorders>
    </w:tblPr>
    <w:tcPr>
      <w:shd w:val="clear" w:color="auto" w:fill="2264CE" w:themeFill="accent1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541">
    <w:name w:val="List Table 5 Dark Accent 2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24A7DB" w:themeColor="accent2" w:sz="24" w:space="0"/>
        <w:left w:val="single" w:color="24A7DB" w:themeColor="accent2" w:sz="24" w:space="0"/>
        <w:bottom w:val="single" w:color="24A7DB" w:themeColor="accent2" w:sz="24" w:space="0"/>
        <w:right w:val="single" w:color="24A7DB" w:themeColor="accent2" w:sz="24" w:space="0"/>
      </w:tblBorders>
    </w:tblPr>
    <w:tcPr>
      <w:shd w:val="clear" w:color="auto" w:fill="24A7DB" w:themeFill="accent2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542">
    <w:name w:val="List Table 5 Dark Accent 3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5140B5" w:themeColor="accent3" w:sz="24" w:space="0"/>
        <w:left w:val="single" w:color="5140B5" w:themeColor="accent3" w:sz="24" w:space="0"/>
        <w:bottom w:val="single" w:color="5140B5" w:themeColor="accent3" w:sz="24" w:space="0"/>
        <w:right w:val="single" w:color="5140B5" w:themeColor="accent3" w:sz="24" w:space="0"/>
      </w:tblBorders>
    </w:tblPr>
    <w:tcPr>
      <w:shd w:val="clear" w:color="auto" w:fill="5140B5" w:themeFill="accent3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543">
    <w:name w:val="List Table 5 Dark Accent 4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7E66DB" w:themeColor="accent4" w:sz="24" w:space="0"/>
        <w:left w:val="single" w:color="7E66DB" w:themeColor="accent4" w:sz="24" w:space="0"/>
        <w:bottom w:val="single" w:color="7E66DB" w:themeColor="accent4" w:sz="24" w:space="0"/>
        <w:right w:val="single" w:color="7E66DB" w:themeColor="accent4" w:sz="24" w:space="0"/>
      </w:tblBorders>
    </w:tblPr>
    <w:tcPr>
      <w:shd w:val="clear" w:color="auto" w:fill="7E66DB" w:themeFill="accent4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544">
    <w:name w:val="List Table 5 Dark Accent 5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BC1555" w:themeColor="accent5" w:sz="24" w:space="0"/>
        <w:left w:val="single" w:color="BC1555" w:themeColor="accent5" w:sz="24" w:space="0"/>
        <w:bottom w:val="single" w:color="BC1555" w:themeColor="accent5" w:sz="24" w:space="0"/>
        <w:right w:val="single" w:color="BC1555" w:themeColor="accent5" w:sz="24" w:space="0"/>
      </w:tblBorders>
    </w:tblPr>
    <w:tcPr>
      <w:shd w:val="clear" w:color="auto" w:fill="BC1555" w:themeFill="accent5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545">
    <w:name w:val="List Table 5 Dark Accent 6"/>
    <w:basedOn w:val="88"/>
    <w:qFormat/>
    <w:uiPriority w:val="50"/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E45D97" w:themeColor="accent6" w:sz="24" w:space="0"/>
        <w:left w:val="single" w:color="E45D97" w:themeColor="accent6" w:sz="24" w:space="0"/>
        <w:bottom w:val="single" w:color="E45D97" w:themeColor="accent6" w:sz="24" w:space="0"/>
        <w:right w:val="single" w:color="E45D97" w:themeColor="accent6" w:sz="24" w:space="0"/>
      </w:tblBorders>
    </w:tblPr>
    <w:tcPr>
      <w:shd w:val="clear" w:color="auto" w:fill="E45D97" w:themeFill="accent6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546">
    <w:name w:val="List Table 6 Colorful"/>
    <w:basedOn w:val="88"/>
    <w:qFormat/>
    <w:uiPriority w:val="5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4" w:space="0"/>
        <w:bottom w:val="single" w:color="000000" w:themeColor="text1" w:sz="4" w:space="0"/>
      </w:tblBorders>
    </w:tblPr>
    <w:tblStylePr w:type="firstRow">
      <w:rPr>
        <w:b/>
        <w:bCs/>
      </w:rPr>
      <w:tcPr>
        <w:tcBorders>
          <w:bottom w:val="single" w:color="000000" w:themeColor="text1" w:sz="4" w:space="0"/>
        </w:tcBorders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547">
    <w:name w:val="List Table 6 Colorful Accent 1"/>
    <w:basedOn w:val="88"/>
    <w:qFormat/>
    <w:uiPriority w:val="51"/>
    <w:rPr>
      <w:color w:val="1A4B9B" w:themeColor="accent1" w:themeShade="BF"/>
    </w:rPr>
    <w:tblPr>
      <w:tblBorders>
        <w:top w:val="single" w:color="2264CE" w:themeColor="accent1" w:sz="4" w:space="0"/>
        <w:bottom w:val="single" w:color="2264CE" w:themeColor="accent1" w:sz="4" w:space="0"/>
      </w:tblBorders>
    </w:tblPr>
    <w:tblStylePr w:type="firstRow">
      <w:rPr>
        <w:b/>
        <w:bCs/>
      </w:rPr>
      <w:tcPr>
        <w:tcBorders>
          <w:bottom w:val="single" w:color="2264CE" w:themeColor="accent1" w:sz="4" w:space="0"/>
        </w:tcBorders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548">
    <w:name w:val="List Table 6 Colorful Accent 2"/>
    <w:basedOn w:val="88"/>
    <w:qFormat/>
    <w:uiPriority w:val="51"/>
    <w:rPr>
      <w:color w:val="1B7DA4" w:themeColor="accent2" w:themeShade="BF"/>
    </w:rPr>
    <w:tblPr>
      <w:tblBorders>
        <w:top w:val="single" w:color="24A7DB" w:themeColor="accent2" w:sz="4" w:space="0"/>
        <w:bottom w:val="single" w:color="24A7DB" w:themeColor="accent2" w:sz="4" w:space="0"/>
      </w:tblBorders>
    </w:tblPr>
    <w:tblStylePr w:type="firstRow">
      <w:rPr>
        <w:b/>
        <w:bCs/>
      </w:rPr>
      <w:tcPr>
        <w:tcBorders>
          <w:bottom w:val="single" w:color="24A7DB" w:themeColor="accent2" w:sz="4" w:space="0"/>
        </w:tcBorders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549">
    <w:name w:val="List Table 6 Colorful Accent 3"/>
    <w:basedOn w:val="88"/>
    <w:qFormat/>
    <w:uiPriority w:val="51"/>
    <w:rPr>
      <w:color w:val="3D3088" w:themeColor="accent3" w:themeShade="BF"/>
    </w:rPr>
    <w:tblPr>
      <w:tblBorders>
        <w:top w:val="single" w:color="5140B5" w:themeColor="accent3" w:sz="4" w:space="0"/>
        <w:bottom w:val="single" w:color="5140B5" w:themeColor="accent3" w:sz="4" w:space="0"/>
      </w:tblBorders>
    </w:tblPr>
    <w:tblStylePr w:type="firstRow">
      <w:rPr>
        <w:b/>
        <w:bCs/>
      </w:rPr>
      <w:tcPr>
        <w:tcBorders>
          <w:bottom w:val="single" w:color="5140B5" w:themeColor="accent3" w:sz="4" w:space="0"/>
        </w:tcBorders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550">
    <w:name w:val="List Table 6 Colorful Accent 4"/>
    <w:basedOn w:val="88"/>
    <w:qFormat/>
    <w:uiPriority w:val="51"/>
    <w:rPr>
      <w:color w:val="4C2EC3" w:themeColor="accent4" w:themeShade="BF"/>
    </w:rPr>
    <w:tblPr>
      <w:tblBorders>
        <w:top w:val="single" w:color="7E66DB" w:themeColor="accent4" w:sz="4" w:space="0"/>
        <w:bottom w:val="single" w:color="7E66DB" w:themeColor="accent4" w:sz="4" w:space="0"/>
      </w:tblBorders>
    </w:tblPr>
    <w:tblStylePr w:type="firstRow">
      <w:rPr>
        <w:b/>
        <w:bCs/>
      </w:rPr>
      <w:tcPr>
        <w:tcBorders>
          <w:bottom w:val="single" w:color="7E66DB" w:themeColor="accent4" w:sz="4" w:space="0"/>
        </w:tcBorders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551">
    <w:name w:val="List Table 6 Colorful Accent 5"/>
    <w:basedOn w:val="88"/>
    <w:qFormat/>
    <w:uiPriority w:val="51"/>
    <w:rPr>
      <w:color w:val="8D1040" w:themeColor="accent5" w:themeShade="BF"/>
    </w:rPr>
    <w:tblPr>
      <w:tblBorders>
        <w:top w:val="single" w:color="BC1555" w:themeColor="accent5" w:sz="4" w:space="0"/>
        <w:bottom w:val="single" w:color="BC1555" w:themeColor="accent5" w:sz="4" w:space="0"/>
      </w:tblBorders>
    </w:tblPr>
    <w:tblStylePr w:type="firstRow">
      <w:rPr>
        <w:b/>
        <w:bCs/>
      </w:rPr>
      <w:tcPr>
        <w:tcBorders>
          <w:bottom w:val="single" w:color="BC1555" w:themeColor="accent5" w:sz="4" w:space="0"/>
        </w:tcBorders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552">
    <w:name w:val="List Table 6 Colorful Accent 6"/>
    <w:basedOn w:val="88"/>
    <w:qFormat/>
    <w:uiPriority w:val="51"/>
    <w:rPr>
      <w:color w:val="CE226C" w:themeColor="accent6" w:themeShade="BF"/>
    </w:rPr>
    <w:tblPr>
      <w:tblBorders>
        <w:top w:val="single" w:color="E45D97" w:themeColor="accent6" w:sz="4" w:space="0"/>
        <w:bottom w:val="single" w:color="E45D97" w:themeColor="accent6" w:sz="4" w:space="0"/>
      </w:tblBorders>
    </w:tblPr>
    <w:tblStylePr w:type="firstRow">
      <w:rPr>
        <w:b/>
        <w:bCs/>
      </w:rPr>
      <w:tcPr>
        <w:tcBorders>
          <w:bottom w:val="single" w:color="E45D97" w:themeColor="accent6" w:sz="4" w:space="0"/>
        </w:tcBorders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553">
    <w:name w:val="List Table 7 Colorful"/>
    <w:basedOn w:val="88"/>
    <w:qFormat/>
    <w:uiPriority w:val="52"/>
    <w:rPr>
      <w:color w:val="000000" w:themeColor="text1"/>
      <w14:textFill>
        <w14:solidFill>
          <w14:schemeClr w14:val="tx1"/>
        </w14:solidFill>
      </w14:textFill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000000" w:themeColor="tex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000000" w:themeColor="tex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000000" w:themeColor="tex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000000" w:themeColor="text1" w:sz="4" w:space="0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54">
    <w:name w:val="List Table 7 Colorful Accent 1"/>
    <w:basedOn w:val="88"/>
    <w:qFormat/>
    <w:uiPriority w:val="52"/>
    <w:rPr>
      <w:color w:val="1A4B9B" w:themeColor="accent1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2264CE" w:themeColor="accen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2264CE" w:themeColor="accen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2264CE" w:themeColor="accen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2264CE" w:themeColor="accent1" w:sz="4" w:space="0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55">
    <w:name w:val="List Table 7 Colorful Accent 2"/>
    <w:basedOn w:val="88"/>
    <w:qFormat/>
    <w:uiPriority w:val="52"/>
    <w:rPr>
      <w:color w:val="1B7DA4" w:themeColor="accent2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24A7DB" w:themeColor="accent2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24A7DB" w:themeColor="accent2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24A7DB" w:themeColor="accent2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24A7DB" w:themeColor="accent2" w:sz="4" w:space="0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56">
    <w:name w:val="List Table 7 Colorful Accent 3"/>
    <w:basedOn w:val="88"/>
    <w:qFormat/>
    <w:uiPriority w:val="52"/>
    <w:rPr>
      <w:color w:val="3D3088" w:themeColor="accent3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5140B5" w:themeColor="accent3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5140B5" w:themeColor="accent3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5140B5" w:themeColor="accent3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5140B5" w:themeColor="accent3" w:sz="4" w:space="0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57">
    <w:name w:val="List Table 7 Colorful Accent 4"/>
    <w:basedOn w:val="88"/>
    <w:qFormat/>
    <w:uiPriority w:val="52"/>
    <w:rPr>
      <w:color w:val="4C2EC3" w:themeColor="accent4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7E66DB" w:themeColor="accent4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7E66DB" w:themeColor="accent4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7E66DB" w:themeColor="accent4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7E66DB" w:themeColor="accent4" w:sz="4" w:space="0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58">
    <w:name w:val="List Table 7 Colorful Accent 5"/>
    <w:basedOn w:val="88"/>
    <w:qFormat/>
    <w:uiPriority w:val="52"/>
    <w:rPr>
      <w:color w:val="8D1040" w:themeColor="accent5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BC1555" w:themeColor="accent5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BC1555" w:themeColor="accent5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BC1555" w:themeColor="accent5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BC1555" w:themeColor="accent5" w:sz="4" w:space="0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59">
    <w:name w:val="List Table 7 Colorful Accent 6"/>
    <w:basedOn w:val="88"/>
    <w:qFormat/>
    <w:uiPriority w:val="52"/>
    <w:rPr>
      <w:color w:val="CE226C" w:themeColor="accent6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E45D97" w:themeColor="accent6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E45D97" w:themeColor="accent6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E45D97" w:themeColor="accent6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E45D97" w:themeColor="accent6" w:sz="4" w:space="0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560">
    <w:name w:val="Grid Table 1 Light"/>
    <w:basedOn w:val="88"/>
    <w:qFormat/>
    <w:uiPriority w:val="46"/>
    <w:tblPr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61">
    <w:name w:val="Grid Table 1 Light Accent 1"/>
    <w:basedOn w:val="88"/>
    <w:qFormat/>
    <w:uiPriority w:val="46"/>
    <w:tblPr>
      <w:tblBorders>
        <w:top w:val="single" w:color="A2BFEF" w:themeColor="accent1" w:themeTint="66" w:sz="4" w:space="0"/>
        <w:left w:val="single" w:color="A2BFEF" w:themeColor="accent1" w:themeTint="66" w:sz="4" w:space="0"/>
        <w:bottom w:val="single" w:color="A2BFEF" w:themeColor="accent1" w:themeTint="66" w:sz="4" w:space="0"/>
        <w:right w:val="single" w:color="A2BFEF" w:themeColor="accent1" w:themeTint="66" w:sz="4" w:space="0"/>
        <w:insideH w:val="single" w:color="A2BFEF" w:themeColor="accent1" w:themeTint="66" w:sz="4" w:space="0"/>
        <w:insideV w:val="single" w:color="A2BFEF" w:themeColor="accent1" w:themeTint="66" w:sz="4" w:space="0"/>
      </w:tblBorders>
    </w:tblPr>
    <w:tblStylePr w:type="firstRow">
      <w:rPr>
        <w:b/>
        <w:bCs/>
      </w:rPr>
      <w:tcPr>
        <w:tcBorders>
          <w:bottom w:val="single" w:color="73A0E8" w:themeColor="accent1" w:themeTint="99" w:sz="12" w:space="0"/>
        </w:tcBorders>
      </w:tcPr>
    </w:tblStylePr>
    <w:tblStylePr w:type="lastRow">
      <w:rPr>
        <w:b/>
        <w:bCs/>
      </w:rPr>
      <w:tcPr>
        <w:tcBorders>
          <w:top w:val="double" w:color="73A0E8" w:themeColor="accen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62">
    <w:name w:val="Grid Table 1 Light Accent 2"/>
    <w:basedOn w:val="88"/>
    <w:qFormat/>
    <w:uiPriority w:val="46"/>
    <w:tblPr>
      <w:tblBorders>
        <w:top w:val="single" w:color="A7DBF0" w:themeColor="accent2" w:themeTint="66" w:sz="4" w:space="0"/>
        <w:left w:val="single" w:color="A7DBF0" w:themeColor="accent2" w:themeTint="66" w:sz="4" w:space="0"/>
        <w:bottom w:val="single" w:color="A7DBF0" w:themeColor="accent2" w:themeTint="66" w:sz="4" w:space="0"/>
        <w:right w:val="single" w:color="A7DBF0" w:themeColor="accent2" w:themeTint="66" w:sz="4" w:space="0"/>
        <w:insideH w:val="single" w:color="A7DBF0" w:themeColor="accent2" w:themeTint="66" w:sz="4" w:space="0"/>
        <w:insideV w:val="single" w:color="A7DBF0" w:themeColor="accent2" w:themeTint="66" w:sz="4" w:space="0"/>
      </w:tblBorders>
    </w:tblPr>
    <w:tblStylePr w:type="firstRow">
      <w:rPr>
        <w:b/>
        <w:bCs/>
      </w:rPr>
      <w:tcPr>
        <w:tcBorders>
          <w:bottom w:val="single" w:color="7BCAE9" w:themeColor="accent2" w:themeTint="99" w:sz="12" w:space="0"/>
        </w:tcBorders>
      </w:tcPr>
    </w:tblStylePr>
    <w:tblStylePr w:type="lastRow">
      <w:rPr>
        <w:b/>
        <w:bCs/>
      </w:rPr>
      <w:tcPr>
        <w:tcBorders>
          <w:top w:val="double" w:color="7BCAE9" w:themeColor="accent2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63">
    <w:name w:val="Grid Table 1 Light Accent 3"/>
    <w:basedOn w:val="88"/>
    <w:qFormat/>
    <w:uiPriority w:val="46"/>
    <w:tblPr>
      <w:tblBorders>
        <w:top w:val="single" w:color="B8B0E3" w:themeColor="accent3" w:themeTint="66" w:sz="4" w:space="0"/>
        <w:left w:val="single" w:color="B8B0E3" w:themeColor="accent3" w:themeTint="66" w:sz="4" w:space="0"/>
        <w:bottom w:val="single" w:color="B8B0E3" w:themeColor="accent3" w:themeTint="66" w:sz="4" w:space="0"/>
        <w:right w:val="single" w:color="B8B0E3" w:themeColor="accent3" w:themeTint="66" w:sz="4" w:space="0"/>
        <w:insideH w:val="single" w:color="B8B0E3" w:themeColor="accent3" w:themeTint="66" w:sz="4" w:space="0"/>
        <w:insideV w:val="single" w:color="B8B0E3" w:themeColor="accent3" w:themeTint="66" w:sz="4" w:space="0"/>
      </w:tblBorders>
    </w:tblPr>
    <w:tblStylePr w:type="firstRow">
      <w:rPr>
        <w:b/>
        <w:bCs/>
      </w:rPr>
      <w:tcPr>
        <w:tcBorders>
          <w:bottom w:val="single" w:color="9489D5" w:themeColor="accent3" w:themeTint="99" w:sz="12" w:space="0"/>
        </w:tcBorders>
      </w:tcPr>
    </w:tblStylePr>
    <w:tblStylePr w:type="lastRow">
      <w:rPr>
        <w:b/>
        <w:bCs/>
      </w:rPr>
      <w:tcPr>
        <w:tcBorders>
          <w:top w:val="double" w:color="9489D5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64">
    <w:name w:val="Grid Table 1 Light Accent 4"/>
    <w:basedOn w:val="88"/>
    <w:qFormat/>
    <w:uiPriority w:val="46"/>
    <w:tblPr>
      <w:tblBorders>
        <w:top w:val="single" w:color="CBC1F0" w:themeColor="accent4" w:themeTint="66" w:sz="4" w:space="0"/>
        <w:left w:val="single" w:color="CBC1F0" w:themeColor="accent4" w:themeTint="66" w:sz="4" w:space="0"/>
        <w:bottom w:val="single" w:color="CBC1F0" w:themeColor="accent4" w:themeTint="66" w:sz="4" w:space="0"/>
        <w:right w:val="single" w:color="CBC1F0" w:themeColor="accent4" w:themeTint="66" w:sz="4" w:space="0"/>
        <w:insideH w:val="single" w:color="CBC1F0" w:themeColor="accent4" w:themeTint="66" w:sz="4" w:space="0"/>
        <w:insideV w:val="single" w:color="CBC1F0" w:themeColor="accent4" w:themeTint="66" w:sz="4" w:space="0"/>
      </w:tblBorders>
    </w:tblPr>
    <w:tblStylePr w:type="firstRow">
      <w:rPr>
        <w:b/>
        <w:bCs/>
      </w:rPr>
      <w:tcPr>
        <w:tcBorders>
          <w:bottom w:val="single" w:color="B1A3E9" w:themeColor="accent4" w:themeTint="99" w:sz="12" w:space="0"/>
        </w:tcBorders>
      </w:tcPr>
    </w:tblStylePr>
    <w:tblStylePr w:type="lastRow">
      <w:rPr>
        <w:b/>
        <w:bCs/>
      </w:rPr>
      <w:tcPr>
        <w:tcBorders>
          <w:top w:val="double" w:color="B1A3E9" w:themeColor="accent4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65">
    <w:name w:val="Grid Table 1 Light Accent 5"/>
    <w:basedOn w:val="88"/>
    <w:qFormat/>
    <w:uiPriority w:val="46"/>
    <w:tblPr>
      <w:tblBorders>
        <w:top w:val="single" w:color="F292B7" w:themeColor="accent5" w:themeTint="66" w:sz="4" w:space="0"/>
        <w:left w:val="single" w:color="F292B7" w:themeColor="accent5" w:themeTint="66" w:sz="4" w:space="0"/>
        <w:bottom w:val="single" w:color="F292B7" w:themeColor="accent5" w:themeTint="66" w:sz="4" w:space="0"/>
        <w:right w:val="single" w:color="F292B7" w:themeColor="accent5" w:themeTint="66" w:sz="4" w:space="0"/>
        <w:insideH w:val="single" w:color="F292B7" w:themeColor="accent5" w:themeTint="66" w:sz="4" w:space="0"/>
        <w:insideV w:val="single" w:color="F292B7" w:themeColor="accent5" w:themeTint="66" w:sz="4" w:space="0"/>
      </w:tblBorders>
    </w:tblPr>
    <w:tblStylePr w:type="firstRow">
      <w:rPr>
        <w:b/>
        <w:bCs/>
      </w:rPr>
      <w:tcPr>
        <w:tcBorders>
          <w:bottom w:val="single" w:color="EC5C93" w:themeColor="accent5" w:themeTint="99" w:sz="12" w:space="0"/>
        </w:tcBorders>
      </w:tcPr>
    </w:tblStylePr>
    <w:tblStylePr w:type="lastRow">
      <w:rPr>
        <w:b/>
        <w:bCs/>
      </w:rPr>
      <w:tcPr>
        <w:tcBorders>
          <w:top w:val="double" w:color="EC5C93" w:themeColor="accent5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66">
    <w:name w:val="Grid Table 1 Light Accent 6"/>
    <w:basedOn w:val="88"/>
    <w:qFormat/>
    <w:uiPriority w:val="46"/>
    <w:tblPr>
      <w:tblBorders>
        <w:top w:val="single" w:color="F4BED5" w:themeColor="accent6" w:themeTint="66" w:sz="4" w:space="0"/>
        <w:left w:val="single" w:color="F4BED5" w:themeColor="accent6" w:themeTint="66" w:sz="4" w:space="0"/>
        <w:bottom w:val="single" w:color="F4BED5" w:themeColor="accent6" w:themeTint="66" w:sz="4" w:space="0"/>
        <w:right w:val="single" w:color="F4BED5" w:themeColor="accent6" w:themeTint="66" w:sz="4" w:space="0"/>
        <w:insideH w:val="single" w:color="F4BED5" w:themeColor="accent6" w:themeTint="66" w:sz="4" w:space="0"/>
        <w:insideV w:val="single" w:color="F4BED5" w:themeColor="accent6" w:themeTint="66" w:sz="4" w:space="0"/>
      </w:tblBorders>
    </w:tblPr>
    <w:tblStylePr w:type="firstRow">
      <w:rPr>
        <w:b/>
        <w:bCs/>
      </w:rPr>
      <w:tcPr>
        <w:tcBorders>
          <w:bottom w:val="single" w:color="EE9DC0" w:themeColor="accent6" w:themeTint="99" w:sz="12" w:space="0"/>
        </w:tcBorders>
      </w:tcPr>
    </w:tblStylePr>
    <w:tblStylePr w:type="lastRow">
      <w:rPr>
        <w:b/>
        <w:bCs/>
      </w:rPr>
      <w:tcPr>
        <w:tcBorders>
          <w:top w:val="double" w:color="EE9DC0" w:themeColor="accent6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567">
    <w:name w:val="Grid Table 2"/>
    <w:basedOn w:val="88"/>
    <w:qFormat/>
    <w:uiPriority w:val="47"/>
    <w:tblPr>
      <w:tblBorders>
        <w:top w:val="single" w:color="666666" w:themeColor="text1" w:themeTint="99" w:sz="2" w:space="0"/>
        <w:bottom w:val="single" w:color="666666" w:themeColor="text1" w:themeTint="99" w:sz="2" w:space="0"/>
        <w:insideH w:val="single" w:color="666666" w:themeColor="text1" w:themeTint="99" w:sz="2" w:space="0"/>
        <w:insideV w:val="single" w:color="666666" w:themeColor="text1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666666" w:themeColor="tex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568">
    <w:name w:val="Grid Table 2 Accent 1"/>
    <w:basedOn w:val="88"/>
    <w:qFormat/>
    <w:uiPriority w:val="47"/>
    <w:tblPr>
      <w:tblBorders>
        <w:top w:val="single" w:color="73A0E8" w:themeColor="accent1" w:themeTint="99" w:sz="2" w:space="0"/>
        <w:bottom w:val="single" w:color="73A0E8" w:themeColor="accent1" w:themeTint="99" w:sz="2" w:space="0"/>
        <w:insideH w:val="single" w:color="73A0E8" w:themeColor="accent1" w:themeTint="99" w:sz="2" w:space="0"/>
        <w:insideV w:val="single" w:color="73A0E8" w:themeColor="accent1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73A0E8" w:themeColor="accen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73A0E8" w:themeColor="accen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569">
    <w:name w:val="Grid Table 2 Accent 2"/>
    <w:basedOn w:val="88"/>
    <w:qFormat/>
    <w:uiPriority w:val="47"/>
    <w:tblPr>
      <w:tblBorders>
        <w:top w:val="single" w:color="7BCAE9" w:themeColor="accent2" w:themeTint="99" w:sz="2" w:space="0"/>
        <w:bottom w:val="single" w:color="7BCAE9" w:themeColor="accent2" w:themeTint="99" w:sz="2" w:space="0"/>
        <w:insideH w:val="single" w:color="7BCAE9" w:themeColor="accent2" w:themeTint="99" w:sz="2" w:space="0"/>
        <w:insideV w:val="single" w:color="7BCAE9" w:themeColor="accent2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7BCAE9" w:themeColor="accent2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7BCAE9" w:themeColor="accent2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570">
    <w:name w:val="Grid Table 2 Accent 3"/>
    <w:basedOn w:val="88"/>
    <w:qFormat/>
    <w:uiPriority w:val="47"/>
    <w:tblPr>
      <w:tblBorders>
        <w:top w:val="single" w:color="9489D5" w:themeColor="accent3" w:themeTint="99" w:sz="2" w:space="0"/>
        <w:bottom w:val="single" w:color="9489D5" w:themeColor="accent3" w:themeTint="99" w:sz="2" w:space="0"/>
        <w:insideH w:val="single" w:color="9489D5" w:themeColor="accent3" w:themeTint="99" w:sz="2" w:space="0"/>
        <w:insideV w:val="single" w:color="9489D5" w:themeColor="accent3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9489D5" w:themeColor="accent3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9489D5" w:themeColor="accent3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571">
    <w:name w:val="Grid Table 2 Accent 4"/>
    <w:basedOn w:val="88"/>
    <w:qFormat/>
    <w:uiPriority w:val="47"/>
    <w:tblPr>
      <w:tblBorders>
        <w:top w:val="single" w:color="B1A3E9" w:themeColor="accent4" w:themeTint="99" w:sz="2" w:space="0"/>
        <w:bottom w:val="single" w:color="B1A3E9" w:themeColor="accent4" w:themeTint="99" w:sz="2" w:space="0"/>
        <w:insideH w:val="single" w:color="B1A3E9" w:themeColor="accent4" w:themeTint="99" w:sz="2" w:space="0"/>
        <w:insideV w:val="single" w:color="B1A3E9" w:themeColor="accent4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B1A3E9" w:themeColor="accent4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B1A3E9" w:themeColor="accent4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572">
    <w:name w:val="Grid Table 2 Accent 5"/>
    <w:basedOn w:val="88"/>
    <w:qFormat/>
    <w:uiPriority w:val="47"/>
    <w:tblPr>
      <w:tblBorders>
        <w:top w:val="single" w:color="EC5C93" w:themeColor="accent5" w:themeTint="99" w:sz="2" w:space="0"/>
        <w:bottom w:val="single" w:color="EC5C93" w:themeColor="accent5" w:themeTint="99" w:sz="2" w:space="0"/>
        <w:insideH w:val="single" w:color="EC5C93" w:themeColor="accent5" w:themeTint="99" w:sz="2" w:space="0"/>
        <w:insideV w:val="single" w:color="EC5C93" w:themeColor="accent5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EC5C93" w:themeColor="accent5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EC5C93" w:themeColor="accent5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573">
    <w:name w:val="Grid Table 2 Accent 6"/>
    <w:basedOn w:val="88"/>
    <w:qFormat/>
    <w:uiPriority w:val="47"/>
    <w:tblPr>
      <w:tblBorders>
        <w:top w:val="single" w:color="EE9DC0" w:themeColor="accent6" w:themeTint="99" w:sz="2" w:space="0"/>
        <w:bottom w:val="single" w:color="EE9DC0" w:themeColor="accent6" w:themeTint="99" w:sz="2" w:space="0"/>
        <w:insideH w:val="single" w:color="EE9DC0" w:themeColor="accent6" w:themeTint="99" w:sz="2" w:space="0"/>
        <w:insideV w:val="single" w:color="EE9DC0" w:themeColor="accent6" w:themeTint="99" w:sz="2" w:space="0"/>
      </w:tblBorders>
    </w:tblPr>
    <w:tblStylePr w:type="firstRow">
      <w:rPr>
        <w:b/>
        <w:bCs/>
      </w:rPr>
      <w:tcPr>
        <w:tcBorders>
          <w:top w:val="nil"/>
          <w:bottom w:val="single" w:color="EE9DC0" w:themeColor="accent6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EE9DC0" w:themeColor="accent6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574">
    <w:name w:val="Grid Table 3"/>
    <w:basedOn w:val="88"/>
    <w:qFormat/>
    <w:uiPriority w:val="48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bottom w:val="single" w:color="666666" w:themeColor="text1" w:themeTint="99" w:sz="4" w:space="0"/>
        </w:tcBorders>
      </w:tcPr>
    </w:tblStylePr>
    <w:tblStylePr w:type="nwCell">
      <w:tcPr>
        <w:tcBorders>
          <w:bottom w:val="single" w:color="666666" w:themeColor="text1" w:themeTint="99" w:sz="4" w:space="0"/>
        </w:tcBorders>
      </w:tcPr>
    </w:tblStylePr>
    <w:tblStylePr w:type="seCell">
      <w:tcPr>
        <w:tcBorders>
          <w:top w:val="single" w:color="666666" w:themeColor="text1" w:themeTint="99" w:sz="4" w:space="0"/>
        </w:tcBorders>
      </w:tcPr>
    </w:tblStylePr>
    <w:tblStylePr w:type="swCell">
      <w:tcPr>
        <w:tcBorders>
          <w:top w:val="single" w:color="666666" w:themeColor="text1" w:themeTint="99" w:sz="4" w:space="0"/>
        </w:tcBorders>
      </w:tcPr>
    </w:tblStylePr>
  </w:style>
  <w:style w:type="table" w:customStyle="1" w:styleId="575">
    <w:name w:val="Grid Table 3 Accent 1"/>
    <w:basedOn w:val="88"/>
    <w:qFormat/>
    <w:uiPriority w:val="48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bottom w:val="single" w:color="73A0E8" w:themeColor="accent1" w:themeTint="99" w:sz="4" w:space="0"/>
        </w:tcBorders>
      </w:tcPr>
    </w:tblStylePr>
    <w:tblStylePr w:type="nwCell">
      <w:tcPr>
        <w:tcBorders>
          <w:bottom w:val="single" w:color="73A0E8" w:themeColor="accent1" w:themeTint="99" w:sz="4" w:space="0"/>
        </w:tcBorders>
      </w:tcPr>
    </w:tblStylePr>
    <w:tblStylePr w:type="seCell">
      <w:tcPr>
        <w:tcBorders>
          <w:top w:val="single" w:color="73A0E8" w:themeColor="accent1" w:themeTint="99" w:sz="4" w:space="0"/>
        </w:tcBorders>
      </w:tcPr>
    </w:tblStylePr>
    <w:tblStylePr w:type="swCell">
      <w:tcPr>
        <w:tcBorders>
          <w:top w:val="single" w:color="73A0E8" w:themeColor="accent1" w:themeTint="99" w:sz="4" w:space="0"/>
        </w:tcBorders>
      </w:tcPr>
    </w:tblStylePr>
  </w:style>
  <w:style w:type="table" w:customStyle="1" w:styleId="576">
    <w:name w:val="Grid Table 3 Accent 2"/>
    <w:basedOn w:val="88"/>
    <w:qFormat/>
    <w:uiPriority w:val="48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bottom w:val="single" w:color="7BCAE9" w:themeColor="accent2" w:themeTint="99" w:sz="4" w:space="0"/>
        </w:tcBorders>
      </w:tcPr>
    </w:tblStylePr>
    <w:tblStylePr w:type="nwCell">
      <w:tcPr>
        <w:tcBorders>
          <w:bottom w:val="single" w:color="7BCAE9" w:themeColor="accent2" w:themeTint="99" w:sz="4" w:space="0"/>
        </w:tcBorders>
      </w:tcPr>
    </w:tblStylePr>
    <w:tblStylePr w:type="seCell">
      <w:tcPr>
        <w:tcBorders>
          <w:top w:val="single" w:color="7BCAE9" w:themeColor="accent2" w:themeTint="99" w:sz="4" w:space="0"/>
        </w:tcBorders>
      </w:tcPr>
    </w:tblStylePr>
    <w:tblStylePr w:type="swCell">
      <w:tcPr>
        <w:tcBorders>
          <w:top w:val="single" w:color="7BCAE9" w:themeColor="accent2" w:themeTint="99" w:sz="4" w:space="0"/>
        </w:tcBorders>
      </w:tcPr>
    </w:tblStylePr>
  </w:style>
  <w:style w:type="table" w:customStyle="1" w:styleId="577">
    <w:name w:val="Grid Table 3 Accent 3"/>
    <w:basedOn w:val="88"/>
    <w:qFormat/>
    <w:uiPriority w:val="48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bottom w:val="single" w:color="9489D5" w:themeColor="accent3" w:themeTint="99" w:sz="4" w:space="0"/>
        </w:tcBorders>
      </w:tcPr>
    </w:tblStylePr>
    <w:tblStylePr w:type="nwCell">
      <w:tcPr>
        <w:tcBorders>
          <w:bottom w:val="single" w:color="9489D5" w:themeColor="accent3" w:themeTint="99" w:sz="4" w:space="0"/>
        </w:tcBorders>
      </w:tcPr>
    </w:tblStylePr>
    <w:tblStylePr w:type="seCell">
      <w:tcPr>
        <w:tcBorders>
          <w:top w:val="single" w:color="9489D5" w:themeColor="accent3" w:themeTint="99" w:sz="4" w:space="0"/>
        </w:tcBorders>
      </w:tcPr>
    </w:tblStylePr>
    <w:tblStylePr w:type="swCell">
      <w:tcPr>
        <w:tcBorders>
          <w:top w:val="single" w:color="9489D5" w:themeColor="accent3" w:themeTint="99" w:sz="4" w:space="0"/>
        </w:tcBorders>
      </w:tcPr>
    </w:tblStylePr>
  </w:style>
  <w:style w:type="table" w:customStyle="1" w:styleId="578">
    <w:name w:val="Grid Table 3 Accent 4"/>
    <w:basedOn w:val="88"/>
    <w:qFormat/>
    <w:uiPriority w:val="48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bottom w:val="single" w:color="B1A3E9" w:themeColor="accent4" w:themeTint="99" w:sz="4" w:space="0"/>
        </w:tcBorders>
      </w:tcPr>
    </w:tblStylePr>
    <w:tblStylePr w:type="nwCell">
      <w:tcPr>
        <w:tcBorders>
          <w:bottom w:val="single" w:color="B1A3E9" w:themeColor="accent4" w:themeTint="99" w:sz="4" w:space="0"/>
        </w:tcBorders>
      </w:tcPr>
    </w:tblStylePr>
    <w:tblStylePr w:type="seCell">
      <w:tcPr>
        <w:tcBorders>
          <w:top w:val="single" w:color="B1A3E9" w:themeColor="accent4" w:themeTint="99" w:sz="4" w:space="0"/>
        </w:tcBorders>
      </w:tcPr>
    </w:tblStylePr>
    <w:tblStylePr w:type="swCell">
      <w:tcPr>
        <w:tcBorders>
          <w:top w:val="single" w:color="B1A3E9" w:themeColor="accent4" w:themeTint="99" w:sz="4" w:space="0"/>
        </w:tcBorders>
      </w:tcPr>
    </w:tblStylePr>
  </w:style>
  <w:style w:type="table" w:customStyle="1" w:styleId="579">
    <w:name w:val="Grid Table 3 Accent 5"/>
    <w:basedOn w:val="88"/>
    <w:qFormat/>
    <w:uiPriority w:val="48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bottom w:val="single" w:color="EC5C93" w:themeColor="accent5" w:themeTint="99" w:sz="4" w:space="0"/>
        </w:tcBorders>
      </w:tcPr>
    </w:tblStylePr>
    <w:tblStylePr w:type="nwCell">
      <w:tcPr>
        <w:tcBorders>
          <w:bottom w:val="single" w:color="EC5C93" w:themeColor="accent5" w:themeTint="99" w:sz="4" w:space="0"/>
        </w:tcBorders>
      </w:tcPr>
    </w:tblStylePr>
    <w:tblStylePr w:type="seCell">
      <w:tcPr>
        <w:tcBorders>
          <w:top w:val="single" w:color="EC5C93" w:themeColor="accent5" w:themeTint="99" w:sz="4" w:space="0"/>
        </w:tcBorders>
      </w:tcPr>
    </w:tblStylePr>
    <w:tblStylePr w:type="swCell">
      <w:tcPr>
        <w:tcBorders>
          <w:top w:val="single" w:color="EC5C93" w:themeColor="accent5" w:themeTint="99" w:sz="4" w:space="0"/>
        </w:tcBorders>
      </w:tcPr>
    </w:tblStylePr>
  </w:style>
  <w:style w:type="table" w:customStyle="1" w:styleId="580">
    <w:name w:val="Grid Table 3 Accent 6"/>
    <w:basedOn w:val="88"/>
    <w:qFormat/>
    <w:uiPriority w:val="48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bottom w:val="single" w:color="EE9DC0" w:themeColor="accent6" w:themeTint="99" w:sz="4" w:space="0"/>
        </w:tcBorders>
      </w:tcPr>
    </w:tblStylePr>
    <w:tblStylePr w:type="nwCell">
      <w:tcPr>
        <w:tcBorders>
          <w:bottom w:val="single" w:color="EE9DC0" w:themeColor="accent6" w:themeTint="99" w:sz="4" w:space="0"/>
        </w:tcBorders>
      </w:tcPr>
    </w:tblStylePr>
    <w:tblStylePr w:type="seCell">
      <w:tcPr>
        <w:tcBorders>
          <w:top w:val="single" w:color="EE9DC0" w:themeColor="accent6" w:themeTint="99" w:sz="4" w:space="0"/>
        </w:tcBorders>
      </w:tcPr>
    </w:tblStylePr>
    <w:tblStylePr w:type="swCell">
      <w:tcPr>
        <w:tcBorders>
          <w:top w:val="single" w:color="EE9DC0" w:themeColor="accent6" w:themeTint="99" w:sz="4" w:space="0"/>
        </w:tcBorders>
      </w:tcPr>
    </w:tblStylePr>
  </w:style>
  <w:style w:type="table" w:customStyle="1" w:styleId="581">
    <w:name w:val="Grid Table 4"/>
    <w:basedOn w:val="88"/>
    <w:qFormat/>
    <w:uiPriority w:val="49"/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582">
    <w:name w:val="Grid Table 4 Accent 1"/>
    <w:basedOn w:val="88"/>
    <w:qFormat/>
    <w:uiPriority w:val="49"/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264CE" w:themeColor="accent1" w:sz="4" w:space="0"/>
          <w:left w:val="single" w:color="2264CE" w:themeColor="accent1" w:sz="4" w:space="0"/>
          <w:bottom w:val="single" w:color="2264CE" w:themeColor="accent1" w:sz="4" w:space="0"/>
          <w:right w:val="single" w:color="2264CE" w:themeColor="accent1" w:sz="4" w:space="0"/>
          <w:insideH w:val="nil"/>
          <w:insideV w:val="nil"/>
        </w:tcBorders>
        <w:shd w:val="clear" w:color="auto" w:fill="2264CE" w:themeFill="accent1"/>
      </w:tcPr>
    </w:tblStylePr>
    <w:tblStylePr w:type="lastRow">
      <w:rPr>
        <w:b/>
        <w:bCs/>
      </w:rPr>
      <w:tcPr>
        <w:tcBorders>
          <w:top w:val="double" w:color="2264CE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583">
    <w:name w:val="Grid Table 4 Accent 2"/>
    <w:basedOn w:val="88"/>
    <w:qFormat/>
    <w:uiPriority w:val="49"/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4A7DB" w:themeColor="accent2" w:sz="4" w:space="0"/>
          <w:left w:val="single" w:color="24A7DB" w:themeColor="accent2" w:sz="4" w:space="0"/>
          <w:bottom w:val="single" w:color="24A7DB" w:themeColor="accent2" w:sz="4" w:space="0"/>
          <w:right w:val="single" w:color="24A7DB" w:themeColor="accent2" w:sz="4" w:space="0"/>
          <w:insideH w:val="nil"/>
          <w:insideV w:val="nil"/>
        </w:tcBorders>
        <w:shd w:val="clear" w:color="auto" w:fill="24A7DB" w:themeFill="accent2"/>
      </w:tcPr>
    </w:tblStylePr>
    <w:tblStylePr w:type="lastRow">
      <w:rPr>
        <w:b/>
        <w:bCs/>
      </w:rPr>
      <w:tcPr>
        <w:tcBorders>
          <w:top w:val="double" w:color="24A7DB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584">
    <w:name w:val="Grid Table 4 Accent 3"/>
    <w:basedOn w:val="88"/>
    <w:qFormat/>
    <w:uiPriority w:val="49"/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5140B5" w:themeColor="accent3" w:sz="4" w:space="0"/>
          <w:left w:val="single" w:color="5140B5" w:themeColor="accent3" w:sz="4" w:space="0"/>
          <w:bottom w:val="single" w:color="5140B5" w:themeColor="accent3" w:sz="4" w:space="0"/>
          <w:right w:val="single" w:color="5140B5" w:themeColor="accent3" w:sz="4" w:space="0"/>
          <w:insideH w:val="nil"/>
          <w:insideV w:val="nil"/>
        </w:tcBorders>
        <w:shd w:val="clear" w:color="auto" w:fill="5140B5" w:themeFill="accent3"/>
      </w:tcPr>
    </w:tblStylePr>
    <w:tblStylePr w:type="lastRow">
      <w:rPr>
        <w:b/>
        <w:bCs/>
      </w:rPr>
      <w:tcPr>
        <w:tcBorders>
          <w:top w:val="double" w:color="5140B5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585">
    <w:name w:val="Grid Table 4 Accent 4"/>
    <w:basedOn w:val="88"/>
    <w:qFormat/>
    <w:uiPriority w:val="49"/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7E66DB" w:themeColor="accent4" w:sz="4" w:space="0"/>
          <w:left w:val="single" w:color="7E66DB" w:themeColor="accent4" w:sz="4" w:space="0"/>
          <w:bottom w:val="single" w:color="7E66DB" w:themeColor="accent4" w:sz="4" w:space="0"/>
          <w:right w:val="single" w:color="7E66DB" w:themeColor="accent4" w:sz="4" w:space="0"/>
          <w:insideH w:val="nil"/>
          <w:insideV w:val="nil"/>
        </w:tcBorders>
        <w:shd w:val="clear" w:color="auto" w:fill="7E66DB" w:themeFill="accent4"/>
      </w:tcPr>
    </w:tblStylePr>
    <w:tblStylePr w:type="lastRow">
      <w:rPr>
        <w:b/>
        <w:bCs/>
      </w:rPr>
      <w:tcPr>
        <w:tcBorders>
          <w:top w:val="double" w:color="7E66DB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586">
    <w:name w:val="Grid Table 4 Accent 5"/>
    <w:basedOn w:val="88"/>
    <w:qFormat/>
    <w:uiPriority w:val="49"/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BC1555" w:themeColor="accent5" w:sz="4" w:space="0"/>
          <w:left w:val="single" w:color="BC1555" w:themeColor="accent5" w:sz="4" w:space="0"/>
          <w:bottom w:val="single" w:color="BC1555" w:themeColor="accent5" w:sz="4" w:space="0"/>
          <w:right w:val="single" w:color="BC1555" w:themeColor="accent5" w:sz="4" w:space="0"/>
          <w:insideH w:val="nil"/>
          <w:insideV w:val="nil"/>
        </w:tcBorders>
        <w:shd w:val="clear" w:color="auto" w:fill="BC1555" w:themeFill="accent5"/>
      </w:tcPr>
    </w:tblStylePr>
    <w:tblStylePr w:type="lastRow">
      <w:rPr>
        <w:b/>
        <w:bCs/>
      </w:rPr>
      <w:tcPr>
        <w:tcBorders>
          <w:top w:val="double" w:color="BC155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587">
    <w:name w:val="Grid Table 4 Accent 6"/>
    <w:basedOn w:val="88"/>
    <w:qFormat/>
    <w:uiPriority w:val="49"/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E45D97" w:themeColor="accent6" w:sz="4" w:space="0"/>
          <w:left w:val="single" w:color="E45D97" w:themeColor="accent6" w:sz="4" w:space="0"/>
          <w:bottom w:val="single" w:color="E45D97" w:themeColor="accent6" w:sz="4" w:space="0"/>
          <w:right w:val="single" w:color="E45D97" w:themeColor="accent6" w:sz="4" w:space="0"/>
          <w:insideH w:val="nil"/>
          <w:insideV w:val="nil"/>
        </w:tcBorders>
        <w:shd w:val="clear" w:color="auto" w:fill="E45D97" w:themeFill="accent6"/>
      </w:tcPr>
    </w:tblStylePr>
    <w:tblStylePr w:type="lastRow">
      <w:rPr>
        <w:b/>
        <w:bCs/>
      </w:rPr>
      <w:tcPr>
        <w:tcBorders>
          <w:top w:val="double" w:color="E45D97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588">
    <w:name w:val="Grid Table 5 Dark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band1Vert">
      <w:tcPr>
        <w:shd w:val="clear" w:color="auto" w:fill="999999" w:themeFill="text1" w:themeFillTint="66"/>
      </w:tcPr>
    </w:tblStylePr>
    <w:tblStylePr w:type="band1Horz">
      <w:tcPr>
        <w:shd w:val="clear" w:color="auto" w:fill="999999" w:themeFill="text1" w:themeFillTint="66"/>
      </w:tcPr>
    </w:tblStylePr>
  </w:style>
  <w:style w:type="table" w:customStyle="1" w:styleId="589">
    <w:name w:val="Grid Table 5 Dark Accent 1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0DFF7" w:themeFill="accent1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264CE" w:themeFill="accent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264CE" w:themeFill="accent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2264CE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2264CE" w:themeFill="accent1"/>
      </w:tcPr>
    </w:tblStylePr>
    <w:tblStylePr w:type="band1Vert">
      <w:tcPr>
        <w:shd w:val="clear" w:color="auto" w:fill="A2BFEF" w:themeFill="accent1" w:themeFillTint="66"/>
      </w:tcPr>
    </w:tblStylePr>
    <w:tblStylePr w:type="band1Horz">
      <w:tcPr>
        <w:shd w:val="clear" w:color="auto" w:fill="A2BFEF" w:themeFill="accent1" w:themeFillTint="66"/>
      </w:tcPr>
    </w:tblStylePr>
  </w:style>
  <w:style w:type="table" w:customStyle="1" w:styleId="590">
    <w:name w:val="Grid Table 5 Dark Accent 2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3EDF7" w:themeFill="accent2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4A7DB" w:themeFill="accent2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4A7DB" w:themeFill="accent2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24A7DB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24A7DB" w:themeFill="accent2"/>
      </w:tcPr>
    </w:tblStylePr>
    <w:tblStylePr w:type="band1Vert">
      <w:tcPr>
        <w:shd w:val="clear" w:color="auto" w:fill="A7DBF0" w:themeFill="accent2" w:themeFillTint="66"/>
      </w:tcPr>
    </w:tblStylePr>
    <w:tblStylePr w:type="band1Horz">
      <w:tcPr>
        <w:shd w:val="clear" w:color="auto" w:fill="A7DBF0" w:themeFill="accent2" w:themeFillTint="66"/>
      </w:tcPr>
    </w:tblStylePr>
  </w:style>
  <w:style w:type="table" w:customStyle="1" w:styleId="591">
    <w:name w:val="Grid Table 5 Dark Accent 3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BD7F1" w:themeFill="accent3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5140B5" w:themeFill="accent3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5140B5" w:themeFill="accent3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5140B5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5140B5" w:themeFill="accent3"/>
      </w:tcPr>
    </w:tblStylePr>
    <w:tblStylePr w:type="band1Vert">
      <w:tcPr>
        <w:shd w:val="clear" w:color="auto" w:fill="B8B0E3" w:themeFill="accent3" w:themeFillTint="66"/>
      </w:tcPr>
    </w:tblStylePr>
    <w:tblStylePr w:type="band1Horz">
      <w:tcPr>
        <w:shd w:val="clear" w:color="auto" w:fill="B8B0E3" w:themeFill="accent3" w:themeFillTint="66"/>
      </w:tcPr>
    </w:tblStylePr>
  </w:style>
  <w:style w:type="table" w:customStyle="1" w:styleId="592">
    <w:name w:val="Grid Table 5 Dark Accent 4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E0F7" w:themeFill="accent4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7E66DB" w:themeFill="accent4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7E66DB" w:themeFill="accent4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7E66DB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7E66DB" w:themeFill="accent4"/>
      </w:tcPr>
    </w:tblStylePr>
    <w:tblStylePr w:type="band1Vert">
      <w:tcPr>
        <w:shd w:val="clear" w:color="auto" w:fill="CBC1F0" w:themeFill="accent4" w:themeFillTint="66"/>
      </w:tcPr>
    </w:tblStylePr>
    <w:tblStylePr w:type="band1Horz">
      <w:tcPr>
        <w:shd w:val="clear" w:color="auto" w:fill="CBC1F0" w:themeFill="accent4" w:themeFillTint="66"/>
      </w:tcPr>
    </w:tblStylePr>
  </w:style>
  <w:style w:type="table" w:customStyle="1" w:styleId="593">
    <w:name w:val="Grid Table 5 Dark Accent 5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C8DB" w:themeFill="accent5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BC1555" w:themeFill="accent5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BC1555" w:themeFill="accent5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BC1555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BC1555" w:themeFill="accent5"/>
      </w:tcPr>
    </w:tblStylePr>
    <w:tblStylePr w:type="band1Vert">
      <w:tcPr>
        <w:shd w:val="clear" w:color="auto" w:fill="F292B7" w:themeFill="accent5" w:themeFillTint="66"/>
      </w:tcPr>
    </w:tblStylePr>
    <w:tblStylePr w:type="band1Horz">
      <w:tcPr>
        <w:shd w:val="clear" w:color="auto" w:fill="F292B7" w:themeFill="accent5" w:themeFillTint="66"/>
      </w:tcPr>
    </w:tblStylePr>
  </w:style>
  <w:style w:type="table" w:customStyle="1" w:styleId="594">
    <w:name w:val="Grid Table 5 Dark Accent 6"/>
    <w:basedOn w:val="88"/>
    <w:qFormat/>
    <w:uiPriority w:val="50"/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9DEEA" w:themeFill="accent6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45D97" w:themeFill="accent6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45D97" w:themeFill="accent6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E45D97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E45D97" w:themeFill="accent6"/>
      </w:tcPr>
    </w:tblStylePr>
    <w:tblStylePr w:type="band1Vert">
      <w:tcPr>
        <w:shd w:val="clear" w:color="auto" w:fill="F4BED5" w:themeFill="accent6" w:themeFillTint="66"/>
      </w:tcPr>
    </w:tblStylePr>
    <w:tblStylePr w:type="band1Horz">
      <w:tcPr>
        <w:shd w:val="clear" w:color="auto" w:fill="F4BED5" w:themeFill="accent6" w:themeFillTint="66"/>
      </w:tcPr>
    </w:tblStylePr>
  </w:style>
  <w:style w:type="table" w:customStyle="1" w:styleId="595">
    <w:name w:val="Grid Table 6 Colorful"/>
    <w:basedOn w:val="88"/>
    <w:qFormat/>
    <w:uiPriority w:val="51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596">
    <w:name w:val="Grid Table 6 Colorful Accent 1"/>
    <w:basedOn w:val="88"/>
    <w:qFormat/>
    <w:uiPriority w:val="51"/>
    <w:rPr>
      <w:color w:val="1A4B9B" w:themeColor="accent1" w:themeShade="BF"/>
    </w:rPr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bottom w:val="single" w:color="73A0E8" w:themeColor="accent1" w:themeTint="99" w:sz="12" w:space="0"/>
        </w:tcBorders>
      </w:tcPr>
    </w:tblStylePr>
    <w:tblStylePr w:type="lastRow">
      <w:rPr>
        <w:b/>
        <w:bCs/>
      </w:rPr>
      <w:tcPr>
        <w:tcBorders>
          <w:top w:val="double" w:color="73A0E8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</w:style>
  <w:style w:type="table" w:customStyle="1" w:styleId="597">
    <w:name w:val="Grid Table 6 Colorful Accent 2"/>
    <w:basedOn w:val="88"/>
    <w:qFormat/>
    <w:uiPriority w:val="51"/>
    <w:rPr>
      <w:color w:val="1B7DA4" w:themeColor="accent2" w:themeShade="BF"/>
    </w:rPr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bottom w:val="single" w:color="7BCAE9" w:themeColor="accent2" w:themeTint="99" w:sz="12" w:space="0"/>
        </w:tcBorders>
      </w:tcPr>
    </w:tblStylePr>
    <w:tblStylePr w:type="lastRow">
      <w:rPr>
        <w:b/>
        <w:bCs/>
      </w:rPr>
      <w:tcPr>
        <w:tcBorders>
          <w:top w:val="double" w:color="7BCAE9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</w:style>
  <w:style w:type="table" w:customStyle="1" w:styleId="598">
    <w:name w:val="Grid Table 6 Colorful Accent 3"/>
    <w:basedOn w:val="88"/>
    <w:qFormat/>
    <w:uiPriority w:val="51"/>
    <w:rPr>
      <w:color w:val="3D3088" w:themeColor="accent3" w:themeShade="BF"/>
    </w:rPr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bottom w:val="single" w:color="9489D5" w:themeColor="accent3" w:themeTint="99" w:sz="12" w:space="0"/>
        </w:tcBorders>
      </w:tcPr>
    </w:tblStylePr>
    <w:tblStylePr w:type="lastRow">
      <w:rPr>
        <w:b/>
        <w:bCs/>
      </w:rPr>
      <w:tcPr>
        <w:tcBorders>
          <w:top w:val="double" w:color="9489D5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</w:style>
  <w:style w:type="table" w:customStyle="1" w:styleId="599">
    <w:name w:val="Grid Table 6 Colorful Accent 4"/>
    <w:basedOn w:val="88"/>
    <w:qFormat/>
    <w:uiPriority w:val="51"/>
    <w:rPr>
      <w:color w:val="4C2EC3" w:themeColor="accent4" w:themeShade="BF"/>
    </w:rPr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bottom w:val="single" w:color="B1A3E9" w:themeColor="accent4" w:themeTint="99" w:sz="12" w:space="0"/>
        </w:tcBorders>
      </w:tcPr>
    </w:tblStylePr>
    <w:tblStylePr w:type="lastRow">
      <w:rPr>
        <w:b/>
        <w:bCs/>
      </w:rPr>
      <w:tcPr>
        <w:tcBorders>
          <w:top w:val="double" w:color="B1A3E9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</w:style>
  <w:style w:type="table" w:customStyle="1" w:styleId="600">
    <w:name w:val="Grid Table 6 Colorful Accent 5"/>
    <w:basedOn w:val="88"/>
    <w:qFormat/>
    <w:uiPriority w:val="51"/>
    <w:rPr>
      <w:color w:val="8D1040" w:themeColor="accent5" w:themeShade="BF"/>
    </w:rPr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bottom w:val="single" w:color="EC5C93" w:themeColor="accent5" w:themeTint="99" w:sz="12" w:space="0"/>
        </w:tcBorders>
      </w:tcPr>
    </w:tblStylePr>
    <w:tblStylePr w:type="lastRow">
      <w:rPr>
        <w:b/>
        <w:bCs/>
      </w:rPr>
      <w:tcPr>
        <w:tcBorders>
          <w:top w:val="double" w:color="EC5C93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</w:style>
  <w:style w:type="table" w:customStyle="1" w:styleId="601">
    <w:name w:val="Grid Table 6 Colorful Accent 6"/>
    <w:basedOn w:val="88"/>
    <w:qFormat/>
    <w:uiPriority w:val="51"/>
    <w:rPr>
      <w:color w:val="CE226C" w:themeColor="accent6" w:themeShade="BF"/>
    </w:rPr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bottom w:val="single" w:color="EE9DC0" w:themeColor="accent6" w:themeTint="99" w:sz="12" w:space="0"/>
        </w:tcBorders>
      </w:tcPr>
    </w:tblStylePr>
    <w:tblStylePr w:type="lastRow">
      <w:rPr>
        <w:b/>
        <w:bCs/>
      </w:rPr>
      <w:tcPr>
        <w:tcBorders>
          <w:top w:val="double" w:color="EE9DC0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</w:style>
  <w:style w:type="table" w:customStyle="1" w:styleId="602">
    <w:name w:val="Grid Table 7 Colorful"/>
    <w:basedOn w:val="88"/>
    <w:qFormat/>
    <w:uiPriority w:val="52"/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bottom w:val="single" w:color="666666" w:themeColor="text1" w:themeTint="99" w:sz="4" w:space="0"/>
        </w:tcBorders>
      </w:tcPr>
    </w:tblStylePr>
    <w:tblStylePr w:type="nwCell">
      <w:tcPr>
        <w:tcBorders>
          <w:bottom w:val="single" w:color="666666" w:themeColor="text1" w:themeTint="99" w:sz="4" w:space="0"/>
        </w:tcBorders>
      </w:tcPr>
    </w:tblStylePr>
    <w:tblStylePr w:type="seCell">
      <w:tcPr>
        <w:tcBorders>
          <w:top w:val="single" w:color="666666" w:themeColor="text1" w:themeTint="99" w:sz="4" w:space="0"/>
        </w:tcBorders>
      </w:tcPr>
    </w:tblStylePr>
    <w:tblStylePr w:type="swCell">
      <w:tcPr>
        <w:tcBorders>
          <w:top w:val="single" w:color="666666" w:themeColor="text1" w:themeTint="99" w:sz="4" w:space="0"/>
        </w:tcBorders>
      </w:tcPr>
    </w:tblStylePr>
  </w:style>
  <w:style w:type="table" w:customStyle="1" w:styleId="603">
    <w:name w:val="Grid Table 7 Colorful Accent 1"/>
    <w:basedOn w:val="88"/>
    <w:qFormat/>
    <w:uiPriority w:val="52"/>
    <w:rPr>
      <w:color w:val="1A4B9B" w:themeColor="accent1" w:themeShade="BF"/>
    </w:rPr>
    <w:tblPr>
      <w:tblBorders>
        <w:top w:val="single" w:color="73A0E8" w:themeColor="accent1" w:themeTint="99" w:sz="4" w:space="0"/>
        <w:left w:val="single" w:color="73A0E8" w:themeColor="accent1" w:themeTint="99" w:sz="4" w:space="0"/>
        <w:bottom w:val="single" w:color="73A0E8" w:themeColor="accent1" w:themeTint="99" w:sz="4" w:space="0"/>
        <w:right w:val="single" w:color="73A0E8" w:themeColor="accent1" w:themeTint="99" w:sz="4" w:space="0"/>
        <w:insideH w:val="single" w:color="73A0E8" w:themeColor="accent1" w:themeTint="99" w:sz="4" w:space="0"/>
        <w:insideV w:val="single" w:color="73A0E8" w:themeColor="accen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0DFF7" w:themeFill="accent1" w:themeFillTint="33"/>
      </w:tcPr>
    </w:tblStylePr>
    <w:tblStylePr w:type="band1Horz">
      <w:tcPr>
        <w:shd w:val="clear" w:color="auto" w:fill="D0DFF7" w:themeFill="accent1" w:themeFillTint="33"/>
      </w:tcPr>
    </w:tblStylePr>
    <w:tblStylePr w:type="neCell">
      <w:tcPr>
        <w:tcBorders>
          <w:bottom w:val="single" w:color="73A0E8" w:themeColor="accent1" w:themeTint="99" w:sz="4" w:space="0"/>
        </w:tcBorders>
      </w:tcPr>
    </w:tblStylePr>
    <w:tblStylePr w:type="nwCell">
      <w:tcPr>
        <w:tcBorders>
          <w:bottom w:val="single" w:color="73A0E8" w:themeColor="accent1" w:themeTint="99" w:sz="4" w:space="0"/>
        </w:tcBorders>
      </w:tcPr>
    </w:tblStylePr>
    <w:tblStylePr w:type="seCell">
      <w:tcPr>
        <w:tcBorders>
          <w:top w:val="single" w:color="73A0E8" w:themeColor="accent1" w:themeTint="99" w:sz="4" w:space="0"/>
        </w:tcBorders>
      </w:tcPr>
    </w:tblStylePr>
    <w:tblStylePr w:type="swCell">
      <w:tcPr>
        <w:tcBorders>
          <w:top w:val="single" w:color="73A0E8" w:themeColor="accent1" w:themeTint="99" w:sz="4" w:space="0"/>
        </w:tcBorders>
      </w:tcPr>
    </w:tblStylePr>
  </w:style>
  <w:style w:type="table" w:customStyle="1" w:styleId="604">
    <w:name w:val="Grid Table 7 Colorful Accent 2"/>
    <w:basedOn w:val="88"/>
    <w:qFormat/>
    <w:uiPriority w:val="52"/>
    <w:rPr>
      <w:color w:val="1B7DA4" w:themeColor="accent2" w:themeShade="BF"/>
    </w:rPr>
    <w:tblPr>
      <w:tblBorders>
        <w:top w:val="single" w:color="7BCAE9" w:themeColor="accent2" w:themeTint="99" w:sz="4" w:space="0"/>
        <w:left w:val="single" w:color="7BCAE9" w:themeColor="accent2" w:themeTint="99" w:sz="4" w:space="0"/>
        <w:bottom w:val="single" w:color="7BCAE9" w:themeColor="accent2" w:themeTint="99" w:sz="4" w:space="0"/>
        <w:right w:val="single" w:color="7BCAE9" w:themeColor="accent2" w:themeTint="99" w:sz="4" w:space="0"/>
        <w:insideH w:val="single" w:color="7BCAE9" w:themeColor="accent2" w:themeTint="99" w:sz="4" w:space="0"/>
        <w:insideV w:val="single" w:color="7BCAE9" w:themeColor="accent2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3EDF7" w:themeFill="accent2" w:themeFillTint="33"/>
      </w:tcPr>
    </w:tblStylePr>
    <w:tblStylePr w:type="band1Horz">
      <w:tcPr>
        <w:shd w:val="clear" w:color="auto" w:fill="D3EDF7" w:themeFill="accent2" w:themeFillTint="33"/>
      </w:tcPr>
    </w:tblStylePr>
    <w:tblStylePr w:type="neCell">
      <w:tcPr>
        <w:tcBorders>
          <w:bottom w:val="single" w:color="7BCAE9" w:themeColor="accent2" w:themeTint="99" w:sz="4" w:space="0"/>
        </w:tcBorders>
      </w:tcPr>
    </w:tblStylePr>
    <w:tblStylePr w:type="nwCell">
      <w:tcPr>
        <w:tcBorders>
          <w:bottom w:val="single" w:color="7BCAE9" w:themeColor="accent2" w:themeTint="99" w:sz="4" w:space="0"/>
        </w:tcBorders>
      </w:tcPr>
    </w:tblStylePr>
    <w:tblStylePr w:type="seCell">
      <w:tcPr>
        <w:tcBorders>
          <w:top w:val="single" w:color="7BCAE9" w:themeColor="accent2" w:themeTint="99" w:sz="4" w:space="0"/>
        </w:tcBorders>
      </w:tcPr>
    </w:tblStylePr>
    <w:tblStylePr w:type="swCell">
      <w:tcPr>
        <w:tcBorders>
          <w:top w:val="single" w:color="7BCAE9" w:themeColor="accent2" w:themeTint="99" w:sz="4" w:space="0"/>
        </w:tcBorders>
      </w:tcPr>
    </w:tblStylePr>
  </w:style>
  <w:style w:type="table" w:customStyle="1" w:styleId="605">
    <w:name w:val="Grid Table 7 Colorful Accent 3"/>
    <w:basedOn w:val="88"/>
    <w:qFormat/>
    <w:uiPriority w:val="52"/>
    <w:rPr>
      <w:color w:val="3D3088" w:themeColor="accent3" w:themeShade="BF"/>
    </w:rPr>
    <w:tblPr>
      <w:tblBorders>
        <w:top w:val="single" w:color="9489D5" w:themeColor="accent3" w:themeTint="99" w:sz="4" w:space="0"/>
        <w:left w:val="single" w:color="9489D5" w:themeColor="accent3" w:themeTint="99" w:sz="4" w:space="0"/>
        <w:bottom w:val="single" w:color="9489D5" w:themeColor="accent3" w:themeTint="99" w:sz="4" w:space="0"/>
        <w:right w:val="single" w:color="9489D5" w:themeColor="accent3" w:themeTint="99" w:sz="4" w:space="0"/>
        <w:insideH w:val="single" w:color="9489D5" w:themeColor="accent3" w:themeTint="99" w:sz="4" w:space="0"/>
        <w:insideV w:val="single" w:color="9489D5" w:themeColor="accent3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BD7F1" w:themeFill="accent3" w:themeFillTint="33"/>
      </w:tcPr>
    </w:tblStylePr>
    <w:tblStylePr w:type="band1Horz">
      <w:tcPr>
        <w:shd w:val="clear" w:color="auto" w:fill="DBD7F1" w:themeFill="accent3" w:themeFillTint="33"/>
      </w:tcPr>
    </w:tblStylePr>
    <w:tblStylePr w:type="neCell">
      <w:tcPr>
        <w:tcBorders>
          <w:bottom w:val="single" w:color="9489D5" w:themeColor="accent3" w:themeTint="99" w:sz="4" w:space="0"/>
        </w:tcBorders>
      </w:tcPr>
    </w:tblStylePr>
    <w:tblStylePr w:type="nwCell">
      <w:tcPr>
        <w:tcBorders>
          <w:bottom w:val="single" w:color="9489D5" w:themeColor="accent3" w:themeTint="99" w:sz="4" w:space="0"/>
        </w:tcBorders>
      </w:tcPr>
    </w:tblStylePr>
    <w:tblStylePr w:type="seCell">
      <w:tcPr>
        <w:tcBorders>
          <w:top w:val="single" w:color="9489D5" w:themeColor="accent3" w:themeTint="99" w:sz="4" w:space="0"/>
        </w:tcBorders>
      </w:tcPr>
    </w:tblStylePr>
    <w:tblStylePr w:type="swCell">
      <w:tcPr>
        <w:tcBorders>
          <w:top w:val="single" w:color="9489D5" w:themeColor="accent3" w:themeTint="99" w:sz="4" w:space="0"/>
        </w:tcBorders>
      </w:tcPr>
    </w:tblStylePr>
  </w:style>
  <w:style w:type="table" w:customStyle="1" w:styleId="606">
    <w:name w:val="Grid Table 7 Colorful Accent 4"/>
    <w:basedOn w:val="88"/>
    <w:qFormat/>
    <w:uiPriority w:val="52"/>
    <w:rPr>
      <w:color w:val="4C2EC3" w:themeColor="accent4" w:themeShade="BF"/>
    </w:rPr>
    <w:tblPr>
      <w:tblBorders>
        <w:top w:val="single" w:color="B1A3E9" w:themeColor="accent4" w:themeTint="99" w:sz="4" w:space="0"/>
        <w:left w:val="single" w:color="B1A3E9" w:themeColor="accent4" w:themeTint="99" w:sz="4" w:space="0"/>
        <w:bottom w:val="single" w:color="B1A3E9" w:themeColor="accent4" w:themeTint="99" w:sz="4" w:space="0"/>
        <w:right w:val="single" w:color="B1A3E9" w:themeColor="accent4" w:themeTint="99" w:sz="4" w:space="0"/>
        <w:insideH w:val="single" w:color="B1A3E9" w:themeColor="accent4" w:themeTint="99" w:sz="4" w:space="0"/>
        <w:insideV w:val="single" w:color="B1A3E9" w:themeColor="accent4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5E0F7" w:themeFill="accent4" w:themeFillTint="33"/>
      </w:tcPr>
    </w:tblStylePr>
    <w:tblStylePr w:type="band1Horz">
      <w:tcPr>
        <w:shd w:val="clear" w:color="auto" w:fill="E5E0F7" w:themeFill="accent4" w:themeFillTint="33"/>
      </w:tcPr>
    </w:tblStylePr>
    <w:tblStylePr w:type="neCell">
      <w:tcPr>
        <w:tcBorders>
          <w:bottom w:val="single" w:color="B1A3E9" w:themeColor="accent4" w:themeTint="99" w:sz="4" w:space="0"/>
        </w:tcBorders>
      </w:tcPr>
    </w:tblStylePr>
    <w:tblStylePr w:type="nwCell">
      <w:tcPr>
        <w:tcBorders>
          <w:bottom w:val="single" w:color="B1A3E9" w:themeColor="accent4" w:themeTint="99" w:sz="4" w:space="0"/>
        </w:tcBorders>
      </w:tcPr>
    </w:tblStylePr>
    <w:tblStylePr w:type="seCell">
      <w:tcPr>
        <w:tcBorders>
          <w:top w:val="single" w:color="B1A3E9" w:themeColor="accent4" w:themeTint="99" w:sz="4" w:space="0"/>
        </w:tcBorders>
      </w:tcPr>
    </w:tblStylePr>
    <w:tblStylePr w:type="swCell">
      <w:tcPr>
        <w:tcBorders>
          <w:top w:val="single" w:color="B1A3E9" w:themeColor="accent4" w:themeTint="99" w:sz="4" w:space="0"/>
        </w:tcBorders>
      </w:tcPr>
    </w:tblStylePr>
  </w:style>
  <w:style w:type="table" w:customStyle="1" w:styleId="607">
    <w:name w:val="Grid Table 7 Colorful Accent 5"/>
    <w:basedOn w:val="88"/>
    <w:qFormat/>
    <w:uiPriority w:val="52"/>
    <w:rPr>
      <w:color w:val="8D1040" w:themeColor="accent5" w:themeShade="BF"/>
    </w:rPr>
    <w:tblPr>
      <w:tblBorders>
        <w:top w:val="single" w:color="EC5C93" w:themeColor="accent5" w:themeTint="99" w:sz="4" w:space="0"/>
        <w:left w:val="single" w:color="EC5C93" w:themeColor="accent5" w:themeTint="99" w:sz="4" w:space="0"/>
        <w:bottom w:val="single" w:color="EC5C93" w:themeColor="accent5" w:themeTint="99" w:sz="4" w:space="0"/>
        <w:right w:val="single" w:color="EC5C93" w:themeColor="accent5" w:themeTint="99" w:sz="4" w:space="0"/>
        <w:insideH w:val="single" w:color="EC5C93" w:themeColor="accent5" w:themeTint="99" w:sz="4" w:space="0"/>
        <w:insideV w:val="single" w:color="EC5C93" w:themeColor="accent5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8C8DB" w:themeFill="accent5" w:themeFillTint="33"/>
      </w:tcPr>
    </w:tblStylePr>
    <w:tblStylePr w:type="band1Horz">
      <w:tcPr>
        <w:shd w:val="clear" w:color="auto" w:fill="F8C8DB" w:themeFill="accent5" w:themeFillTint="33"/>
      </w:tcPr>
    </w:tblStylePr>
    <w:tblStylePr w:type="neCell">
      <w:tcPr>
        <w:tcBorders>
          <w:bottom w:val="single" w:color="EC5C93" w:themeColor="accent5" w:themeTint="99" w:sz="4" w:space="0"/>
        </w:tcBorders>
      </w:tcPr>
    </w:tblStylePr>
    <w:tblStylePr w:type="nwCell">
      <w:tcPr>
        <w:tcBorders>
          <w:bottom w:val="single" w:color="EC5C93" w:themeColor="accent5" w:themeTint="99" w:sz="4" w:space="0"/>
        </w:tcBorders>
      </w:tcPr>
    </w:tblStylePr>
    <w:tblStylePr w:type="seCell">
      <w:tcPr>
        <w:tcBorders>
          <w:top w:val="single" w:color="EC5C93" w:themeColor="accent5" w:themeTint="99" w:sz="4" w:space="0"/>
        </w:tcBorders>
      </w:tcPr>
    </w:tblStylePr>
    <w:tblStylePr w:type="swCell">
      <w:tcPr>
        <w:tcBorders>
          <w:top w:val="single" w:color="EC5C93" w:themeColor="accent5" w:themeTint="99" w:sz="4" w:space="0"/>
        </w:tcBorders>
      </w:tcPr>
    </w:tblStylePr>
  </w:style>
  <w:style w:type="table" w:customStyle="1" w:styleId="608">
    <w:name w:val="Grid Table 7 Colorful Accent 6"/>
    <w:basedOn w:val="88"/>
    <w:qFormat/>
    <w:uiPriority w:val="52"/>
    <w:rPr>
      <w:color w:val="CE226C" w:themeColor="accent6" w:themeShade="BF"/>
    </w:rPr>
    <w:tblPr>
      <w:tblBorders>
        <w:top w:val="single" w:color="EE9DC0" w:themeColor="accent6" w:themeTint="99" w:sz="4" w:space="0"/>
        <w:left w:val="single" w:color="EE9DC0" w:themeColor="accent6" w:themeTint="99" w:sz="4" w:space="0"/>
        <w:bottom w:val="single" w:color="EE9DC0" w:themeColor="accent6" w:themeTint="99" w:sz="4" w:space="0"/>
        <w:right w:val="single" w:color="EE9DC0" w:themeColor="accent6" w:themeTint="99" w:sz="4" w:space="0"/>
        <w:insideH w:val="single" w:color="EE9DC0" w:themeColor="accent6" w:themeTint="99" w:sz="4" w:space="0"/>
        <w:insideV w:val="single" w:color="EE9DC0" w:themeColor="accent6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9DEEA" w:themeFill="accent6" w:themeFillTint="33"/>
      </w:tcPr>
    </w:tblStylePr>
    <w:tblStylePr w:type="band1Horz">
      <w:tcPr>
        <w:shd w:val="clear" w:color="auto" w:fill="F9DEEA" w:themeFill="accent6" w:themeFillTint="33"/>
      </w:tcPr>
    </w:tblStylePr>
    <w:tblStylePr w:type="neCell">
      <w:tcPr>
        <w:tcBorders>
          <w:bottom w:val="single" w:color="EE9DC0" w:themeColor="accent6" w:themeTint="99" w:sz="4" w:space="0"/>
        </w:tcBorders>
      </w:tcPr>
    </w:tblStylePr>
    <w:tblStylePr w:type="nwCell">
      <w:tcPr>
        <w:tcBorders>
          <w:bottom w:val="single" w:color="EE9DC0" w:themeColor="accent6" w:themeTint="99" w:sz="4" w:space="0"/>
        </w:tcBorders>
      </w:tcPr>
    </w:tblStylePr>
    <w:tblStylePr w:type="seCell">
      <w:tcPr>
        <w:tcBorders>
          <w:top w:val="single" w:color="EE9DC0" w:themeColor="accent6" w:themeTint="99" w:sz="4" w:space="0"/>
        </w:tcBorders>
      </w:tcPr>
    </w:tblStylePr>
    <w:tblStylePr w:type="swCell">
      <w:tcPr>
        <w:tcBorders>
          <w:top w:val="single" w:color="EE9DC0" w:themeColor="accent6" w:themeTint="99" w:sz="4" w:space="0"/>
        </w:tcBorders>
      </w:tcPr>
    </w:tblStylePr>
  </w:style>
  <w:style w:type="table" w:customStyle="1" w:styleId="609">
    <w:name w:val="Grid Table Light"/>
    <w:basedOn w:val="88"/>
    <w:qFormat/>
    <w:uiPriority w:val="40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</w:style>
  <w:style w:type="table" w:customStyle="1" w:styleId="610">
    <w:name w:val="Plain Table 1"/>
    <w:basedOn w:val="88"/>
    <w:qFormat/>
    <w:uiPriority w:val="41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table" w:customStyle="1" w:styleId="611">
    <w:name w:val="Plain Table 2"/>
    <w:basedOn w:val="88"/>
    <w:qFormat/>
    <w:uiPriority w:val="42"/>
    <w:tblPr>
      <w:tblBorders>
        <w:top w:val="single" w:color="7E7E7E" w:themeColor="text1" w:themeTint="80" w:sz="4" w:space="0"/>
        <w:bottom w:val="single" w:color="7E7E7E" w:themeColor="text1" w:themeTint="80" w:sz="4" w:space="0"/>
      </w:tblBorders>
    </w:tblPr>
    <w:tblStylePr w:type="firstRow">
      <w:rPr>
        <w:b/>
        <w:bC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</w:rPr>
      <w:tcPr>
        <w:tcBorders>
          <w:top w:val="single" w:color="7E7E7E" w:themeColor="text1" w:themeTint="80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2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1Horz">
      <w:tcPr>
        <w:tcBorders>
          <w:top w:val="single" w:color="7E7E7E" w:themeColor="text1" w:themeTint="80" w:sz="4" w:space="0"/>
          <w:bottom w:val="single" w:color="7E7E7E" w:themeColor="text1" w:themeTint="80" w:sz="4" w:space="0"/>
        </w:tcBorders>
      </w:tcPr>
    </w:tblStylePr>
  </w:style>
  <w:style w:type="table" w:customStyle="1" w:styleId="612">
    <w:name w:val="Plain Table 3"/>
    <w:basedOn w:val="88"/>
    <w:qFormat/>
    <w:uiPriority w:val="43"/>
    <w:tblStylePr w:type="firstRow">
      <w:rPr>
        <w:b/>
        <w:bCs/>
        <w:cap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  <w:caps/>
      </w:rPr>
      <w:tcPr>
        <w:tcBorders>
          <w:top w:val="nil"/>
        </w:tcBorders>
      </w:tcPr>
    </w:tblStylePr>
    <w:tblStylePr w:type="firstCol">
      <w:rPr>
        <w:b/>
        <w:bCs/>
        <w:caps/>
      </w:rPr>
      <w:tcPr>
        <w:tcBorders>
          <w:right w:val="single" w:color="7E7E7E" w:themeColor="text1" w:themeTint="80" w:sz="4" w:space="0"/>
        </w:tcBorders>
      </w:tcPr>
    </w:tblStylePr>
    <w:tblStylePr w:type="lastCol">
      <w:rPr>
        <w:b/>
        <w:bCs/>
        <w:caps/>
      </w:rPr>
      <w:tcPr>
        <w:tcBorders>
          <w:left w:val="nil"/>
        </w:tcBorders>
      </w:tc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</w:style>
  <w:style w:type="table" w:customStyle="1" w:styleId="613">
    <w:name w:val="Plain Table 4"/>
    <w:basedOn w:val="88"/>
    <w:qFormat/>
    <w:uiPriority w:val="44"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table" w:customStyle="1" w:styleId="614">
    <w:name w:val="Plain Table 5"/>
    <w:basedOn w:val="88"/>
    <w:qFormat/>
    <w:uiPriority w:val="45"/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7E7E7E" w:themeColor="text1" w:themeTint="80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7E7E7E" w:themeColor="text1" w:themeTint="80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7E7E7E" w:themeColor="text1" w:themeTint="80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7E7E7E" w:themeColor="text1" w:themeTint="80" w:sz="4" w:space="0"/>
        </w:tcBorders>
        <w:shd w:val="clear" w:color="auto" w:fill="FFFFFF" w:themeFill="background1"/>
      </w:tc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character" w:customStyle="1" w:styleId="615">
    <w:name w:val="标题 5 Char"/>
    <w:link w:val="7"/>
    <w:qFormat/>
    <w:uiPriority w:val="9"/>
    <w:rPr>
      <w:rFonts w:ascii="微软雅黑" w:hAnsi="微软雅黑" w:eastAsia="微软雅黑" w:cs="Times New Roman"/>
      <w:b/>
      <w:bCs/>
      <w:color w:val="000000" w:themeColor="text1"/>
      <w:sz w:val="24"/>
      <w:szCs w:val="24"/>
      <w:lang w:val="en-US" w:eastAsia="zh-CN" w:bidi="ar-SA"/>
      <w14:textFill>
        <w14:solidFill>
          <w14:schemeClr w14:val="tx1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自定义 832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2264CE"/>
      </a:accent1>
      <a:accent2>
        <a:srgbClr val="24A7DB"/>
      </a:accent2>
      <a:accent3>
        <a:srgbClr val="5140B5"/>
      </a:accent3>
      <a:accent4>
        <a:srgbClr val="7E66DB"/>
      </a:accent4>
      <a:accent5>
        <a:srgbClr val="BC1555"/>
      </a:accent5>
      <a:accent6>
        <a:srgbClr val="E45D97"/>
      </a:accent6>
      <a:hlink>
        <a:srgbClr val="0026E5"/>
      </a:hlink>
      <a:folHlink>
        <a:srgbClr val="7E1FAD"/>
      </a:folHlink>
    </a:clrScheme>
    <a:fontScheme name="微软雅黑">
      <a:majorFont>
        <a:latin typeface="微软雅黑"/>
        <a:ea typeface="微软雅黑"/>
        <a:cs typeface=""/>
      </a:majorFont>
      <a:minorFont>
        <a:latin typeface="微软雅黑"/>
        <a:ea typeface="微软雅黑"/>
        <a:cs typeface="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  <s:tags>
    <s:tag s:spid="_x0000_s1026">
      <s:item s:name="docerheaderfootertag" s:val="header"/>
      <s:item s:name="docerheaderfootertag" s:val="pagenumfooter"/>
      <s:item s:name="docerheaderfootertag" s:val="footer"/>
    </s:tag>
  </s:tag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981</Words>
  <Characters>993</Characters>
  <Lines>0</Lines>
  <Paragraphs>0</Paragraphs>
  <TotalTime>1</TotalTime>
  <ScaleCrop>false</ScaleCrop>
  <LinksUpToDate>false</LinksUpToDate>
  <CharactersWithSpaces>1046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2025-04-16T06:29:00Z</dcterms:created>
  <dc:creator>范范</dc:creator>
  <cp:lastModifiedBy>范范</cp:lastModifiedBy>
  <dcterms:modified xsi:type="dcterms:W3CDTF">2026-05-22T01:08:39Z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B812863D09DE4784851A25B1EDCEC721_13</vt:lpwstr>
  </property>
  <property fmtid="{D5CDD505-2E9C-101B-9397-08002B2CF9AE}" pid="4" name="KSOTemplateDocerSaveRecord">
    <vt:lpwstr>eyJoZGlkIjoiZjM3YWZjNTU0Yzc3MGM5ODRlNTM4YWMzNjFlNjlkZTciLCJ1c2VySWQiOiI0Mjc4ODI1NjAifQ==</vt:lpwstr>
  </property>
</Properties>
</file>