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C2FB4">
      <w:pPr>
        <w:pStyle w:val="3"/>
        <w:numPr>
          <w:ilvl w:val="0"/>
          <w:numId w:val="16"/>
        </w:numPr>
        <w:bidi w:val="0"/>
        <w:spacing w:line="360" w:lineRule="auto"/>
        <w:ind w:left="420" w:leftChars="0" w:hanging="420" w:firstLineChars="0"/>
        <w:rPr>
          <w:rFonts w:hint="eastAsia" w:ascii="微软雅黑" w:hAnsi="微软雅黑" w:eastAsia="微软雅黑" w:cs="微软雅黑"/>
          <w:b/>
          <w:bCs/>
          <w:sz w:val="44"/>
          <w:szCs w:val="36"/>
          <w:lang w:val="en-US" w:eastAsia="zh-CN"/>
        </w:rPr>
      </w:pPr>
      <w:bookmarkStart w:id="5" w:name="_GoBack"/>
      <w:bookmarkEnd w:id="5"/>
      <w:r>
        <w:rPr>
          <w:rFonts w:hint="eastAsia" w:cs="微软雅黑"/>
          <w:b/>
          <w:bCs/>
          <w:sz w:val="44"/>
          <w:szCs w:val="36"/>
          <w:lang w:val="en-US" w:eastAsia="zh-CN"/>
        </w:rPr>
        <w:t>离校服务</w:t>
      </w:r>
    </w:p>
    <w:p w14:paraId="32E882A2">
      <w:p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</w:p>
    <w:p w14:paraId="0D57DA51">
      <w:pPr>
        <w:pStyle w:val="4"/>
        <w:shd w:val="clear" w:fill="D1E0F7" w:themeFill="accent1" w:themeFillTint="32"/>
        <w:bidi w:val="0"/>
        <w:spacing w:line="240" w:lineRule="auto"/>
        <w:rPr>
          <w:rFonts w:hint="default"/>
          <w:color w:val="1A4B9B" w:themeColor="accent1" w:themeShade="BF"/>
          <w:sz w:val="36"/>
          <w:szCs w:val="36"/>
          <w:lang w:val="en-US" w:eastAsia="zh-CN"/>
        </w:rPr>
      </w:pPr>
      <w:r>
        <w:rPr>
          <w:rFonts w:hint="eastAsia"/>
          <w:color w:val="1A4B9B" w:themeColor="accent1" w:themeShade="BF"/>
          <w:sz w:val="36"/>
          <w:szCs w:val="36"/>
          <w:lang w:val="en-US" w:eastAsia="zh-CN"/>
        </w:rPr>
        <w:t>办理学生离校业务</w:t>
      </w:r>
    </w:p>
    <w:tbl>
      <w:tblPr>
        <w:tblStyle w:val="89"/>
        <w:tblW w:w="0" w:type="auto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BA98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09B37AA">
            <w:pPr>
              <w:numPr>
                <w:ilvl w:val="0"/>
                <w:numId w:val="17"/>
              </w:numPr>
              <w:bidi w:val="0"/>
              <w:spacing w:line="360" w:lineRule="auto"/>
              <w:ind w:left="0" w:leftChars="0" w:firstLine="24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instrText xml:space="preserve"> HYPERLINK \l "_如何查看业务办理情况？" </w:instrTex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235"/>
                <w:rFonts w:hint="eastAsia"/>
                <w:vertAlign w:val="baseline"/>
                <w:lang w:val="en-US" w:eastAsia="zh-CN"/>
              </w:rPr>
              <w:t>如何查看业务办理情况？</w: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end"/>
            </w:r>
          </w:p>
          <w:p w14:paraId="6ACD34C4">
            <w:pPr>
              <w:numPr>
                <w:ilvl w:val="0"/>
                <w:numId w:val="17"/>
              </w:numPr>
              <w:bidi w:val="0"/>
              <w:spacing w:line="360" w:lineRule="auto"/>
              <w:ind w:left="0" w:leftChars="0" w:firstLine="24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instrText xml:space="preserve"> HYPERLINK \l "_如何办理业务？" </w:instrTex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separate"/>
            </w:r>
            <w:r>
              <w:rPr>
                <w:rStyle w:val="235"/>
                <w:rFonts w:hint="eastAsia"/>
                <w:vertAlign w:val="baseline"/>
                <w:lang w:val="en-US" w:eastAsia="zh-CN"/>
              </w:rPr>
              <w:t>如何办理业务？</w: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fldChar w:fldCharType="end"/>
            </w:r>
          </w:p>
        </w:tc>
      </w:tr>
    </w:tbl>
    <w:p w14:paraId="77E6DF35">
      <w:pPr>
        <w:spacing w:line="360" w:lineRule="auto"/>
      </w:pPr>
    </w:p>
    <w:p w14:paraId="0EAC9E78">
      <w:pPr>
        <w:pStyle w:val="5"/>
        <w:numPr>
          <w:ilvl w:val="0"/>
          <w:numId w:val="18"/>
        </w:numPr>
        <w:bidi w:val="0"/>
        <w:spacing w:line="360" w:lineRule="auto"/>
        <w:ind w:left="480" w:leftChars="0" w:hanging="240" w:firstLineChars="0"/>
        <w:rPr>
          <w:rFonts w:hint="default"/>
          <w:color w:val="1A4B9B" w:themeColor="accent1" w:themeShade="BF"/>
          <w:lang w:val="en-US" w:eastAsia="zh-CN"/>
        </w:rPr>
      </w:pPr>
      <w:bookmarkStart w:id="0" w:name="_如何查看业务办理情况？"/>
      <w:bookmarkStart w:id="1" w:name="_如何查看离校业务？"/>
      <w:r>
        <w:rPr>
          <w:rFonts w:hint="eastAsia"/>
          <w:color w:val="1A4B9B" w:themeColor="accent1" w:themeShade="BF"/>
          <w:lang w:val="en-US" w:eastAsia="zh-CN"/>
        </w:rPr>
        <w:t>如何查看业务办理情况？</w:t>
      </w:r>
    </w:p>
    <w:bookmarkEnd w:id="0"/>
    <w:bookmarkEnd w:id="1"/>
    <w:p w14:paraId="27152B0E">
      <w:pPr>
        <w:numPr>
          <w:ilvl w:val="0"/>
          <w:numId w:val="19"/>
        </w:numPr>
        <w:bidi w:val="0"/>
        <w:spacing w:line="360" w:lineRule="auto"/>
        <w:ind w:left="0" w:leftChars="0" w:firstLine="40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功能列表查询并点击“离校管理”进入离校界面</w:t>
      </w:r>
    </w:p>
    <w:p w14:paraId="40EA5820">
      <w:pPr>
        <w:numPr>
          <w:ilvl w:val="0"/>
          <w:numId w:val="19"/>
        </w:numPr>
        <w:bidi w:val="0"/>
        <w:spacing w:line="360" w:lineRule="auto"/>
        <w:ind w:left="0" w:leftChars="0" w:firstLine="40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点击“未办理”、“已办理”分别查看未办理及已办理业务</w:t>
      </w:r>
    </w:p>
    <w:p w14:paraId="177ECBD8">
      <w:pPr>
        <w:numPr>
          <w:ilvl w:val="0"/>
          <w:numId w:val="0"/>
        </w:numPr>
        <w:bidi w:val="0"/>
        <w:spacing w:line="360" w:lineRule="auto"/>
        <w:jc w:val="center"/>
        <w:rPr>
          <w:rFonts w:hint="default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194300" cy="45974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459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278BC">
      <w:pPr>
        <w:spacing w:line="360" w:lineRule="auto"/>
      </w:pPr>
    </w:p>
    <w:p w14:paraId="3EB831ED">
      <w:pPr>
        <w:pStyle w:val="5"/>
        <w:numPr>
          <w:ilvl w:val="0"/>
          <w:numId w:val="18"/>
        </w:numPr>
        <w:bidi w:val="0"/>
        <w:spacing w:line="360" w:lineRule="auto"/>
        <w:ind w:left="480" w:leftChars="0" w:hanging="240" w:firstLineChars="0"/>
        <w:rPr>
          <w:rFonts w:hint="default"/>
          <w:color w:val="1A4B9B" w:themeColor="accent1" w:themeShade="BF"/>
          <w:lang w:val="en-US" w:eastAsia="zh-CN"/>
        </w:rPr>
      </w:pPr>
      <w:bookmarkStart w:id="2" w:name="_如何单个办理学生离校业务？"/>
      <w:bookmarkStart w:id="3" w:name="_如何导入学生基本信息？"/>
      <w:bookmarkStart w:id="4" w:name="_如何办理业务？"/>
      <w:r>
        <w:rPr>
          <w:rFonts w:hint="eastAsia"/>
          <w:color w:val="1A4B9B" w:themeColor="accent1" w:themeShade="BF"/>
          <w:lang w:val="en-US" w:eastAsia="zh-CN"/>
        </w:rPr>
        <w:t>如何办理业务？</w:t>
      </w:r>
    </w:p>
    <w:bookmarkEnd w:id="2"/>
    <w:bookmarkEnd w:id="3"/>
    <w:bookmarkEnd w:id="4"/>
    <w:p w14:paraId="4D8BF426">
      <w:pPr>
        <w:numPr>
          <w:ilvl w:val="0"/>
          <w:numId w:val="20"/>
        </w:numPr>
        <w:bidi w:val="0"/>
        <w:spacing w:line="360" w:lineRule="auto"/>
        <w:ind w:left="0" w:leftChars="0" w:firstLine="40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功能列表查询并点击“离校管理”进入离校界面</w:t>
      </w:r>
    </w:p>
    <w:p w14:paraId="4EBEC680">
      <w:pPr>
        <w:numPr>
          <w:ilvl w:val="0"/>
          <w:numId w:val="20"/>
        </w:numPr>
        <w:bidi w:val="0"/>
        <w:spacing w:line="360" w:lineRule="auto"/>
        <w:ind w:left="0" w:leftChars="0" w:firstLine="40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点击“未办理”</w:t>
      </w:r>
    </w:p>
    <w:p w14:paraId="6BD77692">
      <w:pPr>
        <w:numPr>
          <w:ilvl w:val="0"/>
          <w:numId w:val="20"/>
        </w:numPr>
        <w:bidi w:val="0"/>
        <w:spacing w:line="360" w:lineRule="auto"/>
        <w:ind w:left="0" w:leftChars="0" w:firstLine="40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点击“出示二维码”，办理负责人扫码进行办理</w:t>
      </w:r>
    </w:p>
    <w:p w14:paraId="12100EAC">
      <w:pPr>
        <w:numPr>
          <w:ilvl w:val="0"/>
          <w:numId w:val="0"/>
        </w:numPr>
        <w:bidi w:val="0"/>
        <w:spacing w:line="360" w:lineRule="auto"/>
        <w:jc w:val="center"/>
        <w:rPr>
          <w:rFonts w:hint="default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168900" cy="457200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C7DE8">
      <w:pPr>
        <w:numPr>
          <w:ilvl w:val="0"/>
          <w:numId w:val="0"/>
        </w:numPr>
        <w:bidi w:val="0"/>
        <w:spacing w:line="360" w:lineRule="auto"/>
        <w:rPr>
          <w:rFonts w:hint="default"/>
          <w:sz w:val="24"/>
          <w:szCs w:val="24"/>
          <w:lang w:val="en-US" w:eastAsia="zh-CN"/>
        </w:rPr>
      </w:pPr>
    </w:p>
    <w:p w14:paraId="12741416">
      <w:pPr>
        <w:spacing w:line="360" w:lineRule="auto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文黑-55简">
    <w:panose1 w:val="00020600040101010101"/>
    <w:charset w:val="86"/>
    <w:family w:val="roman"/>
    <w:pitch w:val="default"/>
    <w:sig w:usb0="A00002BF" w:usb1="1ACF7CFA" w:usb2="00000016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文黑-85W">
    <w:panose1 w:val="00020600040101010101"/>
    <w:charset w:val="86"/>
    <w:family w:val="roman"/>
    <w:pitch w:val="default"/>
    <w:sig w:usb0="A00002BF" w:usb1="1ACF7CFA" w:usb2="00000016" w:usb3="00000000" w:csb0="0004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中黑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MiSans">
    <w:panose1 w:val="00000500000000000000"/>
    <w:charset w:val="86"/>
    <w:family w:val="auto"/>
    <w:pitch w:val="default"/>
    <w:sig w:usb0="00000001" w:usb1="0A0F181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7912D">
    <w:pPr>
      <w:pStyle w:val="55"/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-1132205</wp:posOffset>
              </wp:positionH>
              <wp:positionV relativeFrom="page">
                <wp:posOffset>10615295</wp:posOffset>
              </wp:positionV>
              <wp:extent cx="7545070" cy="76200"/>
              <wp:effectExtent l="0" t="0" r="11430" b="0"/>
              <wp:wrapNone/>
              <wp:docPr id="8" name="任意多边形: 形状 20"/>
              <wp:cNvGraphicFramePr>
                <a:extLst xmlns:a="http://schemas.openxmlformats.org/drawingml/2006/main">
                  <a:ext uri="{7FBC4E63-A832-4D11-8238-D91031DB1400}">
                    <s:tag xmlns="http://www.wps.cn/officeDocument/2013/wpsCustomData" xmlns:s="http://www.wps.cn/officeDocument/2013/wpsCustomData">
                      <s:item s:name="docerheaderfootertag" s:val="footer"/>
                    </s:tag>
                  </a:ext>
                </a:extLst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7545070" cy="76200"/>
                      </a:xfrm>
                      <a:custGeom>
                        <a:avLst/>
                        <a:gdLst>
                          <a:gd name="connsiteX0" fmla="*/ 0 w 5667375"/>
                          <a:gd name="connsiteY0" fmla="*/ 0 h 57150"/>
                          <a:gd name="connsiteX1" fmla="*/ 5667375 w 5667375"/>
                          <a:gd name="connsiteY1" fmla="*/ 0 h 57150"/>
                          <a:gd name="connsiteX2" fmla="*/ 5667375 w 5667375"/>
                          <a:gd name="connsiteY2" fmla="*/ 57150 h 57150"/>
                          <a:gd name="connsiteX3" fmla="*/ 0 w 5667375"/>
                          <a:gd name="connsiteY3" fmla="*/ 57150 h 57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667375" h="57150">
                            <a:moveTo>
                              <a:pt x="0" y="0"/>
                            </a:moveTo>
                            <a:lnTo>
                              <a:pt x="5667375" y="0"/>
                            </a:lnTo>
                            <a:lnTo>
                              <a:pt x="5667375" y="57150"/>
                            </a:lnTo>
                            <a:lnTo>
                              <a:pt x="0" y="5715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任意多边形: 形状 20" o:spid="_x0000_s1026" o:spt="100" style="position:absolute;left:0pt;flip:y;margin-left:-89.15pt;margin-top:835.85pt;height:6pt;width:594.1pt;mso-position-vertical-relative:page;z-index:-251657216;v-text-anchor:middle;mso-width-relative:page;mso-height-relative:page;" fillcolor="#D1E0F7 [660]" filled="t" stroked="f" coordsize="5667375,57150" o:gfxdata="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FgPphvdAAAADwEAAA8AAAAAAAAAAQAgAAAAIgAAAGRycy9k&#10;b3ducmV2LnhtbFBLAQIUABQAAAAIAIdO4kCmMT5kjAMAAKoIAAAOAAAAAAAAAAEAIAAAACwBAABk&#10;cnMvZTJvRG9jLnhtbFBLBQYAAAAABgAGAFkBAAAqBwAAAAA=&#10;" path="m0,0l5667375,0,5667375,57150,0,57150xe">
              <v:path o:connectlocs="0,0;7545070,0;7545070,76200;0,76200" o:connectangles="0,0,0,0"/>
              <v:fill on="t" focussize="0,0"/>
              <v:stroke on="f" joinstyle="miter"/>
              <v:imagedata o:title=""/>
              <o:lock v:ext="edit" aspectratio="f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D1217">
    <w:pPr>
      <w:pStyle w:val="57"/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-1141095</wp:posOffset>
              </wp:positionH>
              <wp:positionV relativeFrom="page">
                <wp:posOffset>0</wp:posOffset>
              </wp:positionV>
              <wp:extent cx="7557770" cy="276860"/>
              <wp:effectExtent l="0" t="0" r="12065" b="2540"/>
              <wp:wrapNone/>
              <wp:docPr id="114" name="任意多边形: 形状 17"/>
              <wp:cNvGraphicFramePr>
                <a:extLst xmlns:a="http://schemas.openxmlformats.org/drawingml/2006/main">
                  <a:ext uri="{7FBC4E63-A832-4D11-8238-D91031DB1400}">
                    <s:tag xmlns="http://www.wps.cn/officeDocument/2013/wpsCustomData" xmlns:s="http://www.wps.cn/officeDocument/2013/wpsCustomData">
                      <s:item s:name="docerheaderfootertag" s:val="header"/>
                    </s:tag>
                  </a:ext>
                </a:extLst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V="1">
                        <a:off x="0" y="0"/>
                        <a:ext cx="7557770" cy="276860"/>
                      </a:xfrm>
                      <a:custGeom>
                        <a:avLst/>
                        <a:gdLst>
                          <a:gd name="connsiteX0" fmla="*/ -595 w 5667375"/>
                          <a:gd name="connsiteY0" fmla="*/ 0 h 238125"/>
                          <a:gd name="connsiteX1" fmla="*/ 5666780 w 5667375"/>
                          <a:gd name="connsiteY1" fmla="*/ 0 h 238125"/>
                          <a:gd name="connsiteX2" fmla="*/ 5666780 w 5667375"/>
                          <a:gd name="connsiteY2" fmla="*/ 238125 h 238125"/>
                          <a:gd name="connsiteX3" fmla="*/ 3962157 w 5667375"/>
                          <a:gd name="connsiteY3" fmla="*/ 238125 h 238125"/>
                          <a:gd name="connsiteX4" fmla="*/ 3877871 w 5667375"/>
                          <a:gd name="connsiteY4" fmla="*/ 187238 h 238125"/>
                          <a:gd name="connsiteX5" fmla="*/ 3822797 w 5667375"/>
                          <a:gd name="connsiteY5" fmla="*/ 82594 h 238125"/>
                          <a:gd name="connsiteX6" fmla="*/ 3780649 w 5667375"/>
                          <a:gd name="connsiteY6" fmla="*/ 57150 h 238125"/>
                          <a:gd name="connsiteX7" fmla="*/ -595 w 5667375"/>
                          <a:gd name="connsiteY7" fmla="*/ 57150 h 238125"/>
                          <a:gd name="connsiteX8" fmla="*/ -595 w 5667375"/>
                          <a:gd name="connsiteY8" fmla="*/ 0 h 23812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</a:cxnLst>
                        <a:rect l="l" t="t" r="r" b="b"/>
                        <a:pathLst>
                          <a:path w="5667375" h="238125">
                            <a:moveTo>
                              <a:pt x="-595" y="0"/>
                            </a:moveTo>
                            <a:lnTo>
                              <a:pt x="5666780" y="0"/>
                            </a:lnTo>
                            <a:lnTo>
                              <a:pt x="5666780" y="238125"/>
                            </a:lnTo>
                            <a:lnTo>
                              <a:pt x="3962157" y="238125"/>
                            </a:lnTo>
                            <a:cubicBezTo>
                              <a:pt x="3926801" y="238125"/>
                              <a:pt x="3894339" y="218532"/>
                              <a:pt x="3877871" y="187238"/>
                            </a:cubicBezTo>
                            <a:lnTo>
                              <a:pt x="3822797" y="82594"/>
                            </a:lnTo>
                            <a:cubicBezTo>
                              <a:pt x="3814558" y="66947"/>
                              <a:pt x="3798337" y="57150"/>
                              <a:pt x="3780649" y="57150"/>
                            </a:cubicBezTo>
                            <a:lnTo>
                              <a:pt x="-595" y="57150"/>
                            </a:lnTo>
                            <a:lnTo>
                              <a:pt x="-595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任意多边形: 形状 17" o:spid="_x0000_s1026" o:spt="100" style="position:absolute;left:0pt;flip:y;margin-left:-89.85pt;margin-top:0pt;height:21.8pt;width:595.1pt;mso-position-vertical-relative:page;rotation:11796480f;z-index:-251656192;v-text-anchor:middle;mso-width-relative:page;mso-height-relative:page;" fillcolor="#D1E0F7 [660]" filled="t" stroked="f" coordsize="5667375,238125" o:gfxdata="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" path="m-595,0l5666780,0,5666780,238125,3962157,238125c3926801,238125,3894339,218532,3877871,187238l3822797,82594c3814558,66947,3798337,57150,3780649,57150l-595,57150,-595,0xe">
              <v:path o:connectlocs="-793,0;7556976,0;7556976,276860;5283763,276860;5171363,217695;5097919,96029;5041712,66446;-793,66446;-793,0" o:connectangles="0,0,0,0,0,0,0,0,0"/>
              <v:fill on="t" focussize="0,0"/>
              <v:stroke on="f" joinstyle="miter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6ECEF2"/>
    <w:multiLevelType w:val="multilevel"/>
    <w:tmpl w:val="E56ECEF2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ind w:left="0" w:firstLine="402"/>
      </w:pPr>
      <w:rPr>
        <w:rFonts w:hint="eastAsia"/>
        <w:color w:val="1A4B9B" w:themeColor="accent1" w:themeShade="BF"/>
        <w:sz w:val="36"/>
        <w:szCs w:val="36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EFCD36CC"/>
    <w:multiLevelType w:val="singleLevel"/>
    <w:tmpl w:val="EFCD36CC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  <w:sz w:val="32"/>
        <w:szCs w:val="32"/>
      </w:rPr>
    </w:lvl>
  </w:abstractNum>
  <w:abstractNum w:abstractNumId="2">
    <w:nsid w:val="F844C340"/>
    <w:multiLevelType w:val="multilevel"/>
    <w:tmpl w:val="F844C340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1" w:tentative="0">
      <w:start w:val="1"/>
      <w:numFmt w:val="decimal"/>
      <w:suff w:val="nothing"/>
      <w:lvlText w:val="%2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2" w:tentative="0">
      <w:start w:val="1"/>
      <w:numFmt w:val="decimal"/>
      <w:suff w:val="nothing"/>
      <w:lvlText w:val="(%3) "/>
      <w:lvlJc w:val="left"/>
      <w:pPr>
        <w:ind w:left="0" w:firstLine="0"/>
      </w:pPr>
      <w:rPr>
        <w:rFonts w:hint="eastAsia" w:ascii="微软雅黑" w:hAnsi="微软雅黑" w:eastAsia="微软雅黑"/>
      </w:rPr>
    </w:lvl>
    <w:lvl w:ilvl="3" w:tentative="0">
      <w:start w:val="1"/>
      <w:numFmt w:val="upperLetter"/>
      <w:pStyle w:val="6"/>
      <w:suff w:val="nothing"/>
      <w:lvlText w:val="%4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4" w:tentative="0">
      <w:start w:val="1"/>
      <w:numFmt w:val="lowerLetter"/>
      <w:pStyle w:val="7"/>
      <w:suff w:val="nothing"/>
      <w:lvlText w:val="%5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5" w:tentative="0">
      <w:start w:val="1"/>
      <w:numFmt w:val="lowerLetter"/>
      <w:pStyle w:val="8"/>
      <w:suff w:val="nothing"/>
      <w:lvlText w:val="%6）"/>
      <w:lvlJc w:val="left"/>
      <w:pPr>
        <w:ind w:left="0" w:firstLine="0"/>
      </w:pPr>
      <w:rPr>
        <w:rFonts w:hint="eastAsia" w:ascii="微软雅黑" w:hAnsi="微软雅黑" w:eastAsia="微软雅黑"/>
      </w:rPr>
    </w:lvl>
    <w:lvl w:ilvl="6" w:tentative="0">
      <w:start w:val="1"/>
      <w:numFmt w:val="upperRoman"/>
      <w:pStyle w:val="9"/>
      <w:suff w:val="nothing"/>
      <w:lvlText w:val="%7．"/>
      <w:lvlJc w:val="left"/>
      <w:pPr>
        <w:ind w:left="0" w:firstLine="0"/>
      </w:pPr>
      <w:rPr>
        <w:rFonts w:hint="eastAsia" w:ascii="微软雅黑" w:hAnsi="微软雅黑" w:eastAsia="微软雅黑"/>
      </w:rPr>
    </w:lvl>
    <w:lvl w:ilvl="7" w:tentative="0">
      <w:start w:val="1"/>
      <w:numFmt w:val="lowerRoman"/>
      <w:pStyle w:val="10"/>
      <w:suff w:val="nothing"/>
      <w:lvlText w:val="%8．"/>
      <w:lvlJc w:val="left"/>
      <w:pPr>
        <w:ind w:left="0" w:firstLine="0"/>
      </w:pPr>
      <w:rPr>
        <w:rFonts w:hint="eastAsia" w:ascii="微软雅黑" w:hAnsi="微软雅黑" w:eastAsia="微软雅黑"/>
      </w:rPr>
    </w:lvl>
    <w:lvl w:ilvl="8" w:tentative="0">
      <w:start w:val="1"/>
      <w:numFmt w:val="lowerRoman"/>
      <w:pStyle w:val="11"/>
      <w:suff w:val="nothing"/>
      <w:lvlText w:val="%9）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5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6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7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8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9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0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1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2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3">
    <w:nsid w:val="046D7078"/>
    <w:multiLevelType w:val="singleLevel"/>
    <w:tmpl w:val="046D707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 w:ascii="宋体" w:hAnsi="宋体" w:eastAsia="宋体" w:cs="宋体"/>
        <w:sz w:val="24"/>
        <w:szCs w:val="24"/>
      </w:rPr>
    </w:lvl>
  </w:abstractNum>
  <w:abstractNum w:abstractNumId="14">
    <w:nsid w:val="26C1312B"/>
    <w:multiLevelType w:val="singleLevel"/>
    <w:tmpl w:val="26C1312B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 w:ascii="宋体" w:hAnsi="宋体" w:eastAsia="宋体" w:cs="宋体"/>
        <w:sz w:val="24"/>
        <w:szCs w:val="24"/>
      </w:rPr>
    </w:lvl>
  </w:abstractNum>
  <w:abstractNum w:abstractNumId="15">
    <w:nsid w:val="274F3E07"/>
    <w:multiLevelType w:val="singleLevel"/>
    <w:tmpl w:val="274F3E07"/>
    <w:lvl w:ilvl="0" w:tentative="0">
      <w:start w:val="1"/>
      <w:numFmt w:val="decimal"/>
      <w:suff w:val="nothing"/>
      <w:lvlText w:val="%1、"/>
      <w:lvlJc w:val="left"/>
      <w:rPr>
        <w:rFonts w:hint="default"/>
        <w:color w:val="1A4B9B" w:themeColor="accent1" w:themeShade="BF"/>
      </w:rPr>
    </w:lvl>
  </w:abstractNum>
  <w:abstractNum w:abstractNumId="16">
    <w:nsid w:val="38E09884"/>
    <w:multiLevelType w:val="multilevel"/>
    <w:tmpl w:val="38E09884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7">
    <w:nsid w:val="678CF7D3"/>
    <w:multiLevelType w:val="singleLevel"/>
    <w:tmpl w:val="678CF7D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8">
    <w:nsid w:val="779D0C08"/>
    <w:multiLevelType w:val="singleLevel"/>
    <w:tmpl w:val="779D0C08"/>
    <w:lvl w:ilvl="0" w:tentative="0">
      <w:start w:val="1"/>
      <w:numFmt w:val="bullet"/>
      <w:pStyle w:val="301"/>
      <w:lvlText w:val="“"/>
      <w:lvlJc w:val="left"/>
      <w:pPr>
        <w:ind w:left="420" w:leftChars="0" w:hanging="420" w:firstLineChars="0"/>
      </w:pPr>
      <w:rPr>
        <w:rFonts w:hint="default" w:ascii="黑体" w:hAnsi="黑体" w:eastAsia="黑体" w:cs="Times New Roman"/>
        <w:b/>
        <w:bCs/>
        <w:color w:val="FFFFFF"/>
        <w:sz w:val="72"/>
        <w:szCs w:val="72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  <w:num w:numId="13">
    <w:abstractNumId w:val="4"/>
  </w:num>
  <w:num w:numId="14">
    <w:abstractNumId w:val="3"/>
  </w:num>
  <w:num w:numId="15">
    <w:abstractNumId w:val="18"/>
  </w:num>
  <w:num w:numId="16">
    <w:abstractNumId w:val="17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E5B4C"/>
    <w:rsid w:val="011F667E"/>
    <w:rsid w:val="01AC5842"/>
    <w:rsid w:val="01C2715E"/>
    <w:rsid w:val="02905B2C"/>
    <w:rsid w:val="054D00FB"/>
    <w:rsid w:val="05DE1F90"/>
    <w:rsid w:val="06703046"/>
    <w:rsid w:val="06721E12"/>
    <w:rsid w:val="06F04422"/>
    <w:rsid w:val="07DF4001"/>
    <w:rsid w:val="0A2669CF"/>
    <w:rsid w:val="0C3C12CE"/>
    <w:rsid w:val="0C463B93"/>
    <w:rsid w:val="0D976E89"/>
    <w:rsid w:val="0E395ADA"/>
    <w:rsid w:val="0EAF7600"/>
    <w:rsid w:val="1234059A"/>
    <w:rsid w:val="12436A37"/>
    <w:rsid w:val="13547AE7"/>
    <w:rsid w:val="138B614C"/>
    <w:rsid w:val="139A44FC"/>
    <w:rsid w:val="139E25CA"/>
    <w:rsid w:val="14956D49"/>
    <w:rsid w:val="152E3D04"/>
    <w:rsid w:val="16784251"/>
    <w:rsid w:val="185B7480"/>
    <w:rsid w:val="1889593D"/>
    <w:rsid w:val="19701BD9"/>
    <w:rsid w:val="19E14E20"/>
    <w:rsid w:val="1C2300FD"/>
    <w:rsid w:val="1D50346F"/>
    <w:rsid w:val="1DF37C5D"/>
    <w:rsid w:val="1E1C43EE"/>
    <w:rsid w:val="22837529"/>
    <w:rsid w:val="233E04EC"/>
    <w:rsid w:val="23DC492F"/>
    <w:rsid w:val="23F72E06"/>
    <w:rsid w:val="242342E3"/>
    <w:rsid w:val="24575489"/>
    <w:rsid w:val="246358BD"/>
    <w:rsid w:val="258055B8"/>
    <w:rsid w:val="25D343CD"/>
    <w:rsid w:val="265C3221"/>
    <w:rsid w:val="2C5B7503"/>
    <w:rsid w:val="2E026C87"/>
    <w:rsid w:val="2F5B602D"/>
    <w:rsid w:val="311806B4"/>
    <w:rsid w:val="319331E3"/>
    <w:rsid w:val="32192115"/>
    <w:rsid w:val="335F60F5"/>
    <w:rsid w:val="365357E5"/>
    <w:rsid w:val="370D0A81"/>
    <w:rsid w:val="38B12E95"/>
    <w:rsid w:val="38F727FB"/>
    <w:rsid w:val="39321CD5"/>
    <w:rsid w:val="396F756B"/>
    <w:rsid w:val="39C16EFA"/>
    <w:rsid w:val="3A3740EB"/>
    <w:rsid w:val="3A900CD8"/>
    <w:rsid w:val="3A99199C"/>
    <w:rsid w:val="3B057795"/>
    <w:rsid w:val="3B587E3D"/>
    <w:rsid w:val="3D0C0DFB"/>
    <w:rsid w:val="3D9655B0"/>
    <w:rsid w:val="3E027FBC"/>
    <w:rsid w:val="3EEF6AF7"/>
    <w:rsid w:val="3F4170D6"/>
    <w:rsid w:val="3FCA75B6"/>
    <w:rsid w:val="40676F2F"/>
    <w:rsid w:val="41550CF1"/>
    <w:rsid w:val="41874293"/>
    <w:rsid w:val="42721AEC"/>
    <w:rsid w:val="428B1E10"/>
    <w:rsid w:val="42944921"/>
    <w:rsid w:val="43987D55"/>
    <w:rsid w:val="43D149F1"/>
    <w:rsid w:val="44BC15D0"/>
    <w:rsid w:val="45D524FE"/>
    <w:rsid w:val="46192426"/>
    <w:rsid w:val="464F5CB6"/>
    <w:rsid w:val="46B75D3F"/>
    <w:rsid w:val="48AC05C9"/>
    <w:rsid w:val="49507E2D"/>
    <w:rsid w:val="49520C82"/>
    <w:rsid w:val="49947735"/>
    <w:rsid w:val="49F77A43"/>
    <w:rsid w:val="4A7D714C"/>
    <w:rsid w:val="4B177694"/>
    <w:rsid w:val="4C5E1AE1"/>
    <w:rsid w:val="4E3F2859"/>
    <w:rsid w:val="4E4F7040"/>
    <w:rsid w:val="50F77767"/>
    <w:rsid w:val="51C313EE"/>
    <w:rsid w:val="539176FB"/>
    <w:rsid w:val="539E3B99"/>
    <w:rsid w:val="5440719A"/>
    <w:rsid w:val="55CA33E4"/>
    <w:rsid w:val="571C1C97"/>
    <w:rsid w:val="5727626C"/>
    <w:rsid w:val="572E3962"/>
    <w:rsid w:val="57F379EC"/>
    <w:rsid w:val="58B41D0E"/>
    <w:rsid w:val="5A06573E"/>
    <w:rsid w:val="5B334655"/>
    <w:rsid w:val="5BBD5A67"/>
    <w:rsid w:val="5BC84720"/>
    <w:rsid w:val="5C245875"/>
    <w:rsid w:val="5C670409"/>
    <w:rsid w:val="5C7D739C"/>
    <w:rsid w:val="5CF22FA1"/>
    <w:rsid w:val="5DA744B4"/>
    <w:rsid w:val="5F331D3F"/>
    <w:rsid w:val="60E40384"/>
    <w:rsid w:val="61F71336"/>
    <w:rsid w:val="62044ED6"/>
    <w:rsid w:val="62061C8B"/>
    <w:rsid w:val="63CE7392"/>
    <w:rsid w:val="63E72BCF"/>
    <w:rsid w:val="6537031E"/>
    <w:rsid w:val="65B05FC9"/>
    <w:rsid w:val="66AE5B4C"/>
    <w:rsid w:val="687D3FFF"/>
    <w:rsid w:val="68F83056"/>
    <w:rsid w:val="68FF068D"/>
    <w:rsid w:val="69296E78"/>
    <w:rsid w:val="6961031E"/>
    <w:rsid w:val="69807991"/>
    <w:rsid w:val="6B030546"/>
    <w:rsid w:val="6C3713EB"/>
    <w:rsid w:val="6EAC4274"/>
    <w:rsid w:val="6EEB7169"/>
    <w:rsid w:val="6F9570F5"/>
    <w:rsid w:val="708443DD"/>
    <w:rsid w:val="70BC7264"/>
    <w:rsid w:val="70EA7A77"/>
    <w:rsid w:val="71DE61C2"/>
    <w:rsid w:val="72A14F9D"/>
    <w:rsid w:val="7425224D"/>
    <w:rsid w:val="74DB6895"/>
    <w:rsid w:val="75C54774"/>
    <w:rsid w:val="761F7071"/>
    <w:rsid w:val="764F3C94"/>
    <w:rsid w:val="771B741D"/>
    <w:rsid w:val="774B652D"/>
    <w:rsid w:val="77A967D7"/>
    <w:rsid w:val="77C01C10"/>
    <w:rsid w:val="77CF0878"/>
    <w:rsid w:val="78186160"/>
    <w:rsid w:val="783D6796"/>
    <w:rsid w:val="7A16481F"/>
    <w:rsid w:val="7A71442E"/>
    <w:rsid w:val="7BF52516"/>
    <w:rsid w:val="7CF7257C"/>
    <w:rsid w:val="7CF9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iPriority="0" w:name="Table Simple 1"/>
    <w:lsdException w:qFormat="1" w:uiPriority="0" w:name="Table Simple 2"/>
    <w:lsdException w:qFormat="1" w:uiPriority="0" w:name="Table Simple 3"/>
    <w:lsdException w:qFormat="1" w:uiPriority="0" w:name="Table Classic 1"/>
    <w:lsdException w:qFormat="1" w:uiPriority="0" w:name="Table Classic 2"/>
    <w:lsdException w:qFormat="1" w:uiPriority="0" w:name="Table Classic 3"/>
    <w:lsdException w:qFormat="1" w:uiPriority="0" w:name="Table Classic 4"/>
    <w:lsdException w:qFormat="1" w:uiPriority="0" w:name="Table Colorful 1"/>
    <w:lsdException w:qFormat="1" w:uiPriority="0" w:name="Table Colorful 2"/>
    <w:lsdException w:qFormat="1" w:uiPriority="0" w:name="Table Colorful 3"/>
    <w:lsdException w:qFormat="1" w:uiPriority="0" w:name="Table Columns 1"/>
    <w:lsdException w:qFormat="1" w:uiPriority="0" w:name="Table Columns 2"/>
    <w:lsdException w:qFormat="1" w:uiPriority="0" w:name="Table Columns 3"/>
    <w:lsdException w:qFormat="1" w:uiPriority="0" w:name="Table Columns 4"/>
    <w:lsdException w:qFormat="1" w:uiPriority="0" w:name="Table Columns 5"/>
    <w:lsdException w:qFormat="1" w:uiPriority="0" w:name="Table Grid 1"/>
    <w:lsdException w:qFormat="1" w:uiPriority="0" w:name="Table Grid 2"/>
    <w:lsdException w:qFormat="1" w:uiPriority="0" w:name="Table Grid 3"/>
    <w:lsdException w:qFormat="1" w:uiPriority="0" w:name="Table Grid 4"/>
    <w:lsdException w:qFormat="1" w:uiPriority="0" w:name="Table Grid 5"/>
    <w:lsdException w:qFormat="1" w:uiPriority="0" w:name="Table Grid 6"/>
    <w:lsdException w:qFormat="1" w:uiPriority="0" w:name="Table Grid 7"/>
    <w:lsdException w:qFormat="1" w:uiPriority="0" w:name="Table Grid 8"/>
    <w:lsdException w:qFormat="1" w:uiPriority="0" w:name="Table List 1"/>
    <w:lsdException w:qFormat="1" w:uiPriority="0" w:name="Table List 2"/>
    <w:lsdException w:qFormat="1" w:uiPriority="0" w:name="Table List 3"/>
    <w:lsdException w:qFormat="1" w:uiPriority="0" w:name="Table List 4"/>
    <w:lsdException w:qFormat="1" w:uiPriority="0" w:name="Table List 5"/>
    <w:lsdException w:qFormat="1" w:uiPriority="0" w:name="Table List 6"/>
    <w:lsdException w:qFormat="1" w:uiPriority="0" w:name="Table List 7"/>
    <w:lsdException w:qFormat="1" w:uiPriority="0" w:name="Table List 8"/>
    <w:lsdException w:qFormat="1" w:uiPriority="0" w:name="Table 3D effects 1"/>
    <w:lsdException w:qFormat="1" w:uiPriority="0" w:name="Table 3D effects 2"/>
    <w:lsdException w:qFormat="1" w:uiPriority="0" w:name="Table 3D effects 3"/>
    <w:lsdException w:qFormat="1" w:uiPriority="0" w:name="Table Contemporary"/>
    <w:lsdException w:qFormat="1" w:uiPriority="0" w:name="Table Elegant"/>
    <w:lsdException w:qFormat="1" w:uiPriority="0" w:name="Table Professional"/>
    <w:lsdException w:qFormat="1" w:uiPriority="0" w:name="Table Subtle 1"/>
    <w:lsdException w:qFormat="1" w:uiPriority="0" w:name="Table Subtle 2"/>
    <w:lsdException w:qFormat="1" w:uiPriority="0" w:name="Table Web 1"/>
    <w:lsdException w:qFormat="1" w:uiPriority="0" w:name="Table Web 2"/>
    <w:lsdException w:qFormat="1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iPriority="0" w:name="Table Theme"/>
    <w:lsdException w:qFormat="1" w:unhideWhenUsed="0" w:uiPriority="99" w:semiHidden="0" w:name="No Spacing"/>
    <w:lsdException w:qFormat="1" w:uiPriority="60" w:name="Light Shading"/>
    <w:lsdException w:qFormat="1" w:uiPriority="61" w:name="Light List"/>
    <w:lsdException w:qFormat="1" w:uiPriority="62" w:name="Light Grid"/>
    <w:lsdException w:qFormat="1" w:uiPriority="63" w:name="Medium Shading 1"/>
    <w:lsdException w:qFormat="1" w:uiPriority="64" w:name="Medium Shading 2"/>
    <w:lsdException w:qFormat="1" w:uiPriority="65" w:name="Medium List 1"/>
    <w:lsdException w:qFormat="1" w:uiPriority="66" w:name="Medium List 2"/>
    <w:lsdException w:qFormat="1" w:uiPriority="67" w:name="Medium Grid 1"/>
    <w:lsdException w:qFormat="1" w:uiPriority="68" w:name="Medium Grid 2"/>
    <w:lsdException w:qFormat="1" w:uiPriority="69" w:name="Medium Grid 3"/>
    <w:lsdException w:qFormat="1" w:uiPriority="70" w:name="Dark List"/>
    <w:lsdException w:qFormat="1" w:uiPriority="71" w:name="Colorful Shading"/>
    <w:lsdException w:qFormat="1" w:uiPriority="72" w:name="Colorful List"/>
    <w:lsdException w:qFormat="1" w:uiPriority="73" w:name="Colorful Grid"/>
    <w:lsdException w:qFormat="1" w:uiPriority="60" w:name="Light Shading Accent 1"/>
    <w:lsdException w:qFormat="1" w:uiPriority="61" w:name="Light List Accent 1"/>
    <w:lsdException w:qFormat="1" w:uiPriority="62" w:name="Light Grid Accent 1"/>
    <w:lsdException w:qFormat="1" w:uiPriority="63" w:name="Medium Shading 1 Accent 1"/>
    <w:lsdException w:qFormat="1" w:uiPriority="64" w:name="Medium Shading 2 Accent 1"/>
    <w:lsdException w:qFormat="1" w:uiPriority="65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qFormat="1" w:uiPriority="66" w:name="Medium List 2 Accent 1"/>
    <w:lsdException w:qFormat="1" w:uiPriority="67" w:name="Medium Grid 1 Accent 1"/>
    <w:lsdException w:qFormat="1" w:uiPriority="68" w:name="Medium Grid 2 Accent 1"/>
    <w:lsdException w:qFormat="1" w:uiPriority="69" w:name="Medium Grid 3 Accent 1"/>
    <w:lsdException w:qFormat="1" w:uiPriority="70" w:name="Dark List Accent 1"/>
    <w:lsdException w:qFormat="1" w:uiPriority="71" w:name="Colorful Shading Accent 1"/>
    <w:lsdException w:qFormat="1" w:uiPriority="72" w:name="Colorful List Accent 1"/>
    <w:lsdException w:qFormat="1" w:uiPriority="73" w:name="Colorful Grid Accent 1"/>
    <w:lsdException w:qFormat="1" w:uiPriority="60" w:name="Light Shading Accent 2"/>
    <w:lsdException w:qFormat="1" w:uiPriority="61" w:name="Light List Accent 2"/>
    <w:lsdException w:qFormat="1" w:uiPriority="62" w:name="Light Grid Accent 2"/>
    <w:lsdException w:qFormat="1" w:uiPriority="63" w:name="Medium Shading 1 Accent 2"/>
    <w:lsdException w:qFormat="1" w:uiPriority="64" w:name="Medium Shading 2 Accent 2"/>
    <w:lsdException w:qFormat="1" w:uiPriority="65" w:name="Medium List 1 Accent 2"/>
    <w:lsdException w:qFormat="1" w:uiPriority="66" w:name="Medium List 2 Accent 2"/>
    <w:lsdException w:qFormat="1" w:uiPriority="67" w:name="Medium Grid 1 Accent 2"/>
    <w:lsdException w:qFormat="1" w:uiPriority="68" w:name="Medium Grid 2 Accent 2"/>
    <w:lsdException w:qFormat="1" w:uiPriority="69" w:name="Medium Grid 3 Accent 2"/>
    <w:lsdException w:qFormat="1" w:uiPriority="70" w:name="Dark List Accent 2"/>
    <w:lsdException w:qFormat="1" w:uiPriority="71" w:name="Colorful Shading Accent 2"/>
    <w:lsdException w:qFormat="1" w:uiPriority="72" w:name="Colorful List Accent 2"/>
    <w:lsdException w:qFormat="1" w:uiPriority="73" w:name="Colorful Grid Accent 2"/>
    <w:lsdException w:qFormat="1" w:uiPriority="60" w:name="Light Shading Accent 3"/>
    <w:lsdException w:qFormat="1" w:uiPriority="61" w:name="Light List Accent 3"/>
    <w:lsdException w:qFormat="1" w:uiPriority="62" w:name="Light Grid Accent 3"/>
    <w:lsdException w:qFormat="1" w:uiPriority="63" w:name="Medium Shading 1 Accent 3"/>
    <w:lsdException w:qFormat="1" w:uiPriority="64" w:name="Medium Shading 2 Accent 3"/>
    <w:lsdException w:qFormat="1" w:uiPriority="65" w:name="Medium List 1 Accent 3"/>
    <w:lsdException w:qFormat="1" w:uiPriority="66" w:name="Medium List 2 Accent 3"/>
    <w:lsdException w:qFormat="1" w:uiPriority="67" w:name="Medium Grid 1 Accent 3"/>
    <w:lsdException w:qFormat="1" w:uiPriority="68" w:name="Medium Grid 2 Accent 3"/>
    <w:lsdException w:qFormat="1" w:uiPriority="69" w:name="Medium Grid 3 Accent 3"/>
    <w:lsdException w:qFormat="1" w:uiPriority="70" w:name="Dark List Accent 3"/>
    <w:lsdException w:qFormat="1" w:uiPriority="71" w:name="Colorful Shading Accent 3"/>
    <w:lsdException w:qFormat="1" w:uiPriority="72" w:name="Colorful List Accent 3"/>
    <w:lsdException w:qFormat="1" w:uiPriority="73" w:name="Colorful Grid Accent 3"/>
    <w:lsdException w:qFormat="1" w:uiPriority="60" w:name="Light Shading Accent 4"/>
    <w:lsdException w:qFormat="1" w:uiPriority="61" w:name="Light List Accent 4"/>
    <w:lsdException w:qFormat="1" w:uiPriority="62" w:name="Light Grid Accent 4"/>
    <w:lsdException w:qFormat="1" w:uiPriority="63" w:name="Medium Shading 1 Accent 4"/>
    <w:lsdException w:qFormat="1" w:uiPriority="64" w:name="Medium Shading 2 Accent 4"/>
    <w:lsdException w:qFormat="1" w:uiPriority="65" w:name="Medium List 1 Accent 4"/>
    <w:lsdException w:qFormat="1" w:uiPriority="66" w:name="Medium List 2 Accent 4"/>
    <w:lsdException w:qFormat="1" w:uiPriority="67" w:name="Medium Grid 1 Accent 4"/>
    <w:lsdException w:qFormat="1" w:uiPriority="68" w:name="Medium Grid 2 Accent 4"/>
    <w:lsdException w:qFormat="1" w:uiPriority="69" w:name="Medium Grid 3 Accent 4"/>
    <w:lsdException w:qFormat="1" w:uiPriority="70" w:name="Dark List Accent 4"/>
    <w:lsdException w:qFormat="1" w:uiPriority="71" w:name="Colorful Shading Accent 4"/>
    <w:lsdException w:qFormat="1" w:uiPriority="72" w:name="Colorful List Accent 4"/>
    <w:lsdException w:qFormat="1" w:uiPriority="73" w:name="Colorful Grid Accent 4"/>
    <w:lsdException w:qFormat="1" w:uiPriority="60" w:name="Light Shading Accent 5"/>
    <w:lsdException w:qFormat="1" w:uiPriority="61" w:name="Light List Accent 5"/>
    <w:lsdException w:qFormat="1" w:uiPriority="62" w:name="Light Grid Accent 5"/>
    <w:lsdException w:qFormat="1" w:uiPriority="63" w:name="Medium Shading 1 Accent 5"/>
    <w:lsdException w:qFormat="1" w:uiPriority="64" w:name="Medium Shading 2 Accent 5"/>
    <w:lsdException w:qFormat="1" w:uiPriority="65" w:name="Medium List 1 Accent 5"/>
    <w:lsdException w:qFormat="1" w:uiPriority="66" w:name="Medium List 2 Accent 5"/>
    <w:lsdException w:qFormat="1" w:uiPriority="67" w:name="Medium Grid 1 Accent 5"/>
    <w:lsdException w:qFormat="1" w:uiPriority="68" w:name="Medium Grid 2 Accent 5"/>
    <w:lsdException w:qFormat="1" w:uiPriority="69" w:name="Medium Grid 3 Accent 5"/>
    <w:lsdException w:qFormat="1" w:uiPriority="70" w:name="Dark List Accent 5"/>
    <w:lsdException w:qFormat="1" w:uiPriority="71" w:name="Colorful Shading Accent 5"/>
    <w:lsdException w:qFormat="1" w:uiPriority="72" w:name="Colorful List Accent 5"/>
    <w:lsdException w:qFormat="1" w:uiPriority="73" w:name="Colorful Grid Accent 5"/>
    <w:lsdException w:qFormat="1" w:uiPriority="60" w:name="Light Shading Accent 6"/>
    <w:lsdException w:qFormat="1" w:uiPriority="61" w:name="Light List Accent 6"/>
    <w:lsdException w:qFormat="1" w:uiPriority="62" w:name="Light Grid Accent 6"/>
    <w:lsdException w:qFormat="1" w:uiPriority="63" w:name="Medium Shading 1 Accent 6"/>
    <w:lsdException w:qFormat="1" w:uiPriority="64" w:name="Medium Shading 2 Accent 6"/>
    <w:lsdException w:qFormat="1" w:uiPriority="65" w:name="Medium List 1 Accent 6"/>
    <w:lsdException w:qFormat="1" w:uiPriority="66" w:name="Medium List 2 Accent 6"/>
    <w:lsdException w:qFormat="1" w:uiPriority="67" w:name="Medium Grid 1 Accent 6"/>
    <w:lsdException w:qFormat="1" w:uiPriority="68" w:name="Medium Grid 2 Accent 6"/>
    <w:lsdException w:qFormat="1" w:uiPriority="69" w:name="Medium Grid 3 Accent 6"/>
    <w:lsdException w:qFormat="1" w:uiPriority="70" w:name="Dark List Accent 6"/>
    <w:lsdException w:qFormat="1" w:uiPriority="71" w:name="Colorful Shading Accent 6"/>
    <w:lsdException w:qFormat="1"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440" w:firstLineChars="200"/>
      <w:jc w:val="both"/>
    </w:pPr>
    <w:rPr>
      <w:rFonts w:ascii="微软雅黑" w:hAnsi="微软雅黑" w:eastAsia="微软雅黑" w:cs="Times New Roman"/>
      <w:kern w:val="2"/>
      <w:sz w:val="24"/>
      <w:szCs w:val="24"/>
      <w:lang w:val="en-US" w:eastAsia="zh-CN" w:bidi="ar-SA"/>
    </w:rPr>
  </w:style>
  <w:style w:type="paragraph" w:styleId="3">
    <w:name w:val="heading 1"/>
    <w:next w:val="1"/>
    <w:link w:val="243"/>
    <w:qFormat/>
    <w:uiPriority w:val="9"/>
    <w:pPr>
      <w:keepNext/>
      <w:keepLines/>
      <w:numPr>
        <w:ilvl w:val="0"/>
        <w:numId w:val="1"/>
      </w:numPr>
      <w:tabs>
        <w:tab w:val="left" w:pos="-420"/>
        <w:tab w:val="left" w:pos="0"/>
      </w:tabs>
      <w:adjustRightInd w:val="0"/>
      <w:snapToGrid w:val="0"/>
      <w:spacing w:before="50" w:beforeLines="50" w:after="50" w:afterLines="50"/>
      <w:ind w:firstLine="0"/>
      <w:outlineLvl w:val="0"/>
    </w:pPr>
    <w:rPr>
      <w:rFonts w:ascii="微软雅黑" w:hAnsi="微软雅黑" w:eastAsia="微软雅黑" w:cs="Times New Roman"/>
      <w:b/>
      <w:bCs/>
      <w:color w:val="262626" w:themeColor="text1" w:themeTint="D9"/>
      <w:kern w:val="44"/>
      <w:sz w:val="36"/>
      <w:szCs w:val="30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4">
    <w:name w:val="heading 2"/>
    <w:next w:val="1"/>
    <w:link w:val="244"/>
    <w:unhideWhenUsed/>
    <w:qFormat/>
    <w:uiPriority w:val="9"/>
    <w:pPr>
      <w:numPr>
        <w:ilvl w:val="1"/>
        <w:numId w:val="2"/>
      </w:num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hd w:val="clear" w:fill="D1E0F7" w:themeFill="accent1" w:themeFillTint="32"/>
      <w:tabs>
        <w:tab w:val="left" w:pos="0"/>
      </w:tabs>
      <w:adjustRightInd w:val="0"/>
      <w:snapToGrid w:val="0"/>
      <w:spacing w:before="50" w:beforeLines="50" w:after="50" w:afterLines="50"/>
      <w:outlineLvl w:val="1"/>
    </w:pPr>
    <w:rPr>
      <w:rFonts w:ascii="微软雅黑" w:hAnsi="微软雅黑" w:eastAsia="微软雅黑" w:cs="Times New Roman"/>
      <w:b/>
      <w:bCs/>
      <w:color w:val="FFFFFF" w:themeColor="background1"/>
      <w:kern w:val="2"/>
      <w:sz w:val="28"/>
      <w:szCs w:val="28"/>
      <w:lang w:val="en-US" w:eastAsia="zh-CN" w:bidi="ar-SA"/>
      <w14:textFill>
        <w14:noFill/>
      </w14:textFill>
    </w:rPr>
  </w:style>
  <w:style w:type="paragraph" w:styleId="5">
    <w:name w:val="heading 3"/>
    <w:next w:val="1"/>
    <w:link w:val="242"/>
    <w:unhideWhenUsed/>
    <w:qFormat/>
    <w:uiPriority w:val="9"/>
    <w:pPr>
      <w:numPr>
        <w:ilvl w:val="0"/>
        <w:numId w:val="3"/>
      </w:numPr>
      <w:pBdr>
        <w:top w:val="none" w:color="auto" w:sz="0" w:space="1"/>
        <w:left w:val="none" w:color="auto" w:sz="0" w:space="4"/>
        <w:bottom w:val="thinThickThinSmallGap" w:color="A2BFEF" w:themeColor="accent1" w:themeTint="66" w:sz="24" w:space="1"/>
        <w:right w:val="none" w:color="auto" w:sz="0" w:space="4"/>
      </w:pBdr>
      <w:tabs>
        <w:tab w:val="left" w:pos="312"/>
      </w:tabs>
      <w:bidi w:val="0"/>
      <w:adjustRightInd w:val="0"/>
      <w:snapToGrid w:val="0"/>
      <w:spacing w:before="50" w:beforeLines="50" w:after="50" w:afterLines="50"/>
      <w:ind w:left="480" w:leftChars="0" w:hanging="480" w:firstLineChars="0"/>
      <w:outlineLvl w:val="2"/>
    </w:pPr>
    <w:rPr>
      <w:rFonts w:ascii="微软雅黑" w:hAnsi="微软雅黑" w:eastAsia="微软雅黑" w:cs="Times New Roman"/>
      <w:b/>
      <w:bCs/>
      <w:color w:val="000000" w:themeColor="text1"/>
      <w:kern w:val="2"/>
      <w:sz w:val="32"/>
      <w:szCs w:val="32"/>
      <w:lang w:val="en-US" w:eastAsia="zh-CN" w:bidi="ar-SA"/>
      <w14:textFill>
        <w14:solidFill>
          <w14:schemeClr w14:val="tx1"/>
        </w14:solidFill>
      </w14:textFill>
    </w:rPr>
  </w:style>
  <w:style w:type="paragraph" w:styleId="6">
    <w:name w:val="heading 4"/>
    <w:next w:val="1"/>
    <w:link w:val="240"/>
    <w:unhideWhenUsed/>
    <w:qFormat/>
    <w:uiPriority w:val="9"/>
    <w:pPr>
      <w:numPr>
        <w:ilvl w:val="3"/>
        <w:numId w:val="4"/>
      </w:numPr>
      <w:adjustRightInd w:val="0"/>
      <w:snapToGrid w:val="0"/>
      <w:spacing w:before="50" w:beforeLines="50" w:after="50" w:afterLines="50"/>
      <w:outlineLvl w:val="3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7">
    <w:name w:val="heading 5"/>
    <w:next w:val="1"/>
    <w:link w:val="615"/>
    <w:unhideWhenUsed/>
    <w:qFormat/>
    <w:uiPriority w:val="9"/>
    <w:pPr>
      <w:numPr>
        <w:ilvl w:val="4"/>
        <w:numId w:val="4"/>
      </w:numPr>
      <w:adjustRightInd w:val="0"/>
      <w:snapToGrid w:val="0"/>
      <w:spacing w:before="50" w:beforeLines="50" w:after="50" w:afterLines="50"/>
      <w:outlineLvl w:val="4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8">
    <w:name w:val="heading 6"/>
    <w:next w:val="1"/>
    <w:link w:val="246"/>
    <w:unhideWhenUsed/>
    <w:qFormat/>
    <w:uiPriority w:val="0"/>
    <w:pPr>
      <w:numPr>
        <w:ilvl w:val="5"/>
        <w:numId w:val="4"/>
      </w:numPr>
      <w:adjustRightInd w:val="0"/>
      <w:snapToGrid w:val="0"/>
      <w:spacing w:before="50" w:beforeLines="50" w:after="50" w:afterLines="50"/>
      <w:outlineLvl w:val="5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9">
    <w:name w:val="heading 7"/>
    <w:next w:val="1"/>
    <w:link w:val="247"/>
    <w:unhideWhenUsed/>
    <w:qFormat/>
    <w:uiPriority w:val="0"/>
    <w:pPr>
      <w:numPr>
        <w:ilvl w:val="6"/>
        <w:numId w:val="4"/>
      </w:numPr>
      <w:tabs>
        <w:tab w:val="left" w:pos="4800"/>
      </w:tabs>
      <w:adjustRightInd w:val="0"/>
      <w:snapToGrid w:val="0"/>
      <w:spacing w:before="50" w:beforeLines="50" w:after="50" w:afterLines="50"/>
      <w:outlineLvl w:val="6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10">
    <w:name w:val="heading 8"/>
    <w:next w:val="1"/>
    <w:link w:val="248"/>
    <w:unhideWhenUsed/>
    <w:qFormat/>
    <w:uiPriority w:val="0"/>
    <w:pPr>
      <w:numPr>
        <w:ilvl w:val="7"/>
        <w:numId w:val="4"/>
      </w:numPr>
      <w:adjustRightInd w:val="0"/>
      <w:snapToGrid w:val="0"/>
      <w:spacing w:before="50" w:beforeLines="50" w:after="50" w:afterLines="50"/>
      <w:outlineLvl w:val="7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11">
    <w:name w:val="heading 9"/>
    <w:next w:val="1"/>
    <w:link w:val="249"/>
    <w:unhideWhenUsed/>
    <w:qFormat/>
    <w:uiPriority w:val="0"/>
    <w:pPr>
      <w:numPr>
        <w:ilvl w:val="8"/>
        <w:numId w:val="4"/>
      </w:numPr>
      <w:adjustRightInd w:val="0"/>
      <w:snapToGrid w:val="0"/>
      <w:spacing w:before="50" w:beforeLines="50" w:after="50" w:afterLines="50"/>
      <w:outlineLvl w:val="8"/>
    </w:pPr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231">
    <w:name w:val="Default Paragraph Font"/>
    <w:semiHidden/>
    <w:unhideWhenUsed/>
    <w:qFormat/>
    <w:uiPriority w:val="1"/>
  </w:style>
  <w:style w:type="table" w:default="1" w:styleId="8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6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ind w:firstLine="440" w:firstLineChars="200"/>
    </w:pPr>
    <w:rPr>
      <w:rFonts w:ascii="Courier New" w:hAnsi="Courier New" w:eastAsia="宋体" w:cs="Courier New"/>
      <w:kern w:val="2"/>
      <w:sz w:val="24"/>
      <w:szCs w:val="24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5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 w:firstLine="0"/>
    </w:pPr>
  </w:style>
  <w:style w:type="paragraph" w:styleId="16">
    <w:name w:val="Note Heading"/>
    <w:basedOn w:val="1"/>
    <w:next w:val="1"/>
    <w:link w:val="285"/>
    <w:qFormat/>
    <w:uiPriority w:val="0"/>
    <w:pPr>
      <w:jc w:val="center"/>
    </w:pPr>
    <w:rPr>
      <w:rFonts w:ascii="微软雅黑" w:hAnsi="微软雅黑" w:eastAsia="微软雅黑"/>
      <w:kern w:val="2"/>
      <w:sz w:val="24"/>
      <w:szCs w:val="24"/>
    </w:rPr>
  </w:style>
  <w:style w:type="paragraph" w:styleId="17">
    <w:name w:val="List Bullet 4"/>
    <w:basedOn w:val="1"/>
    <w:qFormat/>
    <w:uiPriority w:val="0"/>
    <w:pPr>
      <w:numPr>
        <w:ilvl w:val="0"/>
        <w:numId w:val="6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 w:firstLine="0"/>
    </w:pPr>
  </w:style>
  <w:style w:type="paragraph" w:styleId="19">
    <w:name w:val="E-mail Signature"/>
    <w:basedOn w:val="1"/>
    <w:link w:val="264"/>
    <w:qFormat/>
    <w:uiPriority w:val="0"/>
    <w:rPr>
      <w:rFonts w:ascii="微软雅黑" w:hAnsi="微软雅黑" w:eastAsia="微软雅黑"/>
      <w:kern w:val="2"/>
      <w:sz w:val="24"/>
      <w:szCs w:val="24"/>
    </w:rPr>
  </w:style>
  <w:style w:type="paragraph" w:styleId="20">
    <w:name w:val="List Number"/>
    <w:basedOn w:val="1"/>
    <w:qFormat/>
    <w:uiPriority w:val="0"/>
    <w:pPr>
      <w:numPr>
        <w:ilvl w:val="0"/>
        <w:numId w:val="7"/>
      </w:numPr>
      <w:contextualSpacing/>
    </w:pPr>
  </w:style>
  <w:style w:type="paragraph" w:styleId="21">
    <w:name w:val="Normal Indent"/>
    <w:basedOn w:val="1"/>
    <w:qFormat/>
    <w:uiPriority w:val="0"/>
    <w:pPr>
      <w:ind w:firstLine="420"/>
    </w:pPr>
  </w:style>
  <w:style w:type="paragraph" w:styleId="22">
    <w:name w:val="caption"/>
    <w:basedOn w:val="1"/>
    <w:next w:val="1"/>
    <w:unhideWhenUsed/>
    <w:qFormat/>
    <w:uiPriority w:val="0"/>
    <w:pPr>
      <w:ind w:firstLine="0" w:firstLineChars="0"/>
    </w:pPr>
    <w:rPr>
      <w:sz w:val="20"/>
    </w:rPr>
  </w:style>
  <w:style w:type="paragraph" w:styleId="23">
    <w:name w:val="index 5"/>
    <w:basedOn w:val="1"/>
    <w:next w:val="1"/>
    <w:qFormat/>
    <w:uiPriority w:val="0"/>
    <w:pPr>
      <w:ind w:left="800" w:leftChars="800" w:firstLine="0"/>
    </w:pPr>
  </w:style>
  <w:style w:type="paragraph" w:styleId="24">
    <w:name w:val="List Bullet"/>
    <w:basedOn w:val="1"/>
    <w:qFormat/>
    <w:uiPriority w:val="0"/>
    <w:pPr>
      <w:numPr>
        <w:ilvl w:val="0"/>
        <w:numId w:val="8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100" w:leftChars="1400"/>
    </w:pPr>
    <w:rPr>
      <w:rFonts w:asciiTheme="majorHAnsi" w:hAnsiTheme="majorHAnsi" w:eastAsiaTheme="majorEastAsia" w:cstheme="majorBidi"/>
    </w:rPr>
  </w:style>
  <w:style w:type="paragraph" w:styleId="26">
    <w:name w:val="Document Map"/>
    <w:basedOn w:val="1"/>
    <w:link w:val="273"/>
    <w:qFormat/>
    <w:uiPriority w:val="0"/>
    <w:rPr>
      <w:rFonts w:ascii="Microsoft YaHei UI" w:hAnsi="微软雅黑" w:eastAsia="Microsoft YaHei UI"/>
      <w:kern w:val="2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</w:rPr>
  </w:style>
  <w:style w:type="paragraph" w:styleId="28">
    <w:name w:val="annotation text"/>
    <w:basedOn w:val="1"/>
    <w:link w:val="252"/>
    <w:qFormat/>
    <w:uiPriority w:val="0"/>
    <w:pPr>
      <w:ind w:firstLine="0" w:firstLineChars="0"/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 w:firstLine="0"/>
    </w:pPr>
  </w:style>
  <w:style w:type="paragraph" w:styleId="30">
    <w:name w:val="Salutation"/>
    <w:basedOn w:val="1"/>
    <w:next w:val="1"/>
    <w:link w:val="262"/>
    <w:qFormat/>
    <w:uiPriority w:val="0"/>
    <w:pPr>
      <w:ind w:firstLine="0" w:firstLineChars="0"/>
      <w:jc w:val="left"/>
    </w:pPr>
    <w:rPr>
      <w:rFonts w:ascii="微软雅黑" w:hAnsi="微软雅黑" w:eastAsia="微软雅黑"/>
      <w:kern w:val="2"/>
      <w:sz w:val="24"/>
      <w:szCs w:val="24"/>
    </w:rPr>
  </w:style>
  <w:style w:type="paragraph" w:styleId="31">
    <w:name w:val="Body Text 3"/>
    <w:basedOn w:val="1"/>
    <w:link w:val="279"/>
    <w:qFormat/>
    <w:uiPriority w:val="0"/>
    <w:pPr>
      <w:spacing w:after="120"/>
    </w:pPr>
    <w:rPr>
      <w:rFonts w:ascii="微软雅黑" w:hAnsi="微软雅黑" w:eastAsia="微软雅黑"/>
      <w:kern w:val="2"/>
      <w:sz w:val="16"/>
      <w:szCs w:val="16"/>
    </w:rPr>
  </w:style>
  <w:style w:type="paragraph" w:styleId="32">
    <w:name w:val="Closing"/>
    <w:basedOn w:val="1"/>
    <w:link w:val="266"/>
    <w:qFormat/>
    <w:uiPriority w:val="0"/>
    <w:pPr>
      <w:ind w:left="100" w:leftChars="2100"/>
    </w:pPr>
    <w:rPr>
      <w:rFonts w:ascii="微软雅黑" w:hAnsi="微软雅黑" w:eastAsia="微软雅黑"/>
      <w:kern w:val="2"/>
      <w:sz w:val="24"/>
      <w:szCs w:val="24"/>
    </w:rPr>
  </w:style>
  <w:style w:type="paragraph" w:styleId="33">
    <w:name w:val="List Bullet 3"/>
    <w:basedOn w:val="1"/>
    <w:qFormat/>
    <w:uiPriority w:val="0"/>
    <w:pPr>
      <w:numPr>
        <w:ilvl w:val="0"/>
        <w:numId w:val="9"/>
      </w:numPr>
      <w:contextualSpacing/>
    </w:pPr>
  </w:style>
  <w:style w:type="paragraph" w:styleId="34">
    <w:name w:val="Body Text"/>
    <w:basedOn w:val="1"/>
    <w:link w:val="256"/>
    <w:qFormat/>
    <w:uiPriority w:val="0"/>
    <w:rPr>
      <w:rFonts w:ascii="微软雅黑" w:hAnsi="微软雅黑" w:eastAsia="微软雅黑"/>
      <w:kern w:val="2"/>
      <w:sz w:val="24"/>
      <w:szCs w:val="24"/>
    </w:rPr>
  </w:style>
  <w:style w:type="paragraph" w:styleId="35">
    <w:name w:val="Body Text Indent"/>
    <w:basedOn w:val="1"/>
    <w:link w:val="281"/>
    <w:qFormat/>
    <w:uiPriority w:val="0"/>
    <w:pPr>
      <w:spacing w:after="120"/>
      <w:ind w:left="420" w:leftChars="200"/>
    </w:pPr>
    <w:rPr>
      <w:rFonts w:ascii="微软雅黑" w:hAnsi="微软雅黑" w:eastAsia="微软雅黑"/>
      <w:kern w:val="2"/>
      <w:sz w:val="24"/>
      <w:szCs w:val="24"/>
    </w:rPr>
  </w:style>
  <w:style w:type="paragraph" w:styleId="36">
    <w:name w:val="List Number 3"/>
    <w:basedOn w:val="1"/>
    <w:qFormat/>
    <w:uiPriority w:val="0"/>
    <w:pPr>
      <w:numPr>
        <w:ilvl w:val="0"/>
        <w:numId w:val="10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11"/>
      </w:numPr>
      <w:contextualSpacing/>
    </w:pPr>
  </w:style>
  <w:style w:type="paragraph" w:styleId="41">
    <w:name w:val="HTML Address"/>
    <w:basedOn w:val="1"/>
    <w:link w:val="259"/>
    <w:qFormat/>
    <w:uiPriority w:val="0"/>
    <w:rPr>
      <w:rFonts w:ascii="微软雅黑" w:hAnsi="微软雅黑" w:eastAsia="微软雅黑"/>
      <w:i/>
      <w:iCs/>
      <w:kern w:val="2"/>
      <w:sz w:val="24"/>
      <w:szCs w:val="24"/>
    </w:rPr>
  </w:style>
  <w:style w:type="paragraph" w:styleId="42">
    <w:name w:val="index 4"/>
    <w:basedOn w:val="1"/>
    <w:next w:val="1"/>
    <w:qFormat/>
    <w:uiPriority w:val="0"/>
    <w:pPr>
      <w:ind w:left="600" w:leftChars="600" w:firstLine="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link w:val="289"/>
    <w:qFormat/>
    <w:uiPriority w:val="0"/>
    <w:pPr>
      <w:ind w:left="840" w:leftChars="400"/>
    </w:pPr>
  </w:style>
  <w:style w:type="paragraph" w:styleId="45">
    <w:name w:val="Plain Text"/>
    <w:basedOn w:val="1"/>
    <w:link w:val="263"/>
    <w:qFormat/>
    <w:uiPriority w:val="0"/>
    <w:rPr>
      <w:rFonts w:hAnsi="Courier New" w:cs="Courier New" w:asciiTheme="minorEastAsia" w:eastAsiaTheme="minorEastAsia"/>
      <w:kern w:val="2"/>
      <w:sz w:val="24"/>
      <w:szCs w:val="24"/>
    </w:rPr>
  </w:style>
  <w:style w:type="paragraph" w:styleId="46">
    <w:name w:val="List Bullet 5"/>
    <w:basedOn w:val="1"/>
    <w:qFormat/>
    <w:uiPriority w:val="0"/>
    <w:pPr>
      <w:numPr>
        <w:ilvl w:val="0"/>
        <w:numId w:val="12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13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 w:firstLine="0"/>
    </w:pPr>
  </w:style>
  <w:style w:type="paragraph" w:styleId="50">
    <w:name w:val="Date"/>
    <w:basedOn w:val="1"/>
    <w:next w:val="1"/>
    <w:link w:val="271"/>
    <w:qFormat/>
    <w:uiPriority w:val="0"/>
    <w:pPr>
      <w:spacing w:after="156"/>
      <w:ind w:firstLine="0" w:firstLineChars="0"/>
      <w:jc w:val="right"/>
    </w:pPr>
    <w:rPr>
      <w:rFonts w:ascii="微软雅黑" w:hAnsi="微软雅黑" w:eastAsia="微软雅黑" w:cs="Times New Roman"/>
      <w:color w:val="262626" w:themeColor="text1" w:themeTint="D9"/>
      <w:kern w:val="2"/>
      <w:sz w:val="24"/>
      <w:szCs w:val="2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1">
    <w:name w:val="Body Text Indent 2"/>
    <w:basedOn w:val="1"/>
    <w:link w:val="283"/>
    <w:qFormat/>
    <w:uiPriority w:val="0"/>
    <w:pPr>
      <w:spacing w:after="120" w:line="480" w:lineRule="auto"/>
      <w:ind w:left="420" w:leftChars="200"/>
    </w:pPr>
    <w:rPr>
      <w:rFonts w:ascii="微软雅黑" w:hAnsi="微软雅黑" w:eastAsia="微软雅黑"/>
      <w:kern w:val="2"/>
      <w:sz w:val="24"/>
      <w:szCs w:val="24"/>
    </w:rPr>
  </w:style>
  <w:style w:type="paragraph" w:styleId="52">
    <w:name w:val="endnote text"/>
    <w:basedOn w:val="1"/>
    <w:link w:val="254"/>
    <w:qFormat/>
    <w:uiPriority w:val="0"/>
    <w:pPr>
      <w:ind w:firstLine="0" w:firstLineChars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link w:val="255"/>
    <w:qFormat/>
    <w:uiPriority w:val="0"/>
    <w:pPr>
      <w:ind w:firstLine="0" w:firstLineChars="0"/>
    </w:pPr>
    <w:rPr>
      <w:sz w:val="18"/>
    </w:rPr>
  </w:style>
  <w:style w:type="paragraph" w:styleId="55">
    <w:name w:val="footer"/>
    <w:basedOn w:val="1"/>
    <w:link w:val="258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56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57">
    <w:name w:val="header"/>
    <w:basedOn w:val="1"/>
    <w:link w:val="25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58">
    <w:name w:val="Signature"/>
    <w:basedOn w:val="50"/>
    <w:link w:val="270"/>
    <w:qFormat/>
    <w:uiPriority w:val="0"/>
    <w:rPr>
      <w:rFonts w:ascii="微软雅黑" w:hAnsi="微软雅黑" w:eastAsia="微软雅黑"/>
      <w:kern w:val="2"/>
      <w:sz w:val="24"/>
      <w:szCs w:val="24"/>
    </w:r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qFormat/>
    <w:uiPriority w:val="0"/>
    <w:pPr>
      <w:ind w:firstLine="0"/>
    </w:pPr>
  </w:style>
  <w:style w:type="paragraph" w:styleId="64">
    <w:name w:val="Subtitle"/>
    <w:next w:val="1"/>
    <w:link w:val="286"/>
    <w:qFormat/>
    <w:uiPriority w:val="0"/>
    <w:pPr>
      <w:adjustRightInd w:val="0"/>
      <w:snapToGrid w:val="0"/>
      <w:spacing w:after="50" w:afterLines="50" w:line="288" w:lineRule="auto"/>
      <w:jc w:val="center"/>
      <w:outlineLvl w:val="1"/>
    </w:pPr>
    <w:rPr>
      <w:rFonts w:ascii="微软雅黑" w:hAnsi="微软雅黑" w:eastAsia="微软雅黑" w:cs="Times New Roman"/>
      <w:b/>
      <w:bCs/>
      <w:kern w:val="28"/>
      <w:sz w:val="32"/>
      <w:szCs w:val="32"/>
      <w:lang w:val="en-US" w:eastAsia="zh-CN" w:bidi="ar-SA"/>
    </w:rPr>
  </w:style>
  <w:style w:type="paragraph" w:styleId="65">
    <w:name w:val="List Number 5"/>
    <w:basedOn w:val="1"/>
    <w:qFormat/>
    <w:uiPriority w:val="0"/>
    <w:pPr>
      <w:numPr>
        <w:ilvl w:val="0"/>
        <w:numId w:val="14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253"/>
    <w:qFormat/>
    <w:uiPriority w:val="0"/>
    <w:pPr>
      <w:ind w:firstLine="0" w:firstLineChars="0"/>
      <w:jc w:val="left"/>
    </w:pPr>
    <w:rPr>
      <w:sz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284"/>
    <w:qFormat/>
    <w:uiPriority w:val="0"/>
    <w:pPr>
      <w:spacing w:after="120"/>
      <w:ind w:left="420" w:leftChars="200"/>
    </w:pPr>
    <w:rPr>
      <w:rFonts w:ascii="微软雅黑" w:hAnsi="微软雅黑" w:eastAsia="微软雅黑"/>
      <w:kern w:val="2"/>
      <w:sz w:val="16"/>
      <w:szCs w:val="16"/>
    </w:rPr>
  </w:style>
  <w:style w:type="paragraph" w:styleId="71">
    <w:name w:val="index 7"/>
    <w:basedOn w:val="1"/>
    <w:next w:val="1"/>
    <w:qFormat/>
    <w:uiPriority w:val="0"/>
    <w:pPr>
      <w:ind w:left="1200" w:leftChars="1200" w:firstLine="0"/>
    </w:pPr>
  </w:style>
  <w:style w:type="paragraph" w:styleId="72">
    <w:name w:val="index 9"/>
    <w:basedOn w:val="1"/>
    <w:next w:val="1"/>
    <w:qFormat/>
    <w:uiPriority w:val="0"/>
    <w:pPr>
      <w:ind w:left="1600" w:leftChars="1600" w:firstLine="0"/>
    </w:pPr>
  </w:style>
  <w:style w:type="paragraph" w:styleId="7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278"/>
    <w:qFormat/>
    <w:uiPriority w:val="0"/>
    <w:pPr>
      <w:spacing w:after="120" w:line="480" w:lineRule="auto"/>
    </w:pPr>
    <w:rPr>
      <w:rFonts w:ascii="微软雅黑" w:hAnsi="微软雅黑" w:eastAsia="微软雅黑"/>
      <w:kern w:val="2"/>
      <w:sz w:val="24"/>
      <w:szCs w:val="24"/>
    </w:r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27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80">
    <w:name w:val="HTML Preformatted"/>
    <w:basedOn w:val="1"/>
    <w:link w:val="260"/>
    <w:qFormat/>
    <w:uiPriority w:val="0"/>
    <w:rPr>
      <w:rFonts w:ascii="Courier New" w:hAnsi="Courier New" w:eastAsia="微软雅黑" w:cs="Courier New"/>
      <w:kern w:val="2"/>
    </w:rPr>
  </w:style>
  <w:style w:type="paragraph" w:styleId="81">
    <w:name w:val="Normal (Web)"/>
    <w:basedOn w:val="1"/>
    <w:qFormat/>
    <w:uiPriority w:val="0"/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 w:firstLine="0"/>
    </w:pPr>
  </w:style>
  <w:style w:type="paragraph" w:styleId="84">
    <w:name w:val="Title"/>
    <w:link w:val="250"/>
    <w:qFormat/>
    <w:uiPriority w:val="10"/>
    <w:pPr>
      <w:adjustRightInd w:val="0"/>
      <w:snapToGrid w:val="0"/>
      <w:jc w:val="center"/>
      <w:outlineLvl w:val="0"/>
    </w:pPr>
    <w:rPr>
      <w:rFonts w:ascii="微软雅黑" w:hAnsi="微软雅黑" w:eastAsia="微软雅黑" w:cs="Times New Roman"/>
      <w:b/>
      <w:bCs/>
      <w:color w:val="262626" w:themeColor="text1" w:themeTint="D9"/>
      <w:sz w:val="52"/>
      <w:szCs w:val="5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85">
    <w:name w:val="annotation subject"/>
    <w:basedOn w:val="28"/>
    <w:next w:val="28"/>
    <w:link w:val="251"/>
    <w:qFormat/>
    <w:uiPriority w:val="0"/>
    <w:rPr>
      <w:b/>
    </w:rPr>
  </w:style>
  <w:style w:type="paragraph" w:styleId="86">
    <w:name w:val="Body Text First Indent"/>
    <w:basedOn w:val="34"/>
    <w:link w:val="280"/>
    <w:qFormat/>
    <w:uiPriority w:val="0"/>
    <w:pPr>
      <w:spacing w:after="120"/>
      <w:ind w:firstLine="420" w:firstLineChars="100"/>
    </w:pPr>
    <w:rPr>
      <w:rFonts w:ascii="微软雅黑" w:hAnsi="微软雅黑" w:eastAsia="微软雅黑"/>
      <w:kern w:val="2"/>
      <w:sz w:val="24"/>
      <w:szCs w:val="24"/>
    </w:rPr>
  </w:style>
  <w:style w:type="paragraph" w:styleId="87">
    <w:name w:val="Body Text First Indent 2"/>
    <w:basedOn w:val="35"/>
    <w:link w:val="282"/>
    <w:qFormat/>
    <w:uiPriority w:val="0"/>
    <w:pPr>
      <w:ind w:firstLine="420"/>
    </w:pPr>
    <w:rPr>
      <w:rFonts w:ascii="微软雅黑" w:hAnsi="微软雅黑" w:eastAsia="微软雅黑"/>
      <w:kern w:val="2"/>
      <w:sz w:val="24"/>
      <w:szCs w:val="24"/>
    </w:rPr>
  </w:style>
  <w:style w:type="table" w:styleId="89">
    <w:name w:val="Table Grid"/>
    <w:basedOn w:val="8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Theme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olorful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93">
    <w:name w:val="Table Colorful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4">
    <w:name w:val="Table Elegant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95">
    <w:name w:val="Table Classic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Classic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4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Simple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00">
    <w:name w:val="Table Simple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01">
    <w:name w:val="Table Simple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2">
    <w:name w:val="Table Subtle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Subtle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4">
    <w:name w:val="Table 3D effects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5">
    <w:name w:val="Table 3D effects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3D effects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List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8">
    <w:name w:val="Table List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List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List 4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11">
    <w:name w:val="Table List 5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List 6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List 7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14">
    <w:name w:val="Table List 8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15">
    <w:name w:val="Table Contemporary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6">
    <w:name w:val="Table Columns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Columns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8">
    <w:name w:val="Table Columns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9">
    <w:name w:val="Table Columns 4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0">
    <w:name w:val="Table Columns 5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1">
    <w:name w:val="Table Grid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Web 1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0">
    <w:name w:val="Table Web 2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1">
    <w:name w:val="Table Web 3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2">
    <w:name w:val="Table Professional"/>
    <w:basedOn w:val="88"/>
    <w:semiHidden/>
    <w:unhideWhenUsed/>
    <w:qFormat/>
    <w:uiPriority w:val="0"/>
    <w:pPr>
      <w:widowControl w:val="0"/>
      <w:pBdr>
        <w:top w:val="none" w:color="auto" w:sz="0" w:space="1"/>
        <w:left w:val="none" w:color="000000" w:themeColor="text1" w:sz="0" w:space="18"/>
        <w:bottom w:val="none" w:color="auto" w:sz="0" w:space="1"/>
        <w:right w:val="none" w:color="auto" w:sz="0" w:space="4"/>
      </w:pBdr>
      <w:adjustRightInd w:val="0"/>
      <w:snapToGrid w:val="0"/>
      <w:spacing w:after="70" w:afterLines="70" w:line="360" w:lineRule="auto"/>
      <w:ind w:firstLine="480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3">
    <w:name w:val="Light Shading"/>
    <w:basedOn w:val="88"/>
    <w:semiHidden/>
    <w:unhideWhenUsed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34">
    <w:name w:val="Light Shading Accent 1"/>
    <w:basedOn w:val="88"/>
    <w:semiHidden/>
    <w:unhideWhenUsed/>
    <w:qFormat/>
    <w:uiPriority w:val="60"/>
    <w:rPr>
      <w:color w:val="1A4B9B" w:themeColor="accent1" w:themeShade="BF"/>
    </w:rPr>
    <w:tblPr>
      <w:tblBorders>
        <w:top w:val="single" w:color="2264CE" w:themeColor="accent1" w:sz="8" w:space="0"/>
        <w:bottom w:val="single" w:color="2264C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264CE" w:themeColor="accent1" w:sz="8" w:space="0"/>
          <w:left w:val="nil"/>
          <w:bottom w:val="single" w:color="2264C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264CE" w:themeColor="accent1" w:sz="8" w:space="0"/>
          <w:left w:val="nil"/>
          <w:bottom w:val="single" w:color="2264C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D8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D8F5" w:themeFill="accent1" w:themeFillTint="3F"/>
      </w:tcPr>
    </w:tblStylePr>
  </w:style>
  <w:style w:type="table" w:styleId="135">
    <w:name w:val="Light Shading Accent 2"/>
    <w:basedOn w:val="88"/>
    <w:semiHidden/>
    <w:unhideWhenUsed/>
    <w:qFormat/>
    <w:uiPriority w:val="60"/>
    <w:rPr>
      <w:color w:val="1B7DA4" w:themeColor="accent2" w:themeShade="BF"/>
    </w:rPr>
    <w:tblPr>
      <w:tblBorders>
        <w:top w:val="single" w:color="24A7DB" w:themeColor="accent2" w:sz="8" w:space="0"/>
        <w:bottom w:val="single" w:color="24A7DB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4A7DB" w:themeColor="accent2" w:sz="8" w:space="0"/>
          <w:left w:val="nil"/>
          <w:bottom w:val="single" w:color="24A7DB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4A7DB" w:themeColor="accent2" w:sz="8" w:space="0"/>
          <w:left w:val="nil"/>
          <w:bottom w:val="single" w:color="24A7DB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E9F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E9F6" w:themeFill="accent2" w:themeFillTint="3F"/>
      </w:tcPr>
    </w:tblStylePr>
  </w:style>
  <w:style w:type="table" w:styleId="136">
    <w:name w:val="Light Shading Accent 3"/>
    <w:basedOn w:val="88"/>
    <w:semiHidden/>
    <w:unhideWhenUsed/>
    <w:qFormat/>
    <w:uiPriority w:val="60"/>
    <w:rPr>
      <w:color w:val="3D3088" w:themeColor="accent3" w:themeShade="BF"/>
    </w:rPr>
    <w:tblPr>
      <w:tblBorders>
        <w:top w:val="single" w:color="5140B5" w:themeColor="accent3" w:sz="8" w:space="0"/>
        <w:bottom w:val="single" w:color="5140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140B5" w:themeColor="accent3" w:sz="8" w:space="0"/>
          <w:left w:val="nil"/>
          <w:bottom w:val="single" w:color="5140B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140B5" w:themeColor="accent3" w:sz="8" w:space="0"/>
          <w:left w:val="nil"/>
          <w:bottom w:val="single" w:color="5140B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CE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CEED" w:themeFill="accent3" w:themeFillTint="3F"/>
      </w:tcPr>
    </w:tblStylePr>
  </w:style>
  <w:style w:type="table" w:styleId="137">
    <w:name w:val="Light Shading Accent 4"/>
    <w:basedOn w:val="88"/>
    <w:semiHidden/>
    <w:unhideWhenUsed/>
    <w:qFormat/>
    <w:uiPriority w:val="60"/>
    <w:rPr>
      <w:color w:val="4C2EC3" w:themeColor="accent4" w:themeShade="BF"/>
    </w:rPr>
    <w:tblPr>
      <w:tblBorders>
        <w:top w:val="single" w:color="7E66DB" w:themeColor="accent4" w:sz="8" w:space="0"/>
        <w:bottom w:val="single" w:color="7E66DB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E66DB" w:themeColor="accent4" w:sz="8" w:space="0"/>
          <w:left w:val="nil"/>
          <w:bottom w:val="single" w:color="7E66DB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E66DB" w:themeColor="accent4" w:sz="8" w:space="0"/>
          <w:left w:val="nil"/>
          <w:bottom w:val="single" w:color="7E66DB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F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9F6" w:themeFill="accent4" w:themeFillTint="3F"/>
      </w:tcPr>
    </w:tblStylePr>
  </w:style>
  <w:style w:type="table" w:styleId="138">
    <w:name w:val="Light Shading Accent 5"/>
    <w:basedOn w:val="88"/>
    <w:semiHidden/>
    <w:unhideWhenUsed/>
    <w:qFormat/>
    <w:uiPriority w:val="60"/>
    <w:rPr>
      <w:color w:val="8D1040" w:themeColor="accent5" w:themeShade="BF"/>
    </w:rPr>
    <w:tblPr>
      <w:tblBorders>
        <w:top w:val="single" w:color="BC1555" w:themeColor="accent5" w:sz="8" w:space="0"/>
        <w:bottom w:val="single" w:color="BC155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1555" w:themeColor="accent5" w:sz="8" w:space="0"/>
          <w:left w:val="nil"/>
          <w:bottom w:val="single" w:color="BC1555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1555" w:themeColor="accent5" w:sz="8" w:space="0"/>
          <w:left w:val="nil"/>
          <w:bottom w:val="single" w:color="BC1555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BC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BCD2" w:themeFill="accent5" w:themeFillTint="3F"/>
      </w:tcPr>
    </w:tblStylePr>
  </w:style>
  <w:style w:type="table" w:styleId="139">
    <w:name w:val="Light Shading Accent 6"/>
    <w:basedOn w:val="88"/>
    <w:semiHidden/>
    <w:unhideWhenUsed/>
    <w:qFormat/>
    <w:uiPriority w:val="60"/>
    <w:rPr>
      <w:color w:val="CE226C" w:themeColor="accent6" w:themeShade="BF"/>
    </w:rPr>
    <w:tblPr>
      <w:tblBorders>
        <w:top w:val="single" w:color="E45D97" w:themeColor="accent6" w:sz="8" w:space="0"/>
        <w:bottom w:val="single" w:color="E45D9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45D97" w:themeColor="accent6" w:sz="8" w:space="0"/>
          <w:left w:val="nil"/>
          <w:bottom w:val="single" w:color="E45D97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45D97" w:themeColor="accent6" w:sz="8" w:space="0"/>
          <w:left w:val="nil"/>
          <w:bottom w:val="single" w:color="E45D97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D6E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D6E5" w:themeFill="accent6" w:themeFillTint="3F"/>
      </w:tcPr>
    </w:tblStylePr>
  </w:style>
  <w:style w:type="table" w:styleId="140">
    <w:name w:val="Light List"/>
    <w:basedOn w:val="88"/>
    <w:semiHidden/>
    <w:unhideWhenUsed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41">
    <w:name w:val="Light List Accent 1"/>
    <w:basedOn w:val="88"/>
    <w:semiHidden/>
    <w:unhideWhenUsed/>
    <w:qFormat/>
    <w:uiPriority w:val="61"/>
    <w:tblPr>
      <w:tblBorders>
        <w:top w:val="single" w:color="2264CE" w:themeColor="accent1" w:sz="8" w:space="0"/>
        <w:left w:val="single" w:color="2264CE" w:themeColor="accent1" w:sz="8" w:space="0"/>
        <w:bottom w:val="single" w:color="2264CE" w:themeColor="accent1" w:sz="8" w:space="0"/>
        <w:right w:val="single" w:color="2264C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264C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264CE" w:themeColor="accent1" w:sz="6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</w:tcBorders>
      </w:tcPr>
    </w:tblStylePr>
    <w:tblStylePr w:type="band1Horz"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</w:tcBorders>
      </w:tcPr>
    </w:tblStylePr>
  </w:style>
  <w:style w:type="table" w:styleId="142">
    <w:name w:val="Light List Accent 2"/>
    <w:basedOn w:val="88"/>
    <w:semiHidden/>
    <w:unhideWhenUsed/>
    <w:qFormat/>
    <w:uiPriority w:val="61"/>
    <w:tblPr>
      <w:tblBorders>
        <w:top w:val="single" w:color="24A7DB" w:themeColor="accent2" w:sz="8" w:space="0"/>
        <w:left w:val="single" w:color="24A7DB" w:themeColor="accent2" w:sz="8" w:space="0"/>
        <w:bottom w:val="single" w:color="24A7DB" w:themeColor="accent2" w:sz="8" w:space="0"/>
        <w:right w:val="single" w:color="24A7DB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4A7D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4A7DB" w:themeColor="accent2" w:sz="6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</w:tcBorders>
      </w:tcPr>
    </w:tblStylePr>
    <w:tblStylePr w:type="band1Horz"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</w:tcBorders>
      </w:tcPr>
    </w:tblStylePr>
  </w:style>
  <w:style w:type="table" w:styleId="143">
    <w:name w:val="Light List Accent 3"/>
    <w:basedOn w:val="88"/>
    <w:semiHidden/>
    <w:unhideWhenUsed/>
    <w:qFormat/>
    <w:uiPriority w:val="61"/>
    <w:tblPr>
      <w:tblBorders>
        <w:top w:val="single" w:color="5140B5" w:themeColor="accent3" w:sz="8" w:space="0"/>
        <w:left w:val="single" w:color="5140B5" w:themeColor="accent3" w:sz="8" w:space="0"/>
        <w:bottom w:val="single" w:color="5140B5" w:themeColor="accent3" w:sz="8" w:space="0"/>
        <w:right w:val="single" w:color="5140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140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140B5" w:themeColor="accent3" w:sz="6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</w:tcBorders>
      </w:tcPr>
    </w:tblStylePr>
    <w:tblStylePr w:type="band1Horz"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</w:tcBorders>
      </w:tcPr>
    </w:tblStylePr>
  </w:style>
  <w:style w:type="table" w:styleId="144">
    <w:name w:val="Light List Accent 4"/>
    <w:basedOn w:val="88"/>
    <w:semiHidden/>
    <w:unhideWhenUsed/>
    <w:qFormat/>
    <w:uiPriority w:val="61"/>
    <w:tblPr>
      <w:tblBorders>
        <w:top w:val="single" w:color="7E66DB" w:themeColor="accent4" w:sz="8" w:space="0"/>
        <w:left w:val="single" w:color="7E66DB" w:themeColor="accent4" w:sz="8" w:space="0"/>
        <w:bottom w:val="single" w:color="7E66DB" w:themeColor="accent4" w:sz="8" w:space="0"/>
        <w:right w:val="single" w:color="7E66DB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E66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E66DB" w:themeColor="accent4" w:sz="6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</w:tcBorders>
      </w:tcPr>
    </w:tblStylePr>
    <w:tblStylePr w:type="band1Horz"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</w:tcBorders>
      </w:tcPr>
    </w:tblStylePr>
  </w:style>
  <w:style w:type="table" w:styleId="145">
    <w:name w:val="Light List Accent 5"/>
    <w:basedOn w:val="88"/>
    <w:semiHidden/>
    <w:unhideWhenUsed/>
    <w:qFormat/>
    <w:uiPriority w:val="61"/>
    <w:tblPr>
      <w:tblBorders>
        <w:top w:val="single" w:color="BC1555" w:themeColor="accent5" w:sz="8" w:space="0"/>
        <w:left w:val="single" w:color="BC1555" w:themeColor="accent5" w:sz="8" w:space="0"/>
        <w:bottom w:val="single" w:color="BC1555" w:themeColor="accent5" w:sz="8" w:space="0"/>
        <w:right w:val="single" w:color="BC155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BC15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1555" w:themeColor="accent5" w:sz="6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</w:tcBorders>
      </w:tcPr>
    </w:tblStylePr>
    <w:tblStylePr w:type="band1Horz"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</w:tcBorders>
      </w:tcPr>
    </w:tblStylePr>
  </w:style>
  <w:style w:type="table" w:styleId="146">
    <w:name w:val="Light List Accent 6"/>
    <w:basedOn w:val="88"/>
    <w:semiHidden/>
    <w:unhideWhenUsed/>
    <w:qFormat/>
    <w:uiPriority w:val="61"/>
    <w:tblPr>
      <w:tblBorders>
        <w:top w:val="single" w:color="E45D97" w:themeColor="accent6" w:sz="8" w:space="0"/>
        <w:left w:val="single" w:color="E45D97" w:themeColor="accent6" w:sz="8" w:space="0"/>
        <w:bottom w:val="single" w:color="E45D97" w:themeColor="accent6" w:sz="8" w:space="0"/>
        <w:right w:val="single" w:color="E45D9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45D9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45D97" w:themeColor="accent6" w:sz="6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</w:tcBorders>
      </w:tcPr>
    </w:tblStylePr>
    <w:tblStylePr w:type="band1Horz"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</w:tcBorders>
      </w:tcPr>
    </w:tblStylePr>
  </w:style>
  <w:style w:type="table" w:styleId="147">
    <w:name w:val="Light Grid"/>
    <w:basedOn w:val="88"/>
    <w:semiHidden/>
    <w:unhideWhenUsed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48">
    <w:name w:val="Light Grid Accent 1"/>
    <w:basedOn w:val="88"/>
    <w:semiHidden/>
    <w:unhideWhenUsed/>
    <w:qFormat/>
    <w:uiPriority w:val="62"/>
    <w:tblPr>
      <w:tblBorders>
        <w:top w:val="single" w:color="2264CE" w:themeColor="accent1" w:sz="8" w:space="0"/>
        <w:left w:val="single" w:color="2264CE" w:themeColor="accent1" w:sz="8" w:space="0"/>
        <w:bottom w:val="single" w:color="2264CE" w:themeColor="accent1" w:sz="8" w:space="0"/>
        <w:right w:val="single" w:color="2264CE" w:themeColor="accent1" w:sz="8" w:space="0"/>
        <w:insideH w:val="single" w:color="2264CE" w:themeColor="accent1" w:sz="8" w:space="0"/>
        <w:insideV w:val="single" w:color="2264CE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18" w:space="0"/>
          <w:right w:val="single" w:color="2264CE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264CE" w:themeColor="accent1" w:sz="6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</w:tcBorders>
      </w:tcPr>
    </w:tblStylePr>
    <w:tblStylePr w:type="band1Vert"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</w:tcBorders>
        <w:shd w:val="clear" w:color="auto" w:fill="C5D8F5" w:themeFill="accent1" w:themeFillTint="3F"/>
      </w:tcPr>
    </w:tblStylePr>
    <w:tblStylePr w:type="band1Horz"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  <w:insideV w:val="single" w:sz="8" w:space="0"/>
        </w:tcBorders>
        <w:shd w:val="clear" w:color="auto" w:fill="C5D8F5" w:themeFill="accent1" w:themeFillTint="3F"/>
      </w:tcPr>
    </w:tblStylePr>
    <w:tblStylePr w:type="band2Horz">
      <w:tblPr/>
      <w:tcPr>
        <w:tcBorders>
          <w:top w:val="single" w:color="2264CE" w:themeColor="accent1" w:sz="8" w:space="0"/>
          <w:left w:val="single" w:color="2264CE" w:themeColor="accent1" w:sz="8" w:space="0"/>
          <w:bottom w:val="single" w:color="2264CE" w:themeColor="accent1" w:sz="8" w:space="0"/>
          <w:right w:val="single" w:color="2264CE" w:themeColor="accent1" w:sz="8" w:space="0"/>
          <w:insideV w:val="single" w:sz="8" w:space="0"/>
        </w:tcBorders>
      </w:tcPr>
    </w:tblStylePr>
  </w:style>
  <w:style w:type="table" w:styleId="149">
    <w:name w:val="Light Grid Accent 2"/>
    <w:basedOn w:val="88"/>
    <w:semiHidden/>
    <w:unhideWhenUsed/>
    <w:qFormat/>
    <w:uiPriority w:val="62"/>
    <w:tblPr>
      <w:tblBorders>
        <w:top w:val="single" w:color="24A7DB" w:themeColor="accent2" w:sz="8" w:space="0"/>
        <w:left w:val="single" w:color="24A7DB" w:themeColor="accent2" w:sz="8" w:space="0"/>
        <w:bottom w:val="single" w:color="24A7DB" w:themeColor="accent2" w:sz="8" w:space="0"/>
        <w:right w:val="single" w:color="24A7DB" w:themeColor="accent2" w:sz="8" w:space="0"/>
        <w:insideH w:val="single" w:color="24A7DB" w:themeColor="accent2" w:sz="8" w:space="0"/>
        <w:insideV w:val="single" w:color="24A7DB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18" w:space="0"/>
          <w:right w:val="single" w:color="24A7DB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4A7DB" w:themeColor="accent2" w:sz="6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</w:tcBorders>
      </w:tcPr>
    </w:tblStylePr>
    <w:tblStylePr w:type="band1Vert"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</w:tcBorders>
        <w:shd w:val="clear" w:color="auto" w:fill="C8E9F6" w:themeFill="accent2" w:themeFillTint="3F"/>
      </w:tcPr>
    </w:tblStylePr>
    <w:tblStylePr w:type="band1Horz"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  <w:insideV w:val="single" w:sz="8" w:space="0"/>
        </w:tcBorders>
        <w:shd w:val="clear" w:color="auto" w:fill="C8E9F6" w:themeFill="accent2" w:themeFillTint="3F"/>
      </w:tcPr>
    </w:tblStylePr>
    <w:tblStylePr w:type="band2Horz">
      <w:tblPr/>
      <w:tcPr>
        <w:tcBorders>
          <w:top w:val="single" w:color="24A7DB" w:themeColor="accent2" w:sz="8" w:space="0"/>
          <w:left w:val="single" w:color="24A7DB" w:themeColor="accent2" w:sz="8" w:space="0"/>
          <w:bottom w:val="single" w:color="24A7DB" w:themeColor="accent2" w:sz="8" w:space="0"/>
          <w:right w:val="single" w:color="24A7DB" w:themeColor="accent2" w:sz="8" w:space="0"/>
          <w:insideV w:val="single" w:sz="8" w:space="0"/>
        </w:tcBorders>
      </w:tcPr>
    </w:tblStylePr>
  </w:style>
  <w:style w:type="table" w:styleId="150">
    <w:name w:val="Light Grid Accent 3"/>
    <w:basedOn w:val="88"/>
    <w:semiHidden/>
    <w:unhideWhenUsed/>
    <w:qFormat/>
    <w:uiPriority w:val="62"/>
    <w:tblPr>
      <w:tblBorders>
        <w:top w:val="single" w:color="5140B5" w:themeColor="accent3" w:sz="8" w:space="0"/>
        <w:left w:val="single" w:color="5140B5" w:themeColor="accent3" w:sz="8" w:space="0"/>
        <w:bottom w:val="single" w:color="5140B5" w:themeColor="accent3" w:sz="8" w:space="0"/>
        <w:right w:val="single" w:color="5140B5" w:themeColor="accent3" w:sz="8" w:space="0"/>
        <w:insideH w:val="single" w:color="5140B5" w:themeColor="accent3" w:sz="8" w:space="0"/>
        <w:insideV w:val="single" w:color="5140B5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18" w:space="0"/>
          <w:right w:val="single" w:color="5140B5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140B5" w:themeColor="accent3" w:sz="6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</w:tcBorders>
      </w:tcPr>
    </w:tblStylePr>
    <w:tblStylePr w:type="band1Vert"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</w:tcBorders>
        <w:shd w:val="clear" w:color="auto" w:fill="D3CEED" w:themeFill="accent3" w:themeFillTint="3F"/>
      </w:tcPr>
    </w:tblStylePr>
    <w:tblStylePr w:type="band1Horz"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  <w:insideV w:val="single" w:sz="8" w:space="0"/>
        </w:tcBorders>
        <w:shd w:val="clear" w:color="auto" w:fill="D3CEED" w:themeFill="accent3" w:themeFillTint="3F"/>
      </w:tcPr>
    </w:tblStylePr>
    <w:tblStylePr w:type="band2Horz">
      <w:tblPr/>
      <w:tcPr>
        <w:tcBorders>
          <w:top w:val="single" w:color="5140B5" w:themeColor="accent3" w:sz="8" w:space="0"/>
          <w:left w:val="single" w:color="5140B5" w:themeColor="accent3" w:sz="8" w:space="0"/>
          <w:bottom w:val="single" w:color="5140B5" w:themeColor="accent3" w:sz="8" w:space="0"/>
          <w:right w:val="single" w:color="5140B5" w:themeColor="accent3" w:sz="8" w:space="0"/>
          <w:insideV w:val="single" w:sz="8" w:space="0"/>
        </w:tcBorders>
      </w:tcPr>
    </w:tblStylePr>
  </w:style>
  <w:style w:type="table" w:styleId="151">
    <w:name w:val="Light Grid Accent 4"/>
    <w:basedOn w:val="88"/>
    <w:semiHidden/>
    <w:unhideWhenUsed/>
    <w:qFormat/>
    <w:uiPriority w:val="62"/>
    <w:tblPr>
      <w:tblBorders>
        <w:top w:val="single" w:color="7E66DB" w:themeColor="accent4" w:sz="8" w:space="0"/>
        <w:left w:val="single" w:color="7E66DB" w:themeColor="accent4" w:sz="8" w:space="0"/>
        <w:bottom w:val="single" w:color="7E66DB" w:themeColor="accent4" w:sz="8" w:space="0"/>
        <w:right w:val="single" w:color="7E66DB" w:themeColor="accent4" w:sz="8" w:space="0"/>
        <w:insideH w:val="single" w:color="7E66DB" w:themeColor="accent4" w:sz="8" w:space="0"/>
        <w:insideV w:val="single" w:color="7E66DB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18" w:space="0"/>
          <w:right w:val="single" w:color="7E66DB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E66DB" w:themeColor="accent4" w:sz="6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</w:tcBorders>
      </w:tcPr>
    </w:tblStylePr>
    <w:tblStylePr w:type="band1Vert"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</w:tcBorders>
        <w:shd w:val="clear" w:color="auto" w:fill="DFD9F6" w:themeFill="accent4" w:themeFillTint="3F"/>
      </w:tcPr>
    </w:tblStylePr>
    <w:tblStylePr w:type="band1Horz"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  <w:insideV w:val="single" w:sz="8" w:space="0"/>
        </w:tcBorders>
        <w:shd w:val="clear" w:color="auto" w:fill="DFD9F6" w:themeFill="accent4" w:themeFillTint="3F"/>
      </w:tcPr>
    </w:tblStylePr>
    <w:tblStylePr w:type="band2Horz">
      <w:tblPr/>
      <w:tcPr>
        <w:tcBorders>
          <w:top w:val="single" w:color="7E66DB" w:themeColor="accent4" w:sz="8" w:space="0"/>
          <w:left w:val="single" w:color="7E66DB" w:themeColor="accent4" w:sz="8" w:space="0"/>
          <w:bottom w:val="single" w:color="7E66DB" w:themeColor="accent4" w:sz="8" w:space="0"/>
          <w:right w:val="single" w:color="7E66DB" w:themeColor="accent4" w:sz="8" w:space="0"/>
          <w:insideV w:val="single" w:sz="8" w:space="0"/>
        </w:tcBorders>
      </w:tcPr>
    </w:tblStylePr>
  </w:style>
  <w:style w:type="table" w:styleId="152">
    <w:name w:val="Light Grid Accent 5"/>
    <w:basedOn w:val="88"/>
    <w:semiHidden/>
    <w:unhideWhenUsed/>
    <w:qFormat/>
    <w:uiPriority w:val="62"/>
    <w:tblPr>
      <w:tblBorders>
        <w:top w:val="single" w:color="BC1555" w:themeColor="accent5" w:sz="8" w:space="0"/>
        <w:left w:val="single" w:color="BC1555" w:themeColor="accent5" w:sz="8" w:space="0"/>
        <w:bottom w:val="single" w:color="BC1555" w:themeColor="accent5" w:sz="8" w:space="0"/>
        <w:right w:val="single" w:color="BC1555" w:themeColor="accent5" w:sz="8" w:space="0"/>
        <w:insideH w:val="single" w:color="BC1555" w:themeColor="accent5" w:sz="8" w:space="0"/>
        <w:insideV w:val="single" w:color="BC155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18" w:space="0"/>
          <w:right w:val="single" w:color="BC1555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1555" w:themeColor="accent5" w:sz="6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</w:tcBorders>
      </w:tcPr>
    </w:tblStylePr>
    <w:tblStylePr w:type="band1Vert"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</w:tcBorders>
        <w:shd w:val="clear" w:color="auto" w:fill="F7BCD2" w:themeFill="accent5" w:themeFillTint="3F"/>
      </w:tcPr>
    </w:tblStylePr>
    <w:tblStylePr w:type="band1Horz"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  <w:insideV w:val="single" w:sz="8" w:space="0"/>
        </w:tcBorders>
        <w:shd w:val="clear" w:color="auto" w:fill="F7BCD2" w:themeFill="accent5" w:themeFillTint="3F"/>
      </w:tcPr>
    </w:tblStylePr>
    <w:tblStylePr w:type="band2Horz">
      <w:tblPr/>
      <w:tcPr>
        <w:tcBorders>
          <w:top w:val="single" w:color="BC1555" w:themeColor="accent5" w:sz="8" w:space="0"/>
          <w:left w:val="single" w:color="BC1555" w:themeColor="accent5" w:sz="8" w:space="0"/>
          <w:bottom w:val="single" w:color="BC1555" w:themeColor="accent5" w:sz="8" w:space="0"/>
          <w:right w:val="single" w:color="BC1555" w:themeColor="accent5" w:sz="8" w:space="0"/>
          <w:insideV w:val="single" w:sz="8" w:space="0"/>
        </w:tcBorders>
      </w:tcPr>
    </w:tblStylePr>
  </w:style>
  <w:style w:type="table" w:styleId="153">
    <w:name w:val="Light Grid Accent 6"/>
    <w:basedOn w:val="88"/>
    <w:semiHidden/>
    <w:unhideWhenUsed/>
    <w:qFormat/>
    <w:uiPriority w:val="62"/>
    <w:tblPr>
      <w:tblBorders>
        <w:top w:val="single" w:color="E45D97" w:themeColor="accent6" w:sz="8" w:space="0"/>
        <w:left w:val="single" w:color="E45D97" w:themeColor="accent6" w:sz="8" w:space="0"/>
        <w:bottom w:val="single" w:color="E45D97" w:themeColor="accent6" w:sz="8" w:space="0"/>
        <w:right w:val="single" w:color="E45D97" w:themeColor="accent6" w:sz="8" w:space="0"/>
        <w:insideH w:val="single" w:color="E45D97" w:themeColor="accent6" w:sz="8" w:space="0"/>
        <w:insideV w:val="single" w:color="E45D9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18" w:space="0"/>
          <w:right w:val="single" w:color="E45D97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45D97" w:themeColor="accent6" w:sz="6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</w:tcBorders>
      </w:tcPr>
    </w:tblStylePr>
    <w:tblStylePr w:type="band1Vert"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</w:tcBorders>
        <w:shd w:val="clear" w:color="auto" w:fill="F8D6E5" w:themeFill="accent6" w:themeFillTint="3F"/>
      </w:tcPr>
    </w:tblStylePr>
    <w:tblStylePr w:type="band1Horz"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  <w:insideV w:val="single" w:sz="8" w:space="0"/>
        </w:tcBorders>
        <w:shd w:val="clear" w:color="auto" w:fill="F8D6E5" w:themeFill="accent6" w:themeFillTint="3F"/>
      </w:tcPr>
    </w:tblStylePr>
    <w:tblStylePr w:type="band2Horz">
      <w:tblPr/>
      <w:tcPr>
        <w:tcBorders>
          <w:top w:val="single" w:color="E45D97" w:themeColor="accent6" w:sz="8" w:space="0"/>
          <w:left w:val="single" w:color="E45D97" w:themeColor="accent6" w:sz="8" w:space="0"/>
          <w:bottom w:val="single" w:color="E45D97" w:themeColor="accent6" w:sz="8" w:space="0"/>
          <w:right w:val="single" w:color="E45D97" w:themeColor="accent6" w:sz="8" w:space="0"/>
          <w:insideV w:val="single" w:sz="8" w:space="0"/>
        </w:tcBorders>
      </w:tcPr>
    </w:tblStylePr>
  </w:style>
  <w:style w:type="table" w:styleId="154">
    <w:name w:val="Medium Shading 1"/>
    <w:basedOn w:val="88"/>
    <w:semiHidden/>
    <w:unhideWhenUsed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5">
    <w:name w:val="Medium Shading 1 Accent 1"/>
    <w:basedOn w:val="88"/>
    <w:semiHidden/>
    <w:unhideWhenUsed/>
    <w:qFormat/>
    <w:uiPriority w:val="63"/>
    <w:tblPr>
      <w:tblBorders>
        <w:top w:val="single" w:color="5189E2" w:themeColor="accent1" w:themeTint="BF" w:sz="8" w:space="0"/>
        <w:left w:val="single" w:color="5189E2" w:themeColor="accent1" w:themeTint="BF" w:sz="8" w:space="0"/>
        <w:bottom w:val="single" w:color="5189E2" w:themeColor="accent1" w:themeTint="BF" w:sz="8" w:space="0"/>
        <w:right w:val="single" w:color="5189E2" w:themeColor="accent1" w:themeTint="BF" w:sz="8" w:space="0"/>
        <w:insideH w:val="single" w:color="5189E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5189E2" w:themeColor="accent1" w:themeTint="BF" w:sz="8" w:space="0"/>
          <w:left w:val="single" w:color="5189E2" w:themeColor="accent1" w:themeTint="BF" w:sz="8" w:space="0"/>
          <w:bottom w:val="single" w:color="5189E2" w:themeColor="accent1" w:themeTint="BF" w:sz="8" w:space="0"/>
          <w:right w:val="single" w:color="5189E2" w:themeColor="accent1" w:themeTint="BF" w:sz="8" w:space="0"/>
          <w:insideH w:val="nil"/>
          <w:insideV w:val="nil"/>
        </w:tcBorders>
        <w:shd w:val="clear" w:color="auto" w:fill="2264C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189E2" w:themeColor="accent1" w:themeTint="BF" w:sz="6" w:space="0"/>
          <w:left w:val="single" w:color="5189E2" w:themeColor="accent1" w:themeTint="BF" w:sz="8" w:space="0"/>
          <w:bottom w:val="single" w:color="5189E2" w:themeColor="accent1" w:themeTint="BF" w:sz="8" w:space="0"/>
          <w:right w:val="single" w:color="5189E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8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D8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6">
    <w:name w:val="Medium Shading 1 Accent 2"/>
    <w:basedOn w:val="88"/>
    <w:semiHidden/>
    <w:unhideWhenUsed/>
    <w:qFormat/>
    <w:uiPriority w:val="63"/>
    <w:tblPr>
      <w:tblBorders>
        <w:top w:val="single" w:color="5ABDE4" w:themeColor="accent2" w:themeTint="BF" w:sz="8" w:space="0"/>
        <w:left w:val="single" w:color="5ABDE4" w:themeColor="accent2" w:themeTint="BF" w:sz="8" w:space="0"/>
        <w:bottom w:val="single" w:color="5ABDE4" w:themeColor="accent2" w:themeTint="BF" w:sz="8" w:space="0"/>
        <w:right w:val="single" w:color="5ABDE4" w:themeColor="accent2" w:themeTint="BF" w:sz="8" w:space="0"/>
        <w:insideH w:val="single" w:color="5ABDE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5ABDE4" w:themeColor="accent2" w:themeTint="BF" w:sz="8" w:space="0"/>
          <w:left w:val="single" w:color="5ABDE4" w:themeColor="accent2" w:themeTint="BF" w:sz="8" w:space="0"/>
          <w:bottom w:val="single" w:color="5ABDE4" w:themeColor="accent2" w:themeTint="BF" w:sz="8" w:space="0"/>
          <w:right w:val="single" w:color="5ABDE4" w:themeColor="accent2" w:themeTint="BF" w:sz="8" w:space="0"/>
          <w:insideH w:val="nil"/>
          <w:insideV w:val="nil"/>
        </w:tcBorders>
        <w:shd w:val="clear" w:color="auto" w:fill="24A7D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ABDE4" w:themeColor="accent2" w:themeTint="BF" w:sz="6" w:space="0"/>
          <w:left w:val="single" w:color="5ABDE4" w:themeColor="accent2" w:themeTint="BF" w:sz="8" w:space="0"/>
          <w:bottom w:val="single" w:color="5ABDE4" w:themeColor="accent2" w:themeTint="BF" w:sz="8" w:space="0"/>
          <w:right w:val="single" w:color="5ABDE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9F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E9F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7">
    <w:name w:val="Medium Shading 1 Accent 3"/>
    <w:basedOn w:val="88"/>
    <w:semiHidden/>
    <w:unhideWhenUsed/>
    <w:qFormat/>
    <w:uiPriority w:val="63"/>
    <w:tblPr>
      <w:tblBorders>
        <w:top w:val="single" w:color="7A6CCB" w:themeColor="accent3" w:themeTint="BF" w:sz="8" w:space="0"/>
        <w:left w:val="single" w:color="7A6CCB" w:themeColor="accent3" w:themeTint="BF" w:sz="8" w:space="0"/>
        <w:bottom w:val="single" w:color="7A6CCB" w:themeColor="accent3" w:themeTint="BF" w:sz="8" w:space="0"/>
        <w:right w:val="single" w:color="7A6CCB" w:themeColor="accent3" w:themeTint="BF" w:sz="8" w:space="0"/>
        <w:insideH w:val="single" w:color="7A6CCB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A6CCB" w:themeColor="accent3" w:themeTint="BF" w:sz="8" w:space="0"/>
          <w:left w:val="single" w:color="7A6CCB" w:themeColor="accent3" w:themeTint="BF" w:sz="8" w:space="0"/>
          <w:bottom w:val="single" w:color="7A6CCB" w:themeColor="accent3" w:themeTint="BF" w:sz="8" w:space="0"/>
          <w:right w:val="single" w:color="7A6CCB" w:themeColor="accent3" w:themeTint="BF" w:sz="8" w:space="0"/>
          <w:insideH w:val="nil"/>
          <w:insideV w:val="nil"/>
        </w:tcBorders>
        <w:shd w:val="clear" w:color="auto" w:fill="5140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A6CCB" w:themeColor="accent3" w:themeTint="BF" w:sz="6" w:space="0"/>
          <w:left w:val="single" w:color="7A6CCB" w:themeColor="accent3" w:themeTint="BF" w:sz="8" w:space="0"/>
          <w:bottom w:val="single" w:color="7A6CCB" w:themeColor="accent3" w:themeTint="BF" w:sz="8" w:space="0"/>
          <w:right w:val="single" w:color="7A6CCB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CE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CE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8">
    <w:name w:val="Medium Shading 1 Accent 4"/>
    <w:basedOn w:val="88"/>
    <w:semiHidden/>
    <w:unhideWhenUsed/>
    <w:qFormat/>
    <w:uiPriority w:val="63"/>
    <w:tblPr>
      <w:tblBorders>
        <w:top w:val="single" w:color="9E8CE4" w:themeColor="accent4" w:themeTint="BF" w:sz="8" w:space="0"/>
        <w:left w:val="single" w:color="9E8CE4" w:themeColor="accent4" w:themeTint="BF" w:sz="8" w:space="0"/>
        <w:bottom w:val="single" w:color="9E8CE4" w:themeColor="accent4" w:themeTint="BF" w:sz="8" w:space="0"/>
        <w:right w:val="single" w:color="9E8CE4" w:themeColor="accent4" w:themeTint="BF" w:sz="8" w:space="0"/>
        <w:insideH w:val="single" w:color="9E8CE4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E8CE4" w:themeColor="accent4" w:themeTint="BF" w:sz="8" w:space="0"/>
          <w:left w:val="single" w:color="9E8CE4" w:themeColor="accent4" w:themeTint="BF" w:sz="8" w:space="0"/>
          <w:bottom w:val="single" w:color="9E8CE4" w:themeColor="accent4" w:themeTint="BF" w:sz="8" w:space="0"/>
          <w:right w:val="single" w:color="9E8CE4" w:themeColor="accent4" w:themeTint="BF" w:sz="8" w:space="0"/>
          <w:insideH w:val="nil"/>
          <w:insideV w:val="nil"/>
        </w:tcBorders>
        <w:shd w:val="clear" w:color="auto" w:fill="7E66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E8CE4" w:themeColor="accent4" w:themeTint="BF" w:sz="6" w:space="0"/>
          <w:left w:val="single" w:color="9E8CE4" w:themeColor="accent4" w:themeTint="BF" w:sz="8" w:space="0"/>
          <w:bottom w:val="single" w:color="9E8CE4" w:themeColor="accent4" w:themeTint="BF" w:sz="8" w:space="0"/>
          <w:right w:val="single" w:color="9E8CE4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9F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9F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9">
    <w:name w:val="Medium Shading 1 Accent 5"/>
    <w:basedOn w:val="88"/>
    <w:semiHidden/>
    <w:unhideWhenUsed/>
    <w:qFormat/>
    <w:uiPriority w:val="63"/>
    <w:tblPr>
      <w:tblBorders>
        <w:top w:val="single" w:color="E83479" w:themeColor="accent5" w:themeTint="BF" w:sz="8" w:space="0"/>
        <w:left w:val="single" w:color="E83479" w:themeColor="accent5" w:themeTint="BF" w:sz="8" w:space="0"/>
        <w:bottom w:val="single" w:color="E83479" w:themeColor="accent5" w:themeTint="BF" w:sz="8" w:space="0"/>
        <w:right w:val="single" w:color="E83479" w:themeColor="accent5" w:themeTint="BF" w:sz="8" w:space="0"/>
        <w:insideH w:val="single" w:color="E83479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E83479" w:themeColor="accent5" w:themeTint="BF" w:sz="8" w:space="0"/>
          <w:left w:val="single" w:color="E83479" w:themeColor="accent5" w:themeTint="BF" w:sz="8" w:space="0"/>
          <w:bottom w:val="single" w:color="E83479" w:themeColor="accent5" w:themeTint="BF" w:sz="8" w:space="0"/>
          <w:right w:val="single" w:color="E83479" w:themeColor="accent5" w:themeTint="BF" w:sz="8" w:space="0"/>
          <w:insideH w:val="nil"/>
          <w:insideV w:val="nil"/>
        </w:tcBorders>
        <w:shd w:val="clear" w:color="auto" w:fill="BC15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83479" w:themeColor="accent5" w:themeTint="BF" w:sz="6" w:space="0"/>
          <w:left w:val="single" w:color="E83479" w:themeColor="accent5" w:themeTint="BF" w:sz="8" w:space="0"/>
          <w:bottom w:val="single" w:color="E83479" w:themeColor="accent5" w:themeTint="BF" w:sz="8" w:space="0"/>
          <w:right w:val="single" w:color="E83479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BC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BC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0">
    <w:name w:val="Medium Shading 1 Accent 6"/>
    <w:basedOn w:val="88"/>
    <w:semiHidden/>
    <w:unhideWhenUsed/>
    <w:qFormat/>
    <w:uiPriority w:val="63"/>
    <w:tblPr>
      <w:tblBorders>
        <w:top w:val="single" w:color="EA85B1" w:themeColor="accent6" w:themeTint="BF" w:sz="8" w:space="0"/>
        <w:left w:val="single" w:color="EA85B1" w:themeColor="accent6" w:themeTint="BF" w:sz="8" w:space="0"/>
        <w:bottom w:val="single" w:color="EA85B1" w:themeColor="accent6" w:themeTint="BF" w:sz="8" w:space="0"/>
        <w:right w:val="single" w:color="EA85B1" w:themeColor="accent6" w:themeTint="BF" w:sz="8" w:space="0"/>
        <w:insideH w:val="single" w:color="EA85B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EA85B1" w:themeColor="accent6" w:themeTint="BF" w:sz="8" w:space="0"/>
          <w:left w:val="single" w:color="EA85B1" w:themeColor="accent6" w:themeTint="BF" w:sz="8" w:space="0"/>
          <w:bottom w:val="single" w:color="EA85B1" w:themeColor="accent6" w:themeTint="BF" w:sz="8" w:space="0"/>
          <w:right w:val="single" w:color="EA85B1" w:themeColor="accent6" w:themeTint="BF" w:sz="8" w:space="0"/>
          <w:insideH w:val="nil"/>
          <w:insideV w:val="nil"/>
        </w:tcBorders>
        <w:shd w:val="clear" w:color="auto" w:fill="E45D9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85B1" w:themeColor="accent6" w:themeTint="BF" w:sz="6" w:space="0"/>
          <w:left w:val="single" w:color="EA85B1" w:themeColor="accent6" w:themeTint="BF" w:sz="8" w:space="0"/>
          <w:bottom w:val="single" w:color="EA85B1" w:themeColor="accent6" w:themeTint="BF" w:sz="8" w:space="0"/>
          <w:right w:val="single" w:color="EA85B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6E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D6E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1">
    <w:name w:val="Medium Shading 2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2">
    <w:name w:val="Medium Shading 2 Accent 1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264C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264CE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64C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3">
    <w:name w:val="Medium Shading 2 Accent 2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4A7D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4A7DB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4A7D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4">
    <w:name w:val="Medium Shading 2 Accent 3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140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140B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140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5">
    <w:name w:val="Medium Shading 2 Accent 4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E66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E66DB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66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6">
    <w:name w:val="Medium Shading 2 Accent 5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155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155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155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7">
    <w:name w:val="Medium Shading 2 Accent 6"/>
    <w:basedOn w:val="88"/>
    <w:semiHidden/>
    <w:unhideWhenUsed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45D9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45D9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45D9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8">
    <w:name w:val="Medium List 1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69">
    <w:name w:val="Medium List 1 Accent 1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2264CE" w:themeColor="accent1" w:sz="8" w:space="0"/>
        <w:bottom w:val="single" w:color="2264CE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264CE" w:themeColor="accent1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2264CE" w:themeColor="accent1" w:sz="8" w:space="0"/>
          <w:bottom w:val="single" w:color="2264C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264CE" w:themeColor="accent1" w:sz="8" w:space="0"/>
          <w:bottom w:val="single" w:color="2264CE" w:themeColor="accent1" w:sz="8" w:space="0"/>
        </w:tcBorders>
      </w:tcPr>
    </w:tblStylePr>
    <w:tblStylePr w:type="band1Vert">
      <w:tblPr/>
      <w:tcPr>
        <w:shd w:val="clear" w:color="auto" w:fill="C5D8F5" w:themeFill="accent1" w:themeFillTint="3F"/>
      </w:tcPr>
    </w:tblStylePr>
    <w:tblStylePr w:type="band1Horz">
      <w:tblPr/>
      <w:tcPr>
        <w:shd w:val="clear" w:color="auto" w:fill="C5D8F5" w:themeFill="accent1" w:themeFillTint="3F"/>
      </w:tcPr>
    </w:tblStylePr>
  </w:style>
  <w:style w:type="table" w:styleId="170">
    <w:name w:val="Medium List 1 Accent 2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8" w:space="0"/>
        <w:bottom w:val="single" w:color="24A7DB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4A7DB" w:themeColor="accent2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24A7DB" w:themeColor="accent2" w:sz="8" w:space="0"/>
          <w:bottom w:val="single" w:color="24A7DB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4A7DB" w:themeColor="accent2" w:sz="8" w:space="0"/>
          <w:bottom w:val="single" w:color="24A7DB" w:themeColor="accent2" w:sz="8" w:space="0"/>
        </w:tcBorders>
      </w:tcPr>
    </w:tblStylePr>
    <w:tblStylePr w:type="band1Vert">
      <w:tblPr/>
      <w:tcPr>
        <w:shd w:val="clear" w:color="auto" w:fill="C8E9F6" w:themeFill="accent2" w:themeFillTint="3F"/>
      </w:tcPr>
    </w:tblStylePr>
    <w:tblStylePr w:type="band1Horz">
      <w:tblPr/>
      <w:tcPr>
        <w:shd w:val="clear" w:color="auto" w:fill="C8E9F6" w:themeFill="accent2" w:themeFillTint="3F"/>
      </w:tcPr>
    </w:tblStylePr>
  </w:style>
  <w:style w:type="table" w:styleId="171">
    <w:name w:val="Medium List 1 Accent 3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5140B5" w:themeColor="accent3" w:sz="8" w:space="0"/>
        <w:bottom w:val="single" w:color="5140B5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140B5" w:themeColor="accent3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5140B5" w:themeColor="accent3" w:sz="8" w:space="0"/>
          <w:bottom w:val="single" w:color="5140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140B5" w:themeColor="accent3" w:sz="8" w:space="0"/>
          <w:bottom w:val="single" w:color="5140B5" w:themeColor="accent3" w:sz="8" w:space="0"/>
        </w:tcBorders>
      </w:tcPr>
    </w:tblStylePr>
    <w:tblStylePr w:type="band1Vert">
      <w:tblPr/>
      <w:tcPr>
        <w:shd w:val="clear" w:color="auto" w:fill="D3CEED" w:themeFill="accent3" w:themeFillTint="3F"/>
      </w:tcPr>
    </w:tblStylePr>
    <w:tblStylePr w:type="band1Horz">
      <w:tblPr/>
      <w:tcPr>
        <w:shd w:val="clear" w:color="auto" w:fill="D3CEED" w:themeFill="accent3" w:themeFillTint="3F"/>
      </w:tcPr>
    </w:tblStylePr>
  </w:style>
  <w:style w:type="table" w:styleId="172">
    <w:name w:val="Medium List 1 Accent 4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7E66DB" w:themeColor="accent4" w:sz="8" w:space="0"/>
        <w:bottom w:val="single" w:color="7E66DB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E66DB" w:themeColor="accent4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7E66DB" w:themeColor="accent4" w:sz="8" w:space="0"/>
          <w:bottom w:val="single" w:color="7E66DB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E66DB" w:themeColor="accent4" w:sz="8" w:space="0"/>
          <w:bottom w:val="single" w:color="7E66DB" w:themeColor="accent4" w:sz="8" w:space="0"/>
        </w:tcBorders>
      </w:tcPr>
    </w:tblStylePr>
    <w:tblStylePr w:type="band1Vert">
      <w:tblPr/>
      <w:tcPr>
        <w:shd w:val="clear" w:color="auto" w:fill="DFD9F6" w:themeFill="accent4" w:themeFillTint="3F"/>
      </w:tcPr>
    </w:tblStylePr>
    <w:tblStylePr w:type="band1Horz">
      <w:tblPr/>
      <w:tcPr>
        <w:shd w:val="clear" w:color="auto" w:fill="DFD9F6" w:themeFill="accent4" w:themeFillTint="3F"/>
      </w:tcPr>
    </w:tblStylePr>
  </w:style>
  <w:style w:type="table" w:styleId="173">
    <w:name w:val="Medium List 1 Accent 5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BC1555" w:themeColor="accent5" w:sz="8" w:space="0"/>
        <w:bottom w:val="single" w:color="BC1555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1555" w:themeColor="accent5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BC1555" w:themeColor="accent5" w:sz="8" w:space="0"/>
          <w:bottom w:val="single" w:color="BC155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1555" w:themeColor="accent5" w:sz="8" w:space="0"/>
          <w:bottom w:val="single" w:color="BC1555" w:themeColor="accent5" w:sz="8" w:space="0"/>
        </w:tcBorders>
      </w:tcPr>
    </w:tblStylePr>
    <w:tblStylePr w:type="band1Vert">
      <w:tblPr/>
      <w:tcPr>
        <w:shd w:val="clear" w:color="auto" w:fill="F7BCD2" w:themeFill="accent5" w:themeFillTint="3F"/>
      </w:tcPr>
    </w:tblStylePr>
    <w:tblStylePr w:type="band1Horz">
      <w:tblPr/>
      <w:tcPr>
        <w:shd w:val="clear" w:color="auto" w:fill="F7BCD2" w:themeFill="accent5" w:themeFillTint="3F"/>
      </w:tcPr>
    </w:tblStylePr>
  </w:style>
  <w:style w:type="table" w:styleId="174">
    <w:name w:val="Medium List 1 Accent 6"/>
    <w:basedOn w:val="88"/>
    <w:semiHidden/>
    <w:unhideWhenUsed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45D97" w:themeColor="accent6" w:sz="8" w:space="0"/>
        <w:bottom w:val="single" w:color="E45D97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45D97" w:themeColor="accent6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E45D97" w:themeColor="accent6" w:sz="8" w:space="0"/>
          <w:bottom w:val="single" w:color="E45D9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45D97" w:themeColor="accent6" w:sz="8" w:space="0"/>
          <w:bottom w:val="single" w:color="E45D97" w:themeColor="accent6" w:sz="8" w:space="0"/>
        </w:tcBorders>
      </w:tcPr>
    </w:tblStylePr>
    <w:tblStylePr w:type="band1Vert">
      <w:tblPr/>
      <w:tcPr>
        <w:shd w:val="clear" w:color="auto" w:fill="F8D6E5" w:themeFill="accent6" w:themeFillTint="3F"/>
      </w:tcPr>
    </w:tblStylePr>
    <w:tblStylePr w:type="band1Horz">
      <w:tblPr/>
      <w:tcPr>
        <w:shd w:val="clear" w:color="auto" w:fill="F8D6E5" w:themeFill="accent6" w:themeFillTint="3F"/>
      </w:tcPr>
    </w:tblStylePr>
  </w:style>
  <w:style w:type="table" w:styleId="175">
    <w:name w:val="Medium List 2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6">
    <w:name w:val="Medium List 2 Accent 1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2264CE" w:themeColor="accent1" w:sz="8" w:space="0"/>
        <w:left w:val="single" w:color="2264CE" w:themeColor="accent1" w:sz="8" w:space="0"/>
        <w:bottom w:val="single" w:color="2264CE" w:themeColor="accent1" w:sz="8" w:space="0"/>
        <w:right w:val="single" w:color="2264CE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264CE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2264CE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264CE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264CE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D8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D8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7">
    <w:name w:val="Medium List 2 Accent 2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8" w:space="0"/>
        <w:left w:val="single" w:color="24A7DB" w:themeColor="accent2" w:sz="8" w:space="0"/>
        <w:bottom w:val="single" w:color="24A7DB" w:themeColor="accent2" w:sz="8" w:space="0"/>
        <w:right w:val="single" w:color="24A7DB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4A7DB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24A7DB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4A7DB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4A7DB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E9F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E9F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8">
    <w:name w:val="Medium List 2 Accent 3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5140B5" w:themeColor="accent3" w:sz="8" w:space="0"/>
        <w:left w:val="single" w:color="5140B5" w:themeColor="accent3" w:sz="8" w:space="0"/>
        <w:bottom w:val="single" w:color="5140B5" w:themeColor="accent3" w:sz="8" w:space="0"/>
        <w:right w:val="single" w:color="5140B5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140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140B5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140B5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140B5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CE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CE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9">
    <w:name w:val="Medium List 2 Accent 4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7E66DB" w:themeColor="accent4" w:sz="8" w:space="0"/>
        <w:left w:val="single" w:color="7E66DB" w:themeColor="accent4" w:sz="8" w:space="0"/>
        <w:bottom w:val="single" w:color="7E66DB" w:themeColor="accent4" w:sz="8" w:space="0"/>
        <w:right w:val="single" w:color="7E66DB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E66DB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7E66DB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E66DB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E66DB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F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9F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0">
    <w:name w:val="Medium List 2 Accent 5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BC1555" w:themeColor="accent5" w:sz="8" w:space="0"/>
        <w:left w:val="single" w:color="BC1555" w:themeColor="accent5" w:sz="8" w:space="0"/>
        <w:bottom w:val="single" w:color="BC1555" w:themeColor="accent5" w:sz="8" w:space="0"/>
        <w:right w:val="single" w:color="BC1555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155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C1555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1555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C1555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BC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BC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1">
    <w:name w:val="Medium List 2 Accent 6"/>
    <w:basedOn w:val="88"/>
    <w:semiHidden/>
    <w:unhideWhenUsed/>
    <w:qFormat/>
    <w:uiPriority w:val="66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E45D97" w:themeColor="accent6" w:sz="8" w:space="0"/>
        <w:left w:val="single" w:color="E45D97" w:themeColor="accent6" w:sz="8" w:space="0"/>
        <w:bottom w:val="single" w:color="E45D97" w:themeColor="accent6" w:sz="8" w:space="0"/>
        <w:right w:val="single" w:color="E45D97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45D9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45D97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45D97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45D97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D6E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D6E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2">
    <w:name w:val="Medium Grid 1"/>
    <w:basedOn w:val="88"/>
    <w:semiHidden/>
    <w:unhideWhenUsed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Medium Grid 1 Accent 1"/>
    <w:basedOn w:val="88"/>
    <w:semiHidden/>
    <w:unhideWhenUsed/>
    <w:qFormat/>
    <w:uiPriority w:val="67"/>
    <w:tblPr>
      <w:tblBorders>
        <w:top w:val="single" w:color="5189E2" w:themeColor="accent1" w:themeTint="BF" w:sz="8" w:space="0"/>
        <w:left w:val="single" w:color="5189E2" w:themeColor="accent1" w:themeTint="BF" w:sz="8" w:space="0"/>
        <w:bottom w:val="single" w:color="5189E2" w:themeColor="accent1" w:themeTint="BF" w:sz="8" w:space="0"/>
        <w:right w:val="single" w:color="5189E2" w:themeColor="accent1" w:themeTint="BF" w:sz="8" w:space="0"/>
        <w:insideH w:val="single" w:color="5189E2" w:themeColor="accent1" w:themeTint="BF" w:sz="8" w:space="0"/>
        <w:insideV w:val="single" w:color="5189E2" w:themeColor="accent1" w:themeTint="BF" w:sz="8" w:space="0"/>
      </w:tblBorders>
    </w:tblPr>
    <w:tcPr>
      <w:shd w:val="clear" w:color="auto" w:fill="C5D8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189E2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BB0EB" w:themeFill="accent1" w:themeFillTint="7F"/>
      </w:tcPr>
    </w:tblStylePr>
    <w:tblStylePr w:type="band1Horz">
      <w:tblPr/>
      <w:tcPr>
        <w:shd w:val="clear" w:color="auto" w:fill="8BB0EB" w:themeFill="accent1" w:themeFillTint="7F"/>
      </w:tcPr>
    </w:tblStylePr>
  </w:style>
  <w:style w:type="table" w:styleId="184">
    <w:name w:val="Medium Grid 1 Accent 2"/>
    <w:basedOn w:val="88"/>
    <w:semiHidden/>
    <w:unhideWhenUsed/>
    <w:qFormat/>
    <w:uiPriority w:val="67"/>
    <w:tblPr>
      <w:tblBorders>
        <w:top w:val="single" w:color="5ABDE4" w:themeColor="accent2" w:themeTint="BF" w:sz="8" w:space="0"/>
        <w:left w:val="single" w:color="5ABDE4" w:themeColor="accent2" w:themeTint="BF" w:sz="8" w:space="0"/>
        <w:bottom w:val="single" w:color="5ABDE4" w:themeColor="accent2" w:themeTint="BF" w:sz="8" w:space="0"/>
        <w:right w:val="single" w:color="5ABDE4" w:themeColor="accent2" w:themeTint="BF" w:sz="8" w:space="0"/>
        <w:insideH w:val="single" w:color="5ABDE4" w:themeColor="accent2" w:themeTint="BF" w:sz="8" w:space="0"/>
        <w:insideV w:val="single" w:color="5ABDE4" w:themeColor="accent2" w:themeTint="BF" w:sz="8" w:space="0"/>
      </w:tblBorders>
    </w:tblPr>
    <w:tcPr>
      <w:shd w:val="clear" w:color="auto" w:fill="C8E9F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ABDE4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D3ED" w:themeFill="accent2" w:themeFillTint="7F"/>
      </w:tcPr>
    </w:tblStylePr>
    <w:tblStylePr w:type="band1Horz">
      <w:tblPr/>
      <w:tcPr>
        <w:shd w:val="clear" w:color="auto" w:fill="91D3ED" w:themeFill="accent2" w:themeFillTint="7F"/>
      </w:tcPr>
    </w:tblStylePr>
  </w:style>
  <w:style w:type="table" w:styleId="185">
    <w:name w:val="Medium Grid 1 Accent 3"/>
    <w:basedOn w:val="88"/>
    <w:semiHidden/>
    <w:unhideWhenUsed/>
    <w:qFormat/>
    <w:uiPriority w:val="67"/>
    <w:tblPr>
      <w:tblBorders>
        <w:top w:val="single" w:color="7A6CCB" w:themeColor="accent3" w:themeTint="BF" w:sz="8" w:space="0"/>
        <w:left w:val="single" w:color="7A6CCB" w:themeColor="accent3" w:themeTint="BF" w:sz="8" w:space="0"/>
        <w:bottom w:val="single" w:color="7A6CCB" w:themeColor="accent3" w:themeTint="BF" w:sz="8" w:space="0"/>
        <w:right w:val="single" w:color="7A6CCB" w:themeColor="accent3" w:themeTint="BF" w:sz="8" w:space="0"/>
        <w:insideH w:val="single" w:color="7A6CCB" w:themeColor="accent3" w:themeTint="BF" w:sz="8" w:space="0"/>
        <w:insideV w:val="single" w:color="7A6CCB" w:themeColor="accent3" w:themeTint="BF" w:sz="8" w:space="0"/>
      </w:tblBorders>
    </w:tblPr>
    <w:tcPr>
      <w:shd w:val="clear" w:color="auto" w:fill="D3CE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A6CCB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9DDC" w:themeFill="accent3" w:themeFillTint="7F"/>
      </w:tcPr>
    </w:tblStylePr>
    <w:tblStylePr w:type="band1Horz">
      <w:tblPr/>
      <w:tcPr>
        <w:shd w:val="clear" w:color="auto" w:fill="A69DDC" w:themeFill="accent3" w:themeFillTint="7F"/>
      </w:tcPr>
    </w:tblStylePr>
  </w:style>
  <w:style w:type="table" w:styleId="186">
    <w:name w:val="Medium Grid 1 Accent 4"/>
    <w:basedOn w:val="88"/>
    <w:semiHidden/>
    <w:unhideWhenUsed/>
    <w:qFormat/>
    <w:uiPriority w:val="67"/>
    <w:tblPr>
      <w:tblBorders>
        <w:top w:val="single" w:color="9E8CE4" w:themeColor="accent4" w:themeTint="BF" w:sz="8" w:space="0"/>
        <w:left w:val="single" w:color="9E8CE4" w:themeColor="accent4" w:themeTint="BF" w:sz="8" w:space="0"/>
        <w:bottom w:val="single" w:color="9E8CE4" w:themeColor="accent4" w:themeTint="BF" w:sz="8" w:space="0"/>
        <w:right w:val="single" w:color="9E8CE4" w:themeColor="accent4" w:themeTint="BF" w:sz="8" w:space="0"/>
        <w:insideH w:val="single" w:color="9E8CE4" w:themeColor="accent4" w:themeTint="BF" w:sz="8" w:space="0"/>
        <w:insideV w:val="single" w:color="9E8CE4" w:themeColor="accent4" w:themeTint="BF" w:sz="8" w:space="0"/>
      </w:tblBorders>
    </w:tblPr>
    <w:tcPr>
      <w:shd w:val="clear" w:color="auto" w:fill="DFD9F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E8CE4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2ED" w:themeFill="accent4" w:themeFillTint="7F"/>
      </w:tcPr>
    </w:tblStylePr>
    <w:tblStylePr w:type="band1Horz">
      <w:tblPr/>
      <w:tcPr>
        <w:shd w:val="clear" w:color="auto" w:fill="BEB2ED" w:themeFill="accent4" w:themeFillTint="7F"/>
      </w:tcPr>
    </w:tblStylePr>
  </w:style>
  <w:style w:type="table" w:styleId="187">
    <w:name w:val="Medium Grid 1 Accent 5"/>
    <w:basedOn w:val="88"/>
    <w:semiHidden/>
    <w:unhideWhenUsed/>
    <w:qFormat/>
    <w:uiPriority w:val="67"/>
    <w:tblPr>
      <w:tblBorders>
        <w:top w:val="single" w:color="E83479" w:themeColor="accent5" w:themeTint="BF" w:sz="8" w:space="0"/>
        <w:left w:val="single" w:color="E83479" w:themeColor="accent5" w:themeTint="BF" w:sz="8" w:space="0"/>
        <w:bottom w:val="single" w:color="E83479" w:themeColor="accent5" w:themeTint="BF" w:sz="8" w:space="0"/>
        <w:right w:val="single" w:color="E83479" w:themeColor="accent5" w:themeTint="BF" w:sz="8" w:space="0"/>
        <w:insideH w:val="single" w:color="E83479" w:themeColor="accent5" w:themeTint="BF" w:sz="8" w:space="0"/>
        <w:insideV w:val="single" w:color="E83479" w:themeColor="accent5" w:themeTint="BF" w:sz="8" w:space="0"/>
      </w:tblBorders>
    </w:tblPr>
    <w:tcPr>
      <w:shd w:val="clear" w:color="auto" w:fill="F7BC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83479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78A6" w:themeFill="accent5" w:themeFillTint="7F"/>
      </w:tcPr>
    </w:tblStylePr>
    <w:tblStylePr w:type="band1Horz">
      <w:tblPr/>
      <w:tcPr>
        <w:shd w:val="clear" w:color="auto" w:fill="EF78A6" w:themeFill="accent5" w:themeFillTint="7F"/>
      </w:tcPr>
    </w:tblStylePr>
  </w:style>
  <w:style w:type="table" w:styleId="188">
    <w:name w:val="Medium Grid 1 Accent 6"/>
    <w:basedOn w:val="88"/>
    <w:semiHidden/>
    <w:unhideWhenUsed/>
    <w:qFormat/>
    <w:uiPriority w:val="67"/>
    <w:tblPr>
      <w:tblBorders>
        <w:top w:val="single" w:color="EA85B1" w:themeColor="accent6" w:themeTint="BF" w:sz="8" w:space="0"/>
        <w:left w:val="single" w:color="EA85B1" w:themeColor="accent6" w:themeTint="BF" w:sz="8" w:space="0"/>
        <w:bottom w:val="single" w:color="EA85B1" w:themeColor="accent6" w:themeTint="BF" w:sz="8" w:space="0"/>
        <w:right w:val="single" w:color="EA85B1" w:themeColor="accent6" w:themeTint="BF" w:sz="8" w:space="0"/>
        <w:insideH w:val="single" w:color="EA85B1" w:themeColor="accent6" w:themeTint="BF" w:sz="8" w:space="0"/>
        <w:insideV w:val="single" w:color="EA85B1" w:themeColor="accent6" w:themeTint="BF" w:sz="8" w:space="0"/>
      </w:tblBorders>
    </w:tblPr>
    <w:tcPr>
      <w:shd w:val="clear" w:color="auto" w:fill="F8D6E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A85B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AECB" w:themeFill="accent6" w:themeFillTint="7F"/>
      </w:tcPr>
    </w:tblStylePr>
    <w:tblStylePr w:type="band1Horz">
      <w:tblPr/>
      <w:tcPr>
        <w:shd w:val="clear" w:color="auto" w:fill="F1AECB" w:themeFill="accent6" w:themeFillTint="7F"/>
      </w:tcPr>
    </w:tblStylePr>
  </w:style>
  <w:style w:type="table" w:styleId="189">
    <w:name w:val="Medium Grid 2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0">
    <w:name w:val="Medium Grid 2 Accent 1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2264CE" w:themeColor="accent1" w:sz="8" w:space="0"/>
        <w:left w:val="single" w:color="2264CE" w:themeColor="accent1" w:sz="8" w:space="0"/>
        <w:bottom w:val="single" w:color="2264CE" w:themeColor="accent1" w:sz="8" w:space="0"/>
        <w:right w:val="single" w:color="2264CE" w:themeColor="accent1" w:sz="8" w:space="0"/>
        <w:insideH w:val="single" w:color="2264CE" w:themeColor="accent1" w:sz="8" w:space="0"/>
        <w:insideV w:val="single" w:color="2264CE" w:themeColor="accent1" w:sz="8" w:space="0"/>
      </w:tblBorders>
    </w:tblPr>
    <w:tcPr>
      <w:shd w:val="clear" w:color="auto" w:fill="C5D8F5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8EFFB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FF7" w:themeFill="accent1" w:themeFillTint="33"/>
      </w:tcPr>
    </w:tblStylePr>
    <w:tblStylePr w:type="band1Vert">
      <w:tblPr/>
      <w:tcPr>
        <w:shd w:val="clear" w:color="auto" w:fill="8BB0EB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BB0E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1">
    <w:name w:val="Medium Grid 2 Accent 2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8" w:space="0"/>
        <w:left w:val="single" w:color="24A7DB" w:themeColor="accent2" w:sz="8" w:space="0"/>
        <w:bottom w:val="single" w:color="24A7DB" w:themeColor="accent2" w:sz="8" w:space="0"/>
        <w:right w:val="single" w:color="24A7DB" w:themeColor="accent2" w:sz="8" w:space="0"/>
        <w:insideH w:val="single" w:color="24A7DB" w:themeColor="accent2" w:sz="8" w:space="0"/>
        <w:insideV w:val="single" w:color="24A7DB" w:themeColor="accent2" w:sz="8" w:space="0"/>
      </w:tblBorders>
    </w:tblPr>
    <w:tcPr>
      <w:shd w:val="clear" w:color="auto" w:fill="C8E9F6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9F6FB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DF7" w:themeFill="accent2" w:themeFillTint="33"/>
      </w:tcPr>
    </w:tblStylePr>
    <w:tblStylePr w:type="band1Vert">
      <w:tblPr/>
      <w:tcPr>
        <w:shd w:val="clear" w:color="auto" w:fill="91D3ED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91D3E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2">
    <w:name w:val="Medium Grid 2 Accent 3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5140B5" w:themeColor="accent3" w:sz="8" w:space="0"/>
        <w:left w:val="single" w:color="5140B5" w:themeColor="accent3" w:sz="8" w:space="0"/>
        <w:bottom w:val="single" w:color="5140B5" w:themeColor="accent3" w:sz="8" w:space="0"/>
        <w:right w:val="single" w:color="5140B5" w:themeColor="accent3" w:sz="8" w:space="0"/>
        <w:insideH w:val="single" w:color="5140B5" w:themeColor="accent3" w:sz="8" w:space="0"/>
        <w:insideV w:val="single" w:color="5140B5" w:themeColor="accent3" w:sz="8" w:space="0"/>
      </w:tblBorders>
    </w:tblPr>
    <w:tcPr>
      <w:shd w:val="clear" w:color="auto" w:fill="D3CEED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EBF8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7F1" w:themeFill="accent3" w:themeFillTint="33"/>
      </w:tcPr>
    </w:tblStylePr>
    <w:tblStylePr w:type="band1Vert">
      <w:tblPr/>
      <w:tcPr>
        <w:shd w:val="clear" w:color="auto" w:fill="A69DD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69DD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3">
    <w:name w:val="Medium Grid 2 Accent 4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7E66DB" w:themeColor="accent4" w:sz="8" w:space="0"/>
        <w:left w:val="single" w:color="7E66DB" w:themeColor="accent4" w:sz="8" w:space="0"/>
        <w:bottom w:val="single" w:color="7E66DB" w:themeColor="accent4" w:sz="8" w:space="0"/>
        <w:right w:val="single" w:color="7E66DB" w:themeColor="accent4" w:sz="8" w:space="0"/>
        <w:insideH w:val="single" w:color="7E66DB" w:themeColor="accent4" w:sz="8" w:space="0"/>
        <w:insideV w:val="single" w:color="7E66DB" w:themeColor="accent4" w:sz="8" w:space="0"/>
      </w:tblBorders>
    </w:tblPr>
    <w:tcPr>
      <w:shd w:val="clear" w:color="auto" w:fill="DFD9F6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B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F7" w:themeFill="accent4" w:themeFillTint="33"/>
      </w:tcPr>
    </w:tblStylePr>
    <w:tblStylePr w:type="band1Vert">
      <w:tblPr/>
      <w:tcPr>
        <w:shd w:val="clear" w:color="auto" w:fill="BEB2ED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EB2E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4">
    <w:name w:val="Medium Grid 2 Accent 5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BC1555" w:themeColor="accent5" w:sz="8" w:space="0"/>
        <w:left w:val="single" w:color="BC1555" w:themeColor="accent5" w:sz="8" w:space="0"/>
        <w:bottom w:val="single" w:color="BC1555" w:themeColor="accent5" w:sz="8" w:space="0"/>
        <w:right w:val="single" w:color="BC1555" w:themeColor="accent5" w:sz="8" w:space="0"/>
        <w:insideH w:val="single" w:color="BC1555" w:themeColor="accent5" w:sz="8" w:space="0"/>
        <w:insideV w:val="single" w:color="BC1555" w:themeColor="accent5" w:sz="8" w:space="0"/>
      </w:tblBorders>
    </w:tblPr>
    <w:tcPr>
      <w:shd w:val="clear" w:color="auto" w:fill="F7BCD2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CE4ED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C8DB" w:themeFill="accent5" w:themeFillTint="33"/>
      </w:tcPr>
    </w:tblStylePr>
    <w:tblStylePr w:type="band1Vert">
      <w:tblPr/>
      <w:tcPr>
        <w:shd w:val="clear" w:color="auto" w:fill="EF78A6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EF78A6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5">
    <w:name w:val="Medium Grid 2 Accent 6"/>
    <w:basedOn w:val="88"/>
    <w:semiHidden/>
    <w:unhideWhenUsed/>
    <w:qFormat/>
    <w:uiPriority w:val="68"/>
    <w:rPr>
      <w:rFonts w:asciiTheme="majorHAnsi" w:hAnsiTheme="majorHAnsi" w:eastAsiaTheme="majorEastAsia"/>
      <w:color w:val="000000" w:themeColor="text1"/>
      <w14:textFill>
        <w14:solidFill>
          <w14:schemeClr w14:val="tx1"/>
        </w14:solidFill>
      </w14:textFill>
    </w:rPr>
    <w:tblPr>
      <w:tblBorders>
        <w:top w:val="single" w:color="E45D97" w:themeColor="accent6" w:sz="8" w:space="0"/>
        <w:left w:val="single" w:color="E45D97" w:themeColor="accent6" w:sz="8" w:space="0"/>
        <w:bottom w:val="single" w:color="E45D97" w:themeColor="accent6" w:sz="8" w:space="0"/>
        <w:right w:val="single" w:color="E45D97" w:themeColor="accent6" w:sz="8" w:space="0"/>
        <w:insideH w:val="single" w:color="E45D97" w:themeColor="accent6" w:sz="8" w:space="0"/>
        <w:insideV w:val="single" w:color="E45D97" w:themeColor="accent6" w:sz="8" w:space="0"/>
      </w:tblBorders>
    </w:tblPr>
    <w:tcPr>
      <w:shd w:val="clear" w:color="auto" w:fill="F8D6E5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CEFF4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EEA" w:themeFill="accent6" w:themeFillTint="33"/>
      </w:tcPr>
    </w:tblStylePr>
    <w:tblStylePr w:type="band1Vert">
      <w:tblPr/>
      <w:tcPr>
        <w:shd w:val="clear" w:color="auto" w:fill="F1AECB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1AEC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6">
    <w:name w:val="Medium Grid 3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97">
    <w:name w:val="Medium Grid 3 Accent 1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5D8F5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2264CE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2264CE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264CE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264CE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BB0EB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8BB0EB" w:themeFill="accent1" w:themeFillTint="7F"/>
      </w:tcPr>
    </w:tblStylePr>
  </w:style>
  <w:style w:type="table" w:styleId="198">
    <w:name w:val="Medium Grid 3 Accent 2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8E9F6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24A7DB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24A7DB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4A7DB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4A7DB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91D3ED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91D3ED" w:themeFill="accent2" w:themeFillTint="7F"/>
      </w:tcPr>
    </w:tblStylePr>
  </w:style>
  <w:style w:type="table" w:styleId="199">
    <w:name w:val="Medium Grid 3 Accent 3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CEED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5140B5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5140B5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140B5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140B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69DD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69DDC" w:themeFill="accent3" w:themeFillTint="7F"/>
      </w:tcPr>
    </w:tblStylePr>
  </w:style>
  <w:style w:type="table" w:styleId="200">
    <w:name w:val="Medium Grid 3 Accent 4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9F6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7E66DB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7E66DB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E66DB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E66DB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EB2ED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EB2ED" w:themeFill="accent4" w:themeFillTint="7F"/>
      </w:tcPr>
    </w:tblStylePr>
  </w:style>
  <w:style w:type="table" w:styleId="201">
    <w:name w:val="Medium Grid 3 Accent 5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BCD2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BC1555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BC1555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C1555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C1555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F78A6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EF78A6" w:themeFill="accent5" w:themeFillTint="7F"/>
      </w:tcPr>
    </w:tblStylePr>
  </w:style>
  <w:style w:type="table" w:styleId="202">
    <w:name w:val="Medium Grid 3 Accent 6"/>
    <w:basedOn w:val="88"/>
    <w:semiHidden/>
    <w:unhideWhenUsed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8D6E5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45D97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45D97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45D97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45D97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1AECB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1AECB" w:themeFill="accent6" w:themeFillTint="7F"/>
      </w:tcPr>
    </w:tblStylePr>
  </w:style>
  <w:style w:type="table" w:styleId="203">
    <w:name w:val="Dark List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04">
    <w:name w:val="Dark List Accent 1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2264C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0316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94A9A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94A9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4A9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4A9A" w:themeFill="accent1" w:themeFillShade="BF"/>
      </w:tcPr>
    </w:tblStylePr>
  </w:style>
  <w:style w:type="table" w:styleId="205">
    <w:name w:val="Dark List Accent 2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24A7D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1536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A7DA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A7DA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7DA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7DA4" w:themeFill="accent2" w:themeFillShade="BF"/>
      </w:tcPr>
    </w:tblStylePr>
  </w:style>
  <w:style w:type="table" w:styleId="206">
    <w:name w:val="Dark List Accent 3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5140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81F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C2F87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C2F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F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F87" w:themeFill="accent3" w:themeFillShade="BF"/>
      </w:tcPr>
    </w:tblStylePr>
  </w:style>
  <w:style w:type="table" w:styleId="207">
    <w:name w:val="Dark List Accent 4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7E66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21E8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4C2DC2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4C2DC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2DC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2DC2" w:themeFill="accent4" w:themeFillShade="BF"/>
      </w:tcPr>
    </w:tblStylePr>
  </w:style>
  <w:style w:type="table" w:styleId="208">
    <w:name w:val="Dark List Accent 5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BC155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0A2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8C0F3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8C0F3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0F3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0F3F" w:themeFill="accent5" w:themeFillShade="BF"/>
      </w:tcPr>
    </w:tblStylePr>
  </w:style>
  <w:style w:type="table" w:styleId="209">
    <w:name w:val="Dark List Accent 6"/>
    <w:basedOn w:val="88"/>
    <w:semiHidden/>
    <w:unhideWhenUsed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E45D9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9164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CE226C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CE226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26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26C" w:themeFill="accent6" w:themeFillShade="BF"/>
      </w:tcPr>
    </w:tblStylePr>
  </w:style>
  <w:style w:type="table" w:styleId="210">
    <w:name w:val="Colorful Shading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24A7DB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1">
    <w:name w:val="Colorful Shading Accent 1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24" w:space="0"/>
        <w:left w:val="single" w:color="2264CE" w:themeColor="accent1" w:sz="4" w:space="0"/>
        <w:bottom w:val="single" w:color="2264CE" w:themeColor="accent1" w:sz="4" w:space="0"/>
        <w:right w:val="single" w:color="2264CE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EF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24A7DB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143B7B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143B7B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3B7B" w:themeFill="accent1" w:themeFillShade="99"/>
      </w:tcPr>
    </w:tblStylePr>
    <w:tblStylePr w:type="band1Vert">
      <w:tblPr/>
      <w:tcPr>
        <w:shd w:val="clear" w:color="auto" w:fill="A2BFEF" w:themeFill="accent1" w:themeFillTint="66"/>
      </w:tcPr>
    </w:tblStylePr>
    <w:tblStylePr w:type="band1Horz">
      <w:tblPr/>
      <w:tcPr>
        <w:shd w:val="clear" w:color="auto" w:fill="8BB0EB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2">
    <w:name w:val="Colorful Shading Accent 2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24A7DB" w:themeColor="accent2" w:sz="24" w:space="0"/>
        <w:left w:val="single" w:color="24A7DB" w:themeColor="accent2" w:sz="4" w:space="0"/>
        <w:bottom w:val="single" w:color="24A7DB" w:themeColor="accent2" w:sz="4" w:space="0"/>
        <w:right w:val="single" w:color="24A7DB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F6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24A7DB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156483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156483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483" w:themeFill="accent2" w:themeFillShade="99"/>
      </w:tcPr>
    </w:tblStylePr>
    <w:tblStylePr w:type="band1Vert">
      <w:tblPr/>
      <w:tcPr>
        <w:shd w:val="clear" w:color="auto" w:fill="A7DBF0" w:themeFill="accent2" w:themeFillTint="66"/>
      </w:tcPr>
    </w:tblStylePr>
    <w:tblStylePr w:type="band1Horz">
      <w:tblPr/>
      <w:tcPr>
        <w:shd w:val="clear" w:color="auto" w:fill="91D3ED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3">
    <w:name w:val="Colorful Shading Accent 3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7E66DB" w:themeColor="accent4" w:sz="24" w:space="0"/>
        <w:left w:val="single" w:color="5140B5" w:themeColor="accent3" w:sz="4" w:space="0"/>
        <w:bottom w:val="single" w:color="5140B5" w:themeColor="accent3" w:sz="4" w:space="0"/>
        <w:right w:val="single" w:color="5140B5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B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E66DB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30266C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30266C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266C" w:themeFill="accent3" w:themeFillShade="99"/>
      </w:tcPr>
    </w:tblStylePr>
    <w:tblStylePr w:type="band1Vert">
      <w:tblPr/>
      <w:tcPr>
        <w:shd w:val="clear" w:color="auto" w:fill="B8B0E3" w:themeFill="accent3" w:themeFillTint="66"/>
      </w:tcPr>
    </w:tblStylePr>
    <w:tblStylePr w:type="band1Horz">
      <w:tblPr/>
      <w:tcPr>
        <w:shd w:val="clear" w:color="auto" w:fill="A69DDC" w:themeFill="accent3" w:themeFillTint="7F"/>
      </w:tcPr>
    </w:tblStylePr>
  </w:style>
  <w:style w:type="table" w:styleId="214">
    <w:name w:val="Colorful Shading Accent 4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5140B5" w:themeColor="accent3" w:sz="24" w:space="0"/>
        <w:left w:val="single" w:color="7E66DB" w:themeColor="accent4" w:sz="4" w:space="0"/>
        <w:bottom w:val="single" w:color="7E66DB" w:themeColor="accent4" w:sz="4" w:space="0"/>
        <w:right w:val="single" w:color="7E66DB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5140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3D249B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3D249B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249B" w:themeFill="accent4" w:themeFillShade="99"/>
      </w:tcPr>
    </w:tblStylePr>
    <w:tblStylePr w:type="band1Vert">
      <w:tblPr/>
      <w:tcPr>
        <w:shd w:val="clear" w:color="auto" w:fill="CBC1F0" w:themeFill="accent4" w:themeFillTint="66"/>
      </w:tcPr>
    </w:tblStylePr>
    <w:tblStylePr w:type="band1Horz">
      <w:tblPr/>
      <w:tcPr>
        <w:shd w:val="clear" w:color="auto" w:fill="BEB2ED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5">
    <w:name w:val="Colorful Shading Accent 5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45D97" w:themeColor="accent6" w:sz="24" w:space="0"/>
        <w:left w:val="single" w:color="BC1555" w:themeColor="accent5" w:sz="4" w:space="0"/>
        <w:bottom w:val="single" w:color="BC1555" w:themeColor="accent5" w:sz="4" w:space="0"/>
        <w:right w:val="single" w:color="BC1555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E4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45D9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00C33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00C33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0C33" w:themeFill="accent5" w:themeFillShade="99"/>
      </w:tcPr>
    </w:tblStylePr>
    <w:tblStylePr w:type="band1Vert">
      <w:tblPr/>
      <w:tcPr>
        <w:shd w:val="clear" w:color="auto" w:fill="F292B7" w:themeFill="accent5" w:themeFillTint="66"/>
      </w:tcPr>
    </w:tblStylePr>
    <w:tblStylePr w:type="band1Horz">
      <w:tblPr/>
      <w:tcPr>
        <w:shd w:val="clear" w:color="auto" w:fill="EF78A6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6">
    <w:name w:val="Colorful Shading Accent 6"/>
    <w:basedOn w:val="88"/>
    <w:semiHidden/>
    <w:unhideWhenUsed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BC1555" w:themeColor="accent5" w:sz="24" w:space="0"/>
        <w:left w:val="single" w:color="E45D97" w:themeColor="accent6" w:sz="4" w:space="0"/>
        <w:bottom w:val="single" w:color="E45D97" w:themeColor="accent6" w:sz="4" w:space="0"/>
        <w:right w:val="single" w:color="E45D97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EF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155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A51B56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A51B56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1B56" w:themeFill="accent6" w:themeFillShade="99"/>
      </w:tcPr>
    </w:tblStylePr>
    <w:tblStylePr w:type="band1Vert">
      <w:tblPr/>
      <w:tcPr>
        <w:shd w:val="clear" w:color="auto" w:fill="F4BED5" w:themeFill="accent6" w:themeFillTint="66"/>
      </w:tcPr>
    </w:tblStylePr>
    <w:tblStylePr w:type="band1Horz">
      <w:tblPr/>
      <w:tcPr>
        <w:shd w:val="clear" w:color="auto" w:fill="F1AECB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7">
    <w:name w:val="Colorful List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1C85AF" w:themeFill="accent2" w:themeFillShade="CC"/>
      </w:tcPr>
    </w:tblStylePr>
    <w:tblStylePr w:type="lastRow">
      <w:rPr>
        <w:b/>
        <w:bCs/>
        <w:color w:val="1D86AF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18">
    <w:name w:val="Colorful List Accent 1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8EFFB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1C85AF" w:themeFill="accent2" w:themeFillShade="CC"/>
      </w:tcPr>
    </w:tblStylePr>
    <w:tblStylePr w:type="lastRow">
      <w:rPr>
        <w:b/>
        <w:bCs/>
        <w:color w:val="1D86AF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D8F5" w:themeFill="accent1" w:themeFillTint="3F"/>
      </w:tcPr>
    </w:tblStylePr>
    <w:tblStylePr w:type="band1Horz">
      <w:tblPr/>
      <w:tcPr>
        <w:shd w:val="clear" w:color="auto" w:fill="D0DFF7" w:themeFill="accent1" w:themeFillTint="33"/>
      </w:tcPr>
    </w:tblStylePr>
  </w:style>
  <w:style w:type="table" w:styleId="219">
    <w:name w:val="Colorful List Accent 2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9F6FB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1C85AF" w:themeFill="accent2" w:themeFillShade="CC"/>
      </w:tcPr>
    </w:tblStylePr>
    <w:tblStylePr w:type="lastRow">
      <w:rPr>
        <w:b/>
        <w:bCs/>
        <w:color w:val="1D86AF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E9F6" w:themeFill="accent2" w:themeFillTint="3F"/>
      </w:tcPr>
    </w:tblStylePr>
    <w:tblStylePr w:type="band1Horz">
      <w:tblPr/>
      <w:tcPr>
        <w:shd w:val="clear" w:color="auto" w:fill="D3EDF7" w:themeFill="accent2" w:themeFillTint="33"/>
      </w:tcPr>
    </w:tblStylePr>
  </w:style>
  <w:style w:type="table" w:styleId="220">
    <w:name w:val="Colorful List Accent 3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EBF8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5232CE" w:themeFill="accent4" w:themeFillShade="CC"/>
      </w:tcPr>
    </w:tblStylePr>
    <w:tblStylePr w:type="lastRow">
      <w:rPr>
        <w:b/>
        <w:bCs/>
        <w:color w:val="5232CF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CEED" w:themeFill="accent3" w:themeFillTint="3F"/>
      </w:tcPr>
    </w:tblStylePr>
    <w:tblStylePr w:type="band1Horz">
      <w:tblPr/>
      <w:tcPr>
        <w:shd w:val="clear" w:color="auto" w:fill="DBD7F1" w:themeFill="accent3" w:themeFillTint="33"/>
      </w:tcPr>
    </w:tblStylePr>
  </w:style>
  <w:style w:type="table" w:styleId="221">
    <w:name w:val="Colorful List Accent 4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B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403390" w:themeFill="accent3" w:themeFillShade="CC"/>
      </w:tcPr>
    </w:tblStylePr>
    <w:tblStylePr w:type="lastRow">
      <w:rPr>
        <w:b/>
        <w:bCs/>
        <w:color w:val="413391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9F6" w:themeFill="accent4" w:themeFillTint="3F"/>
      </w:tcPr>
    </w:tblStylePr>
    <w:tblStylePr w:type="band1Horz">
      <w:tblPr/>
      <w:tcPr>
        <w:shd w:val="clear" w:color="auto" w:fill="E5E0F7" w:themeFill="accent4" w:themeFillTint="33"/>
      </w:tcPr>
    </w:tblStylePr>
  </w:style>
  <w:style w:type="table" w:styleId="222">
    <w:name w:val="Colorful List Accent 5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CE4ED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A2573" w:themeFill="accent6" w:themeFillShade="CC"/>
      </w:tcPr>
    </w:tblStylePr>
    <w:tblStylePr w:type="lastRow">
      <w:rPr>
        <w:b/>
        <w:bCs/>
        <w:color w:val="DB2674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BCD2" w:themeFill="accent5" w:themeFillTint="3F"/>
      </w:tcPr>
    </w:tblStylePr>
    <w:tblStylePr w:type="band1Horz">
      <w:tblPr/>
      <w:tcPr>
        <w:shd w:val="clear" w:color="auto" w:fill="F8C8DB" w:themeFill="accent5" w:themeFillTint="33"/>
      </w:tcPr>
    </w:tblStylePr>
  </w:style>
  <w:style w:type="table" w:styleId="223">
    <w:name w:val="Colorful List Accent 6"/>
    <w:basedOn w:val="88"/>
    <w:semiHidden/>
    <w:unhideWhenUsed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CEFF4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61043" w:themeFill="accent5" w:themeFillShade="CC"/>
      </w:tcPr>
    </w:tblStylePr>
    <w:tblStylePr w:type="lastRow">
      <w:rPr>
        <w:b/>
        <w:bCs/>
        <w:color w:val="961144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6E5" w:themeFill="accent6" w:themeFillTint="3F"/>
      </w:tcPr>
    </w:tblStylePr>
    <w:tblStylePr w:type="band1Horz">
      <w:tblPr/>
      <w:tcPr>
        <w:shd w:val="clear" w:color="auto" w:fill="F9DEEA" w:themeFill="accent6" w:themeFillTint="33"/>
      </w:tcPr>
    </w:tblStylePr>
  </w:style>
  <w:style w:type="table" w:styleId="224">
    <w:name w:val="Colorful Grid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25">
    <w:name w:val="Colorful Grid Accent 1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0DFF7" w:themeFill="accent1" w:themeFillTint="33"/>
    </w:tcPr>
    <w:tblStylePr w:type="firstRow">
      <w:rPr>
        <w:b/>
        <w:bCs/>
      </w:rPr>
      <w:tblPr/>
      <w:tcPr>
        <w:shd w:val="clear" w:color="auto" w:fill="A2BFEF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A2BFEF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194A9A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194A9A" w:themeFill="accent1" w:themeFillShade="BF"/>
      </w:tcPr>
    </w:tblStylePr>
    <w:tblStylePr w:type="band1Vert">
      <w:tblPr/>
      <w:tcPr>
        <w:shd w:val="clear" w:color="auto" w:fill="8BB0EB" w:themeFill="accent1" w:themeFillTint="7F"/>
      </w:tcPr>
    </w:tblStylePr>
    <w:tblStylePr w:type="band1Horz">
      <w:tblPr/>
      <w:tcPr>
        <w:shd w:val="clear" w:color="auto" w:fill="8BB0EB" w:themeFill="accent1" w:themeFillTint="7F"/>
      </w:tcPr>
    </w:tblStylePr>
  </w:style>
  <w:style w:type="table" w:styleId="226">
    <w:name w:val="Colorful Grid Accent 2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3EDF7" w:themeFill="accent2" w:themeFillTint="33"/>
    </w:tcPr>
    <w:tblStylePr w:type="firstRow">
      <w:rPr>
        <w:b/>
        <w:bCs/>
      </w:rPr>
      <w:tblPr/>
      <w:tcPr>
        <w:shd w:val="clear" w:color="auto" w:fill="A7DBF0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A7DBF0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1A7DA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1A7DA4" w:themeFill="accent2" w:themeFillShade="BF"/>
      </w:tcPr>
    </w:tblStylePr>
    <w:tblStylePr w:type="band1Vert">
      <w:tblPr/>
      <w:tcPr>
        <w:shd w:val="clear" w:color="auto" w:fill="91D3ED" w:themeFill="accent2" w:themeFillTint="7F"/>
      </w:tcPr>
    </w:tblStylePr>
    <w:tblStylePr w:type="band1Horz">
      <w:tblPr/>
      <w:tcPr>
        <w:shd w:val="clear" w:color="auto" w:fill="91D3ED" w:themeFill="accent2" w:themeFillTint="7F"/>
      </w:tcPr>
    </w:tblStylePr>
  </w:style>
  <w:style w:type="table" w:styleId="227">
    <w:name w:val="Colorful Grid Accent 3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D7F1" w:themeFill="accent3" w:themeFillTint="33"/>
    </w:tcPr>
    <w:tblStylePr w:type="firstRow">
      <w:rPr>
        <w:b/>
        <w:bCs/>
      </w:rPr>
      <w:tblPr/>
      <w:tcPr>
        <w:shd w:val="clear" w:color="auto" w:fill="B8B0E3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B0E3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C2F87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C2F87" w:themeFill="accent3" w:themeFillShade="BF"/>
      </w:tcPr>
    </w:tblStylePr>
    <w:tblStylePr w:type="band1Vert">
      <w:tblPr/>
      <w:tcPr>
        <w:shd w:val="clear" w:color="auto" w:fill="A69DDC" w:themeFill="accent3" w:themeFillTint="7F"/>
      </w:tcPr>
    </w:tblStylePr>
    <w:tblStylePr w:type="band1Horz">
      <w:tblPr/>
      <w:tcPr>
        <w:shd w:val="clear" w:color="auto" w:fill="A69DDC" w:themeFill="accent3" w:themeFillTint="7F"/>
      </w:tcPr>
    </w:tblStylePr>
  </w:style>
  <w:style w:type="table" w:styleId="228">
    <w:name w:val="Colorful Grid Accent 4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E0F7" w:themeFill="accent4" w:themeFillTint="33"/>
    </w:tcPr>
    <w:tblStylePr w:type="firstRow">
      <w:rPr>
        <w:b/>
        <w:bCs/>
      </w:rPr>
      <w:tblPr/>
      <w:tcPr>
        <w:shd w:val="clear" w:color="auto" w:fill="CBC1F0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BC1F0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C2DC2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C2DC2" w:themeFill="accent4" w:themeFillShade="BF"/>
      </w:tcPr>
    </w:tblStylePr>
    <w:tblStylePr w:type="band1Vert">
      <w:tblPr/>
      <w:tcPr>
        <w:shd w:val="clear" w:color="auto" w:fill="BEB2ED" w:themeFill="accent4" w:themeFillTint="7F"/>
      </w:tcPr>
    </w:tblStylePr>
    <w:tblStylePr w:type="band1Horz">
      <w:tblPr/>
      <w:tcPr>
        <w:shd w:val="clear" w:color="auto" w:fill="BEB2ED" w:themeFill="accent4" w:themeFillTint="7F"/>
      </w:tcPr>
    </w:tblStylePr>
  </w:style>
  <w:style w:type="table" w:styleId="229">
    <w:name w:val="Colorful Grid Accent 5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8C8DB" w:themeFill="accent5" w:themeFillTint="33"/>
    </w:tcPr>
    <w:tblStylePr w:type="firstRow">
      <w:rPr>
        <w:b/>
        <w:bCs/>
      </w:rPr>
      <w:tblPr/>
      <w:tcPr>
        <w:shd w:val="clear" w:color="auto" w:fill="F292B7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92B7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C0F3F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C0F3F" w:themeFill="accent5" w:themeFillShade="BF"/>
      </w:tcPr>
    </w:tblStylePr>
    <w:tblStylePr w:type="band1Vert">
      <w:tblPr/>
      <w:tcPr>
        <w:shd w:val="clear" w:color="auto" w:fill="EF78A6" w:themeFill="accent5" w:themeFillTint="7F"/>
      </w:tcPr>
    </w:tblStylePr>
    <w:tblStylePr w:type="band1Horz">
      <w:tblPr/>
      <w:tcPr>
        <w:shd w:val="clear" w:color="auto" w:fill="EF78A6" w:themeFill="accent5" w:themeFillTint="7F"/>
      </w:tcPr>
    </w:tblStylePr>
  </w:style>
  <w:style w:type="table" w:styleId="230">
    <w:name w:val="Colorful Grid Accent 6"/>
    <w:basedOn w:val="88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9DEEA" w:themeFill="accent6" w:themeFillTint="33"/>
    </w:tcPr>
    <w:tblStylePr w:type="firstRow">
      <w:rPr>
        <w:b/>
        <w:bCs/>
      </w:rPr>
      <w:tblPr/>
      <w:tcPr>
        <w:shd w:val="clear" w:color="auto" w:fill="F4BED5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4BED5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E226C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E226C" w:themeFill="accent6" w:themeFillShade="BF"/>
      </w:tcPr>
    </w:tblStylePr>
    <w:tblStylePr w:type="band1Vert">
      <w:tblPr/>
      <w:tcPr>
        <w:shd w:val="clear" w:color="auto" w:fill="F1AECB" w:themeFill="accent6" w:themeFillTint="7F"/>
      </w:tcPr>
    </w:tblStylePr>
    <w:tblStylePr w:type="band1Horz">
      <w:tblPr/>
      <w:tcPr>
        <w:shd w:val="clear" w:color="auto" w:fill="F1AECB" w:themeFill="accent6" w:themeFillTint="7F"/>
      </w:tcPr>
    </w:tblStylePr>
  </w:style>
  <w:style w:type="character" w:styleId="232">
    <w:name w:val="Strong"/>
    <w:basedOn w:val="231"/>
    <w:autoRedefine/>
    <w:qFormat/>
    <w:uiPriority w:val="22"/>
    <w:rPr>
      <w:rFonts w:ascii="微软雅黑" w:hAnsi="微软雅黑" w:eastAsia="微软雅黑" w:cs="Times New Roman"/>
      <w:b/>
      <w:bCs/>
      <w:color w:val="auto"/>
      <w:u w:val="none"/>
    </w:rPr>
  </w:style>
  <w:style w:type="character" w:styleId="233">
    <w:name w:val="endnote reference"/>
    <w:basedOn w:val="231"/>
    <w:autoRedefine/>
    <w:qFormat/>
    <w:uiPriority w:val="0"/>
    <w:rPr>
      <w:rFonts w:ascii="微软雅黑" w:hAnsi="微软雅黑" w:eastAsia="微软雅黑" w:cs="Times New Roman"/>
      <w:vertAlign w:val="superscript"/>
    </w:rPr>
  </w:style>
  <w:style w:type="character" w:styleId="234">
    <w:name w:val="page number"/>
    <w:basedOn w:val="231"/>
    <w:autoRedefine/>
    <w:qFormat/>
    <w:uiPriority w:val="0"/>
    <w:rPr>
      <w:rFonts w:ascii="微软雅黑" w:hAnsi="微软雅黑" w:eastAsia="微软雅黑" w:cs="Times New Roman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styleId="235">
    <w:name w:val="FollowedHyperlink"/>
    <w:basedOn w:val="231"/>
    <w:autoRedefine/>
    <w:qFormat/>
    <w:uiPriority w:val="0"/>
    <w:rPr>
      <w:rFonts w:ascii="微软雅黑" w:hAnsi="微软雅黑" w:eastAsia="微软雅黑" w:cs="Times New Roman"/>
      <w:color w:val="1A4B9B" w:themeColor="accent1" w:themeShade="BF"/>
      <w:u w:val="single"/>
    </w:rPr>
  </w:style>
  <w:style w:type="character" w:styleId="236">
    <w:name w:val="Emphasis"/>
    <w:basedOn w:val="231"/>
    <w:qFormat/>
    <w:uiPriority w:val="0"/>
    <w:rPr>
      <w:rFonts w:ascii="汉仪中黑简" w:hAnsi="汉仪中黑简" w:eastAsia="汉仪中黑简" w:cs="Times New Roman"/>
      <w:b/>
      <w:bCs/>
      <w:color w:val="2264CE" w:themeColor="accent1"/>
      <w:sz w:val="24"/>
      <w:szCs w:val="24"/>
      <w14:textFill>
        <w14:solidFill>
          <w14:schemeClr w14:val="accent1"/>
        </w14:solidFill>
      </w14:textFill>
    </w:rPr>
  </w:style>
  <w:style w:type="character" w:styleId="237">
    <w:name w:val="Hyperlink"/>
    <w:basedOn w:val="231"/>
    <w:autoRedefine/>
    <w:qFormat/>
    <w:uiPriority w:val="0"/>
    <w:rPr>
      <w:rFonts w:ascii="微软雅黑" w:hAnsi="微软雅黑" w:eastAsia="微软雅黑" w:cs="Times New Roman"/>
      <w:color w:val="1A4B9B" w:themeColor="accent1" w:themeShade="BF"/>
      <w:u w:val="single"/>
    </w:rPr>
  </w:style>
  <w:style w:type="character" w:styleId="238">
    <w:name w:val="annotation reference"/>
    <w:basedOn w:val="231"/>
    <w:autoRedefine/>
    <w:qFormat/>
    <w:uiPriority w:val="0"/>
    <w:rPr>
      <w:rFonts w:ascii="微软雅黑" w:hAnsi="微软雅黑" w:eastAsia="微软雅黑" w:cs="Times New Roman"/>
      <w:sz w:val="21"/>
    </w:rPr>
  </w:style>
  <w:style w:type="character" w:styleId="239">
    <w:name w:val="footnote reference"/>
    <w:basedOn w:val="231"/>
    <w:autoRedefine/>
    <w:qFormat/>
    <w:uiPriority w:val="0"/>
    <w:rPr>
      <w:rFonts w:ascii="微软雅黑" w:hAnsi="微软雅黑" w:eastAsia="微软雅黑" w:cs="Times New Roman"/>
      <w:vertAlign w:val="superscript"/>
    </w:rPr>
  </w:style>
  <w:style w:type="character" w:customStyle="1" w:styleId="240">
    <w:name w:val="标题 4 字符"/>
    <w:link w:val="6"/>
    <w:autoRedefine/>
    <w:qFormat/>
    <w:uiPriority w:val="9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41">
    <w:name w:val="标题 2 Char"/>
    <w:link w:val="4"/>
    <w:qFormat/>
    <w:uiPriority w:val="0"/>
    <w:rPr>
      <w:b/>
      <w:bCs/>
      <w:color w:val="000000"/>
      <w:kern w:val="0"/>
      <w:sz w:val="30"/>
      <w:szCs w:val="30"/>
    </w:rPr>
  </w:style>
  <w:style w:type="character" w:customStyle="1" w:styleId="242">
    <w:name w:val="标题 3 字符"/>
    <w:link w:val="5"/>
    <w:qFormat/>
    <w:uiPriority w:val="99"/>
    <w:rPr>
      <w:rFonts w:ascii="微软雅黑" w:hAnsi="微软雅黑" w:eastAsia="微软雅黑" w:cs="Times New Roman"/>
      <w:b/>
      <w:bCs/>
      <w:color w:val="000000" w:themeColor="text1"/>
      <w:kern w:val="2"/>
      <w:sz w:val="32"/>
      <w:szCs w:val="32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43">
    <w:name w:val="标题 1 字符"/>
    <w:link w:val="3"/>
    <w:qFormat/>
    <w:uiPriority w:val="99"/>
    <w:rPr>
      <w:rFonts w:ascii="微软雅黑" w:hAnsi="微软雅黑" w:eastAsia="微软雅黑" w:cs="Times New Roman"/>
      <w:b/>
      <w:bCs/>
      <w:color w:val="262626" w:themeColor="text1" w:themeTint="D9"/>
      <w:kern w:val="44"/>
      <w:sz w:val="36"/>
      <w:szCs w:val="30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4">
    <w:name w:val="标题 2 字符"/>
    <w:link w:val="4"/>
    <w:qFormat/>
    <w:uiPriority w:val="9"/>
    <w:rPr>
      <w:rFonts w:ascii="微软雅黑" w:hAnsi="微软雅黑" w:eastAsia="微软雅黑" w:cs="Times New Roman"/>
      <w:b/>
      <w:bCs/>
      <w:color w:val="FFFFFF" w:themeColor="background1"/>
      <w:kern w:val="2"/>
      <w:sz w:val="28"/>
      <w:szCs w:val="28"/>
      <w:lang w:val="en-US" w:eastAsia="zh-CN" w:bidi="ar-SA"/>
      <w14:textFill>
        <w14:noFill/>
      </w14:textFill>
    </w:rPr>
  </w:style>
  <w:style w:type="character" w:customStyle="1" w:styleId="245">
    <w:name w:val="标题 5 字符"/>
    <w:link w:val="7"/>
    <w:qFormat/>
    <w:uiPriority w:val="99"/>
    <w:rPr>
      <w:rFonts w:ascii="黑体" w:hAnsi="黑体" w:eastAsia="黑体" w:cs="Times New Roman"/>
      <w:b/>
      <w:bCs/>
      <w:color w:val="2264CE" w:themeColor="accent1"/>
      <w:sz w:val="28"/>
      <w:szCs w:val="28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246">
    <w:name w:val="标题 6 字符"/>
    <w:link w:val="8"/>
    <w:qFormat/>
    <w:uiPriority w:val="0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47">
    <w:name w:val="标题 7 字符"/>
    <w:link w:val="9"/>
    <w:qFormat/>
    <w:uiPriority w:val="0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48">
    <w:name w:val="标题 8 字符"/>
    <w:link w:val="10"/>
    <w:qFormat/>
    <w:uiPriority w:val="0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49">
    <w:name w:val="标题 9 字符"/>
    <w:link w:val="11"/>
    <w:qFormat/>
    <w:uiPriority w:val="0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50">
    <w:name w:val="标题 字符"/>
    <w:link w:val="84"/>
    <w:qFormat/>
    <w:uiPriority w:val="99"/>
    <w:rPr>
      <w:rFonts w:ascii="微软雅黑" w:hAnsi="微软雅黑" w:eastAsia="微软雅黑" w:cs="Times New Roman"/>
      <w:b/>
      <w:bCs/>
      <w:color w:val="262626" w:themeColor="text1" w:themeTint="D9"/>
      <w:sz w:val="52"/>
      <w:szCs w:val="5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1">
    <w:name w:val="批注主题 字符"/>
    <w:link w:val="85"/>
    <w:qFormat/>
    <w:uiPriority w:val="99"/>
    <w:rPr>
      <w:b/>
    </w:rPr>
  </w:style>
  <w:style w:type="character" w:customStyle="1" w:styleId="252">
    <w:name w:val="批注文字 字符1"/>
    <w:link w:val="28"/>
    <w:qFormat/>
    <w:uiPriority w:val="99"/>
  </w:style>
  <w:style w:type="character" w:customStyle="1" w:styleId="253">
    <w:name w:val="脚注文本 字符"/>
    <w:link w:val="67"/>
    <w:qFormat/>
    <w:uiPriority w:val="99"/>
    <w:rPr>
      <w:sz w:val="18"/>
    </w:rPr>
  </w:style>
  <w:style w:type="character" w:customStyle="1" w:styleId="254">
    <w:name w:val="尾注文本 字符"/>
    <w:link w:val="52"/>
    <w:qFormat/>
    <w:uiPriority w:val="99"/>
  </w:style>
  <w:style w:type="character" w:customStyle="1" w:styleId="255">
    <w:name w:val="批注框文本 字符"/>
    <w:link w:val="54"/>
    <w:qFormat/>
    <w:uiPriority w:val="99"/>
    <w:rPr>
      <w:sz w:val="18"/>
    </w:rPr>
  </w:style>
  <w:style w:type="character" w:customStyle="1" w:styleId="256">
    <w:name w:val="正文文本 字符"/>
    <w:basedOn w:val="231"/>
    <w:link w:val="34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57">
    <w:name w:val="页眉 字符"/>
    <w:link w:val="57"/>
    <w:qFormat/>
    <w:uiPriority w:val="99"/>
    <w:rPr>
      <w:sz w:val="18"/>
    </w:rPr>
  </w:style>
  <w:style w:type="character" w:customStyle="1" w:styleId="258">
    <w:name w:val="页脚 字符"/>
    <w:link w:val="55"/>
    <w:qFormat/>
    <w:uiPriority w:val="99"/>
    <w:rPr>
      <w:sz w:val="18"/>
    </w:rPr>
  </w:style>
  <w:style w:type="character" w:customStyle="1" w:styleId="259">
    <w:name w:val="HTML 地址 字符"/>
    <w:basedOn w:val="231"/>
    <w:link w:val="41"/>
    <w:qFormat/>
    <w:uiPriority w:val="0"/>
    <w:rPr>
      <w:rFonts w:ascii="微软雅黑" w:hAnsi="微软雅黑" w:eastAsia="微软雅黑"/>
      <w:i/>
      <w:iCs/>
      <w:kern w:val="2"/>
      <w:sz w:val="24"/>
      <w:szCs w:val="24"/>
    </w:rPr>
  </w:style>
  <w:style w:type="character" w:customStyle="1" w:styleId="260">
    <w:name w:val="HTML 预设格式 字符"/>
    <w:basedOn w:val="231"/>
    <w:link w:val="80"/>
    <w:qFormat/>
    <w:uiPriority w:val="0"/>
    <w:rPr>
      <w:rFonts w:ascii="Courier New" w:hAnsi="Courier New" w:eastAsia="微软雅黑" w:cs="Courier New"/>
      <w:kern w:val="2"/>
    </w:rPr>
  </w:style>
  <w:style w:type="paragraph" w:customStyle="1" w:styleId="261">
    <w:name w:val="TOC Heading"/>
    <w:basedOn w:val="3"/>
    <w:next w:val="1"/>
    <w:semiHidden/>
    <w:unhideWhenUsed/>
    <w:qFormat/>
    <w:uiPriority w:val="39"/>
    <w:pPr>
      <w:widowControl w:val="0"/>
      <w:numPr>
        <w:numId w:val="0"/>
      </w:numPr>
      <w:tabs>
        <w:tab w:val="clear" w:pos="-420"/>
        <w:tab w:val="clear" w:pos="0"/>
      </w:tabs>
      <w:spacing w:before="340" w:beforeLines="0" w:after="330" w:afterLines="0" w:line="578" w:lineRule="auto"/>
      <w:ind w:firstLine="440" w:firstLineChars="200"/>
      <w:jc w:val="both"/>
      <w:outlineLvl w:val="9"/>
    </w:pPr>
    <w:rPr>
      <w:color w:val="auto"/>
      <w:sz w:val="44"/>
      <w:szCs w:val="44"/>
    </w:rPr>
  </w:style>
  <w:style w:type="character" w:customStyle="1" w:styleId="262">
    <w:name w:val="称呼 字符"/>
    <w:basedOn w:val="231"/>
    <w:link w:val="30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63">
    <w:name w:val="纯文本 字符"/>
    <w:basedOn w:val="231"/>
    <w:link w:val="45"/>
    <w:qFormat/>
    <w:uiPriority w:val="0"/>
    <w:rPr>
      <w:rFonts w:hAnsi="Courier New" w:cs="Courier New" w:asciiTheme="minorEastAsia" w:eastAsiaTheme="minorEastAsia"/>
      <w:kern w:val="2"/>
      <w:sz w:val="24"/>
      <w:szCs w:val="24"/>
    </w:rPr>
  </w:style>
  <w:style w:type="character" w:customStyle="1" w:styleId="264">
    <w:name w:val="电子邮件签名 字符"/>
    <w:basedOn w:val="231"/>
    <w:link w:val="19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65">
    <w:name w:val="宏文本 字符"/>
    <w:basedOn w:val="231"/>
    <w:link w:val="2"/>
    <w:qFormat/>
    <w:uiPriority w:val="0"/>
    <w:rPr>
      <w:rFonts w:ascii="Courier New" w:hAnsi="Courier New" w:cs="Courier New"/>
      <w:kern w:val="2"/>
      <w:sz w:val="24"/>
      <w:szCs w:val="24"/>
    </w:rPr>
  </w:style>
  <w:style w:type="character" w:customStyle="1" w:styleId="266">
    <w:name w:val="结束语 字符"/>
    <w:basedOn w:val="231"/>
    <w:link w:val="32"/>
    <w:qFormat/>
    <w:uiPriority w:val="0"/>
    <w:rPr>
      <w:rFonts w:ascii="微软雅黑" w:hAnsi="微软雅黑" w:eastAsia="微软雅黑"/>
      <w:kern w:val="2"/>
      <w:sz w:val="24"/>
      <w:szCs w:val="24"/>
    </w:rPr>
  </w:style>
  <w:style w:type="paragraph" w:styleId="267">
    <w:name w:val="List Paragraph"/>
    <w:basedOn w:val="1"/>
    <w:qFormat/>
    <w:uiPriority w:val="99"/>
    <w:pPr>
      <w:ind w:firstLine="420"/>
    </w:pPr>
  </w:style>
  <w:style w:type="paragraph" w:styleId="268">
    <w:name w:val="Intense Quote"/>
    <w:basedOn w:val="1"/>
    <w:next w:val="1"/>
    <w:link w:val="269"/>
    <w:qFormat/>
    <w:uiPriority w:val="99"/>
    <w:pPr>
      <w:pBdr>
        <w:top w:val="single" w:color="2264CE" w:themeColor="accent1" w:sz="4" w:space="10"/>
        <w:bottom w:val="single" w:color="2264CE" w:themeColor="accent1" w:sz="4" w:space="10"/>
      </w:pBdr>
      <w:spacing w:before="360" w:after="360"/>
      <w:ind w:left="864" w:right="864"/>
      <w:jc w:val="center"/>
    </w:pPr>
    <w:rPr>
      <w:rFonts w:ascii="微软雅黑" w:hAnsi="微软雅黑" w:eastAsia="微软雅黑"/>
      <w:i/>
      <w:iCs/>
      <w:color w:val="2264CE" w:themeColor="accent1"/>
      <w:kern w:val="2"/>
      <w:sz w:val="24"/>
      <w:szCs w:val="24"/>
      <w14:textFill>
        <w14:solidFill>
          <w14:schemeClr w14:val="accent1"/>
        </w14:solidFill>
      </w14:textFill>
    </w:rPr>
  </w:style>
  <w:style w:type="character" w:customStyle="1" w:styleId="269">
    <w:name w:val="明显引用 字符"/>
    <w:basedOn w:val="231"/>
    <w:link w:val="268"/>
    <w:qFormat/>
    <w:uiPriority w:val="99"/>
    <w:rPr>
      <w:rFonts w:ascii="微软雅黑" w:hAnsi="微软雅黑" w:eastAsia="微软雅黑"/>
      <w:i/>
      <w:iCs/>
      <w:color w:val="2264CE" w:themeColor="accent1"/>
      <w:kern w:val="2"/>
      <w:sz w:val="24"/>
      <w:szCs w:val="24"/>
      <w14:textFill>
        <w14:solidFill>
          <w14:schemeClr w14:val="accent1"/>
        </w14:solidFill>
      </w14:textFill>
    </w:rPr>
  </w:style>
  <w:style w:type="character" w:customStyle="1" w:styleId="270">
    <w:name w:val="签名 字符"/>
    <w:basedOn w:val="231"/>
    <w:link w:val="58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71">
    <w:name w:val="日期 字符"/>
    <w:link w:val="50"/>
    <w:qFormat/>
    <w:uiPriority w:val="0"/>
    <w:rPr>
      <w:rFonts w:ascii="微软雅黑" w:hAnsi="微软雅黑" w:eastAsia="微软雅黑" w:cs="Times New Roman"/>
      <w:color w:val="262626" w:themeColor="text1" w:themeTint="D9"/>
      <w:kern w:val="2"/>
      <w:sz w:val="24"/>
      <w:szCs w:val="2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2">
    <w:name w:val="Bibliography"/>
    <w:basedOn w:val="1"/>
    <w:next w:val="1"/>
    <w:semiHidden/>
    <w:unhideWhenUsed/>
    <w:qFormat/>
    <w:uiPriority w:val="37"/>
  </w:style>
  <w:style w:type="character" w:customStyle="1" w:styleId="273">
    <w:name w:val="文档结构图 字符"/>
    <w:basedOn w:val="231"/>
    <w:link w:val="26"/>
    <w:qFormat/>
    <w:uiPriority w:val="0"/>
    <w:rPr>
      <w:rFonts w:ascii="Microsoft YaHei UI" w:hAnsi="微软雅黑" w:eastAsia="Microsoft YaHei UI"/>
      <w:kern w:val="2"/>
      <w:sz w:val="18"/>
      <w:szCs w:val="18"/>
    </w:rPr>
  </w:style>
  <w:style w:type="paragraph" w:styleId="274">
    <w:name w:val="No Spacing"/>
    <w:qFormat/>
    <w:uiPriority w:val="99"/>
    <w:pPr>
      <w:widowControl w:val="0"/>
      <w:adjustRightInd w:val="0"/>
      <w:snapToGrid w:val="0"/>
      <w:ind w:firstLine="440" w:firstLineChars="200"/>
      <w:jc w:val="both"/>
    </w:pPr>
    <w:rPr>
      <w:rFonts w:ascii="微软雅黑" w:hAnsi="微软雅黑" w:eastAsia="微软雅黑" w:cs="Times New Roman"/>
      <w:kern w:val="2"/>
      <w:sz w:val="24"/>
      <w:szCs w:val="24"/>
      <w:lang w:val="en-US" w:eastAsia="zh-CN" w:bidi="ar-SA"/>
    </w:rPr>
  </w:style>
  <w:style w:type="character" w:customStyle="1" w:styleId="275">
    <w:name w:val="信息标题 字符"/>
    <w:basedOn w:val="231"/>
    <w:link w:val="79"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276">
    <w:name w:val="Quote"/>
    <w:basedOn w:val="1"/>
    <w:next w:val="1"/>
    <w:link w:val="277"/>
    <w:qFormat/>
    <w:uiPriority w:val="99"/>
    <w:pPr>
      <w:spacing w:before="200" w:after="160"/>
      <w:ind w:left="864" w:right="864"/>
      <w:jc w:val="center"/>
    </w:pPr>
    <w:rPr>
      <w:rFonts w:ascii="微软雅黑" w:hAnsi="微软雅黑" w:eastAsia="微软雅黑"/>
      <w:i/>
      <w:iCs/>
      <w:color w:val="404040" w:themeColor="text1" w:themeTint="BF"/>
      <w:kern w:val="2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7">
    <w:name w:val="引用 字符"/>
    <w:basedOn w:val="231"/>
    <w:link w:val="276"/>
    <w:qFormat/>
    <w:uiPriority w:val="99"/>
    <w:rPr>
      <w:rFonts w:ascii="微软雅黑" w:hAnsi="微软雅黑" w:eastAsia="微软雅黑"/>
      <w:i/>
      <w:iCs/>
      <w:color w:val="404040" w:themeColor="text1" w:themeTint="BF"/>
      <w:kern w:val="2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8">
    <w:name w:val="正文文本 2 字符"/>
    <w:basedOn w:val="231"/>
    <w:link w:val="76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79">
    <w:name w:val="正文文本 3 字符"/>
    <w:basedOn w:val="231"/>
    <w:link w:val="31"/>
    <w:qFormat/>
    <w:uiPriority w:val="0"/>
    <w:rPr>
      <w:rFonts w:ascii="微软雅黑" w:hAnsi="微软雅黑" w:eastAsia="微软雅黑"/>
      <w:kern w:val="2"/>
      <w:sz w:val="16"/>
      <w:szCs w:val="16"/>
    </w:rPr>
  </w:style>
  <w:style w:type="character" w:customStyle="1" w:styleId="280">
    <w:name w:val="正文文本首行缩进 字符"/>
    <w:basedOn w:val="256"/>
    <w:link w:val="86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81">
    <w:name w:val="正文文本缩进 字符"/>
    <w:basedOn w:val="231"/>
    <w:link w:val="35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82">
    <w:name w:val="正文文本首行缩进 2 字符"/>
    <w:basedOn w:val="281"/>
    <w:link w:val="87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83">
    <w:name w:val="正文文本缩进 2 字符"/>
    <w:basedOn w:val="231"/>
    <w:link w:val="51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84">
    <w:name w:val="正文文本缩进 3 字符"/>
    <w:basedOn w:val="231"/>
    <w:link w:val="70"/>
    <w:qFormat/>
    <w:uiPriority w:val="0"/>
    <w:rPr>
      <w:rFonts w:ascii="微软雅黑" w:hAnsi="微软雅黑" w:eastAsia="微软雅黑"/>
      <w:kern w:val="2"/>
      <w:sz w:val="16"/>
      <w:szCs w:val="16"/>
    </w:rPr>
  </w:style>
  <w:style w:type="character" w:customStyle="1" w:styleId="285">
    <w:name w:val="注释标题 字符"/>
    <w:basedOn w:val="231"/>
    <w:link w:val="16"/>
    <w:qFormat/>
    <w:uiPriority w:val="0"/>
    <w:rPr>
      <w:rFonts w:ascii="微软雅黑" w:hAnsi="微软雅黑" w:eastAsia="微软雅黑"/>
      <w:kern w:val="2"/>
      <w:sz w:val="24"/>
      <w:szCs w:val="24"/>
    </w:rPr>
  </w:style>
  <w:style w:type="character" w:customStyle="1" w:styleId="286">
    <w:name w:val="副标题 字符"/>
    <w:link w:val="64"/>
    <w:qFormat/>
    <w:uiPriority w:val="0"/>
    <w:rPr>
      <w:rFonts w:ascii="微软雅黑" w:hAnsi="微软雅黑" w:eastAsia="微软雅黑" w:cs="Times New Roman"/>
      <w:b/>
      <w:bCs/>
      <w:kern w:val="28"/>
      <w:sz w:val="32"/>
      <w:szCs w:val="32"/>
      <w:lang w:val="en-US" w:eastAsia="zh-CN" w:bidi="ar-SA"/>
    </w:rPr>
  </w:style>
  <w:style w:type="paragraph" w:customStyle="1" w:styleId="287">
    <w:name w:val="目录标题"/>
    <w:link w:val="288"/>
    <w:qFormat/>
    <w:uiPriority w:val="0"/>
    <w:pPr>
      <w:adjustRightInd w:val="0"/>
      <w:snapToGrid w:val="0"/>
      <w:spacing w:before="50" w:beforeLines="50" w:after="50" w:afterLines="50"/>
      <w:jc w:val="center"/>
      <w:outlineLvl w:val="0"/>
    </w:pPr>
    <w:rPr>
      <w:rFonts w:ascii="黑体" w:hAnsi="黑体" w:eastAsia="黑体" w:cs="Times New Roman"/>
      <w:b/>
      <w:bCs/>
      <w:color w:val="000000" w:themeColor="text1"/>
      <w:sz w:val="30"/>
      <w:szCs w:val="30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88">
    <w:name w:val="目录标题 Char"/>
    <w:link w:val="287"/>
    <w:autoRedefine/>
    <w:qFormat/>
    <w:uiPriority w:val="0"/>
    <w:rPr>
      <w:rFonts w:ascii="黑体" w:hAnsi="黑体" w:eastAsia="黑体" w:cs="Times New Roman"/>
      <w:b/>
      <w:bCs/>
      <w:color w:val="000000" w:themeColor="text1"/>
      <w:sz w:val="30"/>
      <w:szCs w:val="30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89">
    <w:name w:val="TOC 3 字符"/>
    <w:link w:val="44"/>
    <w:autoRedefine/>
    <w:qFormat/>
    <w:uiPriority w:val="0"/>
  </w:style>
  <w:style w:type="paragraph" w:customStyle="1" w:styleId="290">
    <w:name w:val="题注1"/>
    <w:basedOn w:val="1"/>
    <w:qFormat/>
    <w:uiPriority w:val="0"/>
    <w:pPr>
      <w:ind w:firstLine="0" w:firstLineChars="0"/>
    </w:pPr>
    <w:rPr>
      <w:rFonts w:hint="eastAsia"/>
      <w:sz w:val="20"/>
      <w:szCs w:val="20"/>
    </w:rPr>
  </w:style>
  <w:style w:type="paragraph" w:customStyle="1" w:styleId="291">
    <w:name w:val="文档说明标题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/>
      <w:jc w:val="center"/>
      <w:outlineLvl w:val="0"/>
    </w:pPr>
    <w:rPr>
      <w:rFonts w:hint="eastAsia" w:ascii="MiSans" w:hAnsi="MiSans" w:eastAsia="MiSans" w:cstheme="minorBidi"/>
      <w:kern w:val="44"/>
      <w:sz w:val="44"/>
      <w:szCs w:val="44"/>
      <w:lang w:val="en-US" w:eastAsia="zh-CN" w:bidi="ar-SA"/>
    </w:rPr>
  </w:style>
  <w:style w:type="paragraph" w:customStyle="1" w:styleId="292">
    <w:name w:val="章标题"/>
    <w:next w:val="1"/>
    <w:qFormat/>
    <w:uiPriority w:val="0"/>
    <w:pPr>
      <w:keepNext/>
      <w:keepLines/>
      <w:adjustRightInd w:val="0"/>
      <w:snapToGrid w:val="0"/>
      <w:spacing w:before="50" w:beforeLines="50" w:after="50" w:afterLines="50"/>
      <w:jc w:val="center"/>
      <w:outlineLvl w:val="0"/>
    </w:pPr>
    <w:rPr>
      <w:rFonts w:ascii="黑体" w:hAnsi="黑体" w:eastAsia="黑体" w:cs="Times New Roman"/>
      <w:b/>
      <w:bCs/>
      <w:color w:val="000000" w:themeColor="text1"/>
      <w:kern w:val="44"/>
      <w:sz w:val="30"/>
      <w:szCs w:val="30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293">
    <w:name w:val="节标题"/>
    <w:next w:val="1"/>
    <w:qFormat/>
    <w:uiPriority w:val="0"/>
    <w:pPr>
      <w:keepNext/>
      <w:keepLines/>
      <w:adjustRightInd w:val="0"/>
      <w:snapToGrid w:val="0"/>
      <w:spacing w:before="50" w:beforeLines="50" w:after="50" w:afterLines="50"/>
      <w:jc w:val="center"/>
    </w:pPr>
    <w:rPr>
      <w:rFonts w:ascii="黑体" w:hAnsi="黑体" w:eastAsia="黑体" w:cs="Times New Roman"/>
      <w:b/>
      <w:bCs/>
      <w:color w:val="000000" w:themeColor="text1"/>
      <w:sz w:val="28"/>
      <w:szCs w:val="28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294">
    <w:name w:val="附录标题"/>
    <w:next w:val="1"/>
    <w:qFormat/>
    <w:uiPriority w:val="0"/>
    <w:pPr>
      <w:keepNext/>
      <w:keepLines/>
      <w:jc w:val="center"/>
      <w:outlineLvl w:val="0"/>
    </w:pPr>
    <w:rPr>
      <w:rFonts w:ascii="黑体" w:hAnsi="黑体" w:eastAsia="黑体" w:cs="Times New Roman"/>
      <w:b/>
      <w:bCs/>
      <w:color w:val="000000" w:themeColor="text1"/>
      <w:kern w:val="44"/>
      <w:sz w:val="28"/>
      <w:szCs w:val="28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295">
    <w:name w:val="摘要"/>
    <w:basedOn w:val="231"/>
    <w:autoRedefine/>
    <w:qFormat/>
    <w:uiPriority w:val="0"/>
    <w:rPr>
      <w:rFonts w:hint="eastAsia" w:ascii="微软雅黑" w:hAnsi="微软雅黑" w:eastAsia="微软雅黑"/>
      <w:b/>
      <w:lang w:val="en-US" w:eastAsia="zh-CN"/>
    </w:rPr>
  </w:style>
  <w:style w:type="character" w:customStyle="1" w:styleId="296">
    <w:name w:val="参考文献条目"/>
    <w:basedOn w:val="231"/>
    <w:qFormat/>
    <w:uiPriority w:val="0"/>
    <w:rPr>
      <w:rFonts w:hint="eastAsia" w:ascii="MiSans" w:hAnsi="MiSans"/>
      <w:sz w:val="18"/>
      <w:szCs w:val="18"/>
      <w:lang w:val="en-US" w:eastAsia="zh-CN"/>
    </w:rPr>
  </w:style>
  <w:style w:type="character" w:customStyle="1" w:styleId="297">
    <w:name w:val="关键词"/>
    <w:basedOn w:val="231"/>
    <w:qFormat/>
    <w:uiPriority w:val="0"/>
    <w:rPr>
      <w:rFonts w:hint="eastAsia" w:ascii="微软雅黑" w:hAnsi="微软雅黑" w:eastAsia="微软雅黑"/>
      <w:b/>
      <w:lang w:val="en-US" w:eastAsia="zh-CN"/>
    </w:rPr>
  </w:style>
  <w:style w:type="character" w:customStyle="1" w:styleId="298">
    <w:name w:val="着重标题"/>
    <w:basedOn w:val="231"/>
    <w:qFormat/>
    <w:uiPriority w:val="0"/>
    <w:rPr>
      <w:rFonts w:hint="eastAsia" w:ascii="MiSans" w:hAnsi="MiSans"/>
      <w:lang w:val="en-US" w:eastAsia="zh-CN"/>
    </w:rPr>
  </w:style>
  <w:style w:type="paragraph" w:customStyle="1" w:styleId="299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300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301">
    <w:name w:val="正文带色块"/>
    <w:basedOn w:val="1"/>
    <w:qFormat/>
    <w:uiPriority w:val="0"/>
    <w:pPr>
      <w:numPr>
        <w:ilvl w:val="0"/>
        <w:numId w:val="15"/>
      </w:numPr>
      <w:pBdr>
        <w:left w:val="none" w:color="BEBEBE" w:themeColor="background1" w:themeShade="BF" w:sz="0" w:space="4"/>
        <w:right w:val="single" w:color="F2F2F2" w:sz="48" w:space="10"/>
      </w:pBdr>
      <w:shd w:val="clear" w:fill="F2F2F2"/>
      <w:spacing w:before="20" w:beforeLines="20" w:afterLines="0" w:line="288" w:lineRule="auto"/>
      <w:ind w:left="0" w:leftChars="0" w:right="280" w:rightChars="100" w:hanging="2336" w:hangingChars="300"/>
    </w:pPr>
    <w:rPr>
      <w:rFonts w:ascii="汉仪文黑-55简" w:hAnsi="汉仪文黑-55简" w:eastAsia="汉仪文黑-55简" w:cstheme="minorBidi"/>
      <w:sz w:val="24"/>
      <w:szCs w:val="24"/>
    </w:rPr>
  </w:style>
  <w:style w:type="character" w:customStyle="1" w:styleId="302">
    <w:name w:val="关键词 Char"/>
    <w:qFormat/>
    <w:uiPriority w:val="0"/>
    <w:rPr>
      <w:rFonts w:ascii="汉仪中黑简" w:hAnsi="汉仪中黑简" w:eastAsia="汉仪中黑简"/>
      <w:b/>
      <w:bCs/>
      <w:color w:val="000000" w:themeColor="text1"/>
      <w:kern w:val="2"/>
      <w:sz w:val="24"/>
      <w:szCs w:val="24"/>
      <w14:textFill>
        <w14:solidFill>
          <w14:schemeClr w14:val="tx1"/>
        </w14:solidFill>
      </w14:textFill>
    </w:rPr>
  </w:style>
  <w:style w:type="table" w:customStyle="1" w:styleId="303">
    <w:name w:val="清单表 1 浅色1"/>
    <w:basedOn w:val="88"/>
    <w:qFormat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4">
    <w:name w:val="清单表 1 浅色 - 着色 11"/>
    <w:basedOn w:val="88"/>
    <w:qFormat/>
    <w:uiPriority w:val="46"/>
    <w:tblStylePr w:type="firstRow">
      <w:rPr>
        <w:b/>
        <w:bCs/>
      </w:rPr>
      <w:tcPr>
        <w:tcBorders>
          <w:bottom w:val="single" w:color="73A0E8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05">
    <w:name w:val="清单表 1 浅色 - 着色 21"/>
    <w:basedOn w:val="88"/>
    <w:qFormat/>
    <w:uiPriority w:val="46"/>
    <w:tblStylePr w:type="firstRow">
      <w:rPr>
        <w:b/>
        <w:bCs/>
      </w:rPr>
      <w:tcPr>
        <w:tcBorders>
          <w:bottom w:val="single" w:color="7BCAE9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06">
    <w:name w:val="清单表 1 浅色 - 着色 31"/>
    <w:basedOn w:val="88"/>
    <w:qFormat/>
    <w:uiPriority w:val="46"/>
    <w:tblStylePr w:type="firstRow">
      <w:rPr>
        <w:b/>
        <w:bCs/>
      </w:rPr>
      <w:tcPr>
        <w:tcBorders>
          <w:bottom w:val="single" w:color="9489D5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07">
    <w:name w:val="清单表 1 浅色 - 着色 41"/>
    <w:basedOn w:val="88"/>
    <w:qFormat/>
    <w:uiPriority w:val="46"/>
    <w:tblStylePr w:type="firstRow">
      <w:rPr>
        <w:b/>
        <w:bCs/>
      </w:rPr>
      <w:tcPr>
        <w:tcBorders>
          <w:bottom w:val="single" w:color="B1A3E9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08">
    <w:name w:val="清单表 1 浅色 - 着色 51"/>
    <w:basedOn w:val="88"/>
    <w:qFormat/>
    <w:uiPriority w:val="46"/>
    <w:tblStylePr w:type="firstRow">
      <w:rPr>
        <w:b/>
        <w:bCs/>
      </w:rPr>
      <w:tcPr>
        <w:tcBorders>
          <w:bottom w:val="single" w:color="EC5C93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09">
    <w:name w:val="清单表 1 浅色 - 着色 61"/>
    <w:basedOn w:val="88"/>
    <w:qFormat/>
    <w:uiPriority w:val="46"/>
    <w:tblStylePr w:type="firstRow">
      <w:rPr>
        <w:b/>
        <w:bCs/>
      </w:rPr>
      <w:tcPr>
        <w:tcBorders>
          <w:bottom w:val="single" w:color="EE9DC0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10">
    <w:name w:val="清单表 21"/>
    <w:basedOn w:val="88"/>
    <w:qFormat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11">
    <w:name w:val="清单表 2 - 着色 11"/>
    <w:basedOn w:val="88"/>
    <w:qFormat/>
    <w:uiPriority w:val="47"/>
    <w:tblPr>
      <w:tblBorders>
        <w:top w:val="single" w:color="73A0E8" w:themeColor="accent1" w:themeTint="99" w:sz="4" w:space="0"/>
        <w:bottom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12">
    <w:name w:val="清单表 2 - 着色 21"/>
    <w:basedOn w:val="88"/>
    <w:qFormat/>
    <w:uiPriority w:val="47"/>
    <w:tblPr>
      <w:tblBorders>
        <w:top w:val="single" w:color="7BCAE9" w:themeColor="accent2" w:themeTint="99" w:sz="4" w:space="0"/>
        <w:bottom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13">
    <w:name w:val="清单表 2 - 着色 31"/>
    <w:basedOn w:val="88"/>
    <w:qFormat/>
    <w:uiPriority w:val="47"/>
    <w:tblPr>
      <w:tblBorders>
        <w:top w:val="single" w:color="9489D5" w:themeColor="accent3" w:themeTint="99" w:sz="4" w:space="0"/>
        <w:bottom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14">
    <w:name w:val="清单表 2 - 着色 41"/>
    <w:basedOn w:val="88"/>
    <w:qFormat/>
    <w:uiPriority w:val="47"/>
    <w:tblPr>
      <w:tblBorders>
        <w:top w:val="single" w:color="B1A3E9" w:themeColor="accent4" w:themeTint="99" w:sz="4" w:space="0"/>
        <w:bottom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15">
    <w:name w:val="清单表 2 - 着色 51"/>
    <w:basedOn w:val="88"/>
    <w:qFormat/>
    <w:uiPriority w:val="47"/>
    <w:tblPr>
      <w:tblBorders>
        <w:top w:val="single" w:color="EC5C93" w:themeColor="accent5" w:themeTint="99" w:sz="4" w:space="0"/>
        <w:bottom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16">
    <w:name w:val="清单表 2 - 着色 61"/>
    <w:basedOn w:val="88"/>
    <w:qFormat/>
    <w:uiPriority w:val="47"/>
    <w:tblPr>
      <w:tblBorders>
        <w:top w:val="single" w:color="EE9DC0" w:themeColor="accent6" w:themeTint="99" w:sz="4" w:space="0"/>
        <w:bottom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17">
    <w:name w:val="清单表 31"/>
    <w:basedOn w:val="88"/>
    <w:qFormat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18">
    <w:name w:val="清单表 3 - 着色 11"/>
    <w:basedOn w:val="88"/>
    <w:qFormat/>
    <w:uiPriority w:val="48"/>
    <w:tblPr>
      <w:tblBorders>
        <w:top w:val="single" w:color="2264CE" w:themeColor="accent1" w:sz="4" w:space="0"/>
        <w:left w:val="single" w:color="2264CE" w:themeColor="accent1" w:sz="4" w:space="0"/>
        <w:bottom w:val="single" w:color="2264CE" w:themeColor="accent1" w:sz="4" w:space="0"/>
        <w:right w:val="single" w:color="2264CE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264CE" w:themeColor="accent1" w:sz="4" w:space="0"/>
          <w:right w:val="single" w:color="2264CE" w:themeColor="accent1" w:sz="4" w:space="0"/>
        </w:tcBorders>
      </w:tcPr>
    </w:tblStylePr>
    <w:tblStylePr w:type="band1Horz">
      <w:tcPr>
        <w:tcBorders>
          <w:top w:val="single" w:color="2264CE" w:themeColor="accent1" w:sz="4" w:space="0"/>
          <w:bottom w:val="single" w:color="2264CE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264CE" w:themeColor="accent1" w:sz="4" w:space="0"/>
          <w:left w:val="nil"/>
        </w:tcBorders>
      </w:tcPr>
    </w:tblStylePr>
    <w:tblStylePr w:type="swCell">
      <w:tcPr>
        <w:tcBorders>
          <w:top w:val="double" w:color="2264CE" w:themeColor="accent1" w:sz="4" w:space="0"/>
          <w:right w:val="nil"/>
        </w:tcBorders>
      </w:tcPr>
    </w:tblStylePr>
  </w:style>
  <w:style w:type="table" w:customStyle="1" w:styleId="319">
    <w:name w:val="清单表 3 - 着色 21"/>
    <w:basedOn w:val="88"/>
    <w:qFormat/>
    <w:uiPriority w:val="48"/>
    <w:tblPr>
      <w:tblBorders>
        <w:top w:val="single" w:color="24A7DB" w:themeColor="accent2" w:sz="4" w:space="0"/>
        <w:left w:val="single" w:color="24A7DB" w:themeColor="accent2" w:sz="4" w:space="0"/>
        <w:bottom w:val="single" w:color="24A7DB" w:themeColor="accent2" w:sz="4" w:space="0"/>
        <w:right w:val="single" w:color="24A7DB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4A7DB" w:themeColor="accent2" w:sz="4" w:space="0"/>
          <w:right w:val="single" w:color="24A7DB" w:themeColor="accent2" w:sz="4" w:space="0"/>
        </w:tcBorders>
      </w:tcPr>
    </w:tblStylePr>
    <w:tblStylePr w:type="band1Horz">
      <w:tcPr>
        <w:tcBorders>
          <w:top w:val="single" w:color="24A7DB" w:themeColor="accent2" w:sz="4" w:space="0"/>
          <w:bottom w:val="single" w:color="24A7DB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4A7DB" w:themeColor="accent2" w:sz="4" w:space="0"/>
          <w:left w:val="nil"/>
        </w:tcBorders>
      </w:tcPr>
    </w:tblStylePr>
    <w:tblStylePr w:type="swCell">
      <w:tcPr>
        <w:tcBorders>
          <w:top w:val="double" w:color="24A7DB" w:themeColor="accent2" w:sz="4" w:space="0"/>
          <w:right w:val="nil"/>
        </w:tcBorders>
      </w:tcPr>
    </w:tblStylePr>
  </w:style>
  <w:style w:type="table" w:customStyle="1" w:styleId="320">
    <w:name w:val="清单表 3 - 着色 31"/>
    <w:basedOn w:val="88"/>
    <w:qFormat/>
    <w:uiPriority w:val="48"/>
    <w:tblPr>
      <w:tblBorders>
        <w:top w:val="single" w:color="5140B5" w:themeColor="accent3" w:sz="4" w:space="0"/>
        <w:left w:val="single" w:color="5140B5" w:themeColor="accent3" w:sz="4" w:space="0"/>
        <w:bottom w:val="single" w:color="5140B5" w:themeColor="accent3" w:sz="4" w:space="0"/>
        <w:right w:val="single" w:color="5140B5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140B5" w:themeColor="accent3" w:sz="4" w:space="0"/>
          <w:right w:val="single" w:color="5140B5" w:themeColor="accent3" w:sz="4" w:space="0"/>
        </w:tcBorders>
      </w:tcPr>
    </w:tblStylePr>
    <w:tblStylePr w:type="band1Horz">
      <w:tcPr>
        <w:tcBorders>
          <w:top w:val="single" w:color="5140B5" w:themeColor="accent3" w:sz="4" w:space="0"/>
          <w:bottom w:val="single" w:color="5140B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140B5" w:themeColor="accent3" w:sz="4" w:space="0"/>
          <w:left w:val="nil"/>
        </w:tcBorders>
      </w:tcPr>
    </w:tblStylePr>
    <w:tblStylePr w:type="swCell">
      <w:tcPr>
        <w:tcBorders>
          <w:top w:val="double" w:color="5140B5" w:themeColor="accent3" w:sz="4" w:space="0"/>
          <w:right w:val="nil"/>
        </w:tcBorders>
      </w:tcPr>
    </w:tblStylePr>
  </w:style>
  <w:style w:type="table" w:customStyle="1" w:styleId="321">
    <w:name w:val="清单表 3 - 着色 41"/>
    <w:basedOn w:val="88"/>
    <w:qFormat/>
    <w:uiPriority w:val="48"/>
    <w:tblPr>
      <w:tblBorders>
        <w:top w:val="single" w:color="7E66DB" w:themeColor="accent4" w:sz="4" w:space="0"/>
        <w:left w:val="single" w:color="7E66DB" w:themeColor="accent4" w:sz="4" w:space="0"/>
        <w:bottom w:val="single" w:color="7E66DB" w:themeColor="accent4" w:sz="4" w:space="0"/>
        <w:right w:val="single" w:color="7E66DB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E66DB" w:themeColor="accent4" w:sz="4" w:space="0"/>
          <w:right w:val="single" w:color="7E66DB" w:themeColor="accent4" w:sz="4" w:space="0"/>
        </w:tcBorders>
      </w:tcPr>
    </w:tblStylePr>
    <w:tblStylePr w:type="band1Horz">
      <w:tcPr>
        <w:tcBorders>
          <w:top w:val="single" w:color="7E66DB" w:themeColor="accent4" w:sz="4" w:space="0"/>
          <w:bottom w:val="single" w:color="7E66DB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E66DB" w:themeColor="accent4" w:sz="4" w:space="0"/>
          <w:left w:val="nil"/>
        </w:tcBorders>
      </w:tcPr>
    </w:tblStylePr>
    <w:tblStylePr w:type="swCell">
      <w:tcPr>
        <w:tcBorders>
          <w:top w:val="double" w:color="7E66DB" w:themeColor="accent4" w:sz="4" w:space="0"/>
          <w:right w:val="nil"/>
        </w:tcBorders>
      </w:tcPr>
    </w:tblStylePr>
  </w:style>
  <w:style w:type="table" w:customStyle="1" w:styleId="322">
    <w:name w:val="清单表 3 - 着色 51"/>
    <w:basedOn w:val="88"/>
    <w:qFormat/>
    <w:uiPriority w:val="48"/>
    <w:tblPr>
      <w:tblBorders>
        <w:top w:val="single" w:color="BC1555" w:themeColor="accent5" w:sz="4" w:space="0"/>
        <w:left w:val="single" w:color="BC1555" w:themeColor="accent5" w:sz="4" w:space="0"/>
        <w:bottom w:val="single" w:color="BC1555" w:themeColor="accent5" w:sz="4" w:space="0"/>
        <w:right w:val="single" w:color="BC1555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BC1555" w:themeColor="accent5" w:sz="4" w:space="0"/>
          <w:right w:val="single" w:color="BC1555" w:themeColor="accent5" w:sz="4" w:space="0"/>
        </w:tcBorders>
      </w:tcPr>
    </w:tblStylePr>
    <w:tblStylePr w:type="band1Horz">
      <w:tcPr>
        <w:tcBorders>
          <w:top w:val="single" w:color="BC1555" w:themeColor="accent5" w:sz="4" w:space="0"/>
          <w:bottom w:val="single" w:color="BC1555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BC1555" w:themeColor="accent5" w:sz="4" w:space="0"/>
          <w:left w:val="nil"/>
        </w:tcBorders>
      </w:tcPr>
    </w:tblStylePr>
    <w:tblStylePr w:type="swCell">
      <w:tcPr>
        <w:tcBorders>
          <w:top w:val="double" w:color="BC1555" w:themeColor="accent5" w:sz="4" w:space="0"/>
          <w:right w:val="nil"/>
        </w:tcBorders>
      </w:tcPr>
    </w:tblStylePr>
  </w:style>
  <w:style w:type="table" w:customStyle="1" w:styleId="323">
    <w:name w:val="清单表 3 - 着色 61"/>
    <w:basedOn w:val="88"/>
    <w:qFormat/>
    <w:uiPriority w:val="48"/>
    <w:tblPr>
      <w:tblBorders>
        <w:top w:val="single" w:color="E45D97" w:themeColor="accent6" w:sz="4" w:space="0"/>
        <w:left w:val="single" w:color="E45D97" w:themeColor="accent6" w:sz="4" w:space="0"/>
        <w:bottom w:val="single" w:color="E45D97" w:themeColor="accent6" w:sz="4" w:space="0"/>
        <w:right w:val="single" w:color="E45D97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45D97" w:themeColor="accent6" w:sz="4" w:space="0"/>
          <w:right w:val="single" w:color="E45D97" w:themeColor="accent6" w:sz="4" w:space="0"/>
        </w:tcBorders>
      </w:tcPr>
    </w:tblStylePr>
    <w:tblStylePr w:type="band1Horz">
      <w:tcPr>
        <w:tcBorders>
          <w:top w:val="single" w:color="E45D97" w:themeColor="accent6" w:sz="4" w:space="0"/>
          <w:bottom w:val="single" w:color="E45D9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45D97" w:themeColor="accent6" w:sz="4" w:space="0"/>
          <w:left w:val="nil"/>
        </w:tcBorders>
      </w:tcPr>
    </w:tblStylePr>
    <w:tblStylePr w:type="swCell">
      <w:tcPr>
        <w:tcBorders>
          <w:top w:val="double" w:color="E45D97" w:themeColor="accent6" w:sz="4" w:space="0"/>
          <w:right w:val="nil"/>
        </w:tcBorders>
      </w:tcPr>
    </w:tblStylePr>
  </w:style>
  <w:style w:type="table" w:customStyle="1" w:styleId="324">
    <w:name w:val="清单表 41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25">
    <w:name w:val="清单表 4 - 着色 11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26">
    <w:name w:val="清单表 4 - 着色 21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27">
    <w:name w:val="清单表 4 - 着色 31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28">
    <w:name w:val="清单表 4 - 着色 41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29">
    <w:name w:val="清单表 4 - 着色 51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30">
    <w:name w:val="清单表 4 - 着色 61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31">
    <w:name w:val="清单表 5 深色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2">
    <w:name w:val="清单表 5 深色 - 着色 1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264CE" w:themeColor="accent1" w:sz="24" w:space="0"/>
        <w:left w:val="single" w:color="2264CE" w:themeColor="accent1" w:sz="24" w:space="0"/>
        <w:bottom w:val="single" w:color="2264CE" w:themeColor="accent1" w:sz="24" w:space="0"/>
        <w:right w:val="single" w:color="2264CE" w:themeColor="accent1" w:sz="24" w:space="0"/>
      </w:tblBorders>
    </w:tblPr>
    <w:tcPr>
      <w:shd w:val="clear" w:color="auto" w:fill="2264CE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3">
    <w:name w:val="清单表 5 深色 - 着色 2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4A7DB" w:themeColor="accent2" w:sz="24" w:space="0"/>
        <w:left w:val="single" w:color="24A7DB" w:themeColor="accent2" w:sz="24" w:space="0"/>
        <w:bottom w:val="single" w:color="24A7DB" w:themeColor="accent2" w:sz="24" w:space="0"/>
        <w:right w:val="single" w:color="24A7DB" w:themeColor="accent2" w:sz="24" w:space="0"/>
      </w:tblBorders>
    </w:tblPr>
    <w:tcPr>
      <w:shd w:val="clear" w:color="auto" w:fill="24A7DB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4">
    <w:name w:val="清单表 5 深色 - 着色 3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140B5" w:themeColor="accent3" w:sz="24" w:space="0"/>
        <w:left w:val="single" w:color="5140B5" w:themeColor="accent3" w:sz="24" w:space="0"/>
        <w:bottom w:val="single" w:color="5140B5" w:themeColor="accent3" w:sz="24" w:space="0"/>
        <w:right w:val="single" w:color="5140B5" w:themeColor="accent3" w:sz="24" w:space="0"/>
      </w:tblBorders>
    </w:tblPr>
    <w:tcPr>
      <w:shd w:val="clear" w:color="auto" w:fill="5140B5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5">
    <w:name w:val="清单表 5 深色 - 着色 4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E66DB" w:themeColor="accent4" w:sz="24" w:space="0"/>
        <w:left w:val="single" w:color="7E66DB" w:themeColor="accent4" w:sz="24" w:space="0"/>
        <w:bottom w:val="single" w:color="7E66DB" w:themeColor="accent4" w:sz="24" w:space="0"/>
        <w:right w:val="single" w:color="7E66DB" w:themeColor="accent4" w:sz="24" w:space="0"/>
      </w:tblBorders>
    </w:tblPr>
    <w:tcPr>
      <w:shd w:val="clear" w:color="auto" w:fill="7E66DB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6">
    <w:name w:val="清单表 5 深色 - 着色 5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BC1555" w:themeColor="accent5" w:sz="24" w:space="0"/>
        <w:left w:val="single" w:color="BC1555" w:themeColor="accent5" w:sz="24" w:space="0"/>
        <w:bottom w:val="single" w:color="BC1555" w:themeColor="accent5" w:sz="24" w:space="0"/>
        <w:right w:val="single" w:color="BC1555" w:themeColor="accent5" w:sz="24" w:space="0"/>
      </w:tblBorders>
    </w:tblPr>
    <w:tcPr>
      <w:shd w:val="clear" w:color="auto" w:fill="BC1555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7">
    <w:name w:val="清单表 5 深色 - 着色 6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45D97" w:themeColor="accent6" w:sz="24" w:space="0"/>
        <w:left w:val="single" w:color="E45D97" w:themeColor="accent6" w:sz="24" w:space="0"/>
        <w:bottom w:val="single" w:color="E45D97" w:themeColor="accent6" w:sz="24" w:space="0"/>
        <w:right w:val="single" w:color="E45D97" w:themeColor="accent6" w:sz="24" w:space="0"/>
      </w:tblBorders>
    </w:tblPr>
    <w:tcPr>
      <w:shd w:val="clear" w:color="auto" w:fill="E45D97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8">
    <w:name w:val="清单表 6 彩色1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9">
    <w:name w:val="清单表 6 彩色 - 着色 11"/>
    <w:basedOn w:val="88"/>
    <w:qFormat/>
    <w:uiPriority w:val="51"/>
    <w:rPr>
      <w:color w:val="1A4B9B" w:themeColor="accent1" w:themeShade="BF"/>
    </w:rPr>
    <w:tblPr>
      <w:tblBorders>
        <w:top w:val="single" w:color="2264CE" w:themeColor="accent1" w:sz="4" w:space="0"/>
        <w:bottom w:val="single" w:color="2264CE" w:themeColor="accent1" w:sz="4" w:space="0"/>
      </w:tblBorders>
    </w:tblPr>
    <w:tblStylePr w:type="firstRow">
      <w:rPr>
        <w:b/>
        <w:bCs/>
      </w:rPr>
      <w:tcPr>
        <w:tcBorders>
          <w:bottom w:val="single" w:color="2264CE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40">
    <w:name w:val="清单表 6 彩色 - 着色 21"/>
    <w:basedOn w:val="88"/>
    <w:qFormat/>
    <w:uiPriority w:val="51"/>
    <w:rPr>
      <w:color w:val="1B7DA4" w:themeColor="accent2" w:themeShade="BF"/>
    </w:rPr>
    <w:tblPr>
      <w:tblBorders>
        <w:top w:val="single" w:color="24A7DB" w:themeColor="accent2" w:sz="4" w:space="0"/>
        <w:bottom w:val="single" w:color="24A7DB" w:themeColor="accent2" w:sz="4" w:space="0"/>
      </w:tblBorders>
    </w:tblPr>
    <w:tblStylePr w:type="firstRow">
      <w:rPr>
        <w:b/>
        <w:bCs/>
      </w:rPr>
      <w:tcPr>
        <w:tcBorders>
          <w:bottom w:val="single" w:color="24A7DB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41">
    <w:name w:val="清单表 6 彩色 - 着色 31"/>
    <w:basedOn w:val="88"/>
    <w:qFormat/>
    <w:uiPriority w:val="51"/>
    <w:rPr>
      <w:color w:val="3D3088" w:themeColor="accent3" w:themeShade="BF"/>
    </w:rPr>
    <w:tblPr>
      <w:tblBorders>
        <w:top w:val="single" w:color="5140B5" w:themeColor="accent3" w:sz="4" w:space="0"/>
        <w:bottom w:val="single" w:color="5140B5" w:themeColor="accent3" w:sz="4" w:space="0"/>
      </w:tblBorders>
    </w:tblPr>
    <w:tblStylePr w:type="firstRow">
      <w:rPr>
        <w:b/>
        <w:bCs/>
      </w:rPr>
      <w:tcPr>
        <w:tcBorders>
          <w:bottom w:val="single" w:color="5140B5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42">
    <w:name w:val="清单表 6 彩色 - 着色 41"/>
    <w:basedOn w:val="88"/>
    <w:qFormat/>
    <w:uiPriority w:val="51"/>
    <w:rPr>
      <w:color w:val="4C2EC3" w:themeColor="accent4" w:themeShade="BF"/>
    </w:rPr>
    <w:tblPr>
      <w:tblBorders>
        <w:top w:val="single" w:color="7E66DB" w:themeColor="accent4" w:sz="4" w:space="0"/>
        <w:bottom w:val="single" w:color="7E66DB" w:themeColor="accent4" w:sz="4" w:space="0"/>
      </w:tblBorders>
    </w:tblPr>
    <w:tblStylePr w:type="firstRow">
      <w:rPr>
        <w:b/>
        <w:bCs/>
      </w:rPr>
      <w:tcPr>
        <w:tcBorders>
          <w:bottom w:val="single" w:color="7E66DB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43">
    <w:name w:val="清单表 6 彩色 - 着色 51"/>
    <w:basedOn w:val="88"/>
    <w:qFormat/>
    <w:uiPriority w:val="51"/>
    <w:rPr>
      <w:color w:val="8D1040" w:themeColor="accent5" w:themeShade="BF"/>
    </w:rPr>
    <w:tblPr>
      <w:tblBorders>
        <w:top w:val="single" w:color="BC1555" w:themeColor="accent5" w:sz="4" w:space="0"/>
        <w:bottom w:val="single" w:color="BC1555" w:themeColor="accent5" w:sz="4" w:space="0"/>
      </w:tblBorders>
    </w:tblPr>
    <w:tblStylePr w:type="firstRow">
      <w:rPr>
        <w:b/>
        <w:bCs/>
      </w:rPr>
      <w:tcPr>
        <w:tcBorders>
          <w:bottom w:val="single" w:color="BC1555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44">
    <w:name w:val="清单表 6 彩色 - 着色 61"/>
    <w:basedOn w:val="88"/>
    <w:qFormat/>
    <w:uiPriority w:val="51"/>
    <w:rPr>
      <w:color w:val="CE226C" w:themeColor="accent6" w:themeShade="BF"/>
    </w:rPr>
    <w:tblPr>
      <w:tblBorders>
        <w:top w:val="single" w:color="E45D97" w:themeColor="accent6" w:sz="4" w:space="0"/>
        <w:bottom w:val="single" w:color="E45D97" w:themeColor="accent6" w:sz="4" w:space="0"/>
      </w:tblBorders>
    </w:tblPr>
    <w:tblStylePr w:type="firstRow">
      <w:rPr>
        <w:b/>
        <w:bCs/>
      </w:rPr>
      <w:tcPr>
        <w:tcBorders>
          <w:bottom w:val="single" w:color="E45D97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45">
    <w:name w:val="清单表 7 彩色1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6">
    <w:name w:val="清单表 7 彩色 - 着色 11"/>
    <w:basedOn w:val="88"/>
    <w:qFormat/>
    <w:uiPriority w:val="52"/>
    <w:rPr>
      <w:color w:val="1A4B9B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264C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264C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264C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264CE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7">
    <w:name w:val="清单表 7 彩色 - 着色 21"/>
    <w:basedOn w:val="88"/>
    <w:qFormat/>
    <w:uiPriority w:val="52"/>
    <w:rPr>
      <w:color w:val="1B7DA4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4A7DB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4A7DB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4A7DB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4A7DB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8">
    <w:name w:val="清单表 7 彩色 - 着色 31"/>
    <w:basedOn w:val="88"/>
    <w:qFormat/>
    <w:uiPriority w:val="52"/>
    <w:rPr>
      <w:color w:val="3D3088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5140B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5140B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5140B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5140B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9">
    <w:name w:val="清单表 7 彩色 - 着色 41"/>
    <w:basedOn w:val="88"/>
    <w:qFormat/>
    <w:uiPriority w:val="52"/>
    <w:rPr>
      <w:color w:val="4C2EC3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66DB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66DB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66DB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66DB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50">
    <w:name w:val="清单表 7 彩色 - 着色 51"/>
    <w:basedOn w:val="88"/>
    <w:qFormat/>
    <w:uiPriority w:val="52"/>
    <w:rPr>
      <w:color w:val="8D1040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BC1555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BC1555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BC1555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BC1555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51">
    <w:name w:val="清单表 7 彩色 - 着色 61"/>
    <w:basedOn w:val="88"/>
    <w:qFormat/>
    <w:uiPriority w:val="52"/>
    <w:rPr>
      <w:color w:val="CE226C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E45D9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E45D9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E45D9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E45D9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52">
    <w:name w:val="网格表 1 浅色1"/>
    <w:basedOn w:val="8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3">
    <w:name w:val="网格表 1 浅色 - 着色 11"/>
    <w:basedOn w:val="88"/>
    <w:qFormat/>
    <w:uiPriority w:val="46"/>
    <w:tblPr>
      <w:tblBorders>
        <w:top w:val="single" w:color="A2BFEF" w:themeColor="accent1" w:themeTint="66" w:sz="4" w:space="0"/>
        <w:left w:val="single" w:color="A2BFEF" w:themeColor="accent1" w:themeTint="66" w:sz="4" w:space="0"/>
        <w:bottom w:val="single" w:color="A2BFEF" w:themeColor="accent1" w:themeTint="66" w:sz="4" w:space="0"/>
        <w:right w:val="single" w:color="A2BFEF" w:themeColor="accent1" w:themeTint="66" w:sz="4" w:space="0"/>
        <w:insideH w:val="single" w:color="A2BFEF" w:themeColor="accent1" w:themeTint="66" w:sz="4" w:space="0"/>
        <w:insideV w:val="single" w:color="A2BFEF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4">
    <w:name w:val="网格表 1 浅色 - 着色 21"/>
    <w:basedOn w:val="88"/>
    <w:qFormat/>
    <w:uiPriority w:val="46"/>
    <w:tblPr>
      <w:tblBorders>
        <w:top w:val="single" w:color="A7DBF0" w:themeColor="accent2" w:themeTint="66" w:sz="4" w:space="0"/>
        <w:left w:val="single" w:color="A7DBF0" w:themeColor="accent2" w:themeTint="66" w:sz="4" w:space="0"/>
        <w:bottom w:val="single" w:color="A7DBF0" w:themeColor="accent2" w:themeTint="66" w:sz="4" w:space="0"/>
        <w:right w:val="single" w:color="A7DBF0" w:themeColor="accent2" w:themeTint="66" w:sz="4" w:space="0"/>
        <w:insideH w:val="single" w:color="A7DBF0" w:themeColor="accent2" w:themeTint="66" w:sz="4" w:space="0"/>
        <w:insideV w:val="single" w:color="A7DBF0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5">
    <w:name w:val="网格表 1 浅色 - 着色 31"/>
    <w:basedOn w:val="88"/>
    <w:qFormat/>
    <w:uiPriority w:val="46"/>
    <w:tblPr>
      <w:tblBorders>
        <w:top w:val="single" w:color="B8B0E3" w:themeColor="accent3" w:themeTint="66" w:sz="4" w:space="0"/>
        <w:left w:val="single" w:color="B8B0E3" w:themeColor="accent3" w:themeTint="66" w:sz="4" w:space="0"/>
        <w:bottom w:val="single" w:color="B8B0E3" w:themeColor="accent3" w:themeTint="66" w:sz="4" w:space="0"/>
        <w:right w:val="single" w:color="B8B0E3" w:themeColor="accent3" w:themeTint="66" w:sz="4" w:space="0"/>
        <w:insideH w:val="single" w:color="B8B0E3" w:themeColor="accent3" w:themeTint="66" w:sz="4" w:space="0"/>
        <w:insideV w:val="single" w:color="B8B0E3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6">
    <w:name w:val="网格表 1 浅色 - 着色 41"/>
    <w:basedOn w:val="88"/>
    <w:qFormat/>
    <w:uiPriority w:val="46"/>
    <w:tblPr>
      <w:tblBorders>
        <w:top w:val="single" w:color="CBC1F0" w:themeColor="accent4" w:themeTint="66" w:sz="4" w:space="0"/>
        <w:left w:val="single" w:color="CBC1F0" w:themeColor="accent4" w:themeTint="66" w:sz="4" w:space="0"/>
        <w:bottom w:val="single" w:color="CBC1F0" w:themeColor="accent4" w:themeTint="66" w:sz="4" w:space="0"/>
        <w:right w:val="single" w:color="CBC1F0" w:themeColor="accent4" w:themeTint="66" w:sz="4" w:space="0"/>
        <w:insideH w:val="single" w:color="CBC1F0" w:themeColor="accent4" w:themeTint="66" w:sz="4" w:space="0"/>
        <w:insideV w:val="single" w:color="CBC1F0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7">
    <w:name w:val="网格表 1 浅色 - 着色 51"/>
    <w:basedOn w:val="88"/>
    <w:qFormat/>
    <w:uiPriority w:val="46"/>
    <w:tblPr>
      <w:tblBorders>
        <w:top w:val="single" w:color="F292B7" w:themeColor="accent5" w:themeTint="66" w:sz="4" w:space="0"/>
        <w:left w:val="single" w:color="F292B7" w:themeColor="accent5" w:themeTint="66" w:sz="4" w:space="0"/>
        <w:bottom w:val="single" w:color="F292B7" w:themeColor="accent5" w:themeTint="66" w:sz="4" w:space="0"/>
        <w:right w:val="single" w:color="F292B7" w:themeColor="accent5" w:themeTint="66" w:sz="4" w:space="0"/>
        <w:insideH w:val="single" w:color="F292B7" w:themeColor="accent5" w:themeTint="66" w:sz="4" w:space="0"/>
        <w:insideV w:val="single" w:color="F292B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8">
    <w:name w:val="网格表 1 浅色 - 着色 61"/>
    <w:basedOn w:val="88"/>
    <w:qFormat/>
    <w:uiPriority w:val="46"/>
    <w:tblPr>
      <w:tblBorders>
        <w:top w:val="single" w:color="F4BED5" w:themeColor="accent6" w:themeTint="66" w:sz="4" w:space="0"/>
        <w:left w:val="single" w:color="F4BED5" w:themeColor="accent6" w:themeTint="66" w:sz="4" w:space="0"/>
        <w:bottom w:val="single" w:color="F4BED5" w:themeColor="accent6" w:themeTint="66" w:sz="4" w:space="0"/>
        <w:right w:val="single" w:color="F4BED5" w:themeColor="accent6" w:themeTint="66" w:sz="4" w:space="0"/>
        <w:insideH w:val="single" w:color="F4BED5" w:themeColor="accent6" w:themeTint="66" w:sz="4" w:space="0"/>
        <w:insideV w:val="single" w:color="F4BED5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9">
    <w:name w:val="网格表 21"/>
    <w:basedOn w:val="88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0">
    <w:name w:val="网格表 2 - 着色 11"/>
    <w:basedOn w:val="88"/>
    <w:qFormat/>
    <w:uiPriority w:val="47"/>
    <w:tblPr>
      <w:tblBorders>
        <w:top w:val="single" w:color="73A0E8" w:themeColor="accent1" w:themeTint="99" w:sz="2" w:space="0"/>
        <w:bottom w:val="single" w:color="73A0E8" w:themeColor="accent1" w:themeTint="99" w:sz="2" w:space="0"/>
        <w:insideH w:val="single" w:color="73A0E8" w:themeColor="accent1" w:themeTint="99" w:sz="2" w:space="0"/>
        <w:insideV w:val="single" w:color="73A0E8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3A0E8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61">
    <w:name w:val="网格表 2 - 着色 21"/>
    <w:basedOn w:val="88"/>
    <w:qFormat/>
    <w:uiPriority w:val="47"/>
    <w:tblPr>
      <w:tblBorders>
        <w:top w:val="single" w:color="7BCAE9" w:themeColor="accent2" w:themeTint="99" w:sz="2" w:space="0"/>
        <w:bottom w:val="single" w:color="7BCAE9" w:themeColor="accent2" w:themeTint="99" w:sz="2" w:space="0"/>
        <w:insideH w:val="single" w:color="7BCAE9" w:themeColor="accent2" w:themeTint="99" w:sz="2" w:space="0"/>
        <w:insideV w:val="single" w:color="7BCAE9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BCAE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62">
    <w:name w:val="网格表 2 - 着色 31"/>
    <w:basedOn w:val="88"/>
    <w:qFormat/>
    <w:uiPriority w:val="47"/>
    <w:tblPr>
      <w:tblBorders>
        <w:top w:val="single" w:color="9489D5" w:themeColor="accent3" w:themeTint="99" w:sz="2" w:space="0"/>
        <w:bottom w:val="single" w:color="9489D5" w:themeColor="accent3" w:themeTint="99" w:sz="2" w:space="0"/>
        <w:insideH w:val="single" w:color="9489D5" w:themeColor="accent3" w:themeTint="99" w:sz="2" w:space="0"/>
        <w:insideV w:val="single" w:color="9489D5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489D5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63">
    <w:name w:val="网格表 2 - 着色 41"/>
    <w:basedOn w:val="88"/>
    <w:qFormat/>
    <w:uiPriority w:val="47"/>
    <w:tblPr>
      <w:tblBorders>
        <w:top w:val="single" w:color="B1A3E9" w:themeColor="accent4" w:themeTint="99" w:sz="2" w:space="0"/>
        <w:bottom w:val="single" w:color="B1A3E9" w:themeColor="accent4" w:themeTint="99" w:sz="2" w:space="0"/>
        <w:insideH w:val="single" w:color="B1A3E9" w:themeColor="accent4" w:themeTint="99" w:sz="2" w:space="0"/>
        <w:insideV w:val="single" w:color="B1A3E9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1A3E9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64">
    <w:name w:val="网格表 2 - 着色 51"/>
    <w:basedOn w:val="88"/>
    <w:qFormat/>
    <w:uiPriority w:val="47"/>
    <w:tblPr>
      <w:tblBorders>
        <w:top w:val="single" w:color="EC5C93" w:themeColor="accent5" w:themeTint="99" w:sz="2" w:space="0"/>
        <w:bottom w:val="single" w:color="EC5C93" w:themeColor="accent5" w:themeTint="99" w:sz="2" w:space="0"/>
        <w:insideH w:val="single" w:color="EC5C93" w:themeColor="accent5" w:themeTint="99" w:sz="2" w:space="0"/>
        <w:insideV w:val="single" w:color="EC5C93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C5C93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65">
    <w:name w:val="网格表 2 - 着色 61"/>
    <w:basedOn w:val="88"/>
    <w:qFormat/>
    <w:uiPriority w:val="47"/>
    <w:tblPr>
      <w:tblBorders>
        <w:top w:val="single" w:color="EE9DC0" w:themeColor="accent6" w:themeTint="99" w:sz="2" w:space="0"/>
        <w:bottom w:val="single" w:color="EE9DC0" w:themeColor="accent6" w:themeTint="99" w:sz="2" w:space="0"/>
        <w:insideH w:val="single" w:color="EE9DC0" w:themeColor="accent6" w:themeTint="99" w:sz="2" w:space="0"/>
        <w:insideV w:val="single" w:color="EE9DC0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E9DC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66">
    <w:name w:val="网格表 31"/>
    <w:basedOn w:val="88"/>
    <w:qFormat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67">
    <w:name w:val="网格表 3 - 着色 11"/>
    <w:basedOn w:val="88"/>
    <w:qFormat/>
    <w:uiPriority w:val="48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368">
    <w:name w:val="网格表 3 - 着色 21"/>
    <w:basedOn w:val="88"/>
    <w:qFormat/>
    <w:uiPriority w:val="48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369">
    <w:name w:val="网格表 3 - 着色 31"/>
    <w:basedOn w:val="88"/>
    <w:qFormat/>
    <w:uiPriority w:val="48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370">
    <w:name w:val="网格表 3 - 着色 41"/>
    <w:basedOn w:val="88"/>
    <w:qFormat/>
    <w:uiPriority w:val="48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371">
    <w:name w:val="网格表 3 - 着色 51"/>
    <w:basedOn w:val="88"/>
    <w:qFormat/>
    <w:uiPriority w:val="48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372">
    <w:name w:val="网格表 3 - 着色 61"/>
    <w:basedOn w:val="88"/>
    <w:qFormat/>
    <w:uiPriority w:val="48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373">
    <w:name w:val="网格表 41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74">
    <w:name w:val="网格表 4 - 着色 11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75">
    <w:name w:val="网格表 4 - 着色 21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76">
    <w:name w:val="网格表 4 - 着色 31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77">
    <w:name w:val="网格表 4 - 着色 41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78">
    <w:name w:val="网格表 4 - 着色 51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79">
    <w:name w:val="网格表 4 - 着色 61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80">
    <w:name w:val="网格表 5 深色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81">
    <w:name w:val="网格表 5 深色 - 着色 1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0DFF7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band1Vert">
      <w:tcPr>
        <w:shd w:val="clear" w:color="auto" w:fill="A2BFEF" w:themeFill="accent1" w:themeFillTint="66"/>
      </w:tcPr>
    </w:tblStylePr>
    <w:tblStylePr w:type="band1Horz">
      <w:tcPr>
        <w:shd w:val="clear" w:color="auto" w:fill="A2BFEF" w:themeFill="accent1" w:themeFillTint="66"/>
      </w:tcPr>
    </w:tblStylePr>
  </w:style>
  <w:style w:type="table" w:customStyle="1" w:styleId="382">
    <w:name w:val="网格表 5 深色 - 着色 2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3EDF7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band1Vert">
      <w:tcPr>
        <w:shd w:val="clear" w:color="auto" w:fill="A7DBF0" w:themeFill="accent2" w:themeFillTint="66"/>
      </w:tcPr>
    </w:tblStylePr>
    <w:tblStylePr w:type="band1Horz">
      <w:tcPr>
        <w:shd w:val="clear" w:color="auto" w:fill="A7DBF0" w:themeFill="accent2" w:themeFillTint="66"/>
      </w:tcPr>
    </w:tblStylePr>
  </w:style>
  <w:style w:type="table" w:customStyle="1" w:styleId="383">
    <w:name w:val="网格表 5 深色 - 着色 3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D7F1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band1Vert">
      <w:tcPr>
        <w:shd w:val="clear" w:color="auto" w:fill="B8B0E3" w:themeFill="accent3" w:themeFillTint="66"/>
      </w:tcPr>
    </w:tblStylePr>
    <w:tblStylePr w:type="band1Horz">
      <w:tcPr>
        <w:shd w:val="clear" w:color="auto" w:fill="B8B0E3" w:themeFill="accent3" w:themeFillTint="66"/>
      </w:tcPr>
    </w:tblStylePr>
  </w:style>
  <w:style w:type="table" w:customStyle="1" w:styleId="384">
    <w:name w:val="网格表 5 深色 - 着色 4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0F7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band1Vert">
      <w:tcPr>
        <w:shd w:val="clear" w:color="auto" w:fill="CBC1F0" w:themeFill="accent4" w:themeFillTint="66"/>
      </w:tcPr>
    </w:tblStylePr>
    <w:tblStylePr w:type="band1Horz">
      <w:tcPr>
        <w:shd w:val="clear" w:color="auto" w:fill="CBC1F0" w:themeFill="accent4" w:themeFillTint="66"/>
      </w:tcPr>
    </w:tblStylePr>
  </w:style>
  <w:style w:type="table" w:customStyle="1" w:styleId="385">
    <w:name w:val="网格表 5 深色 - 着色 5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C8DB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band1Vert">
      <w:tcPr>
        <w:shd w:val="clear" w:color="auto" w:fill="F292B7" w:themeFill="accent5" w:themeFillTint="66"/>
      </w:tcPr>
    </w:tblStylePr>
    <w:tblStylePr w:type="band1Horz">
      <w:tcPr>
        <w:shd w:val="clear" w:color="auto" w:fill="F292B7" w:themeFill="accent5" w:themeFillTint="66"/>
      </w:tcPr>
    </w:tblStylePr>
  </w:style>
  <w:style w:type="table" w:customStyle="1" w:styleId="386">
    <w:name w:val="网格表 5 深色 - 着色 6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DEEA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band1Vert">
      <w:tcPr>
        <w:shd w:val="clear" w:color="auto" w:fill="F4BED5" w:themeFill="accent6" w:themeFillTint="66"/>
      </w:tcPr>
    </w:tblStylePr>
    <w:tblStylePr w:type="band1Horz">
      <w:tcPr>
        <w:shd w:val="clear" w:color="auto" w:fill="F4BED5" w:themeFill="accent6" w:themeFillTint="66"/>
      </w:tcPr>
    </w:tblStylePr>
  </w:style>
  <w:style w:type="table" w:customStyle="1" w:styleId="387">
    <w:name w:val="网格表 6 彩色1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88">
    <w:name w:val="网格表 6 彩色 - 着色 11"/>
    <w:basedOn w:val="88"/>
    <w:qFormat/>
    <w:uiPriority w:val="51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389">
    <w:name w:val="网格表 6 彩色 - 着色 21"/>
    <w:basedOn w:val="88"/>
    <w:qFormat/>
    <w:uiPriority w:val="51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390">
    <w:name w:val="网格表 6 彩色 - 着色 31"/>
    <w:basedOn w:val="88"/>
    <w:qFormat/>
    <w:uiPriority w:val="51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391">
    <w:name w:val="网格表 6 彩色 - 着色 41"/>
    <w:basedOn w:val="88"/>
    <w:qFormat/>
    <w:uiPriority w:val="51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392">
    <w:name w:val="网格表 6 彩色 - 着色 51"/>
    <w:basedOn w:val="88"/>
    <w:qFormat/>
    <w:uiPriority w:val="51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393">
    <w:name w:val="网格表 6 彩色 - 着色 61"/>
    <w:basedOn w:val="88"/>
    <w:qFormat/>
    <w:uiPriority w:val="51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394">
    <w:name w:val="网格表 7 彩色1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95">
    <w:name w:val="网格表 7 彩色 - 着色 11"/>
    <w:basedOn w:val="88"/>
    <w:qFormat/>
    <w:uiPriority w:val="52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396">
    <w:name w:val="网格表 7 彩色 - 着色 21"/>
    <w:basedOn w:val="88"/>
    <w:qFormat/>
    <w:uiPriority w:val="52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397">
    <w:name w:val="网格表 7 彩色 - 着色 31"/>
    <w:basedOn w:val="88"/>
    <w:qFormat/>
    <w:uiPriority w:val="52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398">
    <w:name w:val="网格表 7 彩色 - 着色 41"/>
    <w:basedOn w:val="88"/>
    <w:qFormat/>
    <w:uiPriority w:val="52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399">
    <w:name w:val="网格表 7 彩色 - 着色 51"/>
    <w:basedOn w:val="88"/>
    <w:qFormat/>
    <w:uiPriority w:val="52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400">
    <w:name w:val="网格表 7 彩色 - 着色 61"/>
    <w:basedOn w:val="88"/>
    <w:qFormat/>
    <w:uiPriority w:val="52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401">
    <w:name w:val="网格型浅色1"/>
    <w:basedOn w:val="88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402">
    <w:name w:val="无格式表格 11"/>
    <w:basedOn w:val="88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403">
    <w:name w:val="无格式表格 21"/>
    <w:basedOn w:val="88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404">
    <w:name w:val="无格式表格 31"/>
    <w:basedOn w:val="88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405">
    <w:name w:val="无格式表格 41"/>
    <w:basedOn w:val="88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406">
    <w:name w:val="无格式表格 51"/>
    <w:basedOn w:val="88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07">
    <w:name w:val="清单表 1 浅色2"/>
    <w:basedOn w:val="88"/>
    <w:qFormat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8">
    <w:name w:val="清单表 1 浅色 - 着色 12"/>
    <w:basedOn w:val="88"/>
    <w:qFormat/>
    <w:uiPriority w:val="46"/>
    <w:tblStylePr w:type="firstRow">
      <w:rPr>
        <w:b/>
        <w:bCs/>
      </w:rPr>
      <w:tcPr>
        <w:tcBorders>
          <w:bottom w:val="single" w:color="73A0E8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09">
    <w:name w:val="清单表 1 浅色 - 着色 22"/>
    <w:basedOn w:val="88"/>
    <w:qFormat/>
    <w:uiPriority w:val="46"/>
    <w:tblStylePr w:type="firstRow">
      <w:rPr>
        <w:b/>
        <w:bCs/>
      </w:rPr>
      <w:tcPr>
        <w:tcBorders>
          <w:bottom w:val="single" w:color="7BCAE9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10">
    <w:name w:val="清单表 1 浅色 - 着色 32"/>
    <w:basedOn w:val="88"/>
    <w:qFormat/>
    <w:uiPriority w:val="46"/>
    <w:tblStylePr w:type="firstRow">
      <w:rPr>
        <w:b/>
        <w:bCs/>
      </w:rPr>
      <w:tcPr>
        <w:tcBorders>
          <w:bottom w:val="single" w:color="9489D5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11">
    <w:name w:val="清单表 1 浅色 - 着色 42"/>
    <w:basedOn w:val="88"/>
    <w:qFormat/>
    <w:uiPriority w:val="46"/>
    <w:tblStylePr w:type="firstRow">
      <w:rPr>
        <w:b/>
        <w:bCs/>
      </w:rPr>
      <w:tcPr>
        <w:tcBorders>
          <w:bottom w:val="single" w:color="B1A3E9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12">
    <w:name w:val="清单表 1 浅色 - 着色 52"/>
    <w:basedOn w:val="88"/>
    <w:qFormat/>
    <w:uiPriority w:val="46"/>
    <w:tblStylePr w:type="firstRow">
      <w:rPr>
        <w:b/>
        <w:bCs/>
      </w:rPr>
      <w:tcPr>
        <w:tcBorders>
          <w:bottom w:val="single" w:color="EC5C93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13">
    <w:name w:val="清单表 1 浅色 - 着色 62"/>
    <w:basedOn w:val="88"/>
    <w:qFormat/>
    <w:uiPriority w:val="46"/>
    <w:tblStylePr w:type="firstRow">
      <w:rPr>
        <w:b/>
        <w:bCs/>
      </w:rPr>
      <w:tcPr>
        <w:tcBorders>
          <w:bottom w:val="single" w:color="EE9DC0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14">
    <w:name w:val="清单表 22"/>
    <w:basedOn w:val="88"/>
    <w:qFormat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15">
    <w:name w:val="清单表 2 - 着色 12"/>
    <w:basedOn w:val="88"/>
    <w:qFormat/>
    <w:uiPriority w:val="47"/>
    <w:tblPr>
      <w:tblBorders>
        <w:top w:val="single" w:color="73A0E8" w:themeColor="accent1" w:themeTint="99" w:sz="4" w:space="0"/>
        <w:bottom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16">
    <w:name w:val="清单表 2 - 着色 22"/>
    <w:basedOn w:val="88"/>
    <w:qFormat/>
    <w:uiPriority w:val="47"/>
    <w:tblPr>
      <w:tblBorders>
        <w:top w:val="single" w:color="7BCAE9" w:themeColor="accent2" w:themeTint="99" w:sz="4" w:space="0"/>
        <w:bottom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17">
    <w:name w:val="清单表 2 - 着色 32"/>
    <w:basedOn w:val="88"/>
    <w:qFormat/>
    <w:uiPriority w:val="47"/>
    <w:tblPr>
      <w:tblBorders>
        <w:top w:val="single" w:color="9489D5" w:themeColor="accent3" w:themeTint="99" w:sz="4" w:space="0"/>
        <w:bottom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18">
    <w:name w:val="清单表 2 - 着色 42"/>
    <w:basedOn w:val="88"/>
    <w:qFormat/>
    <w:uiPriority w:val="47"/>
    <w:tblPr>
      <w:tblBorders>
        <w:top w:val="single" w:color="B1A3E9" w:themeColor="accent4" w:themeTint="99" w:sz="4" w:space="0"/>
        <w:bottom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19">
    <w:name w:val="清单表 2 - 着色 52"/>
    <w:basedOn w:val="88"/>
    <w:qFormat/>
    <w:uiPriority w:val="47"/>
    <w:tblPr>
      <w:tblBorders>
        <w:top w:val="single" w:color="EC5C93" w:themeColor="accent5" w:themeTint="99" w:sz="4" w:space="0"/>
        <w:bottom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20">
    <w:name w:val="清单表 2 - 着色 62"/>
    <w:basedOn w:val="88"/>
    <w:qFormat/>
    <w:uiPriority w:val="47"/>
    <w:tblPr>
      <w:tblBorders>
        <w:top w:val="single" w:color="EE9DC0" w:themeColor="accent6" w:themeTint="99" w:sz="4" w:space="0"/>
        <w:bottom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21">
    <w:name w:val="清单表 32"/>
    <w:basedOn w:val="88"/>
    <w:qFormat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422">
    <w:name w:val="清单表 3 - 着色 12"/>
    <w:basedOn w:val="88"/>
    <w:qFormat/>
    <w:uiPriority w:val="48"/>
    <w:tblPr>
      <w:tblBorders>
        <w:top w:val="single" w:color="2264CE" w:themeColor="accent1" w:sz="4" w:space="0"/>
        <w:left w:val="single" w:color="2264CE" w:themeColor="accent1" w:sz="4" w:space="0"/>
        <w:bottom w:val="single" w:color="2264CE" w:themeColor="accent1" w:sz="4" w:space="0"/>
        <w:right w:val="single" w:color="2264CE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264CE" w:themeColor="accent1" w:sz="4" w:space="0"/>
          <w:right w:val="single" w:color="2264CE" w:themeColor="accent1" w:sz="4" w:space="0"/>
        </w:tcBorders>
      </w:tcPr>
    </w:tblStylePr>
    <w:tblStylePr w:type="band1Horz">
      <w:tcPr>
        <w:tcBorders>
          <w:top w:val="single" w:color="2264CE" w:themeColor="accent1" w:sz="4" w:space="0"/>
          <w:bottom w:val="single" w:color="2264CE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264CE" w:themeColor="accent1" w:sz="4" w:space="0"/>
          <w:left w:val="nil"/>
        </w:tcBorders>
      </w:tcPr>
    </w:tblStylePr>
    <w:tblStylePr w:type="swCell">
      <w:tcPr>
        <w:tcBorders>
          <w:top w:val="double" w:color="2264CE" w:themeColor="accent1" w:sz="4" w:space="0"/>
          <w:right w:val="nil"/>
        </w:tcBorders>
      </w:tcPr>
    </w:tblStylePr>
  </w:style>
  <w:style w:type="table" w:customStyle="1" w:styleId="423">
    <w:name w:val="清单表 3 - 着色 22"/>
    <w:basedOn w:val="88"/>
    <w:qFormat/>
    <w:uiPriority w:val="48"/>
    <w:tblPr>
      <w:tblBorders>
        <w:top w:val="single" w:color="24A7DB" w:themeColor="accent2" w:sz="4" w:space="0"/>
        <w:left w:val="single" w:color="24A7DB" w:themeColor="accent2" w:sz="4" w:space="0"/>
        <w:bottom w:val="single" w:color="24A7DB" w:themeColor="accent2" w:sz="4" w:space="0"/>
        <w:right w:val="single" w:color="24A7DB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4A7DB" w:themeColor="accent2" w:sz="4" w:space="0"/>
          <w:right w:val="single" w:color="24A7DB" w:themeColor="accent2" w:sz="4" w:space="0"/>
        </w:tcBorders>
      </w:tcPr>
    </w:tblStylePr>
    <w:tblStylePr w:type="band1Horz">
      <w:tcPr>
        <w:tcBorders>
          <w:top w:val="single" w:color="24A7DB" w:themeColor="accent2" w:sz="4" w:space="0"/>
          <w:bottom w:val="single" w:color="24A7DB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4A7DB" w:themeColor="accent2" w:sz="4" w:space="0"/>
          <w:left w:val="nil"/>
        </w:tcBorders>
      </w:tcPr>
    </w:tblStylePr>
    <w:tblStylePr w:type="swCell">
      <w:tcPr>
        <w:tcBorders>
          <w:top w:val="double" w:color="24A7DB" w:themeColor="accent2" w:sz="4" w:space="0"/>
          <w:right w:val="nil"/>
        </w:tcBorders>
      </w:tcPr>
    </w:tblStylePr>
  </w:style>
  <w:style w:type="table" w:customStyle="1" w:styleId="424">
    <w:name w:val="清单表 3 - 着色 32"/>
    <w:basedOn w:val="88"/>
    <w:qFormat/>
    <w:uiPriority w:val="48"/>
    <w:tblPr>
      <w:tblBorders>
        <w:top w:val="single" w:color="5140B5" w:themeColor="accent3" w:sz="4" w:space="0"/>
        <w:left w:val="single" w:color="5140B5" w:themeColor="accent3" w:sz="4" w:space="0"/>
        <w:bottom w:val="single" w:color="5140B5" w:themeColor="accent3" w:sz="4" w:space="0"/>
        <w:right w:val="single" w:color="5140B5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140B5" w:themeColor="accent3" w:sz="4" w:space="0"/>
          <w:right w:val="single" w:color="5140B5" w:themeColor="accent3" w:sz="4" w:space="0"/>
        </w:tcBorders>
      </w:tcPr>
    </w:tblStylePr>
    <w:tblStylePr w:type="band1Horz">
      <w:tcPr>
        <w:tcBorders>
          <w:top w:val="single" w:color="5140B5" w:themeColor="accent3" w:sz="4" w:space="0"/>
          <w:bottom w:val="single" w:color="5140B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140B5" w:themeColor="accent3" w:sz="4" w:space="0"/>
          <w:left w:val="nil"/>
        </w:tcBorders>
      </w:tcPr>
    </w:tblStylePr>
    <w:tblStylePr w:type="swCell">
      <w:tcPr>
        <w:tcBorders>
          <w:top w:val="double" w:color="5140B5" w:themeColor="accent3" w:sz="4" w:space="0"/>
          <w:right w:val="nil"/>
        </w:tcBorders>
      </w:tcPr>
    </w:tblStylePr>
  </w:style>
  <w:style w:type="table" w:customStyle="1" w:styleId="425">
    <w:name w:val="清单表 3 - 着色 42"/>
    <w:basedOn w:val="88"/>
    <w:qFormat/>
    <w:uiPriority w:val="48"/>
    <w:tblPr>
      <w:tblBorders>
        <w:top w:val="single" w:color="7E66DB" w:themeColor="accent4" w:sz="4" w:space="0"/>
        <w:left w:val="single" w:color="7E66DB" w:themeColor="accent4" w:sz="4" w:space="0"/>
        <w:bottom w:val="single" w:color="7E66DB" w:themeColor="accent4" w:sz="4" w:space="0"/>
        <w:right w:val="single" w:color="7E66DB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E66DB" w:themeColor="accent4" w:sz="4" w:space="0"/>
          <w:right w:val="single" w:color="7E66DB" w:themeColor="accent4" w:sz="4" w:space="0"/>
        </w:tcBorders>
      </w:tcPr>
    </w:tblStylePr>
    <w:tblStylePr w:type="band1Horz">
      <w:tcPr>
        <w:tcBorders>
          <w:top w:val="single" w:color="7E66DB" w:themeColor="accent4" w:sz="4" w:space="0"/>
          <w:bottom w:val="single" w:color="7E66DB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E66DB" w:themeColor="accent4" w:sz="4" w:space="0"/>
          <w:left w:val="nil"/>
        </w:tcBorders>
      </w:tcPr>
    </w:tblStylePr>
    <w:tblStylePr w:type="swCell">
      <w:tcPr>
        <w:tcBorders>
          <w:top w:val="double" w:color="7E66DB" w:themeColor="accent4" w:sz="4" w:space="0"/>
          <w:right w:val="nil"/>
        </w:tcBorders>
      </w:tcPr>
    </w:tblStylePr>
  </w:style>
  <w:style w:type="table" w:customStyle="1" w:styleId="426">
    <w:name w:val="清单表 3 - 着色 52"/>
    <w:basedOn w:val="88"/>
    <w:qFormat/>
    <w:uiPriority w:val="48"/>
    <w:tblPr>
      <w:tblBorders>
        <w:top w:val="single" w:color="BC1555" w:themeColor="accent5" w:sz="4" w:space="0"/>
        <w:left w:val="single" w:color="BC1555" w:themeColor="accent5" w:sz="4" w:space="0"/>
        <w:bottom w:val="single" w:color="BC1555" w:themeColor="accent5" w:sz="4" w:space="0"/>
        <w:right w:val="single" w:color="BC1555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BC1555" w:themeColor="accent5" w:sz="4" w:space="0"/>
          <w:right w:val="single" w:color="BC1555" w:themeColor="accent5" w:sz="4" w:space="0"/>
        </w:tcBorders>
      </w:tcPr>
    </w:tblStylePr>
    <w:tblStylePr w:type="band1Horz">
      <w:tcPr>
        <w:tcBorders>
          <w:top w:val="single" w:color="BC1555" w:themeColor="accent5" w:sz="4" w:space="0"/>
          <w:bottom w:val="single" w:color="BC1555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BC1555" w:themeColor="accent5" w:sz="4" w:space="0"/>
          <w:left w:val="nil"/>
        </w:tcBorders>
      </w:tcPr>
    </w:tblStylePr>
    <w:tblStylePr w:type="swCell">
      <w:tcPr>
        <w:tcBorders>
          <w:top w:val="double" w:color="BC1555" w:themeColor="accent5" w:sz="4" w:space="0"/>
          <w:right w:val="nil"/>
        </w:tcBorders>
      </w:tcPr>
    </w:tblStylePr>
  </w:style>
  <w:style w:type="table" w:customStyle="1" w:styleId="427">
    <w:name w:val="清单表 3 - 着色 62"/>
    <w:basedOn w:val="88"/>
    <w:qFormat/>
    <w:uiPriority w:val="48"/>
    <w:tblPr>
      <w:tblBorders>
        <w:top w:val="single" w:color="E45D97" w:themeColor="accent6" w:sz="4" w:space="0"/>
        <w:left w:val="single" w:color="E45D97" w:themeColor="accent6" w:sz="4" w:space="0"/>
        <w:bottom w:val="single" w:color="E45D97" w:themeColor="accent6" w:sz="4" w:space="0"/>
        <w:right w:val="single" w:color="E45D97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45D97" w:themeColor="accent6" w:sz="4" w:space="0"/>
          <w:right w:val="single" w:color="E45D97" w:themeColor="accent6" w:sz="4" w:space="0"/>
        </w:tcBorders>
      </w:tcPr>
    </w:tblStylePr>
    <w:tblStylePr w:type="band1Horz">
      <w:tcPr>
        <w:tcBorders>
          <w:top w:val="single" w:color="E45D97" w:themeColor="accent6" w:sz="4" w:space="0"/>
          <w:bottom w:val="single" w:color="E45D9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45D97" w:themeColor="accent6" w:sz="4" w:space="0"/>
          <w:left w:val="nil"/>
        </w:tcBorders>
      </w:tcPr>
    </w:tblStylePr>
    <w:tblStylePr w:type="swCell">
      <w:tcPr>
        <w:tcBorders>
          <w:top w:val="double" w:color="E45D97" w:themeColor="accent6" w:sz="4" w:space="0"/>
          <w:right w:val="nil"/>
        </w:tcBorders>
      </w:tcPr>
    </w:tblStylePr>
  </w:style>
  <w:style w:type="table" w:customStyle="1" w:styleId="428">
    <w:name w:val="清单表 42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29">
    <w:name w:val="清单表 4 - 着色 12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30">
    <w:name w:val="清单表 4 - 着色 22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31">
    <w:name w:val="清单表 4 - 着色 32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32">
    <w:name w:val="清单表 4 - 着色 42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33">
    <w:name w:val="清单表 4 - 着色 52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34">
    <w:name w:val="清单表 4 - 着色 62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35">
    <w:name w:val="清单表 5 深色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36">
    <w:name w:val="清单表 5 深色 - 着色 1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264CE" w:themeColor="accent1" w:sz="24" w:space="0"/>
        <w:left w:val="single" w:color="2264CE" w:themeColor="accent1" w:sz="24" w:space="0"/>
        <w:bottom w:val="single" w:color="2264CE" w:themeColor="accent1" w:sz="24" w:space="0"/>
        <w:right w:val="single" w:color="2264CE" w:themeColor="accent1" w:sz="24" w:space="0"/>
      </w:tblBorders>
    </w:tblPr>
    <w:tcPr>
      <w:shd w:val="clear" w:color="auto" w:fill="2264CE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37">
    <w:name w:val="清单表 5 深色 - 着色 2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4A7DB" w:themeColor="accent2" w:sz="24" w:space="0"/>
        <w:left w:val="single" w:color="24A7DB" w:themeColor="accent2" w:sz="24" w:space="0"/>
        <w:bottom w:val="single" w:color="24A7DB" w:themeColor="accent2" w:sz="24" w:space="0"/>
        <w:right w:val="single" w:color="24A7DB" w:themeColor="accent2" w:sz="24" w:space="0"/>
      </w:tblBorders>
    </w:tblPr>
    <w:tcPr>
      <w:shd w:val="clear" w:color="auto" w:fill="24A7DB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38">
    <w:name w:val="清单表 5 深色 - 着色 3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140B5" w:themeColor="accent3" w:sz="24" w:space="0"/>
        <w:left w:val="single" w:color="5140B5" w:themeColor="accent3" w:sz="24" w:space="0"/>
        <w:bottom w:val="single" w:color="5140B5" w:themeColor="accent3" w:sz="24" w:space="0"/>
        <w:right w:val="single" w:color="5140B5" w:themeColor="accent3" w:sz="24" w:space="0"/>
      </w:tblBorders>
    </w:tblPr>
    <w:tcPr>
      <w:shd w:val="clear" w:color="auto" w:fill="5140B5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39">
    <w:name w:val="清单表 5 深色 - 着色 4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E66DB" w:themeColor="accent4" w:sz="24" w:space="0"/>
        <w:left w:val="single" w:color="7E66DB" w:themeColor="accent4" w:sz="24" w:space="0"/>
        <w:bottom w:val="single" w:color="7E66DB" w:themeColor="accent4" w:sz="24" w:space="0"/>
        <w:right w:val="single" w:color="7E66DB" w:themeColor="accent4" w:sz="24" w:space="0"/>
      </w:tblBorders>
    </w:tblPr>
    <w:tcPr>
      <w:shd w:val="clear" w:color="auto" w:fill="7E66DB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40">
    <w:name w:val="清单表 5 深色 - 着色 5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BC1555" w:themeColor="accent5" w:sz="24" w:space="0"/>
        <w:left w:val="single" w:color="BC1555" w:themeColor="accent5" w:sz="24" w:space="0"/>
        <w:bottom w:val="single" w:color="BC1555" w:themeColor="accent5" w:sz="24" w:space="0"/>
        <w:right w:val="single" w:color="BC1555" w:themeColor="accent5" w:sz="24" w:space="0"/>
      </w:tblBorders>
    </w:tblPr>
    <w:tcPr>
      <w:shd w:val="clear" w:color="auto" w:fill="BC1555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41">
    <w:name w:val="清单表 5 深色 - 着色 6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45D97" w:themeColor="accent6" w:sz="24" w:space="0"/>
        <w:left w:val="single" w:color="E45D97" w:themeColor="accent6" w:sz="24" w:space="0"/>
        <w:bottom w:val="single" w:color="E45D97" w:themeColor="accent6" w:sz="24" w:space="0"/>
        <w:right w:val="single" w:color="E45D97" w:themeColor="accent6" w:sz="24" w:space="0"/>
      </w:tblBorders>
    </w:tblPr>
    <w:tcPr>
      <w:shd w:val="clear" w:color="auto" w:fill="E45D97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442">
    <w:name w:val="清单表 6 彩色2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43">
    <w:name w:val="清单表 6 彩色 - 着色 12"/>
    <w:basedOn w:val="88"/>
    <w:qFormat/>
    <w:uiPriority w:val="51"/>
    <w:rPr>
      <w:color w:val="1A4B9B" w:themeColor="accent1" w:themeShade="BF"/>
    </w:rPr>
    <w:tblPr>
      <w:tblBorders>
        <w:top w:val="single" w:color="2264CE" w:themeColor="accent1" w:sz="4" w:space="0"/>
        <w:bottom w:val="single" w:color="2264CE" w:themeColor="accent1" w:sz="4" w:space="0"/>
      </w:tblBorders>
    </w:tblPr>
    <w:tblStylePr w:type="firstRow">
      <w:rPr>
        <w:b/>
        <w:bCs/>
      </w:rPr>
      <w:tcPr>
        <w:tcBorders>
          <w:bottom w:val="single" w:color="2264CE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44">
    <w:name w:val="清单表 6 彩色 - 着色 22"/>
    <w:basedOn w:val="88"/>
    <w:qFormat/>
    <w:uiPriority w:val="51"/>
    <w:rPr>
      <w:color w:val="1B7DA4" w:themeColor="accent2" w:themeShade="BF"/>
    </w:rPr>
    <w:tblPr>
      <w:tblBorders>
        <w:top w:val="single" w:color="24A7DB" w:themeColor="accent2" w:sz="4" w:space="0"/>
        <w:bottom w:val="single" w:color="24A7DB" w:themeColor="accent2" w:sz="4" w:space="0"/>
      </w:tblBorders>
    </w:tblPr>
    <w:tblStylePr w:type="firstRow">
      <w:rPr>
        <w:b/>
        <w:bCs/>
      </w:rPr>
      <w:tcPr>
        <w:tcBorders>
          <w:bottom w:val="single" w:color="24A7DB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45">
    <w:name w:val="清单表 6 彩色 - 着色 32"/>
    <w:basedOn w:val="88"/>
    <w:qFormat/>
    <w:uiPriority w:val="51"/>
    <w:rPr>
      <w:color w:val="3D3088" w:themeColor="accent3" w:themeShade="BF"/>
    </w:rPr>
    <w:tblPr>
      <w:tblBorders>
        <w:top w:val="single" w:color="5140B5" w:themeColor="accent3" w:sz="4" w:space="0"/>
        <w:bottom w:val="single" w:color="5140B5" w:themeColor="accent3" w:sz="4" w:space="0"/>
      </w:tblBorders>
    </w:tblPr>
    <w:tblStylePr w:type="firstRow">
      <w:rPr>
        <w:b/>
        <w:bCs/>
      </w:rPr>
      <w:tcPr>
        <w:tcBorders>
          <w:bottom w:val="single" w:color="5140B5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46">
    <w:name w:val="清单表 6 彩色 - 着色 42"/>
    <w:basedOn w:val="88"/>
    <w:qFormat/>
    <w:uiPriority w:val="51"/>
    <w:rPr>
      <w:color w:val="4C2EC3" w:themeColor="accent4" w:themeShade="BF"/>
    </w:rPr>
    <w:tblPr>
      <w:tblBorders>
        <w:top w:val="single" w:color="7E66DB" w:themeColor="accent4" w:sz="4" w:space="0"/>
        <w:bottom w:val="single" w:color="7E66DB" w:themeColor="accent4" w:sz="4" w:space="0"/>
      </w:tblBorders>
    </w:tblPr>
    <w:tblStylePr w:type="firstRow">
      <w:rPr>
        <w:b/>
        <w:bCs/>
      </w:rPr>
      <w:tcPr>
        <w:tcBorders>
          <w:bottom w:val="single" w:color="7E66DB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47">
    <w:name w:val="清单表 6 彩色 - 着色 52"/>
    <w:basedOn w:val="88"/>
    <w:qFormat/>
    <w:uiPriority w:val="51"/>
    <w:rPr>
      <w:color w:val="8D1040" w:themeColor="accent5" w:themeShade="BF"/>
    </w:rPr>
    <w:tblPr>
      <w:tblBorders>
        <w:top w:val="single" w:color="BC1555" w:themeColor="accent5" w:sz="4" w:space="0"/>
        <w:bottom w:val="single" w:color="BC1555" w:themeColor="accent5" w:sz="4" w:space="0"/>
      </w:tblBorders>
    </w:tblPr>
    <w:tblStylePr w:type="firstRow">
      <w:rPr>
        <w:b/>
        <w:bCs/>
      </w:rPr>
      <w:tcPr>
        <w:tcBorders>
          <w:bottom w:val="single" w:color="BC1555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48">
    <w:name w:val="清单表 6 彩色 - 着色 62"/>
    <w:basedOn w:val="88"/>
    <w:qFormat/>
    <w:uiPriority w:val="51"/>
    <w:rPr>
      <w:color w:val="CE226C" w:themeColor="accent6" w:themeShade="BF"/>
    </w:rPr>
    <w:tblPr>
      <w:tblBorders>
        <w:top w:val="single" w:color="E45D97" w:themeColor="accent6" w:sz="4" w:space="0"/>
        <w:bottom w:val="single" w:color="E45D97" w:themeColor="accent6" w:sz="4" w:space="0"/>
      </w:tblBorders>
    </w:tblPr>
    <w:tblStylePr w:type="firstRow">
      <w:rPr>
        <w:b/>
        <w:bCs/>
      </w:rPr>
      <w:tcPr>
        <w:tcBorders>
          <w:bottom w:val="single" w:color="E45D97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49">
    <w:name w:val="清单表 7 彩色2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0">
    <w:name w:val="清单表 7 彩色 - 着色 12"/>
    <w:basedOn w:val="88"/>
    <w:qFormat/>
    <w:uiPriority w:val="52"/>
    <w:rPr>
      <w:color w:val="1A4B9B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264C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264C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264C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264CE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1">
    <w:name w:val="清单表 7 彩色 - 着色 22"/>
    <w:basedOn w:val="88"/>
    <w:qFormat/>
    <w:uiPriority w:val="52"/>
    <w:rPr>
      <w:color w:val="1B7DA4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4A7DB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4A7DB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4A7DB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4A7DB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2">
    <w:name w:val="清单表 7 彩色 - 着色 32"/>
    <w:basedOn w:val="88"/>
    <w:qFormat/>
    <w:uiPriority w:val="52"/>
    <w:rPr>
      <w:color w:val="3D3088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5140B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5140B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5140B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5140B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3">
    <w:name w:val="清单表 7 彩色 - 着色 42"/>
    <w:basedOn w:val="88"/>
    <w:qFormat/>
    <w:uiPriority w:val="52"/>
    <w:rPr>
      <w:color w:val="4C2EC3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66DB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66DB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66DB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66DB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4">
    <w:name w:val="清单表 7 彩色 - 着色 52"/>
    <w:basedOn w:val="88"/>
    <w:qFormat/>
    <w:uiPriority w:val="52"/>
    <w:rPr>
      <w:color w:val="8D1040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BC1555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BC1555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BC1555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BC1555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5">
    <w:name w:val="清单表 7 彩色 - 着色 62"/>
    <w:basedOn w:val="88"/>
    <w:qFormat/>
    <w:uiPriority w:val="52"/>
    <w:rPr>
      <w:color w:val="CE226C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E45D9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E45D9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E45D9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E45D9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56">
    <w:name w:val="网格表 1 浅色2"/>
    <w:basedOn w:val="8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7">
    <w:name w:val="网格表 1 浅色 - 着色 12"/>
    <w:basedOn w:val="88"/>
    <w:qFormat/>
    <w:uiPriority w:val="46"/>
    <w:tblPr>
      <w:tblBorders>
        <w:top w:val="single" w:color="A2BFEF" w:themeColor="accent1" w:themeTint="66" w:sz="4" w:space="0"/>
        <w:left w:val="single" w:color="A2BFEF" w:themeColor="accent1" w:themeTint="66" w:sz="4" w:space="0"/>
        <w:bottom w:val="single" w:color="A2BFEF" w:themeColor="accent1" w:themeTint="66" w:sz="4" w:space="0"/>
        <w:right w:val="single" w:color="A2BFEF" w:themeColor="accent1" w:themeTint="66" w:sz="4" w:space="0"/>
        <w:insideH w:val="single" w:color="A2BFEF" w:themeColor="accent1" w:themeTint="66" w:sz="4" w:space="0"/>
        <w:insideV w:val="single" w:color="A2BFEF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8">
    <w:name w:val="网格表 1 浅色 - 着色 22"/>
    <w:basedOn w:val="88"/>
    <w:qFormat/>
    <w:uiPriority w:val="46"/>
    <w:tblPr>
      <w:tblBorders>
        <w:top w:val="single" w:color="A7DBF0" w:themeColor="accent2" w:themeTint="66" w:sz="4" w:space="0"/>
        <w:left w:val="single" w:color="A7DBF0" w:themeColor="accent2" w:themeTint="66" w:sz="4" w:space="0"/>
        <w:bottom w:val="single" w:color="A7DBF0" w:themeColor="accent2" w:themeTint="66" w:sz="4" w:space="0"/>
        <w:right w:val="single" w:color="A7DBF0" w:themeColor="accent2" w:themeTint="66" w:sz="4" w:space="0"/>
        <w:insideH w:val="single" w:color="A7DBF0" w:themeColor="accent2" w:themeTint="66" w:sz="4" w:space="0"/>
        <w:insideV w:val="single" w:color="A7DBF0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9">
    <w:name w:val="网格表 1 浅色 - 着色 32"/>
    <w:basedOn w:val="88"/>
    <w:qFormat/>
    <w:uiPriority w:val="46"/>
    <w:tblPr>
      <w:tblBorders>
        <w:top w:val="single" w:color="B8B0E3" w:themeColor="accent3" w:themeTint="66" w:sz="4" w:space="0"/>
        <w:left w:val="single" w:color="B8B0E3" w:themeColor="accent3" w:themeTint="66" w:sz="4" w:space="0"/>
        <w:bottom w:val="single" w:color="B8B0E3" w:themeColor="accent3" w:themeTint="66" w:sz="4" w:space="0"/>
        <w:right w:val="single" w:color="B8B0E3" w:themeColor="accent3" w:themeTint="66" w:sz="4" w:space="0"/>
        <w:insideH w:val="single" w:color="B8B0E3" w:themeColor="accent3" w:themeTint="66" w:sz="4" w:space="0"/>
        <w:insideV w:val="single" w:color="B8B0E3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60">
    <w:name w:val="网格表 1 浅色 - 着色 42"/>
    <w:basedOn w:val="88"/>
    <w:qFormat/>
    <w:uiPriority w:val="46"/>
    <w:tblPr>
      <w:tblBorders>
        <w:top w:val="single" w:color="CBC1F0" w:themeColor="accent4" w:themeTint="66" w:sz="4" w:space="0"/>
        <w:left w:val="single" w:color="CBC1F0" w:themeColor="accent4" w:themeTint="66" w:sz="4" w:space="0"/>
        <w:bottom w:val="single" w:color="CBC1F0" w:themeColor="accent4" w:themeTint="66" w:sz="4" w:space="0"/>
        <w:right w:val="single" w:color="CBC1F0" w:themeColor="accent4" w:themeTint="66" w:sz="4" w:space="0"/>
        <w:insideH w:val="single" w:color="CBC1F0" w:themeColor="accent4" w:themeTint="66" w:sz="4" w:space="0"/>
        <w:insideV w:val="single" w:color="CBC1F0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61">
    <w:name w:val="网格表 1 浅色 - 着色 52"/>
    <w:basedOn w:val="88"/>
    <w:qFormat/>
    <w:uiPriority w:val="46"/>
    <w:tblPr>
      <w:tblBorders>
        <w:top w:val="single" w:color="F292B7" w:themeColor="accent5" w:themeTint="66" w:sz="4" w:space="0"/>
        <w:left w:val="single" w:color="F292B7" w:themeColor="accent5" w:themeTint="66" w:sz="4" w:space="0"/>
        <w:bottom w:val="single" w:color="F292B7" w:themeColor="accent5" w:themeTint="66" w:sz="4" w:space="0"/>
        <w:right w:val="single" w:color="F292B7" w:themeColor="accent5" w:themeTint="66" w:sz="4" w:space="0"/>
        <w:insideH w:val="single" w:color="F292B7" w:themeColor="accent5" w:themeTint="66" w:sz="4" w:space="0"/>
        <w:insideV w:val="single" w:color="F292B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62">
    <w:name w:val="网格表 1 浅色 - 着色 62"/>
    <w:basedOn w:val="88"/>
    <w:qFormat/>
    <w:uiPriority w:val="46"/>
    <w:tblPr>
      <w:tblBorders>
        <w:top w:val="single" w:color="F4BED5" w:themeColor="accent6" w:themeTint="66" w:sz="4" w:space="0"/>
        <w:left w:val="single" w:color="F4BED5" w:themeColor="accent6" w:themeTint="66" w:sz="4" w:space="0"/>
        <w:bottom w:val="single" w:color="F4BED5" w:themeColor="accent6" w:themeTint="66" w:sz="4" w:space="0"/>
        <w:right w:val="single" w:color="F4BED5" w:themeColor="accent6" w:themeTint="66" w:sz="4" w:space="0"/>
        <w:insideH w:val="single" w:color="F4BED5" w:themeColor="accent6" w:themeTint="66" w:sz="4" w:space="0"/>
        <w:insideV w:val="single" w:color="F4BED5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63">
    <w:name w:val="网格表 22"/>
    <w:basedOn w:val="88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64">
    <w:name w:val="网格表 2 - 着色 12"/>
    <w:basedOn w:val="88"/>
    <w:qFormat/>
    <w:uiPriority w:val="47"/>
    <w:tblPr>
      <w:tblBorders>
        <w:top w:val="single" w:color="73A0E8" w:themeColor="accent1" w:themeTint="99" w:sz="2" w:space="0"/>
        <w:bottom w:val="single" w:color="73A0E8" w:themeColor="accent1" w:themeTint="99" w:sz="2" w:space="0"/>
        <w:insideH w:val="single" w:color="73A0E8" w:themeColor="accent1" w:themeTint="99" w:sz="2" w:space="0"/>
        <w:insideV w:val="single" w:color="73A0E8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3A0E8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65">
    <w:name w:val="网格表 2 - 着色 22"/>
    <w:basedOn w:val="88"/>
    <w:qFormat/>
    <w:uiPriority w:val="47"/>
    <w:tblPr>
      <w:tblBorders>
        <w:top w:val="single" w:color="7BCAE9" w:themeColor="accent2" w:themeTint="99" w:sz="2" w:space="0"/>
        <w:bottom w:val="single" w:color="7BCAE9" w:themeColor="accent2" w:themeTint="99" w:sz="2" w:space="0"/>
        <w:insideH w:val="single" w:color="7BCAE9" w:themeColor="accent2" w:themeTint="99" w:sz="2" w:space="0"/>
        <w:insideV w:val="single" w:color="7BCAE9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BCAE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66">
    <w:name w:val="网格表 2 - 着色 32"/>
    <w:basedOn w:val="88"/>
    <w:qFormat/>
    <w:uiPriority w:val="47"/>
    <w:tblPr>
      <w:tblBorders>
        <w:top w:val="single" w:color="9489D5" w:themeColor="accent3" w:themeTint="99" w:sz="2" w:space="0"/>
        <w:bottom w:val="single" w:color="9489D5" w:themeColor="accent3" w:themeTint="99" w:sz="2" w:space="0"/>
        <w:insideH w:val="single" w:color="9489D5" w:themeColor="accent3" w:themeTint="99" w:sz="2" w:space="0"/>
        <w:insideV w:val="single" w:color="9489D5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489D5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67">
    <w:name w:val="网格表 2 - 着色 42"/>
    <w:basedOn w:val="88"/>
    <w:qFormat/>
    <w:uiPriority w:val="47"/>
    <w:tblPr>
      <w:tblBorders>
        <w:top w:val="single" w:color="B1A3E9" w:themeColor="accent4" w:themeTint="99" w:sz="2" w:space="0"/>
        <w:bottom w:val="single" w:color="B1A3E9" w:themeColor="accent4" w:themeTint="99" w:sz="2" w:space="0"/>
        <w:insideH w:val="single" w:color="B1A3E9" w:themeColor="accent4" w:themeTint="99" w:sz="2" w:space="0"/>
        <w:insideV w:val="single" w:color="B1A3E9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1A3E9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68">
    <w:name w:val="网格表 2 - 着色 52"/>
    <w:basedOn w:val="88"/>
    <w:qFormat/>
    <w:uiPriority w:val="47"/>
    <w:tblPr>
      <w:tblBorders>
        <w:top w:val="single" w:color="EC5C93" w:themeColor="accent5" w:themeTint="99" w:sz="2" w:space="0"/>
        <w:bottom w:val="single" w:color="EC5C93" w:themeColor="accent5" w:themeTint="99" w:sz="2" w:space="0"/>
        <w:insideH w:val="single" w:color="EC5C93" w:themeColor="accent5" w:themeTint="99" w:sz="2" w:space="0"/>
        <w:insideV w:val="single" w:color="EC5C93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C5C93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69">
    <w:name w:val="网格表 2 - 着色 62"/>
    <w:basedOn w:val="88"/>
    <w:qFormat/>
    <w:uiPriority w:val="47"/>
    <w:tblPr>
      <w:tblBorders>
        <w:top w:val="single" w:color="EE9DC0" w:themeColor="accent6" w:themeTint="99" w:sz="2" w:space="0"/>
        <w:bottom w:val="single" w:color="EE9DC0" w:themeColor="accent6" w:themeTint="99" w:sz="2" w:space="0"/>
        <w:insideH w:val="single" w:color="EE9DC0" w:themeColor="accent6" w:themeTint="99" w:sz="2" w:space="0"/>
        <w:insideV w:val="single" w:color="EE9DC0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E9DC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70">
    <w:name w:val="网格表 32"/>
    <w:basedOn w:val="88"/>
    <w:qFormat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471">
    <w:name w:val="网格表 3 - 着色 12"/>
    <w:basedOn w:val="88"/>
    <w:qFormat/>
    <w:uiPriority w:val="48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472">
    <w:name w:val="网格表 3 - 着色 22"/>
    <w:basedOn w:val="88"/>
    <w:qFormat/>
    <w:uiPriority w:val="48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473">
    <w:name w:val="网格表 3 - 着色 32"/>
    <w:basedOn w:val="88"/>
    <w:qFormat/>
    <w:uiPriority w:val="48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474">
    <w:name w:val="网格表 3 - 着色 42"/>
    <w:basedOn w:val="88"/>
    <w:qFormat/>
    <w:uiPriority w:val="48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475">
    <w:name w:val="网格表 3 - 着色 52"/>
    <w:basedOn w:val="88"/>
    <w:qFormat/>
    <w:uiPriority w:val="48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476">
    <w:name w:val="网格表 3 - 着色 62"/>
    <w:basedOn w:val="88"/>
    <w:qFormat/>
    <w:uiPriority w:val="48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477">
    <w:name w:val="网格表 42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78">
    <w:name w:val="网格表 4 - 着色 12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79">
    <w:name w:val="网格表 4 - 着色 22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80">
    <w:name w:val="网格表 4 - 着色 32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81">
    <w:name w:val="网格表 4 - 着色 42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82">
    <w:name w:val="网格表 4 - 着色 52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83">
    <w:name w:val="网格表 4 - 着色 62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84">
    <w:name w:val="网格表 5 深色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85">
    <w:name w:val="网格表 5 深色 - 着色 1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0DFF7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band1Vert">
      <w:tcPr>
        <w:shd w:val="clear" w:color="auto" w:fill="A2BFEF" w:themeFill="accent1" w:themeFillTint="66"/>
      </w:tcPr>
    </w:tblStylePr>
    <w:tblStylePr w:type="band1Horz">
      <w:tcPr>
        <w:shd w:val="clear" w:color="auto" w:fill="A2BFEF" w:themeFill="accent1" w:themeFillTint="66"/>
      </w:tcPr>
    </w:tblStylePr>
  </w:style>
  <w:style w:type="table" w:customStyle="1" w:styleId="486">
    <w:name w:val="网格表 5 深色 - 着色 2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3EDF7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band1Vert">
      <w:tcPr>
        <w:shd w:val="clear" w:color="auto" w:fill="A7DBF0" w:themeFill="accent2" w:themeFillTint="66"/>
      </w:tcPr>
    </w:tblStylePr>
    <w:tblStylePr w:type="band1Horz">
      <w:tcPr>
        <w:shd w:val="clear" w:color="auto" w:fill="A7DBF0" w:themeFill="accent2" w:themeFillTint="66"/>
      </w:tcPr>
    </w:tblStylePr>
  </w:style>
  <w:style w:type="table" w:customStyle="1" w:styleId="487">
    <w:name w:val="网格表 5 深色 - 着色 3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D7F1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band1Vert">
      <w:tcPr>
        <w:shd w:val="clear" w:color="auto" w:fill="B8B0E3" w:themeFill="accent3" w:themeFillTint="66"/>
      </w:tcPr>
    </w:tblStylePr>
    <w:tblStylePr w:type="band1Horz">
      <w:tcPr>
        <w:shd w:val="clear" w:color="auto" w:fill="B8B0E3" w:themeFill="accent3" w:themeFillTint="66"/>
      </w:tcPr>
    </w:tblStylePr>
  </w:style>
  <w:style w:type="table" w:customStyle="1" w:styleId="488">
    <w:name w:val="网格表 5 深色 - 着色 4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0F7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band1Vert">
      <w:tcPr>
        <w:shd w:val="clear" w:color="auto" w:fill="CBC1F0" w:themeFill="accent4" w:themeFillTint="66"/>
      </w:tcPr>
    </w:tblStylePr>
    <w:tblStylePr w:type="band1Horz">
      <w:tcPr>
        <w:shd w:val="clear" w:color="auto" w:fill="CBC1F0" w:themeFill="accent4" w:themeFillTint="66"/>
      </w:tcPr>
    </w:tblStylePr>
  </w:style>
  <w:style w:type="table" w:customStyle="1" w:styleId="489">
    <w:name w:val="网格表 5 深色 - 着色 5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C8DB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band1Vert">
      <w:tcPr>
        <w:shd w:val="clear" w:color="auto" w:fill="F292B7" w:themeFill="accent5" w:themeFillTint="66"/>
      </w:tcPr>
    </w:tblStylePr>
    <w:tblStylePr w:type="band1Horz">
      <w:tcPr>
        <w:shd w:val="clear" w:color="auto" w:fill="F292B7" w:themeFill="accent5" w:themeFillTint="66"/>
      </w:tcPr>
    </w:tblStylePr>
  </w:style>
  <w:style w:type="table" w:customStyle="1" w:styleId="490">
    <w:name w:val="网格表 5 深色 - 着色 6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DEEA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band1Vert">
      <w:tcPr>
        <w:shd w:val="clear" w:color="auto" w:fill="F4BED5" w:themeFill="accent6" w:themeFillTint="66"/>
      </w:tcPr>
    </w:tblStylePr>
    <w:tblStylePr w:type="band1Horz">
      <w:tcPr>
        <w:shd w:val="clear" w:color="auto" w:fill="F4BED5" w:themeFill="accent6" w:themeFillTint="66"/>
      </w:tcPr>
    </w:tblStylePr>
  </w:style>
  <w:style w:type="table" w:customStyle="1" w:styleId="491">
    <w:name w:val="网格表 6 彩色2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92">
    <w:name w:val="网格表 6 彩色 - 着色 12"/>
    <w:basedOn w:val="88"/>
    <w:qFormat/>
    <w:uiPriority w:val="51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493">
    <w:name w:val="网格表 6 彩色 - 着色 22"/>
    <w:basedOn w:val="88"/>
    <w:qFormat/>
    <w:uiPriority w:val="51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494">
    <w:name w:val="网格表 6 彩色 - 着色 32"/>
    <w:basedOn w:val="88"/>
    <w:qFormat/>
    <w:uiPriority w:val="51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495">
    <w:name w:val="网格表 6 彩色 - 着色 42"/>
    <w:basedOn w:val="88"/>
    <w:qFormat/>
    <w:uiPriority w:val="51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496">
    <w:name w:val="网格表 6 彩色 - 着色 52"/>
    <w:basedOn w:val="88"/>
    <w:qFormat/>
    <w:uiPriority w:val="51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497">
    <w:name w:val="网格表 6 彩色 - 着色 62"/>
    <w:basedOn w:val="88"/>
    <w:qFormat/>
    <w:uiPriority w:val="51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498">
    <w:name w:val="网格表 7 彩色2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499">
    <w:name w:val="网格表 7 彩色 - 着色 12"/>
    <w:basedOn w:val="88"/>
    <w:qFormat/>
    <w:uiPriority w:val="52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500">
    <w:name w:val="网格表 7 彩色 - 着色 22"/>
    <w:basedOn w:val="88"/>
    <w:qFormat/>
    <w:uiPriority w:val="52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501">
    <w:name w:val="网格表 7 彩色 - 着色 32"/>
    <w:basedOn w:val="88"/>
    <w:qFormat/>
    <w:uiPriority w:val="52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502">
    <w:name w:val="网格表 7 彩色 - 着色 42"/>
    <w:basedOn w:val="88"/>
    <w:qFormat/>
    <w:uiPriority w:val="52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503">
    <w:name w:val="网格表 7 彩色 - 着色 52"/>
    <w:basedOn w:val="88"/>
    <w:qFormat/>
    <w:uiPriority w:val="52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504">
    <w:name w:val="网格表 7 彩色 - 着色 62"/>
    <w:basedOn w:val="88"/>
    <w:qFormat/>
    <w:uiPriority w:val="52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505">
    <w:name w:val="网格型浅色2"/>
    <w:basedOn w:val="88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506">
    <w:name w:val="无格式表格 12"/>
    <w:basedOn w:val="88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507">
    <w:name w:val="无格式表格 22"/>
    <w:basedOn w:val="88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508">
    <w:name w:val="无格式表格 32"/>
    <w:basedOn w:val="88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509">
    <w:name w:val="无格式表格 42"/>
    <w:basedOn w:val="88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510">
    <w:name w:val="无格式表格 52"/>
    <w:basedOn w:val="88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11">
    <w:name w:val="List Table 1 Light"/>
    <w:basedOn w:val="88"/>
    <w:qFormat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12">
    <w:name w:val="List Table 1 Light Accent 1"/>
    <w:basedOn w:val="88"/>
    <w:qFormat/>
    <w:uiPriority w:val="46"/>
    <w:tblStylePr w:type="firstRow">
      <w:rPr>
        <w:b/>
        <w:bCs/>
      </w:rPr>
      <w:tcPr>
        <w:tcBorders>
          <w:bottom w:val="single" w:color="73A0E8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13">
    <w:name w:val="List Table 1 Light Accent 2"/>
    <w:basedOn w:val="88"/>
    <w:qFormat/>
    <w:uiPriority w:val="46"/>
    <w:tblStylePr w:type="firstRow">
      <w:rPr>
        <w:b/>
        <w:bCs/>
      </w:rPr>
      <w:tcPr>
        <w:tcBorders>
          <w:bottom w:val="single" w:color="7BCAE9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14">
    <w:name w:val="List Table 1 Light Accent 3"/>
    <w:basedOn w:val="88"/>
    <w:qFormat/>
    <w:uiPriority w:val="46"/>
    <w:tblStylePr w:type="firstRow">
      <w:rPr>
        <w:b/>
        <w:bCs/>
      </w:rPr>
      <w:tcPr>
        <w:tcBorders>
          <w:bottom w:val="single" w:color="9489D5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15">
    <w:name w:val="List Table 1 Light Accent 4"/>
    <w:basedOn w:val="88"/>
    <w:qFormat/>
    <w:uiPriority w:val="46"/>
    <w:tblStylePr w:type="firstRow">
      <w:rPr>
        <w:b/>
        <w:bCs/>
      </w:rPr>
      <w:tcPr>
        <w:tcBorders>
          <w:bottom w:val="single" w:color="B1A3E9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16">
    <w:name w:val="List Table 1 Light Accent 5"/>
    <w:basedOn w:val="88"/>
    <w:qFormat/>
    <w:uiPriority w:val="46"/>
    <w:tblStylePr w:type="firstRow">
      <w:rPr>
        <w:b/>
        <w:bCs/>
      </w:rPr>
      <w:tcPr>
        <w:tcBorders>
          <w:bottom w:val="single" w:color="EC5C93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17">
    <w:name w:val="List Table 1 Light Accent 6"/>
    <w:basedOn w:val="88"/>
    <w:qFormat/>
    <w:uiPriority w:val="46"/>
    <w:tblStylePr w:type="firstRow">
      <w:rPr>
        <w:b/>
        <w:bCs/>
      </w:rPr>
      <w:tcPr>
        <w:tcBorders>
          <w:bottom w:val="single" w:color="EE9DC0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18">
    <w:name w:val="List Table 2"/>
    <w:basedOn w:val="88"/>
    <w:qFormat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19">
    <w:name w:val="List Table 2 Accent 1"/>
    <w:basedOn w:val="88"/>
    <w:qFormat/>
    <w:uiPriority w:val="47"/>
    <w:tblPr>
      <w:tblBorders>
        <w:top w:val="single" w:color="73A0E8" w:themeColor="accent1" w:themeTint="99" w:sz="4" w:space="0"/>
        <w:bottom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20">
    <w:name w:val="List Table 2 Accent 2"/>
    <w:basedOn w:val="88"/>
    <w:qFormat/>
    <w:uiPriority w:val="47"/>
    <w:tblPr>
      <w:tblBorders>
        <w:top w:val="single" w:color="7BCAE9" w:themeColor="accent2" w:themeTint="99" w:sz="4" w:space="0"/>
        <w:bottom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21">
    <w:name w:val="List Table 2 Accent 3"/>
    <w:basedOn w:val="88"/>
    <w:qFormat/>
    <w:uiPriority w:val="47"/>
    <w:tblPr>
      <w:tblBorders>
        <w:top w:val="single" w:color="9489D5" w:themeColor="accent3" w:themeTint="99" w:sz="4" w:space="0"/>
        <w:bottom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22">
    <w:name w:val="List Table 2 Accent 4"/>
    <w:basedOn w:val="88"/>
    <w:qFormat/>
    <w:uiPriority w:val="47"/>
    <w:tblPr>
      <w:tblBorders>
        <w:top w:val="single" w:color="B1A3E9" w:themeColor="accent4" w:themeTint="99" w:sz="4" w:space="0"/>
        <w:bottom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23">
    <w:name w:val="List Table 2 Accent 5"/>
    <w:basedOn w:val="88"/>
    <w:qFormat/>
    <w:uiPriority w:val="47"/>
    <w:tblPr>
      <w:tblBorders>
        <w:top w:val="single" w:color="EC5C93" w:themeColor="accent5" w:themeTint="99" w:sz="4" w:space="0"/>
        <w:bottom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24">
    <w:name w:val="List Table 2 Accent 6"/>
    <w:basedOn w:val="88"/>
    <w:qFormat/>
    <w:uiPriority w:val="47"/>
    <w:tblPr>
      <w:tblBorders>
        <w:top w:val="single" w:color="EE9DC0" w:themeColor="accent6" w:themeTint="99" w:sz="4" w:space="0"/>
        <w:bottom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25">
    <w:name w:val="List Table 3"/>
    <w:basedOn w:val="88"/>
    <w:qFormat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526">
    <w:name w:val="List Table 3 Accent 1"/>
    <w:basedOn w:val="88"/>
    <w:qFormat/>
    <w:uiPriority w:val="48"/>
    <w:tblPr>
      <w:tblBorders>
        <w:top w:val="single" w:color="2264CE" w:themeColor="accent1" w:sz="4" w:space="0"/>
        <w:left w:val="single" w:color="2264CE" w:themeColor="accent1" w:sz="4" w:space="0"/>
        <w:bottom w:val="single" w:color="2264CE" w:themeColor="accent1" w:sz="4" w:space="0"/>
        <w:right w:val="single" w:color="2264CE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264CE" w:themeColor="accent1" w:sz="4" w:space="0"/>
          <w:right w:val="single" w:color="2264CE" w:themeColor="accent1" w:sz="4" w:space="0"/>
        </w:tcBorders>
      </w:tcPr>
    </w:tblStylePr>
    <w:tblStylePr w:type="band1Horz">
      <w:tcPr>
        <w:tcBorders>
          <w:top w:val="single" w:color="2264CE" w:themeColor="accent1" w:sz="4" w:space="0"/>
          <w:bottom w:val="single" w:color="2264CE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264CE" w:themeColor="accent1" w:sz="4" w:space="0"/>
          <w:left w:val="nil"/>
        </w:tcBorders>
      </w:tcPr>
    </w:tblStylePr>
    <w:tblStylePr w:type="swCell">
      <w:tcPr>
        <w:tcBorders>
          <w:top w:val="double" w:color="2264CE" w:themeColor="accent1" w:sz="4" w:space="0"/>
          <w:right w:val="nil"/>
        </w:tcBorders>
      </w:tcPr>
    </w:tblStylePr>
  </w:style>
  <w:style w:type="table" w:customStyle="1" w:styleId="527">
    <w:name w:val="List Table 3 Accent 2"/>
    <w:basedOn w:val="88"/>
    <w:qFormat/>
    <w:uiPriority w:val="48"/>
    <w:tblPr>
      <w:tblBorders>
        <w:top w:val="single" w:color="24A7DB" w:themeColor="accent2" w:sz="4" w:space="0"/>
        <w:left w:val="single" w:color="24A7DB" w:themeColor="accent2" w:sz="4" w:space="0"/>
        <w:bottom w:val="single" w:color="24A7DB" w:themeColor="accent2" w:sz="4" w:space="0"/>
        <w:right w:val="single" w:color="24A7DB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24A7DB" w:themeColor="accent2" w:sz="4" w:space="0"/>
          <w:right w:val="single" w:color="24A7DB" w:themeColor="accent2" w:sz="4" w:space="0"/>
        </w:tcBorders>
      </w:tcPr>
    </w:tblStylePr>
    <w:tblStylePr w:type="band1Horz">
      <w:tcPr>
        <w:tcBorders>
          <w:top w:val="single" w:color="24A7DB" w:themeColor="accent2" w:sz="4" w:space="0"/>
          <w:bottom w:val="single" w:color="24A7DB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24A7DB" w:themeColor="accent2" w:sz="4" w:space="0"/>
          <w:left w:val="nil"/>
        </w:tcBorders>
      </w:tcPr>
    </w:tblStylePr>
    <w:tblStylePr w:type="swCell">
      <w:tcPr>
        <w:tcBorders>
          <w:top w:val="double" w:color="24A7DB" w:themeColor="accent2" w:sz="4" w:space="0"/>
          <w:right w:val="nil"/>
        </w:tcBorders>
      </w:tcPr>
    </w:tblStylePr>
  </w:style>
  <w:style w:type="table" w:customStyle="1" w:styleId="528">
    <w:name w:val="List Table 3 Accent 3"/>
    <w:basedOn w:val="88"/>
    <w:qFormat/>
    <w:uiPriority w:val="48"/>
    <w:tblPr>
      <w:tblBorders>
        <w:top w:val="single" w:color="5140B5" w:themeColor="accent3" w:sz="4" w:space="0"/>
        <w:left w:val="single" w:color="5140B5" w:themeColor="accent3" w:sz="4" w:space="0"/>
        <w:bottom w:val="single" w:color="5140B5" w:themeColor="accent3" w:sz="4" w:space="0"/>
        <w:right w:val="single" w:color="5140B5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140B5" w:themeColor="accent3" w:sz="4" w:space="0"/>
          <w:right w:val="single" w:color="5140B5" w:themeColor="accent3" w:sz="4" w:space="0"/>
        </w:tcBorders>
      </w:tcPr>
    </w:tblStylePr>
    <w:tblStylePr w:type="band1Horz">
      <w:tcPr>
        <w:tcBorders>
          <w:top w:val="single" w:color="5140B5" w:themeColor="accent3" w:sz="4" w:space="0"/>
          <w:bottom w:val="single" w:color="5140B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140B5" w:themeColor="accent3" w:sz="4" w:space="0"/>
          <w:left w:val="nil"/>
        </w:tcBorders>
      </w:tcPr>
    </w:tblStylePr>
    <w:tblStylePr w:type="swCell">
      <w:tcPr>
        <w:tcBorders>
          <w:top w:val="double" w:color="5140B5" w:themeColor="accent3" w:sz="4" w:space="0"/>
          <w:right w:val="nil"/>
        </w:tcBorders>
      </w:tcPr>
    </w:tblStylePr>
  </w:style>
  <w:style w:type="table" w:customStyle="1" w:styleId="529">
    <w:name w:val="List Table 3 Accent 4"/>
    <w:basedOn w:val="88"/>
    <w:qFormat/>
    <w:uiPriority w:val="48"/>
    <w:tblPr>
      <w:tblBorders>
        <w:top w:val="single" w:color="7E66DB" w:themeColor="accent4" w:sz="4" w:space="0"/>
        <w:left w:val="single" w:color="7E66DB" w:themeColor="accent4" w:sz="4" w:space="0"/>
        <w:bottom w:val="single" w:color="7E66DB" w:themeColor="accent4" w:sz="4" w:space="0"/>
        <w:right w:val="single" w:color="7E66DB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E66DB" w:themeColor="accent4" w:sz="4" w:space="0"/>
          <w:right w:val="single" w:color="7E66DB" w:themeColor="accent4" w:sz="4" w:space="0"/>
        </w:tcBorders>
      </w:tcPr>
    </w:tblStylePr>
    <w:tblStylePr w:type="band1Horz">
      <w:tcPr>
        <w:tcBorders>
          <w:top w:val="single" w:color="7E66DB" w:themeColor="accent4" w:sz="4" w:space="0"/>
          <w:bottom w:val="single" w:color="7E66DB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E66DB" w:themeColor="accent4" w:sz="4" w:space="0"/>
          <w:left w:val="nil"/>
        </w:tcBorders>
      </w:tcPr>
    </w:tblStylePr>
    <w:tblStylePr w:type="swCell">
      <w:tcPr>
        <w:tcBorders>
          <w:top w:val="double" w:color="7E66DB" w:themeColor="accent4" w:sz="4" w:space="0"/>
          <w:right w:val="nil"/>
        </w:tcBorders>
      </w:tcPr>
    </w:tblStylePr>
  </w:style>
  <w:style w:type="table" w:customStyle="1" w:styleId="530">
    <w:name w:val="List Table 3 Accent 5"/>
    <w:basedOn w:val="88"/>
    <w:qFormat/>
    <w:uiPriority w:val="48"/>
    <w:tblPr>
      <w:tblBorders>
        <w:top w:val="single" w:color="BC1555" w:themeColor="accent5" w:sz="4" w:space="0"/>
        <w:left w:val="single" w:color="BC1555" w:themeColor="accent5" w:sz="4" w:space="0"/>
        <w:bottom w:val="single" w:color="BC1555" w:themeColor="accent5" w:sz="4" w:space="0"/>
        <w:right w:val="single" w:color="BC1555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BC1555" w:themeColor="accent5" w:sz="4" w:space="0"/>
          <w:right w:val="single" w:color="BC1555" w:themeColor="accent5" w:sz="4" w:space="0"/>
        </w:tcBorders>
      </w:tcPr>
    </w:tblStylePr>
    <w:tblStylePr w:type="band1Horz">
      <w:tcPr>
        <w:tcBorders>
          <w:top w:val="single" w:color="BC1555" w:themeColor="accent5" w:sz="4" w:space="0"/>
          <w:bottom w:val="single" w:color="BC1555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BC1555" w:themeColor="accent5" w:sz="4" w:space="0"/>
          <w:left w:val="nil"/>
        </w:tcBorders>
      </w:tcPr>
    </w:tblStylePr>
    <w:tblStylePr w:type="swCell">
      <w:tcPr>
        <w:tcBorders>
          <w:top w:val="double" w:color="BC1555" w:themeColor="accent5" w:sz="4" w:space="0"/>
          <w:right w:val="nil"/>
        </w:tcBorders>
      </w:tcPr>
    </w:tblStylePr>
  </w:style>
  <w:style w:type="table" w:customStyle="1" w:styleId="531">
    <w:name w:val="List Table 3 Accent 6"/>
    <w:basedOn w:val="88"/>
    <w:qFormat/>
    <w:uiPriority w:val="48"/>
    <w:tblPr>
      <w:tblBorders>
        <w:top w:val="single" w:color="E45D97" w:themeColor="accent6" w:sz="4" w:space="0"/>
        <w:left w:val="single" w:color="E45D97" w:themeColor="accent6" w:sz="4" w:space="0"/>
        <w:bottom w:val="single" w:color="E45D97" w:themeColor="accent6" w:sz="4" w:space="0"/>
        <w:right w:val="single" w:color="E45D97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45D97" w:themeColor="accent6" w:sz="4" w:space="0"/>
          <w:right w:val="single" w:color="E45D97" w:themeColor="accent6" w:sz="4" w:space="0"/>
        </w:tcBorders>
      </w:tcPr>
    </w:tblStylePr>
    <w:tblStylePr w:type="band1Horz">
      <w:tcPr>
        <w:tcBorders>
          <w:top w:val="single" w:color="E45D97" w:themeColor="accent6" w:sz="4" w:space="0"/>
          <w:bottom w:val="single" w:color="E45D9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45D97" w:themeColor="accent6" w:sz="4" w:space="0"/>
          <w:left w:val="nil"/>
        </w:tcBorders>
      </w:tcPr>
    </w:tblStylePr>
    <w:tblStylePr w:type="swCell">
      <w:tcPr>
        <w:tcBorders>
          <w:top w:val="double" w:color="E45D97" w:themeColor="accent6" w:sz="4" w:space="0"/>
          <w:right w:val="nil"/>
        </w:tcBorders>
      </w:tcPr>
    </w:tblStylePr>
  </w:style>
  <w:style w:type="table" w:customStyle="1" w:styleId="532">
    <w:name w:val="List Table 4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33">
    <w:name w:val="List Table 4 Accent 1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34">
    <w:name w:val="List Table 4 Accent 2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35">
    <w:name w:val="List Table 4 Accent 3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36">
    <w:name w:val="List Table 4 Accent 4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37">
    <w:name w:val="List Table 4 Accent 5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38">
    <w:name w:val="List Table 4 Accent 6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39">
    <w:name w:val="List Table 5 Dark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0">
    <w:name w:val="List Table 5 Dark Accent 1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264CE" w:themeColor="accent1" w:sz="24" w:space="0"/>
        <w:left w:val="single" w:color="2264CE" w:themeColor="accent1" w:sz="24" w:space="0"/>
        <w:bottom w:val="single" w:color="2264CE" w:themeColor="accent1" w:sz="24" w:space="0"/>
        <w:right w:val="single" w:color="2264CE" w:themeColor="accent1" w:sz="24" w:space="0"/>
      </w:tblBorders>
    </w:tblPr>
    <w:tcPr>
      <w:shd w:val="clear" w:color="auto" w:fill="2264CE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1">
    <w:name w:val="List Table 5 Dark Accent 2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24A7DB" w:themeColor="accent2" w:sz="24" w:space="0"/>
        <w:left w:val="single" w:color="24A7DB" w:themeColor="accent2" w:sz="24" w:space="0"/>
        <w:bottom w:val="single" w:color="24A7DB" w:themeColor="accent2" w:sz="24" w:space="0"/>
        <w:right w:val="single" w:color="24A7DB" w:themeColor="accent2" w:sz="24" w:space="0"/>
      </w:tblBorders>
    </w:tblPr>
    <w:tcPr>
      <w:shd w:val="clear" w:color="auto" w:fill="24A7DB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2">
    <w:name w:val="List Table 5 Dark Accent 3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140B5" w:themeColor="accent3" w:sz="24" w:space="0"/>
        <w:left w:val="single" w:color="5140B5" w:themeColor="accent3" w:sz="24" w:space="0"/>
        <w:bottom w:val="single" w:color="5140B5" w:themeColor="accent3" w:sz="24" w:space="0"/>
        <w:right w:val="single" w:color="5140B5" w:themeColor="accent3" w:sz="24" w:space="0"/>
      </w:tblBorders>
    </w:tblPr>
    <w:tcPr>
      <w:shd w:val="clear" w:color="auto" w:fill="5140B5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3">
    <w:name w:val="List Table 5 Dark Accent 4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E66DB" w:themeColor="accent4" w:sz="24" w:space="0"/>
        <w:left w:val="single" w:color="7E66DB" w:themeColor="accent4" w:sz="24" w:space="0"/>
        <w:bottom w:val="single" w:color="7E66DB" w:themeColor="accent4" w:sz="24" w:space="0"/>
        <w:right w:val="single" w:color="7E66DB" w:themeColor="accent4" w:sz="24" w:space="0"/>
      </w:tblBorders>
    </w:tblPr>
    <w:tcPr>
      <w:shd w:val="clear" w:color="auto" w:fill="7E66DB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4">
    <w:name w:val="List Table 5 Dark Accent 5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BC1555" w:themeColor="accent5" w:sz="24" w:space="0"/>
        <w:left w:val="single" w:color="BC1555" w:themeColor="accent5" w:sz="24" w:space="0"/>
        <w:bottom w:val="single" w:color="BC1555" w:themeColor="accent5" w:sz="24" w:space="0"/>
        <w:right w:val="single" w:color="BC1555" w:themeColor="accent5" w:sz="24" w:space="0"/>
      </w:tblBorders>
    </w:tblPr>
    <w:tcPr>
      <w:shd w:val="clear" w:color="auto" w:fill="BC1555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5">
    <w:name w:val="List Table 5 Dark Accent 6"/>
    <w:basedOn w:val="88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45D97" w:themeColor="accent6" w:sz="24" w:space="0"/>
        <w:left w:val="single" w:color="E45D97" w:themeColor="accent6" w:sz="24" w:space="0"/>
        <w:bottom w:val="single" w:color="E45D97" w:themeColor="accent6" w:sz="24" w:space="0"/>
        <w:right w:val="single" w:color="E45D97" w:themeColor="accent6" w:sz="24" w:space="0"/>
      </w:tblBorders>
    </w:tblPr>
    <w:tcPr>
      <w:shd w:val="clear" w:color="auto" w:fill="E45D97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546">
    <w:name w:val="List Table 6 Colorful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7">
    <w:name w:val="List Table 6 Colorful Accent 1"/>
    <w:basedOn w:val="88"/>
    <w:qFormat/>
    <w:uiPriority w:val="51"/>
    <w:rPr>
      <w:color w:val="1A4B9B" w:themeColor="accent1" w:themeShade="BF"/>
    </w:rPr>
    <w:tblPr>
      <w:tblBorders>
        <w:top w:val="single" w:color="2264CE" w:themeColor="accent1" w:sz="4" w:space="0"/>
        <w:bottom w:val="single" w:color="2264CE" w:themeColor="accent1" w:sz="4" w:space="0"/>
      </w:tblBorders>
    </w:tblPr>
    <w:tblStylePr w:type="firstRow">
      <w:rPr>
        <w:b/>
        <w:bCs/>
      </w:rPr>
      <w:tcPr>
        <w:tcBorders>
          <w:bottom w:val="single" w:color="2264CE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48">
    <w:name w:val="List Table 6 Colorful Accent 2"/>
    <w:basedOn w:val="88"/>
    <w:qFormat/>
    <w:uiPriority w:val="51"/>
    <w:rPr>
      <w:color w:val="1B7DA4" w:themeColor="accent2" w:themeShade="BF"/>
    </w:rPr>
    <w:tblPr>
      <w:tblBorders>
        <w:top w:val="single" w:color="24A7DB" w:themeColor="accent2" w:sz="4" w:space="0"/>
        <w:bottom w:val="single" w:color="24A7DB" w:themeColor="accent2" w:sz="4" w:space="0"/>
      </w:tblBorders>
    </w:tblPr>
    <w:tblStylePr w:type="firstRow">
      <w:rPr>
        <w:b/>
        <w:bCs/>
      </w:rPr>
      <w:tcPr>
        <w:tcBorders>
          <w:bottom w:val="single" w:color="24A7DB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49">
    <w:name w:val="List Table 6 Colorful Accent 3"/>
    <w:basedOn w:val="88"/>
    <w:qFormat/>
    <w:uiPriority w:val="51"/>
    <w:rPr>
      <w:color w:val="3D3088" w:themeColor="accent3" w:themeShade="BF"/>
    </w:rPr>
    <w:tblPr>
      <w:tblBorders>
        <w:top w:val="single" w:color="5140B5" w:themeColor="accent3" w:sz="4" w:space="0"/>
        <w:bottom w:val="single" w:color="5140B5" w:themeColor="accent3" w:sz="4" w:space="0"/>
      </w:tblBorders>
    </w:tblPr>
    <w:tblStylePr w:type="firstRow">
      <w:rPr>
        <w:b/>
        <w:bCs/>
      </w:rPr>
      <w:tcPr>
        <w:tcBorders>
          <w:bottom w:val="single" w:color="5140B5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50">
    <w:name w:val="List Table 6 Colorful Accent 4"/>
    <w:basedOn w:val="88"/>
    <w:qFormat/>
    <w:uiPriority w:val="51"/>
    <w:rPr>
      <w:color w:val="4C2EC3" w:themeColor="accent4" w:themeShade="BF"/>
    </w:rPr>
    <w:tblPr>
      <w:tblBorders>
        <w:top w:val="single" w:color="7E66DB" w:themeColor="accent4" w:sz="4" w:space="0"/>
        <w:bottom w:val="single" w:color="7E66DB" w:themeColor="accent4" w:sz="4" w:space="0"/>
      </w:tblBorders>
    </w:tblPr>
    <w:tblStylePr w:type="firstRow">
      <w:rPr>
        <w:b/>
        <w:bCs/>
      </w:rPr>
      <w:tcPr>
        <w:tcBorders>
          <w:bottom w:val="single" w:color="7E66DB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51">
    <w:name w:val="List Table 6 Colorful Accent 5"/>
    <w:basedOn w:val="88"/>
    <w:qFormat/>
    <w:uiPriority w:val="51"/>
    <w:rPr>
      <w:color w:val="8D1040" w:themeColor="accent5" w:themeShade="BF"/>
    </w:rPr>
    <w:tblPr>
      <w:tblBorders>
        <w:top w:val="single" w:color="BC1555" w:themeColor="accent5" w:sz="4" w:space="0"/>
        <w:bottom w:val="single" w:color="BC1555" w:themeColor="accent5" w:sz="4" w:space="0"/>
      </w:tblBorders>
    </w:tblPr>
    <w:tblStylePr w:type="firstRow">
      <w:rPr>
        <w:b/>
        <w:bCs/>
      </w:rPr>
      <w:tcPr>
        <w:tcBorders>
          <w:bottom w:val="single" w:color="BC1555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52">
    <w:name w:val="List Table 6 Colorful Accent 6"/>
    <w:basedOn w:val="88"/>
    <w:qFormat/>
    <w:uiPriority w:val="51"/>
    <w:rPr>
      <w:color w:val="CE226C" w:themeColor="accent6" w:themeShade="BF"/>
    </w:rPr>
    <w:tblPr>
      <w:tblBorders>
        <w:top w:val="single" w:color="E45D97" w:themeColor="accent6" w:sz="4" w:space="0"/>
        <w:bottom w:val="single" w:color="E45D97" w:themeColor="accent6" w:sz="4" w:space="0"/>
      </w:tblBorders>
    </w:tblPr>
    <w:tblStylePr w:type="firstRow">
      <w:rPr>
        <w:b/>
        <w:bCs/>
      </w:rPr>
      <w:tcPr>
        <w:tcBorders>
          <w:bottom w:val="single" w:color="E45D97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53">
    <w:name w:val="List Table 7 Colorful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4">
    <w:name w:val="List Table 7 Colorful Accent 1"/>
    <w:basedOn w:val="88"/>
    <w:qFormat/>
    <w:uiPriority w:val="52"/>
    <w:rPr>
      <w:color w:val="1A4B9B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264C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264C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264C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264CE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5">
    <w:name w:val="List Table 7 Colorful Accent 2"/>
    <w:basedOn w:val="88"/>
    <w:qFormat/>
    <w:uiPriority w:val="52"/>
    <w:rPr>
      <w:color w:val="1B7DA4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24A7DB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24A7DB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24A7DB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24A7DB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6">
    <w:name w:val="List Table 7 Colorful Accent 3"/>
    <w:basedOn w:val="88"/>
    <w:qFormat/>
    <w:uiPriority w:val="52"/>
    <w:rPr>
      <w:color w:val="3D3088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5140B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5140B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5140B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5140B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7">
    <w:name w:val="List Table 7 Colorful Accent 4"/>
    <w:basedOn w:val="88"/>
    <w:qFormat/>
    <w:uiPriority w:val="52"/>
    <w:rPr>
      <w:color w:val="4C2EC3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66DB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66DB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66DB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66DB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8">
    <w:name w:val="List Table 7 Colorful Accent 5"/>
    <w:basedOn w:val="88"/>
    <w:qFormat/>
    <w:uiPriority w:val="52"/>
    <w:rPr>
      <w:color w:val="8D1040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BC1555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BC1555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BC1555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BC1555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59">
    <w:name w:val="List Table 7 Colorful Accent 6"/>
    <w:basedOn w:val="88"/>
    <w:qFormat/>
    <w:uiPriority w:val="52"/>
    <w:rPr>
      <w:color w:val="CE226C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E45D9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E45D9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E45D9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E45D9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560">
    <w:name w:val="Grid Table 1 Light"/>
    <w:basedOn w:val="8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1">
    <w:name w:val="Grid Table 1 Light Accent 1"/>
    <w:basedOn w:val="88"/>
    <w:qFormat/>
    <w:uiPriority w:val="46"/>
    <w:tblPr>
      <w:tblBorders>
        <w:top w:val="single" w:color="A2BFEF" w:themeColor="accent1" w:themeTint="66" w:sz="4" w:space="0"/>
        <w:left w:val="single" w:color="A2BFEF" w:themeColor="accent1" w:themeTint="66" w:sz="4" w:space="0"/>
        <w:bottom w:val="single" w:color="A2BFEF" w:themeColor="accent1" w:themeTint="66" w:sz="4" w:space="0"/>
        <w:right w:val="single" w:color="A2BFEF" w:themeColor="accent1" w:themeTint="66" w:sz="4" w:space="0"/>
        <w:insideH w:val="single" w:color="A2BFEF" w:themeColor="accent1" w:themeTint="66" w:sz="4" w:space="0"/>
        <w:insideV w:val="single" w:color="A2BFEF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2">
    <w:name w:val="Grid Table 1 Light Accent 2"/>
    <w:basedOn w:val="88"/>
    <w:qFormat/>
    <w:uiPriority w:val="46"/>
    <w:tblPr>
      <w:tblBorders>
        <w:top w:val="single" w:color="A7DBF0" w:themeColor="accent2" w:themeTint="66" w:sz="4" w:space="0"/>
        <w:left w:val="single" w:color="A7DBF0" w:themeColor="accent2" w:themeTint="66" w:sz="4" w:space="0"/>
        <w:bottom w:val="single" w:color="A7DBF0" w:themeColor="accent2" w:themeTint="66" w:sz="4" w:space="0"/>
        <w:right w:val="single" w:color="A7DBF0" w:themeColor="accent2" w:themeTint="66" w:sz="4" w:space="0"/>
        <w:insideH w:val="single" w:color="A7DBF0" w:themeColor="accent2" w:themeTint="66" w:sz="4" w:space="0"/>
        <w:insideV w:val="single" w:color="A7DBF0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3">
    <w:name w:val="Grid Table 1 Light Accent 3"/>
    <w:basedOn w:val="88"/>
    <w:qFormat/>
    <w:uiPriority w:val="46"/>
    <w:tblPr>
      <w:tblBorders>
        <w:top w:val="single" w:color="B8B0E3" w:themeColor="accent3" w:themeTint="66" w:sz="4" w:space="0"/>
        <w:left w:val="single" w:color="B8B0E3" w:themeColor="accent3" w:themeTint="66" w:sz="4" w:space="0"/>
        <w:bottom w:val="single" w:color="B8B0E3" w:themeColor="accent3" w:themeTint="66" w:sz="4" w:space="0"/>
        <w:right w:val="single" w:color="B8B0E3" w:themeColor="accent3" w:themeTint="66" w:sz="4" w:space="0"/>
        <w:insideH w:val="single" w:color="B8B0E3" w:themeColor="accent3" w:themeTint="66" w:sz="4" w:space="0"/>
        <w:insideV w:val="single" w:color="B8B0E3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4">
    <w:name w:val="Grid Table 1 Light Accent 4"/>
    <w:basedOn w:val="88"/>
    <w:qFormat/>
    <w:uiPriority w:val="46"/>
    <w:tblPr>
      <w:tblBorders>
        <w:top w:val="single" w:color="CBC1F0" w:themeColor="accent4" w:themeTint="66" w:sz="4" w:space="0"/>
        <w:left w:val="single" w:color="CBC1F0" w:themeColor="accent4" w:themeTint="66" w:sz="4" w:space="0"/>
        <w:bottom w:val="single" w:color="CBC1F0" w:themeColor="accent4" w:themeTint="66" w:sz="4" w:space="0"/>
        <w:right w:val="single" w:color="CBC1F0" w:themeColor="accent4" w:themeTint="66" w:sz="4" w:space="0"/>
        <w:insideH w:val="single" w:color="CBC1F0" w:themeColor="accent4" w:themeTint="66" w:sz="4" w:space="0"/>
        <w:insideV w:val="single" w:color="CBC1F0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5">
    <w:name w:val="Grid Table 1 Light Accent 5"/>
    <w:basedOn w:val="88"/>
    <w:qFormat/>
    <w:uiPriority w:val="46"/>
    <w:tblPr>
      <w:tblBorders>
        <w:top w:val="single" w:color="F292B7" w:themeColor="accent5" w:themeTint="66" w:sz="4" w:space="0"/>
        <w:left w:val="single" w:color="F292B7" w:themeColor="accent5" w:themeTint="66" w:sz="4" w:space="0"/>
        <w:bottom w:val="single" w:color="F292B7" w:themeColor="accent5" w:themeTint="66" w:sz="4" w:space="0"/>
        <w:right w:val="single" w:color="F292B7" w:themeColor="accent5" w:themeTint="66" w:sz="4" w:space="0"/>
        <w:insideH w:val="single" w:color="F292B7" w:themeColor="accent5" w:themeTint="66" w:sz="4" w:space="0"/>
        <w:insideV w:val="single" w:color="F292B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6">
    <w:name w:val="Grid Table 1 Light Accent 6"/>
    <w:basedOn w:val="88"/>
    <w:qFormat/>
    <w:uiPriority w:val="46"/>
    <w:tblPr>
      <w:tblBorders>
        <w:top w:val="single" w:color="F4BED5" w:themeColor="accent6" w:themeTint="66" w:sz="4" w:space="0"/>
        <w:left w:val="single" w:color="F4BED5" w:themeColor="accent6" w:themeTint="66" w:sz="4" w:space="0"/>
        <w:bottom w:val="single" w:color="F4BED5" w:themeColor="accent6" w:themeTint="66" w:sz="4" w:space="0"/>
        <w:right w:val="single" w:color="F4BED5" w:themeColor="accent6" w:themeTint="66" w:sz="4" w:space="0"/>
        <w:insideH w:val="single" w:color="F4BED5" w:themeColor="accent6" w:themeTint="66" w:sz="4" w:space="0"/>
        <w:insideV w:val="single" w:color="F4BED5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7">
    <w:name w:val="Grid Table 2"/>
    <w:basedOn w:val="88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68">
    <w:name w:val="Grid Table 2 Accent 1"/>
    <w:basedOn w:val="88"/>
    <w:qFormat/>
    <w:uiPriority w:val="47"/>
    <w:tblPr>
      <w:tblBorders>
        <w:top w:val="single" w:color="73A0E8" w:themeColor="accent1" w:themeTint="99" w:sz="2" w:space="0"/>
        <w:bottom w:val="single" w:color="73A0E8" w:themeColor="accent1" w:themeTint="99" w:sz="2" w:space="0"/>
        <w:insideH w:val="single" w:color="73A0E8" w:themeColor="accent1" w:themeTint="99" w:sz="2" w:space="0"/>
        <w:insideV w:val="single" w:color="73A0E8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3A0E8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3A0E8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69">
    <w:name w:val="Grid Table 2 Accent 2"/>
    <w:basedOn w:val="88"/>
    <w:qFormat/>
    <w:uiPriority w:val="47"/>
    <w:tblPr>
      <w:tblBorders>
        <w:top w:val="single" w:color="7BCAE9" w:themeColor="accent2" w:themeTint="99" w:sz="2" w:space="0"/>
        <w:bottom w:val="single" w:color="7BCAE9" w:themeColor="accent2" w:themeTint="99" w:sz="2" w:space="0"/>
        <w:insideH w:val="single" w:color="7BCAE9" w:themeColor="accent2" w:themeTint="99" w:sz="2" w:space="0"/>
        <w:insideV w:val="single" w:color="7BCAE9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7BCAE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7BCAE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70">
    <w:name w:val="Grid Table 2 Accent 3"/>
    <w:basedOn w:val="88"/>
    <w:qFormat/>
    <w:uiPriority w:val="47"/>
    <w:tblPr>
      <w:tblBorders>
        <w:top w:val="single" w:color="9489D5" w:themeColor="accent3" w:themeTint="99" w:sz="2" w:space="0"/>
        <w:bottom w:val="single" w:color="9489D5" w:themeColor="accent3" w:themeTint="99" w:sz="2" w:space="0"/>
        <w:insideH w:val="single" w:color="9489D5" w:themeColor="accent3" w:themeTint="99" w:sz="2" w:space="0"/>
        <w:insideV w:val="single" w:color="9489D5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489D5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489D5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71">
    <w:name w:val="Grid Table 2 Accent 4"/>
    <w:basedOn w:val="88"/>
    <w:qFormat/>
    <w:uiPriority w:val="47"/>
    <w:tblPr>
      <w:tblBorders>
        <w:top w:val="single" w:color="B1A3E9" w:themeColor="accent4" w:themeTint="99" w:sz="2" w:space="0"/>
        <w:bottom w:val="single" w:color="B1A3E9" w:themeColor="accent4" w:themeTint="99" w:sz="2" w:space="0"/>
        <w:insideH w:val="single" w:color="B1A3E9" w:themeColor="accent4" w:themeTint="99" w:sz="2" w:space="0"/>
        <w:insideV w:val="single" w:color="B1A3E9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1A3E9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1A3E9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72">
    <w:name w:val="Grid Table 2 Accent 5"/>
    <w:basedOn w:val="88"/>
    <w:qFormat/>
    <w:uiPriority w:val="47"/>
    <w:tblPr>
      <w:tblBorders>
        <w:top w:val="single" w:color="EC5C93" w:themeColor="accent5" w:themeTint="99" w:sz="2" w:space="0"/>
        <w:bottom w:val="single" w:color="EC5C93" w:themeColor="accent5" w:themeTint="99" w:sz="2" w:space="0"/>
        <w:insideH w:val="single" w:color="EC5C93" w:themeColor="accent5" w:themeTint="99" w:sz="2" w:space="0"/>
        <w:insideV w:val="single" w:color="EC5C93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C5C93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C5C93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73">
    <w:name w:val="Grid Table 2 Accent 6"/>
    <w:basedOn w:val="88"/>
    <w:qFormat/>
    <w:uiPriority w:val="47"/>
    <w:tblPr>
      <w:tblBorders>
        <w:top w:val="single" w:color="EE9DC0" w:themeColor="accent6" w:themeTint="99" w:sz="2" w:space="0"/>
        <w:bottom w:val="single" w:color="EE9DC0" w:themeColor="accent6" w:themeTint="99" w:sz="2" w:space="0"/>
        <w:insideH w:val="single" w:color="EE9DC0" w:themeColor="accent6" w:themeTint="99" w:sz="2" w:space="0"/>
        <w:insideV w:val="single" w:color="EE9DC0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EE9DC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EE9DC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74">
    <w:name w:val="Grid Table 3"/>
    <w:basedOn w:val="88"/>
    <w:qFormat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575">
    <w:name w:val="Grid Table 3 Accent 1"/>
    <w:basedOn w:val="88"/>
    <w:qFormat/>
    <w:uiPriority w:val="48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576">
    <w:name w:val="Grid Table 3 Accent 2"/>
    <w:basedOn w:val="88"/>
    <w:qFormat/>
    <w:uiPriority w:val="48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577">
    <w:name w:val="Grid Table 3 Accent 3"/>
    <w:basedOn w:val="88"/>
    <w:qFormat/>
    <w:uiPriority w:val="48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578">
    <w:name w:val="Grid Table 3 Accent 4"/>
    <w:basedOn w:val="88"/>
    <w:qFormat/>
    <w:uiPriority w:val="48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579">
    <w:name w:val="Grid Table 3 Accent 5"/>
    <w:basedOn w:val="88"/>
    <w:qFormat/>
    <w:uiPriority w:val="48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580">
    <w:name w:val="Grid Table 3 Accent 6"/>
    <w:basedOn w:val="88"/>
    <w:qFormat/>
    <w:uiPriority w:val="48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581">
    <w:name w:val="Grid Table 4"/>
    <w:basedOn w:val="88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82">
    <w:name w:val="Grid Table 4 Accent 1"/>
    <w:basedOn w:val="88"/>
    <w:qFormat/>
    <w:uiPriority w:val="49"/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264CE" w:themeColor="accent1" w:sz="4" w:space="0"/>
          <w:left w:val="single" w:color="2264CE" w:themeColor="accent1" w:sz="4" w:space="0"/>
          <w:bottom w:val="single" w:color="2264CE" w:themeColor="accent1" w:sz="4" w:space="0"/>
          <w:right w:val="single" w:color="2264CE" w:themeColor="accent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</w:rPr>
      <w:tcPr>
        <w:tcBorders>
          <w:top w:val="double" w:color="2264C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83">
    <w:name w:val="Grid Table 4 Accent 2"/>
    <w:basedOn w:val="88"/>
    <w:qFormat/>
    <w:uiPriority w:val="49"/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24A7DB" w:themeColor="accent2" w:sz="4" w:space="0"/>
          <w:left w:val="single" w:color="24A7DB" w:themeColor="accent2" w:sz="4" w:space="0"/>
          <w:bottom w:val="single" w:color="24A7DB" w:themeColor="accent2" w:sz="4" w:space="0"/>
          <w:right w:val="single" w:color="24A7DB" w:themeColor="accent2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</w:rPr>
      <w:tcPr>
        <w:tcBorders>
          <w:top w:val="double" w:color="24A7DB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84">
    <w:name w:val="Grid Table 4 Accent 3"/>
    <w:basedOn w:val="88"/>
    <w:qFormat/>
    <w:uiPriority w:val="49"/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140B5" w:themeColor="accent3" w:sz="4" w:space="0"/>
          <w:left w:val="single" w:color="5140B5" w:themeColor="accent3" w:sz="4" w:space="0"/>
          <w:bottom w:val="single" w:color="5140B5" w:themeColor="accent3" w:sz="4" w:space="0"/>
          <w:right w:val="single" w:color="5140B5" w:themeColor="accent3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</w:rPr>
      <w:tcPr>
        <w:tcBorders>
          <w:top w:val="double" w:color="5140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85">
    <w:name w:val="Grid Table 4 Accent 4"/>
    <w:basedOn w:val="88"/>
    <w:qFormat/>
    <w:uiPriority w:val="49"/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E66DB" w:themeColor="accent4" w:sz="4" w:space="0"/>
          <w:left w:val="single" w:color="7E66DB" w:themeColor="accent4" w:sz="4" w:space="0"/>
          <w:bottom w:val="single" w:color="7E66DB" w:themeColor="accent4" w:sz="4" w:space="0"/>
          <w:right w:val="single" w:color="7E66DB" w:themeColor="accent4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</w:rPr>
      <w:tcPr>
        <w:tcBorders>
          <w:top w:val="double" w:color="7E66DB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586">
    <w:name w:val="Grid Table 4 Accent 5"/>
    <w:basedOn w:val="88"/>
    <w:qFormat/>
    <w:uiPriority w:val="49"/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C1555" w:themeColor="accent5" w:sz="4" w:space="0"/>
          <w:left w:val="single" w:color="BC1555" w:themeColor="accent5" w:sz="4" w:space="0"/>
          <w:bottom w:val="single" w:color="BC1555" w:themeColor="accent5" w:sz="4" w:space="0"/>
          <w:right w:val="single" w:color="BC1555" w:themeColor="accent5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</w:rPr>
      <w:tcPr>
        <w:tcBorders>
          <w:top w:val="double" w:color="BC155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587">
    <w:name w:val="Grid Table 4 Accent 6"/>
    <w:basedOn w:val="88"/>
    <w:qFormat/>
    <w:uiPriority w:val="49"/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45D97" w:themeColor="accent6" w:sz="4" w:space="0"/>
          <w:left w:val="single" w:color="E45D97" w:themeColor="accent6" w:sz="4" w:space="0"/>
          <w:bottom w:val="single" w:color="E45D97" w:themeColor="accent6" w:sz="4" w:space="0"/>
          <w:right w:val="single" w:color="E45D97" w:themeColor="accent6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</w:rPr>
      <w:tcPr>
        <w:tcBorders>
          <w:top w:val="double" w:color="E45D9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588">
    <w:name w:val="Grid Table 5 Dark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589">
    <w:name w:val="Grid Table 5 Dark Accent 1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0DFF7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264CE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264CE" w:themeFill="accent1"/>
      </w:tcPr>
    </w:tblStylePr>
    <w:tblStylePr w:type="band1Vert">
      <w:tcPr>
        <w:shd w:val="clear" w:color="auto" w:fill="A2BFEF" w:themeFill="accent1" w:themeFillTint="66"/>
      </w:tcPr>
    </w:tblStylePr>
    <w:tblStylePr w:type="band1Horz">
      <w:tcPr>
        <w:shd w:val="clear" w:color="auto" w:fill="A2BFEF" w:themeFill="accent1" w:themeFillTint="66"/>
      </w:tcPr>
    </w:tblStylePr>
  </w:style>
  <w:style w:type="table" w:customStyle="1" w:styleId="590">
    <w:name w:val="Grid Table 5 Dark Accent 2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3EDF7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4A7DB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4A7DB" w:themeFill="accent2"/>
      </w:tcPr>
    </w:tblStylePr>
    <w:tblStylePr w:type="band1Vert">
      <w:tcPr>
        <w:shd w:val="clear" w:color="auto" w:fill="A7DBF0" w:themeFill="accent2" w:themeFillTint="66"/>
      </w:tcPr>
    </w:tblStylePr>
    <w:tblStylePr w:type="band1Horz">
      <w:tcPr>
        <w:shd w:val="clear" w:color="auto" w:fill="A7DBF0" w:themeFill="accent2" w:themeFillTint="66"/>
      </w:tcPr>
    </w:tblStylePr>
  </w:style>
  <w:style w:type="table" w:customStyle="1" w:styleId="591">
    <w:name w:val="Grid Table 5 Dark Accent 3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D7F1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140B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140B5" w:themeFill="accent3"/>
      </w:tcPr>
    </w:tblStylePr>
    <w:tblStylePr w:type="band1Vert">
      <w:tcPr>
        <w:shd w:val="clear" w:color="auto" w:fill="B8B0E3" w:themeFill="accent3" w:themeFillTint="66"/>
      </w:tcPr>
    </w:tblStylePr>
    <w:tblStylePr w:type="band1Horz">
      <w:tcPr>
        <w:shd w:val="clear" w:color="auto" w:fill="B8B0E3" w:themeFill="accent3" w:themeFillTint="66"/>
      </w:tcPr>
    </w:tblStylePr>
  </w:style>
  <w:style w:type="table" w:customStyle="1" w:styleId="592">
    <w:name w:val="Grid Table 5 Dark Accent 4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0F7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E66DB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E66DB" w:themeFill="accent4"/>
      </w:tcPr>
    </w:tblStylePr>
    <w:tblStylePr w:type="band1Vert">
      <w:tcPr>
        <w:shd w:val="clear" w:color="auto" w:fill="CBC1F0" w:themeFill="accent4" w:themeFillTint="66"/>
      </w:tcPr>
    </w:tblStylePr>
    <w:tblStylePr w:type="band1Horz">
      <w:tcPr>
        <w:shd w:val="clear" w:color="auto" w:fill="CBC1F0" w:themeFill="accent4" w:themeFillTint="66"/>
      </w:tcPr>
    </w:tblStylePr>
  </w:style>
  <w:style w:type="table" w:customStyle="1" w:styleId="593">
    <w:name w:val="Grid Table 5 Dark Accent 5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C8DB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C155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C1555" w:themeFill="accent5"/>
      </w:tcPr>
    </w:tblStylePr>
    <w:tblStylePr w:type="band1Vert">
      <w:tcPr>
        <w:shd w:val="clear" w:color="auto" w:fill="F292B7" w:themeFill="accent5" w:themeFillTint="66"/>
      </w:tcPr>
    </w:tblStylePr>
    <w:tblStylePr w:type="band1Horz">
      <w:tcPr>
        <w:shd w:val="clear" w:color="auto" w:fill="F292B7" w:themeFill="accent5" w:themeFillTint="66"/>
      </w:tcPr>
    </w:tblStylePr>
  </w:style>
  <w:style w:type="table" w:customStyle="1" w:styleId="594">
    <w:name w:val="Grid Table 5 Dark Accent 6"/>
    <w:basedOn w:val="8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DEEA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45D9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45D97" w:themeFill="accent6"/>
      </w:tcPr>
    </w:tblStylePr>
    <w:tblStylePr w:type="band1Vert">
      <w:tcPr>
        <w:shd w:val="clear" w:color="auto" w:fill="F4BED5" w:themeFill="accent6" w:themeFillTint="66"/>
      </w:tcPr>
    </w:tblStylePr>
    <w:tblStylePr w:type="band1Horz">
      <w:tcPr>
        <w:shd w:val="clear" w:color="auto" w:fill="F4BED5" w:themeFill="accent6" w:themeFillTint="66"/>
      </w:tcPr>
    </w:tblStylePr>
  </w:style>
  <w:style w:type="table" w:customStyle="1" w:styleId="595">
    <w:name w:val="Grid Table 6 Colorful"/>
    <w:basedOn w:val="8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96">
    <w:name w:val="Grid Table 6 Colorful Accent 1"/>
    <w:basedOn w:val="88"/>
    <w:qFormat/>
    <w:uiPriority w:val="51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73A0E8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73A0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</w:style>
  <w:style w:type="table" w:customStyle="1" w:styleId="597">
    <w:name w:val="Grid Table 6 Colorful Accent 2"/>
    <w:basedOn w:val="88"/>
    <w:qFormat/>
    <w:uiPriority w:val="51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7BCAE9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7BCAE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</w:style>
  <w:style w:type="table" w:customStyle="1" w:styleId="598">
    <w:name w:val="Grid Table 6 Colorful Accent 3"/>
    <w:basedOn w:val="88"/>
    <w:qFormat/>
    <w:uiPriority w:val="51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9489D5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9489D5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</w:style>
  <w:style w:type="table" w:customStyle="1" w:styleId="599">
    <w:name w:val="Grid Table 6 Colorful Accent 4"/>
    <w:basedOn w:val="88"/>
    <w:qFormat/>
    <w:uiPriority w:val="51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1A3E9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1A3E9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</w:style>
  <w:style w:type="table" w:customStyle="1" w:styleId="600">
    <w:name w:val="Grid Table 6 Colorful Accent 5"/>
    <w:basedOn w:val="88"/>
    <w:qFormat/>
    <w:uiPriority w:val="51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EC5C93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EC5C93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</w:style>
  <w:style w:type="table" w:customStyle="1" w:styleId="601">
    <w:name w:val="Grid Table 6 Colorful Accent 6"/>
    <w:basedOn w:val="88"/>
    <w:qFormat/>
    <w:uiPriority w:val="51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EE9DC0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EE9DC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</w:style>
  <w:style w:type="table" w:customStyle="1" w:styleId="602">
    <w:name w:val="Grid Table 7 Colorful"/>
    <w:basedOn w:val="88"/>
    <w:qFormat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03">
    <w:name w:val="Grid Table 7 Colorful Accent 1"/>
    <w:basedOn w:val="88"/>
    <w:qFormat/>
    <w:uiPriority w:val="52"/>
    <w:rPr>
      <w:color w:val="1A4B9B" w:themeColor="accent1" w:themeShade="BF"/>
    </w:rPr>
    <w:tblPr>
      <w:tblBorders>
        <w:top w:val="single" w:color="73A0E8" w:themeColor="accent1" w:themeTint="99" w:sz="4" w:space="0"/>
        <w:left w:val="single" w:color="73A0E8" w:themeColor="accent1" w:themeTint="99" w:sz="4" w:space="0"/>
        <w:bottom w:val="single" w:color="73A0E8" w:themeColor="accent1" w:themeTint="99" w:sz="4" w:space="0"/>
        <w:right w:val="single" w:color="73A0E8" w:themeColor="accent1" w:themeTint="99" w:sz="4" w:space="0"/>
        <w:insideH w:val="single" w:color="73A0E8" w:themeColor="accent1" w:themeTint="99" w:sz="4" w:space="0"/>
        <w:insideV w:val="single" w:color="73A0E8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DFF7" w:themeFill="accent1" w:themeFillTint="33"/>
      </w:tcPr>
    </w:tblStylePr>
    <w:tblStylePr w:type="band1Horz">
      <w:tcPr>
        <w:shd w:val="clear" w:color="auto" w:fill="D0DFF7" w:themeFill="accent1" w:themeFillTint="33"/>
      </w:tcPr>
    </w:tblStylePr>
    <w:tblStylePr w:type="neCell">
      <w:tcPr>
        <w:tcBorders>
          <w:bottom w:val="single" w:color="73A0E8" w:themeColor="accent1" w:themeTint="99" w:sz="4" w:space="0"/>
        </w:tcBorders>
      </w:tcPr>
    </w:tblStylePr>
    <w:tblStylePr w:type="nwCell">
      <w:tcPr>
        <w:tcBorders>
          <w:bottom w:val="single" w:color="73A0E8" w:themeColor="accent1" w:themeTint="99" w:sz="4" w:space="0"/>
        </w:tcBorders>
      </w:tcPr>
    </w:tblStylePr>
    <w:tblStylePr w:type="seCell">
      <w:tcPr>
        <w:tcBorders>
          <w:top w:val="single" w:color="73A0E8" w:themeColor="accent1" w:themeTint="99" w:sz="4" w:space="0"/>
        </w:tcBorders>
      </w:tcPr>
    </w:tblStylePr>
    <w:tblStylePr w:type="swCell">
      <w:tcPr>
        <w:tcBorders>
          <w:top w:val="single" w:color="73A0E8" w:themeColor="accent1" w:themeTint="99" w:sz="4" w:space="0"/>
        </w:tcBorders>
      </w:tcPr>
    </w:tblStylePr>
  </w:style>
  <w:style w:type="table" w:customStyle="1" w:styleId="604">
    <w:name w:val="Grid Table 7 Colorful Accent 2"/>
    <w:basedOn w:val="88"/>
    <w:qFormat/>
    <w:uiPriority w:val="52"/>
    <w:rPr>
      <w:color w:val="1B7DA4" w:themeColor="accent2" w:themeShade="BF"/>
    </w:rPr>
    <w:tblPr>
      <w:tblBorders>
        <w:top w:val="single" w:color="7BCAE9" w:themeColor="accent2" w:themeTint="99" w:sz="4" w:space="0"/>
        <w:left w:val="single" w:color="7BCAE9" w:themeColor="accent2" w:themeTint="99" w:sz="4" w:space="0"/>
        <w:bottom w:val="single" w:color="7BCAE9" w:themeColor="accent2" w:themeTint="99" w:sz="4" w:space="0"/>
        <w:right w:val="single" w:color="7BCAE9" w:themeColor="accent2" w:themeTint="99" w:sz="4" w:space="0"/>
        <w:insideH w:val="single" w:color="7BCAE9" w:themeColor="accent2" w:themeTint="99" w:sz="4" w:space="0"/>
        <w:insideV w:val="single" w:color="7BCAE9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3EDF7" w:themeFill="accent2" w:themeFillTint="33"/>
      </w:tcPr>
    </w:tblStylePr>
    <w:tblStylePr w:type="band1Horz">
      <w:tcPr>
        <w:shd w:val="clear" w:color="auto" w:fill="D3EDF7" w:themeFill="accent2" w:themeFillTint="33"/>
      </w:tcPr>
    </w:tblStylePr>
    <w:tblStylePr w:type="neCell">
      <w:tcPr>
        <w:tcBorders>
          <w:bottom w:val="single" w:color="7BCAE9" w:themeColor="accent2" w:themeTint="99" w:sz="4" w:space="0"/>
        </w:tcBorders>
      </w:tcPr>
    </w:tblStylePr>
    <w:tblStylePr w:type="nwCell">
      <w:tcPr>
        <w:tcBorders>
          <w:bottom w:val="single" w:color="7BCAE9" w:themeColor="accent2" w:themeTint="99" w:sz="4" w:space="0"/>
        </w:tcBorders>
      </w:tcPr>
    </w:tblStylePr>
    <w:tblStylePr w:type="seCell">
      <w:tcPr>
        <w:tcBorders>
          <w:top w:val="single" w:color="7BCAE9" w:themeColor="accent2" w:themeTint="99" w:sz="4" w:space="0"/>
        </w:tcBorders>
      </w:tcPr>
    </w:tblStylePr>
    <w:tblStylePr w:type="swCell">
      <w:tcPr>
        <w:tcBorders>
          <w:top w:val="single" w:color="7BCAE9" w:themeColor="accent2" w:themeTint="99" w:sz="4" w:space="0"/>
        </w:tcBorders>
      </w:tcPr>
    </w:tblStylePr>
  </w:style>
  <w:style w:type="table" w:customStyle="1" w:styleId="605">
    <w:name w:val="Grid Table 7 Colorful Accent 3"/>
    <w:basedOn w:val="88"/>
    <w:qFormat/>
    <w:uiPriority w:val="52"/>
    <w:rPr>
      <w:color w:val="3D3088" w:themeColor="accent3" w:themeShade="BF"/>
    </w:rPr>
    <w:tblPr>
      <w:tblBorders>
        <w:top w:val="single" w:color="9489D5" w:themeColor="accent3" w:themeTint="99" w:sz="4" w:space="0"/>
        <w:left w:val="single" w:color="9489D5" w:themeColor="accent3" w:themeTint="99" w:sz="4" w:space="0"/>
        <w:bottom w:val="single" w:color="9489D5" w:themeColor="accent3" w:themeTint="99" w:sz="4" w:space="0"/>
        <w:right w:val="single" w:color="9489D5" w:themeColor="accent3" w:themeTint="99" w:sz="4" w:space="0"/>
        <w:insideH w:val="single" w:color="9489D5" w:themeColor="accent3" w:themeTint="99" w:sz="4" w:space="0"/>
        <w:insideV w:val="single" w:color="9489D5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D7F1" w:themeFill="accent3" w:themeFillTint="33"/>
      </w:tcPr>
    </w:tblStylePr>
    <w:tblStylePr w:type="band1Horz">
      <w:tcPr>
        <w:shd w:val="clear" w:color="auto" w:fill="DBD7F1" w:themeFill="accent3" w:themeFillTint="33"/>
      </w:tcPr>
    </w:tblStylePr>
    <w:tblStylePr w:type="neCell">
      <w:tcPr>
        <w:tcBorders>
          <w:bottom w:val="single" w:color="9489D5" w:themeColor="accent3" w:themeTint="99" w:sz="4" w:space="0"/>
        </w:tcBorders>
      </w:tcPr>
    </w:tblStylePr>
    <w:tblStylePr w:type="nwCell">
      <w:tcPr>
        <w:tcBorders>
          <w:bottom w:val="single" w:color="9489D5" w:themeColor="accent3" w:themeTint="99" w:sz="4" w:space="0"/>
        </w:tcBorders>
      </w:tcPr>
    </w:tblStylePr>
    <w:tblStylePr w:type="seCell">
      <w:tcPr>
        <w:tcBorders>
          <w:top w:val="single" w:color="9489D5" w:themeColor="accent3" w:themeTint="99" w:sz="4" w:space="0"/>
        </w:tcBorders>
      </w:tcPr>
    </w:tblStylePr>
    <w:tblStylePr w:type="swCell">
      <w:tcPr>
        <w:tcBorders>
          <w:top w:val="single" w:color="9489D5" w:themeColor="accent3" w:themeTint="99" w:sz="4" w:space="0"/>
        </w:tcBorders>
      </w:tcPr>
    </w:tblStylePr>
  </w:style>
  <w:style w:type="table" w:customStyle="1" w:styleId="606">
    <w:name w:val="Grid Table 7 Colorful Accent 4"/>
    <w:basedOn w:val="88"/>
    <w:qFormat/>
    <w:uiPriority w:val="52"/>
    <w:rPr>
      <w:color w:val="4C2EC3" w:themeColor="accent4" w:themeShade="BF"/>
    </w:rPr>
    <w:tblPr>
      <w:tblBorders>
        <w:top w:val="single" w:color="B1A3E9" w:themeColor="accent4" w:themeTint="99" w:sz="4" w:space="0"/>
        <w:left w:val="single" w:color="B1A3E9" w:themeColor="accent4" w:themeTint="99" w:sz="4" w:space="0"/>
        <w:bottom w:val="single" w:color="B1A3E9" w:themeColor="accent4" w:themeTint="99" w:sz="4" w:space="0"/>
        <w:right w:val="single" w:color="B1A3E9" w:themeColor="accent4" w:themeTint="99" w:sz="4" w:space="0"/>
        <w:insideH w:val="single" w:color="B1A3E9" w:themeColor="accent4" w:themeTint="99" w:sz="4" w:space="0"/>
        <w:insideV w:val="single" w:color="B1A3E9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E0F7" w:themeFill="accent4" w:themeFillTint="33"/>
      </w:tcPr>
    </w:tblStylePr>
    <w:tblStylePr w:type="band1Horz">
      <w:tcPr>
        <w:shd w:val="clear" w:color="auto" w:fill="E5E0F7" w:themeFill="accent4" w:themeFillTint="33"/>
      </w:tcPr>
    </w:tblStylePr>
    <w:tblStylePr w:type="neCell">
      <w:tcPr>
        <w:tcBorders>
          <w:bottom w:val="single" w:color="B1A3E9" w:themeColor="accent4" w:themeTint="99" w:sz="4" w:space="0"/>
        </w:tcBorders>
      </w:tcPr>
    </w:tblStylePr>
    <w:tblStylePr w:type="nwCell">
      <w:tcPr>
        <w:tcBorders>
          <w:bottom w:val="single" w:color="B1A3E9" w:themeColor="accent4" w:themeTint="99" w:sz="4" w:space="0"/>
        </w:tcBorders>
      </w:tcPr>
    </w:tblStylePr>
    <w:tblStylePr w:type="seCell">
      <w:tcPr>
        <w:tcBorders>
          <w:top w:val="single" w:color="B1A3E9" w:themeColor="accent4" w:themeTint="99" w:sz="4" w:space="0"/>
        </w:tcBorders>
      </w:tcPr>
    </w:tblStylePr>
    <w:tblStylePr w:type="swCell">
      <w:tcPr>
        <w:tcBorders>
          <w:top w:val="single" w:color="B1A3E9" w:themeColor="accent4" w:themeTint="99" w:sz="4" w:space="0"/>
        </w:tcBorders>
      </w:tcPr>
    </w:tblStylePr>
  </w:style>
  <w:style w:type="table" w:customStyle="1" w:styleId="607">
    <w:name w:val="Grid Table 7 Colorful Accent 5"/>
    <w:basedOn w:val="88"/>
    <w:qFormat/>
    <w:uiPriority w:val="52"/>
    <w:rPr>
      <w:color w:val="8D1040" w:themeColor="accent5" w:themeShade="BF"/>
    </w:rPr>
    <w:tblPr>
      <w:tblBorders>
        <w:top w:val="single" w:color="EC5C93" w:themeColor="accent5" w:themeTint="99" w:sz="4" w:space="0"/>
        <w:left w:val="single" w:color="EC5C93" w:themeColor="accent5" w:themeTint="99" w:sz="4" w:space="0"/>
        <w:bottom w:val="single" w:color="EC5C93" w:themeColor="accent5" w:themeTint="99" w:sz="4" w:space="0"/>
        <w:right w:val="single" w:color="EC5C93" w:themeColor="accent5" w:themeTint="99" w:sz="4" w:space="0"/>
        <w:insideH w:val="single" w:color="EC5C93" w:themeColor="accent5" w:themeTint="99" w:sz="4" w:space="0"/>
        <w:insideV w:val="single" w:color="EC5C93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8C8DB" w:themeFill="accent5" w:themeFillTint="33"/>
      </w:tcPr>
    </w:tblStylePr>
    <w:tblStylePr w:type="band1Horz">
      <w:tcPr>
        <w:shd w:val="clear" w:color="auto" w:fill="F8C8DB" w:themeFill="accent5" w:themeFillTint="33"/>
      </w:tcPr>
    </w:tblStylePr>
    <w:tblStylePr w:type="neCell">
      <w:tcPr>
        <w:tcBorders>
          <w:bottom w:val="single" w:color="EC5C93" w:themeColor="accent5" w:themeTint="99" w:sz="4" w:space="0"/>
        </w:tcBorders>
      </w:tcPr>
    </w:tblStylePr>
    <w:tblStylePr w:type="nwCell">
      <w:tcPr>
        <w:tcBorders>
          <w:bottom w:val="single" w:color="EC5C93" w:themeColor="accent5" w:themeTint="99" w:sz="4" w:space="0"/>
        </w:tcBorders>
      </w:tcPr>
    </w:tblStylePr>
    <w:tblStylePr w:type="seCell">
      <w:tcPr>
        <w:tcBorders>
          <w:top w:val="single" w:color="EC5C93" w:themeColor="accent5" w:themeTint="99" w:sz="4" w:space="0"/>
        </w:tcBorders>
      </w:tcPr>
    </w:tblStylePr>
    <w:tblStylePr w:type="swCell">
      <w:tcPr>
        <w:tcBorders>
          <w:top w:val="single" w:color="EC5C93" w:themeColor="accent5" w:themeTint="99" w:sz="4" w:space="0"/>
        </w:tcBorders>
      </w:tcPr>
    </w:tblStylePr>
  </w:style>
  <w:style w:type="table" w:customStyle="1" w:styleId="608">
    <w:name w:val="Grid Table 7 Colorful Accent 6"/>
    <w:basedOn w:val="88"/>
    <w:qFormat/>
    <w:uiPriority w:val="52"/>
    <w:rPr>
      <w:color w:val="CE226C" w:themeColor="accent6" w:themeShade="BF"/>
    </w:rPr>
    <w:tblPr>
      <w:tblBorders>
        <w:top w:val="single" w:color="EE9DC0" w:themeColor="accent6" w:themeTint="99" w:sz="4" w:space="0"/>
        <w:left w:val="single" w:color="EE9DC0" w:themeColor="accent6" w:themeTint="99" w:sz="4" w:space="0"/>
        <w:bottom w:val="single" w:color="EE9DC0" w:themeColor="accent6" w:themeTint="99" w:sz="4" w:space="0"/>
        <w:right w:val="single" w:color="EE9DC0" w:themeColor="accent6" w:themeTint="99" w:sz="4" w:space="0"/>
        <w:insideH w:val="single" w:color="EE9DC0" w:themeColor="accent6" w:themeTint="99" w:sz="4" w:space="0"/>
        <w:insideV w:val="single" w:color="EE9DC0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9DEEA" w:themeFill="accent6" w:themeFillTint="33"/>
      </w:tcPr>
    </w:tblStylePr>
    <w:tblStylePr w:type="band1Horz">
      <w:tcPr>
        <w:shd w:val="clear" w:color="auto" w:fill="F9DEEA" w:themeFill="accent6" w:themeFillTint="33"/>
      </w:tcPr>
    </w:tblStylePr>
    <w:tblStylePr w:type="neCell">
      <w:tcPr>
        <w:tcBorders>
          <w:bottom w:val="single" w:color="EE9DC0" w:themeColor="accent6" w:themeTint="99" w:sz="4" w:space="0"/>
        </w:tcBorders>
      </w:tcPr>
    </w:tblStylePr>
    <w:tblStylePr w:type="nwCell">
      <w:tcPr>
        <w:tcBorders>
          <w:bottom w:val="single" w:color="EE9DC0" w:themeColor="accent6" w:themeTint="99" w:sz="4" w:space="0"/>
        </w:tcBorders>
      </w:tcPr>
    </w:tblStylePr>
    <w:tblStylePr w:type="seCell">
      <w:tcPr>
        <w:tcBorders>
          <w:top w:val="single" w:color="EE9DC0" w:themeColor="accent6" w:themeTint="99" w:sz="4" w:space="0"/>
        </w:tcBorders>
      </w:tcPr>
    </w:tblStylePr>
    <w:tblStylePr w:type="swCell">
      <w:tcPr>
        <w:tcBorders>
          <w:top w:val="single" w:color="EE9DC0" w:themeColor="accent6" w:themeTint="99" w:sz="4" w:space="0"/>
        </w:tcBorders>
      </w:tcPr>
    </w:tblStylePr>
  </w:style>
  <w:style w:type="table" w:customStyle="1" w:styleId="609">
    <w:name w:val="Grid Table Light"/>
    <w:basedOn w:val="88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610">
    <w:name w:val="Plain Table 1"/>
    <w:basedOn w:val="88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611">
    <w:name w:val="Plain Table 2"/>
    <w:basedOn w:val="88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612">
    <w:name w:val="Plain Table 3"/>
    <w:basedOn w:val="88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613">
    <w:name w:val="Plain Table 4"/>
    <w:basedOn w:val="88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614">
    <w:name w:val="Plain Table 5"/>
    <w:basedOn w:val="88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615">
    <w:name w:val="标题 5 Char"/>
    <w:link w:val="7"/>
    <w:qFormat/>
    <w:uiPriority w:val="9"/>
    <w:rPr>
      <w:rFonts w:ascii="微软雅黑" w:hAnsi="微软雅黑" w:eastAsia="微软雅黑" w:cs="Times New Roman"/>
      <w:b/>
      <w:bCs/>
      <w:color w:val="000000" w:themeColor="text1"/>
      <w:sz w:val="24"/>
      <w:szCs w:val="24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自定义 832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264CE"/>
      </a:accent1>
      <a:accent2>
        <a:srgbClr val="24A7DB"/>
      </a:accent2>
      <a:accent3>
        <a:srgbClr val="5140B5"/>
      </a:accent3>
      <a:accent4>
        <a:srgbClr val="7E66DB"/>
      </a:accent4>
      <a:accent5>
        <a:srgbClr val="BC1555"/>
      </a:accent5>
      <a:accent6>
        <a:srgbClr val="E45D97"/>
      </a:accent6>
      <a:hlink>
        <a:srgbClr val="0026E5"/>
      </a:hlink>
      <a:folHlink>
        <a:srgbClr val="7E1FAD"/>
      </a:folHlink>
    </a:clrScheme>
    <a:fontScheme name="微软雅黑">
      <a:majorFont>
        <a:latin typeface="微软雅黑"/>
        <a:ea typeface="微软雅黑"/>
        <a:cs typeface=""/>
      </a:majorFont>
      <a:minorFont>
        <a:latin typeface="微软雅黑"/>
        <a:ea typeface="微软雅黑"/>
        <a:cs typeface="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  <s:tags>
    <s:tag s:spid="_x0000_s1026">
      <s:item s:name="docerheaderfootertag" s:val="header"/>
      <s:item s:name="docerheaderfootertag" s:val="footer"/>
    </s:tag>
  </s:tag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158</Characters>
  <Lines>0</Lines>
  <Paragraphs>0</Paragraphs>
  <TotalTime>0</TotalTime>
  <ScaleCrop>false</ScaleCrop>
  <LinksUpToDate>false</LinksUpToDate>
  <CharactersWithSpaces>159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2025-04-16T06:29:00Z</dcterms:created>
  <dc:creator>范范</dc:creator>
  <cp:lastModifiedBy>范范</cp:lastModifiedBy>
  <dcterms:modified xsi:type="dcterms:W3CDTF">2026-06-01T08:18:03Z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B812863D09DE4784851A25B1EDCEC721_13</vt:lpwstr>
  </property>
  <property fmtid="{D5CDD505-2E9C-101B-9397-08002B2CF9AE}" pid="4" name="KSOTemplateDocerSaveRecord">
    <vt:lpwstr>eyJoZGlkIjoiZjM3YWZjNTU0Yzc3MGM5ODRlNTM4YWMzNjFlNjlkZTciLCJ1c2VySWQiOiI0Mjc4ODI1NjAifQ==</vt:lpwstr>
  </property>
</Properties>
</file>