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3CC2FB4">
      <w:pPr>
        <w:pStyle w:val="3"/>
        <w:numPr>
          <w:ilvl w:val="0"/>
          <w:numId w:val="16"/>
        </w:numPr>
        <w:bidi w:val="0"/>
        <w:spacing w:line="360" w:lineRule="auto"/>
        <w:ind w:left="420" w:leftChars="0" w:hanging="420" w:firstLineChars="0"/>
        <w:rPr>
          <w:rFonts w:hint="eastAsia" w:ascii="微软雅黑" w:hAnsi="微软雅黑" w:eastAsia="微软雅黑" w:cs="微软雅黑"/>
          <w:b/>
          <w:bCs/>
          <w:sz w:val="44"/>
          <w:szCs w:val="36"/>
          <w:lang w:val="en-US" w:eastAsia="zh-CN"/>
        </w:rPr>
      </w:pPr>
      <w:bookmarkStart w:id="13" w:name="_GoBack"/>
      <w:bookmarkEnd w:id="13"/>
      <w:r>
        <w:rPr>
          <w:rFonts w:hint="eastAsia" w:cs="微软雅黑"/>
          <w:b/>
          <w:bCs/>
          <w:sz w:val="44"/>
          <w:szCs w:val="36"/>
          <w:lang w:val="en-US" w:eastAsia="zh-CN"/>
        </w:rPr>
        <w:t>离校服务</w:t>
      </w:r>
    </w:p>
    <w:p w14:paraId="32E882A2">
      <w:pPr>
        <w:spacing w:line="360" w:lineRule="auto"/>
        <w:ind w:left="0" w:leftChars="0" w:firstLine="0" w:firstLineChars="0"/>
        <w:rPr>
          <w:rFonts w:hint="default"/>
          <w:lang w:val="en-US" w:eastAsia="zh-CN"/>
        </w:rPr>
      </w:pPr>
    </w:p>
    <w:p w14:paraId="199B6915">
      <w:pPr>
        <w:pStyle w:val="4"/>
        <w:shd w:val="clear" w:fill="D1E0F7" w:themeFill="accent1" w:themeFillTint="32"/>
        <w:bidi w:val="0"/>
        <w:spacing w:line="240" w:lineRule="auto"/>
        <w:rPr>
          <w:rFonts w:hint="eastAsia"/>
          <w:color w:val="113267" w:themeColor="accent1" w:themeShade="80"/>
          <w:lang w:val="en-US" w:eastAsia="zh-CN"/>
        </w:rPr>
      </w:pPr>
      <w:r>
        <w:rPr>
          <w:rFonts w:hint="eastAsia"/>
          <w:color w:val="1A4B9B" w:themeColor="accent1" w:themeShade="BF"/>
          <w:sz w:val="36"/>
          <w:szCs w:val="36"/>
          <w:lang w:val="en-US" w:eastAsia="zh-CN"/>
        </w:rPr>
        <w:t>查看离校公告</w:t>
      </w:r>
      <w:r>
        <w:rPr>
          <w:rFonts w:hint="eastAsia"/>
          <w:color w:val="113267" w:themeColor="accent1" w:themeShade="80"/>
          <w:lang w:val="en-US" w:eastAsia="zh-CN"/>
        </w:rPr>
        <w:tab/>
      </w:r>
    </w:p>
    <w:tbl>
      <w:tblPr>
        <w:tblStyle w:val="89"/>
        <w:tblW w:w="0" w:type="auto"/>
        <w:tblInd w:w="11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296"/>
      </w:tblGrid>
      <w:tr w14:paraId="563D3C2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c>
          <w:tcPr>
            <w:tcW w:w="8296" w:type="dxa"/>
            <w:tcBorders>
              <w:tl2br w:val="nil"/>
              <w:tr2bl w:val="nil"/>
            </w:tcBorders>
          </w:tcPr>
          <w:p w14:paraId="344579A4">
            <w:pPr>
              <w:numPr>
                <w:ilvl w:val="0"/>
                <w:numId w:val="17"/>
              </w:numPr>
              <w:bidi w:val="0"/>
              <w:spacing w:line="360" w:lineRule="auto"/>
              <w:ind w:left="0" w:leftChars="0" w:firstLine="240" w:firstLineChars="100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u w:val="none"/>
                <w:vertAlign w:val="baseline"/>
                <w:lang w:val="en-US" w:eastAsia="zh-CN"/>
              </w:rPr>
              <w:fldChar w:fldCharType="begin"/>
            </w:r>
            <w:r>
              <w:rPr>
                <w:rFonts w:hint="eastAsia"/>
                <w:color w:val="auto"/>
                <w:u w:val="none"/>
                <w:vertAlign w:val="baseline"/>
                <w:lang w:val="en-US" w:eastAsia="zh-CN"/>
              </w:rPr>
              <w:instrText xml:space="preserve"> HYPERLINK \l "_如何查看离校公告？" </w:instrText>
            </w:r>
            <w:r>
              <w:rPr>
                <w:rFonts w:hint="eastAsia"/>
                <w:color w:val="auto"/>
                <w:u w:val="none"/>
                <w:vertAlign w:val="baseline"/>
                <w:lang w:val="en-US" w:eastAsia="zh-CN"/>
              </w:rPr>
              <w:fldChar w:fldCharType="separate"/>
            </w:r>
            <w:r>
              <w:rPr>
                <w:rStyle w:val="235"/>
                <w:rFonts w:hint="eastAsia"/>
                <w:vertAlign w:val="baseline"/>
                <w:lang w:val="en-US" w:eastAsia="zh-CN"/>
              </w:rPr>
              <w:t>如何查看离校公告？</w:t>
            </w:r>
            <w:r>
              <w:rPr>
                <w:rFonts w:hint="eastAsia"/>
                <w:color w:val="auto"/>
                <w:u w:val="none"/>
                <w:vertAlign w:val="baseline"/>
                <w:lang w:val="en-US" w:eastAsia="zh-CN"/>
              </w:rPr>
              <w:fldChar w:fldCharType="end"/>
            </w:r>
          </w:p>
        </w:tc>
      </w:tr>
    </w:tbl>
    <w:p w14:paraId="56E01AFF">
      <w:pPr>
        <w:bidi w:val="0"/>
        <w:spacing w:line="360" w:lineRule="auto"/>
        <w:rPr>
          <w:rFonts w:hint="default"/>
          <w:lang w:val="en-US" w:eastAsia="zh-CN"/>
        </w:rPr>
      </w:pPr>
    </w:p>
    <w:p w14:paraId="3D23267F">
      <w:pPr>
        <w:pStyle w:val="5"/>
        <w:bidi w:val="0"/>
        <w:spacing w:line="360" w:lineRule="auto"/>
        <w:ind w:left="480" w:leftChars="0" w:hanging="240" w:firstLineChars="0"/>
        <w:rPr>
          <w:rFonts w:hint="default"/>
          <w:color w:val="1A4B9B" w:themeColor="accent1" w:themeShade="BF"/>
          <w:lang w:val="en-US" w:eastAsia="zh-CN"/>
        </w:rPr>
      </w:pPr>
      <w:bookmarkStart w:id="0" w:name="_如何新增学生信息？"/>
      <w:bookmarkStart w:id="1" w:name="_如何查看离校公告？"/>
      <w:r>
        <w:rPr>
          <w:rFonts w:hint="eastAsia"/>
          <w:color w:val="1A4B9B" w:themeColor="accent1" w:themeShade="BF"/>
          <w:lang w:val="en-US" w:eastAsia="zh-CN"/>
        </w:rPr>
        <w:t>如何查看离校公告？</w:t>
      </w:r>
    </w:p>
    <w:bookmarkEnd w:id="0"/>
    <w:bookmarkEnd w:id="1"/>
    <w:p w14:paraId="0AF7207E">
      <w:pPr>
        <w:numPr>
          <w:ilvl w:val="0"/>
          <w:numId w:val="18"/>
        </w:numPr>
        <w:bidi w:val="0"/>
        <w:spacing w:line="360" w:lineRule="auto"/>
        <w:ind w:left="0" w:leftChars="0" w:firstLine="400" w:firstLineChars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点击菜单栏“离校公告”</w:t>
      </w:r>
    </w:p>
    <w:p w14:paraId="355BAE62">
      <w:pPr>
        <w:numPr>
          <w:ilvl w:val="0"/>
          <w:numId w:val="18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查看离校公告内容</w:t>
      </w:r>
    </w:p>
    <w:p w14:paraId="5D3D3C6D">
      <w:pPr>
        <w:numPr>
          <w:ilvl w:val="0"/>
          <w:numId w:val="0"/>
        </w:numPr>
        <w:bidi w:val="0"/>
        <w:spacing w:line="360" w:lineRule="auto"/>
      </w:pPr>
      <w:r>
        <w:drawing>
          <wp:inline distT="0" distB="0" distL="114300" distR="114300">
            <wp:extent cx="5269230" cy="2272030"/>
            <wp:effectExtent l="0" t="0" r="1270" b="127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27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3C6FBF">
      <w:pPr>
        <w:bidi w:val="0"/>
        <w:spacing w:line="360" w:lineRule="auto"/>
        <w:ind w:left="0" w:leftChars="0" w:firstLine="0" w:firstLineChars="0"/>
        <w:rPr>
          <w:rFonts w:hint="default"/>
          <w:lang w:val="en-US" w:eastAsia="zh-CN"/>
        </w:rPr>
      </w:pPr>
    </w:p>
    <w:p w14:paraId="33795EAF">
      <w:pPr>
        <w:pStyle w:val="4"/>
        <w:shd w:val="clear" w:fill="D1E0F7" w:themeFill="accent1" w:themeFillTint="32"/>
        <w:bidi w:val="0"/>
        <w:spacing w:line="240" w:lineRule="auto"/>
        <w:rPr>
          <w:rFonts w:hint="default"/>
          <w:color w:val="1A4B9B" w:themeColor="accent1" w:themeShade="BF"/>
          <w:sz w:val="36"/>
          <w:szCs w:val="36"/>
          <w:lang w:val="en-US" w:eastAsia="zh-CN"/>
        </w:rPr>
      </w:pPr>
      <w:r>
        <w:rPr>
          <w:rFonts w:hint="eastAsia"/>
          <w:color w:val="1A4B9B" w:themeColor="accent1" w:themeShade="BF"/>
          <w:sz w:val="36"/>
          <w:szCs w:val="36"/>
          <w:lang w:val="en-US" w:eastAsia="zh-CN"/>
        </w:rPr>
        <w:t>离校学生名单</w:t>
      </w:r>
    </w:p>
    <w:tbl>
      <w:tblPr>
        <w:tblStyle w:val="89"/>
        <w:tblW w:w="0" w:type="auto"/>
        <w:tblInd w:w="111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296"/>
      </w:tblGrid>
      <w:tr w14:paraId="56C62F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296" w:type="dxa"/>
            <w:tcBorders>
              <w:top w:val="nil"/>
              <w:left w:val="nil"/>
              <w:bottom w:val="nil"/>
              <w:right w:val="nil"/>
            </w:tcBorders>
          </w:tcPr>
          <w:p w14:paraId="3AA919D0">
            <w:pPr>
              <w:numPr>
                <w:ilvl w:val="0"/>
                <w:numId w:val="19"/>
              </w:numPr>
              <w:bidi w:val="0"/>
              <w:spacing w:line="360" w:lineRule="auto"/>
              <w:ind w:left="0" w:leftChars="0" w:firstLine="240" w:firstLineChars="100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color w:val="auto"/>
                <w:u w:val="none"/>
                <w:vertAlign w:val="baseline"/>
                <w:lang w:val="en-US" w:eastAsia="zh-CN"/>
              </w:rPr>
              <w:fldChar w:fldCharType="begin"/>
            </w:r>
            <w:r>
              <w:rPr>
                <w:rFonts w:hint="default"/>
                <w:color w:val="auto"/>
                <w:u w:val="none"/>
                <w:vertAlign w:val="baseline"/>
                <w:lang w:val="en-US" w:eastAsia="zh-CN"/>
              </w:rPr>
              <w:instrText xml:space="preserve"> HYPERLINK \l "_如何查询离校学生名单？" </w:instrText>
            </w:r>
            <w:r>
              <w:rPr>
                <w:rFonts w:hint="default"/>
                <w:color w:val="auto"/>
                <w:u w:val="none"/>
                <w:vertAlign w:val="baseline"/>
                <w:lang w:val="en-US" w:eastAsia="zh-CN"/>
              </w:rPr>
              <w:fldChar w:fldCharType="separate"/>
            </w:r>
            <w:r>
              <w:rPr>
                <w:rStyle w:val="235"/>
                <w:rFonts w:hint="default"/>
                <w:vertAlign w:val="baseline"/>
                <w:lang w:val="en-US" w:eastAsia="zh-CN"/>
              </w:rPr>
              <w:t>如何</w:t>
            </w:r>
            <w:r>
              <w:rPr>
                <w:rStyle w:val="235"/>
                <w:rFonts w:hint="eastAsia"/>
                <w:vertAlign w:val="baseline"/>
                <w:lang w:val="en-US" w:eastAsia="zh-CN"/>
              </w:rPr>
              <w:t>查询离校学生名单</w:t>
            </w:r>
            <w:r>
              <w:rPr>
                <w:rStyle w:val="235"/>
                <w:rFonts w:hint="default"/>
                <w:vertAlign w:val="baseline"/>
                <w:lang w:val="en-US" w:eastAsia="zh-CN"/>
              </w:rPr>
              <w:t>？</w:t>
            </w:r>
            <w:r>
              <w:rPr>
                <w:rFonts w:hint="default"/>
                <w:color w:val="auto"/>
                <w:u w:val="none"/>
                <w:vertAlign w:val="baseline"/>
                <w:lang w:val="en-US" w:eastAsia="zh-CN"/>
              </w:rPr>
              <w:fldChar w:fldCharType="end"/>
            </w:r>
          </w:p>
        </w:tc>
      </w:tr>
    </w:tbl>
    <w:p w14:paraId="1C315937">
      <w:pPr>
        <w:bidi w:val="0"/>
        <w:spacing w:line="360" w:lineRule="auto"/>
        <w:ind w:left="0" w:leftChars="0" w:firstLine="0" w:firstLineChars="0"/>
        <w:rPr>
          <w:rFonts w:hint="default"/>
          <w:lang w:val="en-US" w:eastAsia="zh-CN"/>
        </w:rPr>
      </w:pPr>
    </w:p>
    <w:p w14:paraId="65627E27">
      <w:pPr>
        <w:pStyle w:val="5"/>
        <w:numPr>
          <w:ilvl w:val="0"/>
          <w:numId w:val="20"/>
        </w:numPr>
        <w:bidi w:val="0"/>
        <w:spacing w:line="360" w:lineRule="auto"/>
        <w:ind w:left="480" w:leftChars="0" w:hanging="240" w:firstLineChars="0"/>
        <w:rPr>
          <w:rFonts w:hint="default"/>
          <w:color w:val="1A4B9B" w:themeColor="accent1" w:themeShade="BF"/>
          <w:lang w:val="en-US" w:eastAsia="zh-CN"/>
        </w:rPr>
      </w:pPr>
      <w:bookmarkStart w:id="2" w:name="_如何查询离校学生名单？"/>
      <w:r>
        <w:rPr>
          <w:rFonts w:hint="eastAsia"/>
          <w:color w:val="1A4B9B" w:themeColor="accent1" w:themeShade="BF"/>
          <w:lang w:val="en-US" w:eastAsia="zh-CN"/>
        </w:rPr>
        <w:fldChar w:fldCharType="begin"/>
      </w:r>
      <w:r>
        <w:rPr>
          <w:rFonts w:hint="eastAsia"/>
          <w:color w:val="1A4B9B" w:themeColor="accent1" w:themeShade="BF"/>
          <w:lang w:val="en-US" w:eastAsia="zh-CN"/>
        </w:rPr>
        <w:instrText xml:space="preserve"> HYPERLINK \l "_如何删除学生信息？" </w:instrText>
      </w:r>
      <w:r>
        <w:rPr>
          <w:rFonts w:hint="eastAsia"/>
          <w:color w:val="1A4B9B" w:themeColor="accent1" w:themeShade="BF"/>
          <w:lang w:val="en-US" w:eastAsia="zh-CN"/>
        </w:rPr>
        <w:fldChar w:fldCharType="separate"/>
      </w:r>
      <w:r>
        <w:rPr>
          <w:rFonts w:hint="eastAsia"/>
          <w:color w:val="1A4B9B" w:themeColor="accent1" w:themeShade="BF"/>
          <w:lang w:val="en-US" w:eastAsia="zh-CN"/>
        </w:rPr>
        <w:t>如何查询离校学生名单？</w:t>
      </w:r>
      <w:r>
        <w:rPr>
          <w:rFonts w:hint="eastAsia"/>
          <w:color w:val="1A4B9B" w:themeColor="accent1" w:themeShade="BF"/>
          <w:lang w:val="en-US" w:eastAsia="zh-CN"/>
        </w:rPr>
        <w:fldChar w:fldCharType="end"/>
      </w:r>
    </w:p>
    <w:bookmarkEnd w:id="2"/>
    <w:p w14:paraId="33C01A63">
      <w:pPr>
        <w:numPr>
          <w:ilvl w:val="0"/>
          <w:numId w:val="21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点击菜单栏“离校学生名单”，设置查询条件，点击“查询”</w:t>
      </w:r>
    </w:p>
    <w:p w14:paraId="0D2E00EC">
      <w:pPr>
        <w:numPr>
          <w:ilvl w:val="0"/>
          <w:numId w:val="21"/>
        </w:numPr>
        <w:bidi w:val="0"/>
        <w:spacing w:line="360" w:lineRule="auto"/>
        <w:ind w:left="0" w:leftChars="0" w:firstLine="400" w:firstLineChars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列表页展示查询结果</w:t>
      </w:r>
    </w:p>
    <w:p w14:paraId="090BD9D6">
      <w:pPr>
        <w:numPr>
          <w:ilvl w:val="0"/>
          <w:numId w:val="21"/>
        </w:numPr>
        <w:bidi w:val="0"/>
        <w:spacing w:line="360" w:lineRule="auto"/>
        <w:ind w:left="0" w:leftChars="0" w:firstLine="400" w:firstLineChars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点击“导出数据”自定义导出离校学生名单</w:t>
      </w:r>
    </w:p>
    <w:p w14:paraId="0A3BFFD8">
      <w:pPr>
        <w:numPr>
          <w:ilvl w:val="0"/>
          <w:numId w:val="21"/>
        </w:numPr>
        <w:bidi w:val="0"/>
        <w:spacing w:line="360" w:lineRule="auto"/>
        <w:ind w:left="0" w:leftChars="0" w:firstLine="400" w:firstLineChars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点击“统计数据”自定义统计离校学生数据</w:t>
      </w:r>
    </w:p>
    <w:p w14:paraId="5D67A851">
      <w:pPr>
        <w:numPr>
          <w:ilvl w:val="0"/>
          <w:numId w:val="0"/>
        </w:numPr>
        <w:bidi w:val="0"/>
        <w:spacing w:line="360" w:lineRule="auto"/>
        <w:rPr>
          <w:rFonts w:hint="eastAsia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63515" cy="2300605"/>
            <wp:effectExtent l="0" t="0" r="6985" b="1079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300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45B15E">
      <w:pPr>
        <w:bidi w:val="0"/>
        <w:spacing w:line="360" w:lineRule="auto"/>
        <w:rPr>
          <w:rFonts w:hint="default"/>
          <w:lang w:val="en-US" w:eastAsia="zh-CN"/>
        </w:rPr>
      </w:pPr>
    </w:p>
    <w:p w14:paraId="0D57DA51">
      <w:pPr>
        <w:pStyle w:val="4"/>
        <w:shd w:val="clear" w:fill="D1E0F7" w:themeFill="accent1" w:themeFillTint="32"/>
        <w:bidi w:val="0"/>
        <w:spacing w:line="240" w:lineRule="auto"/>
        <w:rPr>
          <w:rFonts w:hint="default"/>
          <w:color w:val="1A4B9B" w:themeColor="accent1" w:themeShade="BF"/>
          <w:sz w:val="36"/>
          <w:szCs w:val="36"/>
          <w:lang w:val="en-US" w:eastAsia="zh-CN"/>
        </w:rPr>
      </w:pPr>
      <w:r>
        <w:rPr>
          <w:rFonts w:hint="eastAsia"/>
          <w:color w:val="1A4B9B" w:themeColor="accent1" w:themeShade="BF"/>
          <w:sz w:val="36"/>
          <w:szCs w:val="36"/>
          <w:lang w:val="en-US" w:eastAsia="zh-CN"/>
        </w:rPr>
        <w:t>办理学生离校业务</w:t>
      </w:r>
    </w:p>
    <w:tbl>
      <w:tblPr>
        <w:tblStyle w:val="89"/>
        <w:tblW w:w="0" w:type="auto"/>
        <w:tblInd w:w="11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296"/>
      </w:tblGrid>
      <w:tr w14:paraId="7BA98FB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296" w:type="dxa"/>
          </w:tcPr>
          <w:p w14:paraId="309B37AA">
            <w:pPr>
              <w:numPr>
                <w:ilvl w:val="0"/>
                <w:numId w:val="22"/>
              </w:numPr>
              <w:bidi w:val="0"/>
              <w:spacing w:line="360" w:lineRule="auto"/>
              <w:ind w:left="0" w:leftChars="0" w:firstLine="240" w:firstLineChars="100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u w:val="none"/>
                <w:vertAlign w:val="baseline"/>
                <w:lang w:val="en-US" w:eastAsia="zh-CN"/>
              </w:rPr>
              <w:fldChar w:fldCharType="begin"/>
            </w:r>
            <w:r>
              <w:rPr>
                <w:rFonts w:hint="eastAsia"/>
                <w:color w:val="auto"/>
                <w:u w:val="none"/>
                <w:vertAlign w:val="baseline"/>
                <w:lang w:val="en-US" w:eastAsia="zh-CN"/>
              </w:rPr>
              <w:instrText xml:space="preserve"> HYPERLINK \l "_如何查看离校业务？" </w:instrText>
            </w:r>
            <w:r>
              <w:rPr>
                <w:rFonts w:hint="eastAsia"/>
                <w:color w:val="auto"/>
                <w:u w:val="none"/>
                <w:vertAlign w:val="baseline"/>
                <w:lang w:val="en-US" w:eastAsia="zh-CN"/>
              </w:rPr>
              <w:fldChar w:fldCharType="separate"/>
            </w:r>
            <w:r>
              <w:rPr>
                <w:rStyle w:val="235"/>
                <w:rFonts w:hint="eastAsia"/>
                <w:vertAlign w:val="baseline"/>
                <w:lang w:val="en-US" w:eastAsia="zh-CN"/>
              </w:rPr>
              <w:t>如何查看离校业务？</w:t>
            </w:r>
            <w:r>
              <w:rPr>
                <w:rFonts w:hint="eastAsia"/>
                <w:color w:val="auto"/>
                <w:u w:val="none"/>
                <w:vertAlign w:val="baseline"/>
                <w:lang w:val="en-US" w:eastAsia="zh-CN"/>
              </w:rPr>
              <w:fldChar w:fldCharType="end"/>
            </w:r>
          </w:p>
          <w:p w14:paraId="7598DDDF">
            <w:pPr>
              <w:numPr>
                <w:ilvl w:val="0"/>
                <w:numId w:val="22"/>
              </w:numPr>
              <w:bidi w:val="0"/>
              <w:spacing w:line="360" w:lineRule="auto"/>
              <w:ind w:left="0" w:leftChars="0" w:firstLine="240" w:firstLineChars="100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u w:val="none"/>
                <w:vertAlign w:val="baseline"/>
                <w:lang w:val="en-US" w:eastAsia="zh-CN"/>
              </w:rPr>
              <w:fldChar w:fldCharType="begin"/>
            </w:r>
            <w:r>
              <w:rPr>
                <w:rFonts w:hint="eastAsia"/>
                <w:color w:val="auto"/>
                <w:u w:val="none"/>
                <w:vertAlign w:val="baseline"/>
                <w:lang w:val="en-US" w:eastAsia="zh-CN"/>
              </w:rPr>
              <w:instrText xml:space="preserve"> HYPERLINK \l "_如何单个办理学生离校业务？" </w:instrText>
            </w:r>
            <w:r>
              <w:rPr>
                <w:rFonts w:hint="eastAsia"/>
                <w:color w:val="auto"/>
                <w:u w:val="none"/>
                <w:vertAlign w:val="baseline"/>
                <w:lang w:val="en-US" w:eastAsia="zh-CN"/>
              </w:rPr>
              <w:fldChar w:fldCharType="separate"/>
            </w:r>
            <w:r>
              <w:rPr>
                <w:rStyle w:val="235"/>
                <w:rFonts w:hint="eastAsia"/>
                <w:vertAlign w:val="baseline"/>
                <w:lang w:val="en-US" w:eastAsia="zh-CN"/>
              </w:rPr>
              <w:t>如何单个办理学生离校业务？</w:t>
            </w:r>
            <w:r>
              <w:rPr>
                <w:rFonts w:hint="eastAsia"/>
                <w:color w:val="auto"/>
                <w:u w:val="none"/>
                <w:vertAlign w:val="baseline"/>
                <w:lang w:val="en-US" w:eastAsia="zh-CN"/>
              </w:rPr>
              <w:fldChar w:fldCharType="end"/>
            </w:r>
          </w:p>
          <w:p w14:paraId="483465C8">
            <w:pPr>
              <w:numPr>
                <w:ilvl w:val="0"/>
                <w:numId w:val="22"/>
              </w:numPr>
              <w:bidi w:val="0"/>
              <w:spacing w:line="360" w:lineRule="auto"/>
              <w:ind w:left="0" w:leftChars="0" w:firstLine="240" w:firstLineChars="100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color w:val="auto"/>
                <w:u w:val="none"/>
                <w:vertAlign w:val="baseline"/>
                <w:lang w:val="en-US" w:eastAsia="zh-CN"/>
              </w:rPr>
              <w:fldChar w:fldCharType="begin"/>
            </w:r>
            <w:r>
              <w:rPr>
                <w:rFonts w:hint="default"/>
                <w:color w:val="auto"/>
                <w:u w:val="none"/>
                <w:vertAlign w:val="baseline"/>
                <w:lang w:val="en-US" w:eastAsia="zh-CN"/>
              </w:rPr>
              <w:instrText xml:space="preserve"> HYPERLINK \l "_如何批量办理学生离校业务？" </w:instrText>
            </w:r>
            <w:r>
              <w:rPr>
                <w:rFonts w:hint="default"/>
                <w:color w:val="auto"/>
                <w:u w:val="none"/>
                <w:vertAlign w:val="baseline"/>
                <w:lang w:val="en-US" w:eastAsia="zh-CN"/>
              </w:rPr>
              <w:fldChar w:fldCharType="separate"/>
            </w:r>
            <w:r>
              <w:rPr>
                <w:rStyle w:val="235"/>
                <w:rFonts w:hint="default"/>
                <w:vertAlign w:val="baseline"/>
                <w:lang w:val="en-US" w:eastAsia="zh-CN"/>
              </w:rPr>
              <w:t>如何</w:t>
            </w:r>
            <w:r>
              <w:rPr>
                <w:rStyle w:val="235"/>
                <w:rFonts w:hint="eastAsia"/>
                <w:vertAlign w:val="baseline"/>
                <w:lang w:val="en-US" w:eastAsia="zh-CN"/>
              </w:rPr>
              <w:t>批量办理学生离校业务</w:t>
            </w:r>
            <w:r>
              <w:rPr>
                <w:rStyle w:val="235"/>
                <w:rFonts w:hint="default"/>
                <w:vertAlign w:val="baseline"/>
                <w:lang w:val="en-US" w:eastAsia="zh-CN"/>
              </w:rPr>
              <w:t>？</w:t>
            </w:r>
            <w:r>
              <w:rPr>
                <w:rFonts w:hint="default"/>
                <w:color w:val="auto"/>
                <w:u w:val="none"/>
                <w:vertAlign w:val="baseline"/>
                <w:lang w:val="en-US" w:eastAsia="zh-CN"/>
              </w:rPr>
              <w:fldChar w:fldCharType="end"/>
            </w:r>
          </w:p>
          <w:p w14:paraId="2BE0AFD8">
            <w:pPr>
              <w:numPr>
                <w:ilvl w:val="0"/>
                <w:numId w:val="22"/>
              </w:numPr>
              <w:bidi w:val="0"/>
              <w:spacing w:line="360" w:lineRule="auto"/>
              <w:ind w:left="0" w:leftChars="0" w:firstLine="240" w:firstLineChars="100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color w:val="auto"/>
                <w:u w:val="none"/>
                <w:vertAlign w:val="baseline"/>
                <w:lang w:val="en-US" w:eastAsia="zh-CN"/>
              </w:rPr>
              <w:fldChar w:fldCharType="begin"/>
            </w:r>
            <w:r>
              <w:rPr>
                <w:rFonts w:hint="default"/>
                <w:color w:val="auto"/>
                <w:u w:val="none"/>
                <w:vertAlign w:val="baseline"/>
                <w:lang w:val="en-US" w:eastAsia="zh-CN"/>
              </w:rPr>
              <w:instrText xml:space="preserve"> HYPERLINK \l "_如何导入学生业务办理数据？" </w:instrText>
            </w:r>
            <w:r>
              <w:rPr>
                <w:rFonts w:hint="default"/>
                <w:color w:val="auto"/>
                <w:u w:val="none"/>
                <w:vertAlign w:val="baseline"/>
                <w:lang w:val="en-US" w:eastAsia="zh-CN"/>
              </w:rPr>
              <w:fldChar w:fldCharType="separate"/>
            </w:r>
            <w:r>
              <w:rPr>
                <w:rStyle w:val="235"/>
                <w:rFonts w:hint="default"/>
                <w:vertAlign w:val="baseline"/>
                <w:lang w:val="en-US" w:eastAsia="zh-CN"/>
              </w:rPr>
              <w:t>如何</w:t>
            </w:r>
            <w:r>
              <w:rPr>
                <w:rStyle w:val="235"/>
                <w:rFonts w:hint="eastAsia"/>
                <w:vertAlign w:val="baseline"/>
                <w:lang w:val="en-US" w:eastAsia="zh-CN"/>
              </w:rPr>
              <w:t>导入</w:t>
            </w:r>
            <w:r>
              <w:rPr>
                <w:rStyle w:val="235"/>
                <w:rFonts w:hint="default"/>
                <w:vertAlign w:val="baseline"/>
                <w:lang w:val="en-US" w:eastAsia="zh-CN"/>
              </w:rPr>
              <w:t>学生</w:t>
            </w:r>
            <w:r>
              <w:rPr>
                <w:rStyle w:val="235"/>
                <w:rFonts w:hint="eastAsia"/>
                <w:vertAlign w:val="baseline"/>
                <w:lang w:val="en-US" w:eastAsia="zh-CN"/>
              </w:rPr>
              <w:t>业务办理数据</w:t>
            </w:r>
            <w:r>
              <w:rPr>
                <w:rStyle w:val="235"/>
                <w:rFonts w:hint="default"/>
                <w:vertAlign w:val="baseline"/>
                <w:lang w:val="en-US" w:eastAsia="zh-CN"/>
              </w:rPr>
              <w:t>？</w:t>
            </w:r>
            <w:r>
              <w:rPr>
                <w:rFonts w:hint="default"/>
                <w:color w:val="auto"/>
                <w:u w:val="none"/>
                <w:vertAlign w:val="baseline"/>
                <w:lang w:val="en-US" w:eastAsia="zh-CN"/>
              </w:rPr>
              <w:fldChar w:fldCharType="end"/>
            </w:r>
          </w:p>
          <w:p w14:paraId="1FFAD436">
            <w:pPr>
              <w:numPr>
                <w:ilvl w:val="0"/>
                <w:numId w:val="22"/>
              </w:numPr>
              <w:bidi w:val="0"/>
              <w:spacing w:line="360" w:lineRule="auto"/>
              <w:ind w:left="0" w:leftChars="0" w:firstLine="240" w:firstLineChars="100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color w:val="auto"/>
                <w:u w:val="none"/>
                <w:vertAlign w:val="baseline"/>
                <w:lang w:val="en-US" w:eastAsia="zh-CN"/>
              </w:rPr>
              <w:fldChar w:fldCharType="begin"/>
            </w:r>
            <w:r>
              <w:rPr>
                <w:rFonts w:hint="default"/>
                <w:color w:val="auto"/>
                <w:u w:val="none"/>
                <w:vertAlign w:val="baseline"/>
                <w:lang w:val="en-US" w:eastAsia="zh-CN"/>
              </w:rPr>
              <w:instrText xml:space="preserve"> HYPERLINK \l "_如何查询学生业务办理情况？" </w:instrText>
            </w:r>
            <w:r>
              <w:rPr>
                <w:rFonts w:hint="default"/>
                <w:color w:val="auto"/>
                <w:u w:val="none"/>
                <w:vertAlign w:val="baseline"/>
                <w:lang w:val="en-US" w:eastAsia="zh-CN"/>
              </w:rPr>
              <w:fldChar w:fldCharType="separate"/>
            </w:r>
            <w:r>
              <w:rPr>
                <w:rStyle w:val="235"/>
                <w:rFonts w:hint="default"/>
                <w:vertAlign w:val="baseline"/>
                <w:lang w:val="en-US" w:eastAsia="zh-CN"/>
              </w:rPr>
              <w:t>如何</w:t>
            </w:r>
            <w:r>
              <w:rPr>
                <w:rStyle w:val="235"/>
                <w:rFonts w:hint="eastAsia"/>
                <w:vertAlign w:val="baseline"/>
                <w:lang w:val="en-US" w:eastAsia="zh-CN"/>
              </w:rPr>
              <w:t>在移动端办理离校业务</w:t>
            </w:r>
            <w:r>
              <w:rPr>
                <w:rStyle w:val="235"/>
                <w:rFonts w:hint="default"/>
                <w:vertAlign w:val="baseline"/>
                <w:lang w:val="en-US" w:eastAsia="zh-CN"/>
              </w:rPr>
              <w:t>？</w:t>
            </w:r>
            <w:r>
              <w:rPr>
                <w:rFonts w:hint="default"/>
                <w:color w:val="auto"/>
                <w:u w:val="none"/>
                <w:vertAlign w:val="baseline"/>
                <w:lang w:val="en-US" w:eastAsia="zh-CN"/>
              </w:rPr>
              <w:fldChar w:fldCharType="end"/>
            </w:r>
          </w:p>
        </w:tc>
      </w:tr>
    </w:tbl>
    <w:p w14:paraId="77E6DF35">
      <w:pPr>
        <w:spacing w:line="360" w:lineRule="auto"/>
      </w:pPr>
    </w:p>
    <w:p w14:paraId="0EAC9E78">
      <w:pPr>
        <w:pStyle w:val="5"/>
        <w:numPr>
          <w:ilvl w:val="0"/>
          <w:numId w:val="23"/>
        </w:numPr>
        <w:bidi w:val="0"/>
        <w:spacing w:line="360" w:lineRule="auto"/>
        <w:ind w:left="480" w:leftChars="0" w:hanging="240" w:firstLineChars="0"/>
        <w:rPr>
          <w:rFonts w:hint="default"/>
          <w:color w:val="1A4B9B" w:themeColor="accent1" w:themeShade="BF"/>
          <w:lang w:val="en-US" w:eastAsia="zh-CN"/>
        </w:rPr>
      </w:pPr>
      <w:bookmarkStart w:id="3" w:name="_如何查看离校业务？"/>
      <w:r>
        <w:rPr>
          <w:rFonts w:hint="eastAsia"/>
          <w:color w:val="1A4B9B" w:themeColor="accent1" w:themeShade="BF"/>
          <w:lang w:val="en-US" w:eastAsia="zh-CN"/>
        </w:rPr>
        <w:t>如何查看离校业务？</w:t>
      </w:r>
    </w:p>
    <w:bookmarkEnd w:id="3"/>
    <w:p w14:paraId="27152B0E">
      <w:pPr>
        <w:numPr>
          <w:ilvl w:val="0"/>
          <w:numId w:val="24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点击菜单栏“离校业务查看”</w:t>
      </w:r>
    </w:p>
    <w:p w14:paraId="35873EB2">
      <w:pPr>
        <w:numPr>
          <w:ilvl w:val="0"/>
          <w:numId w:val="24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选择离校批次，查看离校业务</w:t>
      </w:r>
    </w:p>
    <w:p w14:paraId="38CA864B">
      <w:pPr>
        <w:numPr>
          <w:ilvl w:val="0"/>
          <w:numId w:val="0"/>
        </w:numPr>
        <w:bidi w:val="0"/>
        <w:spacing w:line="360" w:lineRule="auto"/>
        <w:rPr>
          <w:rFonts w:hint="default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64785" cy="2207260"/>
            <wp:effectExtent l="0" t="0" r="5715" b="254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207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6278BC">
      <w:pPr>
        <w:spacing w:line="360" w:lineRule="auto"/>
      </w:pPr>
    </w:p>
    <w:p w14:paraId="3EB831ED">
      <w:pPr>
        <w:pStyle w:val="5"/>
        <w:numPr>
          <w:ilvl w:val="0"/>
          <w:numId w:val="23"/>
        </w:numPr>
        <w:bidi w:val="0"/>
        <w:spacing w:line="360" w:lineRule="auto"/>
        <w:ind w:left="480" w:leftChars="0" w:hanging="240" w:firstLineChars="0"/>
        <w:rPr>
          <w:rFonts w:hint="default"/>
          <w:color w:val="1A4B9B" w:themeColor="accent1" w:themeShade="BF"/>
          <w:lang w:val="en-US" w:eastAsia="zh-CN"/>
        </w:rPr>
      </w:pPr>
      <w:bookmarkStart w:id="4" w:name="_如何导入学生基本信息？"/>
      <w:bookmarkStart w:id="5" w:name="_如何单个办理学生离校业务？"/>
      <w:r>
        <w:rPr>
          <w:rFonts w:hint="eastAsia"/>
          <w:color w:val="1A4B9B" w:themeColor="accent1" w:themeShade="BF"/>
          <w:lang w:val="en-US" w:eastAsia="zh-CN"/>
        </w:rPr>
        <w:t>如何单个办理学生离校业务？</w:t>
      </w:r>
    </w:p>
    <w:bookmarkEnd w:id="4"/>
    <w:bookmarkEnd w:id="5"/>
    <w:p w14:paraId="19E60122">
      <w:pPr>
        <w:numPr>
          <w:ilvl w:val="0"/>
          <w:numId w:val="25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点击菜单栏“离校业务办理”，查询学生</w:t>
      </w:r>
    </w:p>
    <w:p w14:paraId="02C3D3D9">
      <w:pPr>
        <w:numPr>
          <w:ilvl w:val="0"/>
          <w:numId w:val="25"/>
        </w:numPr>
        <w:bidi w:val="0"/>
        <w:spacing w:line="360" w:lineRule="auto"/>
        <w:ind w:left="0" w:leftChars="0" w:firstLine="40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选择离校批次，勾选该生已办理业务</w:t>
      </w:r>
    </w:p>
    <w:p w14:paraId="2F9F4D2A">
      <w:pPr>
        <w:numPr>
          <w:ilvl w:val="0"/>
          <w:numId w:val="25"/>
        </w:numPr>
        <w:bidi w:val="0"/>
        <w:spacing w:line="360" w:lineRule="auto"/>
        <w:ind w:left="0" w:leftChars="0" w:firstLine="40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点击“学生办理情况一览”查看该生业务办理情况</w:t>
      </w:r>
    </w:p>
    <w:p w14:paraId="1F34AAE4">
      <w:pPr>
        <w:numPr>
          <w:ilvl w:val="0"/>
          <w:numId w:val="25"/>
        </w:numPr>
        <w:bidi w:val="0"/>
        <w:spacing w:line="360" w:lineRule="auto"/>
        <w:ind w:left="0" w:leftChars="0" w:firstLine="40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点击“保存业务办理情况”</w:t>
      </w:r>
    </w:p>
    <w:p w14:paraId="48EBB310">
      <w:pPr>
        <w:numPr>
          <w:ilvl w:val="0"/>
          <w:numId w:val="0"/>
        </w:numPr>
        <w:bidi w:val="0"/>
        <w:spacing w:line="360" w:lineRule="auto"/>
      </w:pPr>
      <w:r>
        <w:drawing>
          <wp:inline distT="0" distB="0" distL="114300" distR="114300">
            <wp:extent cx="5263515" cy="2303145"/>
            <wp:effectExtent l="0" t="0" r="6985" b="8255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30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EE5C83">
      <w:pPr>
        <w:numPr>
          <w:ilvl w:val="0"/>
          <w:numId w:val="0"/>
        </w:numPr>
        <w:bidi w:val="0"/>
        <w:spacing w:line="360" w:lineRule="auto"/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2286000"/>
            <wp:effectExtent l="0" t="0" r="1270" b="0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423DB4">
      <w:pPr>
        <w:spacing w:line="360" w:lineRule="auto"/>
        <w:ind w:left="0" w:leftChars="0" w:firstLine="0" w:firstLineChars="0"/>
        <w:rPr>
          <w:rFonts w:hint="default"/>
          <w:lang w:val="en-US" w:eastAsia="zh-CN"/>
        </w:rPr>
      </w:pPr>
    </w:p>
    <w:p w14:paraId="723B875D">
      <w:pPr>
        <w:pStyle w:val="5"/>
        <w:numPr>
          <w:ilvl w:val="0"/>
          <w:numId w:val="23"/>
        </w:numPr>
        <w:bidi w:val="0"/>
        <w:spacing w:line="360" w:lineRule="auto"/>
        <w:ind w:left="480" w:leftChars="0" w:hanging="240" w:firstLineChars="0"/>
        <w:rPr>
          <w:rFonts w:hint="default"/>
          <w:color w:val="1A4B9B" w:themeColor="accent1" w:themeShade="BF"/>
          <w:lang w:val="en-US" w:eastAsia="zh-CN"/>
        </w:rPr>
      </w:pPr>
      <w:bookmarkStart w:id="6" w:name="_如何导入学生照片？"/>
      <w:bookmarkStart w:id="7" w:name="_如何批量办理学生离校业务？"/>
      <w:r>
        <w:rPr>
          <w:rFonts w:hint="eastAsia"/>
          <w:color w:val="1A4B9B" w:themeColor="accent1" w:themeShade="BF"/>
          <w:lang w:val="en-US" w:eastAsia="zh-CN"/>
        </w:rPr>
        <w:t>如何批量办理学生离校业务？</w:t>
      </w:r>
    </w:p>
    <w:bookmarkEnd w:id="6"/>
    <w:bookmarkEnd w:id="7"/>
    <w:p w14:paraId="2C1D0506">
      <w:pPr>
        <w:numPr>
          <w:ilvl w:val="0"/>
          <w:numId w:val="26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点击菜单栏“业务批量办理”，查询学生业务</w:t>
      </w:r>
    </w:p>
    <w:p w14:paraId="2ECD9C00">
      <w:pPr>
        <w:numPr>
          <w:ilvl w:val="0"/>
          <w:numId w:val="26"/>
        </w:numPr>
        <w:bidi w:val="0"/>
        <w:spacing w:line="360" w:lineRule="auto"/>
        <w:ind w:left="0" w:leftChars="0" w:firstLine="400" w:firstLineChars="0"/>
      </w:pPr>
      <w:r>
        <w:rPr>
          <w:rFonts w:hint="eastAsia"/>
          <w:lang w:val="en-US" w:eastAsia="zh-CN"/>
        </w:rPr>
        <w:t>勾选学生业务</w:t>
      </w:r>
    </w:p>
    <w:p w14:paraId="60B0B924">
      <w:pPr>
        <w:numPr>
          <w:ilvl w:val="0"/>
          <w:numId w:val="26"/>
        </w:numPr>
        <w:bidi w:val="0"/>
        <w:spacing w:line="360" w:lineRule="auto"/>
        <w:ind w:left="0" w:leftChars="0" w:firstLine="400" w:firstLineChars="0"/>
      </w:pPr>
      <w:r>
        <w:rPr>
          <w:rFonts w:hint="eastAsia"/>
          <w:lang w:val="en-US" w:eastAsia="zh-CN"/>
        </w:rPr>
        <w:t>点击“批量办理”办理学生业务，点击“批量撤销”撤销办理</w:t>
      </w:r>
    </w:p>
    <w:p w14:paraId="7038FFF1">
      <w:pPr>
        <w:numPr>
          <w:ilvl w:val="0"/>
          <w:numId w:val="0"/>
        </w:numPr>
        <w:bidi w:val="0"/>
        <w:spacing w:line="360" w:lineRule="auto"/>
        <w:rPr>
          <w:rFonts w:hint="eastAsia" w:eastAsia="微软雅黑"/>
          <w:lang w:eastAsia="zh-CN"/>
        </w:rPr>
      </w:pPr>
      <w:r>
        <w:rPr>
          <w:rFonts w:hint="eastAsia" w:eastAsia="微软雅黑"/>
          <w:lang w:eastAsia="zh-CN"/>
        </w:rPr>
        <w:drawing>
          <wp:inline distT="0" distB="0" distL="114300" distR="114300">
            <wp:extent cx="5260975" cy="2291715"/>
            <wp:effectExtent l="0" t="0" r="12065" b="9525"/>
            <wp:docPr id="11" name="图片 11" descr="7ddfbfddbc686b5c5cfd98b528614cf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7ddfbfddbc686b5c5cfd98b528614cf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291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5F1E32">
      <w:pPr>
        <w:bidi w:val="0"/>
        <w:spacing w:line="360" w:lineRule="auto"/>
        <w:rPr>
          <w:rFonts w:hint="default"/>
          <w:lang w:val="en-US" w:eastAsia="zh-CN"/>
        </w:rPr>
      </w:pPr>
    </w:p>
    <w:p w14:paraId="55D7FE87">
      <w:pPr>
        <w:pStyle w:val="5"/>
        <w:numPr>
          <w:ilvl w:val="0"/>
          <w:numId w:val="23"/>
        </w:numPr>
        <w:bidi w:val="0"/>
        <w:spacing w:line="360" w:lineRule="auto"/>
        <w:ind w:left="480" w:leftChars="0" w:hanging="240" w:firstLineChars="0"/>
        <w:rPr>
          <w:rFonts w:hint="default"/>
          <w:color w:val="1A4B9B" w:themeColor="accent1" w:themeShade="BF"/>
          <w:lang w:val="en-US" w:eastAsia="zh-CN"/>
        </w:rPr>
      </w:pPr>
      <w:bookmarkStart w:id="8" w:name="_如何导入学生业务办理数据？"/>
      <w:r>
        <w:rPr>
          <w:rFonts w:hint="eastAsia"/>
          <w:color w:val="1A4B9B" w:themeColor="accent1" w:themeShade="BF"/>
          <w:lang w:val="en-US" w:eastAsia="zh-CN"/>
        </w:rPr>
        <w:t>如何导入学生业务办理数据？</w:t>
      </w:r>
    </w:p>
    <w:bookmarkEnd w:id="8"/>
    <w:p w14:paraId="3D634247">
      <w:pPr>
        <w:numPr>
          <w:ilvl w:val="0"/>
          <w:numId w:val="27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点击菜单栏“业务批量办理”，点击“导入业务办理”</w:t>
      </w:r>
    </w:p>
    <w:p w14:paraId="7640C4D6">
      <w:pPr>
        <w:numPr>
          <w:ilvl w:val="0"/>
          <w:numId w:val="27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点击“我要下载模板”</w:t>
      </w:r>
    </w:p>
    <w:p w14:paraId="6B1867A5">
      <w:pPr>
        <w:numPr>
          <w:ilvl w:val="0"/>
          <w:numId w:val="27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点击“下载模板”</w:t>
      </w:r>
    </w:p>
    <w:p w14:paraId="3A22B5B9">
      <w:pPr>
        <w:numPr>
          <w:ilvl w:val="0"/>
          <w:numId w:val="27"/>
        </w:numPr>
        <w:bidi w:val="0"/>
        <w:spacing w:line="360" w:lineRule="auto"/>
        <w:ind w:left="0" w:leftChars="0" w:firstLine="400" w:firstLineChars="0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根据要求填写学生数据并保存文件</w:t>
      </w:r>
    </w:p>
    <w:p w14:paraId="48952002">
      <w:pPr>
        <w:numPr>
          <w:ilvl w:val="0"/>
          <w:numId w:val="27"/>
        </w:numPr>
        <w:bidi w:val="0"/>
        <w:spacing w:line="360" w:lineRule="auto"/>
        <w:ind w:left="0" w:leftChars="0" w:firstLine="400" w:firstLineChars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点击“上传文件”，上传上一步填写好的文件</w:t>
      </w:r>
    </w:p>
    <w:p w14:paraId="56C551AE">
      <w:pPr>
        <w:numPr>
          <w:ilvl w:val="0"/>
          <w:numId w:val="27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文件状态为“√”表示上传完成</w:t>
      </w:r>
    </w:p>
    <w:p w14:paraId="4922A731">
      <w:pPr>
        <w:numPr>
          <w:ilvl w:val="0"/>
          <w:numId w:val="27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选择离校批次，点击“下一步”</w:t>
      </w:r>
    </w:p>
    <w:p w14:paraId="18C98170">
      <w:pPr>
        <w:numPr>
          <w:ilvl w:val="0"/>
          <w:numId w:val="27"/>
        </w:numPr>
        <w:bidi w:val="0"/>
        <w:spacing w:line="360" w:lineRule="auto"/>
        <w:ind w:left="0" w:leftChars="0" w:firstLine="400" w:firstLineChars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进行字段匹配，若未匹配成功需要在“excel字段”列进行手动选择，必填字段均为“已匹配”后点击“下一步”</w:t>
      </w:r>
    </w:p>
    <w:p w14:paraId="58C2A017">
      <w:pPr>
        <w:numPr>
          <w:ilvl w:val="0"/>
          <w:numId w:val="27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若存在校验不通过的数据，点击“导出错误数据”即导出错误数据，可进行重新编辑上传</w:t>
      </w:r>
    </w:p>
    <w:p w14:paraId="3060997B">
      <w:pPr>
        <w:numPr>
          <w:ilvl w:val="0"/>
          <w:numId w:val="27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点击“确认导入”</w:t>
      </w:r>
    </w:p>
    <w:p w14:paraId="30EEC223">
      <w:pPr>
        <w:numPr>
          <w:ilvl w:val="0"/>
          <w:numId w:val="27"/>
        </w:numPr>
        <w:bidi w:val="0"/>
        <w:spacing w:line="360" w:lineRule="auto"/>
        <w:ind w:left="0" w:leftChars="0" w:firstLine="400" w:firstLineChars="0"/>
      </w:pPr>
      <w:r>
        <w:rPr>
          <w:rFonts w:hint="eastAsia"/>
          <w:sz w:val="24"/>
          <w:szCs w:val="24"/>
          <w:lang w:val="en-US" w:eastAsia="zh-CN"/>
        </w:rPr>
        <w:t>校验通过的数据已导入系统，点击“完成”返回到列表页</w:t>
      </w:r>
    </w:p>
    <w:p w14:paraId="3081BC11">
      <w:pPr>
        <w:numPr>
          <w:ilvl w:val="0"/>
          <w:numId w:val="0"/>
        </w:numPr>
        <w:bidi w:val="0"/>
        <w:spacing w:line="360" w:lineRule="auto"/>
      </w:pPr>
      <w:r>
        <w:drawing>
          <wp:inline distT="0" distB="0" distL="114300" distR="114300">
            <wp:extent cx="5263515" cy="2294890"/>
            <wp:effectExtent l="0" t="0" r="6985" b="3810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294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F3EB8A">
      <w:pPr>
        <w:numPr>
          <w:ilvl w:val="0"/>
          <w:numId w:val="0"/>
        </w:numPr>
        <w:bidi w:val="0"/>
        <w:spacing w:line="360" w:lineRule="auto"/>
      </w:pPr>
      <w:r>
        <w:drawing>
          <wp:inline distT="0" distB="0" distL="114300" distR="114300">
            <wp:extent cx="5269230" cy="2308860"/>
            <wp:effectExtent l="0" t="0" r="1270" b="2540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30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085BE4">
      <w:pPr>
        <w:numPr>
          <w:ilvl w:val="0"/>
          <w:numId w:val="0"/>
        </w:numPr>
        <w:bidi w:val="0"/>
        <w:spacing w:line="360" w:lineRule="auto"/>
      </w:pPr>
      <w:r>
        <w:drawing>
          <wp:inline distT="0" distB="0" distL="114300" distR="114300">
            <wp:extent cx="5266690" cy="2308860"/>
            <wp:effectExtent l="0" t="0" r="3810" b="2540"/>
            <wp:docPr id="1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0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D518A8">
      <w:pPr>
        <w:numPr>
          <w:ilvl w:val="0"/>
          <w:numId w:val="0"/>
        </w:numPr>
        <w:bidi w:val="0"/>
        <w:spacing w:line="360" w:lineRule="auto"/>
      </w:pPr>
      <w:r>
        <w:drawing>
          <wp:inline distT="0" distB="0" distL="114300" distR="114300">
            <wp:extent cx="5269230" cy="2037715"/>
            <wp:effectExtent l="0" t="0" r="1270" b="6985"/>
            <wp:docPr id="1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03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A40FBC">
      <w:pPr>
        <w:numPr>
          <w:ilvl w:val="0"/>
          <w:numId w:val="0"/>
        </w:numPr>
        <w:bidi w:val="0"/>
        <w:spacing w:line="360" w:lineRule="auto"/>
      </w:pPr>
      <w:r>
        <w:drawing>
          <wp:inline distT="0" distB="0" distL="114300" distR="114300">
            <wp:extent cx="5269230" cy="2323465"/>
            <wp:effectExtent l="0" t="0" r="1270" b="635"/>
            <wp:docPr id="1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323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B6CC57">
      <w:pPr>
        <w:numPr>
          <w:ilvl w:val="0"/>
          <w:numId w:val="0"/>
        </w:numPr>
        <w:bidi w:val="0"/>
        <w:spacing w:line="360" w:lineRule="auto"/>
      </w:pPr>
      <w:r>
        <w:drawing>
          <wp:inline distT="0" distB="0" distL="114300" distR="114300">
            <wp:extent cx="5272405" cy="2317750"/>
            <wp:effectExtent l="0" t="0" r="10795" b="6350"/>
            <wp:docPr id="1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A13F04">
      <w:pPr>
        <w:numPr>
          <w:ilvl w:val="0"/>
          <w:numId w:val="0"/>
        </w:numPr>
        <w:bidi w:val="0"/>
        <w:spacing w:line="360" w:lineRule="auto"/>
      </w:pPr>
      <w:r>
        <w:drawing>
          <wp:inline distT="0" distB="0" distL="114300" distR="114300">
            <wp:extent cx="5272405" cy="2311400"/>
            <wp:effectExtent l="0" t="0" r="10795" b="0"/>
            <wp:docPr id="1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31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867109">
      <w:pPr>
        <w:numPr>
          <w:ilvl w:val="0"/>
          <w:numId w:val="0"/>
        </w:numPr>
        <w:bidi w:val="0"/>
        <w:spacing w:line="360" w:lineRule="auto"/>
        <w:rPr>
          <w:rFonts w:hint="default"/>
          <w:lang w:val="en-US" w:eastAsia="zh-CN"/>
        </w:rPr>
      </w:pPr>
      <w:r>
        <w:drawing>
          <wp:inline distT="0" distB="0" distL="114300" distR="114300">
            <wp:extent cx="5272405" cy="2286000"/>
            <wp:effectExtent l="0" t="0" r="10795" b="0"/>
            <wp:docPr id="1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5A9548">
      <w:pPr>
        <w:bidi w:val="0"/>
        <w:spacing w:line="360" w:lineRule="auto"/>
        <w:rPr>
          <w:rFonts w:hint="default"/>
          <w:lang w:val="en-US" w:eastAsia="zh-CN"/>
        </w:rPr>
      </w:pPr>
    </w:p>
    <w:p w14:paraId="43DDC053">
      <w:pPr>
        <w:pStyle w:val="5"/>
        <w:numPr>
          <w:ilvl w:val="0"/>
          <w:numId w:val="23"/>
        </w:numPr>
        <w:bidi w:val="0"/>
        <w:spacing w:line="360" w:lineRule="auto"/>
        <w:ind w:left="480" w:leftChars="0" w:hanging="240" w:firstLineChars="0"/>
        <w:rPr>
          <w:rFonts w:hint="default"/>
          <w:color w:val="1A4B9B" w:themeColor="accent1" w:themeShade="BF"/>
          <w:lang w:val="en-US" w:eastAsia="zh-CN"/>
        </w:rPr>
      </w:pPr>
      <w:bookmarkStart w:id="9" w:name="_如何查询学生业务办理情况？"/>
      <w:r>
        <w:rPr>
          <w:rFonts w:hint="eastAsia"/>
          <w:color w:val="1A4B9B" w:themeColor="accent1" w:themeShade="BF"/>
          <w:lang w:val="en-US" w:eastAsia="zh-CN"/>
        </w:rPr>
        <w:t>如何在移动端办理离校业务？</w:t>
      </w:r>
    </w:p>
    <w:bookmarkEnd w:id="9"/>
    <w:p w14:paraId="1E160630">
      <w:pPr>
        <w:numPr>
          <w:ilvl w:val="0"/>
          <w:numId w:val="28"/>
        </w:numPr>
        <w:bidi w:val="0"/>
        <w:spacing w:line="360" w:lineRule="auto"/>
        <w:ind w:left="0" w:leftChars="0" w:firstLine="400" w:firstLineChars="0"/>
        <w:rPr>
          <w:rFonts w:hint="eastAsia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点击菜单栏“业务办理”</w:t>
      </w:r>
    </w:p>
    <w:p w14:paraId="7E66A3F3">
      <w:pPr>
        <w:numPr>
          <w:ilvl w:val="0"/>
          <w:numId w:val="28"/>
        </w:numPr>
        <w:bidi w:val="0"/>
        <w:spacing w:line="360" w:lineRule="auto"/>
        <w:ind w:left="0" w:leftChars="0" w:firstLine="40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点击“扫码办理”，扫描学生的二维码办理业务</w:t>
      </w:r>
    </w:p>
    <w:p w14:paraId="47A2DC76">
      <w:pPr>
        <w:numPr>
          <w:ilvl w:val="0"/>
          <w:numId w:val="0"/>
        </w:numPr>
        <w:bidi w:val="0"/>
        <w:spacing w:line="240" w:lineRule="auto"/>
        <w:jc w:val="center"/>
        <w:rPr>
          <w:rFonts w:hint="default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69230" cy="4680585"/>
            <wp:effectExtent l="0" t="0" r="1270" b="5715"/>
            <wp:docPr id="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680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DB5CFA">
      <w:pPr>
        <w:bidi w:val="0"/>
        <w:spacing w:line="360" w:lineRule="auto"/>
        <w:ind w:left="0" w:leftChars="0" w:firstLine="0" w:firstLineChars="0"/>
        <w:rPr>
          <w:rFonts w:hint="default"/>
          <w:lang w:val="en-US" w:eastAsia="zh-CN"/>
        </w:rPr>
      </w:pPr>
    </w:p>
    <w:p w14:paraId="3134F1C9">
      <w:pPr>
        <w:pStyle w:val="4"/>
        <w:shd w:val="clear" w:fill="D1E0F7" w:themeFill="accent1" w:themeFillTint="32"/>
        <w:bidi w:val="0"/>
        <w:spacing w:line="240" w:lineRule="auto"/>
        <w:rPr>
          <w:rFonts w:hint="default"/>
          <w:color w:val="1A4B9B" w:themeColor="accent1" w:themeShade="BF"/>
          <w:sz w:val="36"/>
          <w:szCs w:val="36"/>
          <w:lang w:val="en-US" w:eastAsia="zh-CN"/>
        </w:rPr>
      </w:pPr>
      <w:r>
        <w:rPr>
          <w:rFonts w:hint="eastAsia"/>
          <w:color w:val="1A4B9B" w:themeColor="accent1" w:themeShade="BF"/>
          <w:sz w:val="36"/>
          <w:szCs w:val="36"/>
          <w:lang w:val="en-US" w:eastAsia="zh-CN"/>
        </w:rPr>
        <w:t>监控离校办理情况</w:t>
      </w:r>
    </w:p>
    <w:tbl>
      <w:tblPr>
        <w:tblStyle w:val="89"/>
        <w:tblW w:w="0" w:type="auto"/>
        <w:tblInd w:w="11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296"/>
      </w:tblGrid>
      <w:tr w14:paraId="1176F47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c>
          <w:tcPr>
            <w:tcW w:w="8296" w:type="dxa"/>
          </w:tcPr>
          <w:p w14:paraId="0D978264">
            <w:pPr>
              <w:numPr>
                <w:ilvl w:val="0"/>
                <w:numId w:val="29"/>
              </w:numPr>
              <w:bidi w:val="0"/>
              <w:spacing w:line="360" w:lineRule="auto"/>
              <w:ind w:left="0" w:leftChars="0" w:firstLine="240" w:firstLineChars="100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fldChar w:fldCharType="begin"/>
            </w:r>
            <w:r>
              <w:rPr>
                <w:rFonts w:hint="default"/>
                <w:vertAlign w:val="baseline"/>
                <w:lang w:val="en-US" w:eastAsia="zh-CN"/>
              </w:rPr>
              <w:instrText xml:space="preserve"> HYPERLINK \l "_如何新增班级？" </w:instrText>
            </w:r>
            <w:r>
              <w:rPr>
                <w:rFonts w:hint="default"/>
                <w:vertAlign w:val="baseline"/>
                <w:lang w:val="en-US" w:eastAsia="zh-CN"/>
              </w:rPr>
              <w:fldChar w:fldCharType="separate"/>
            </w:r>
            <w:r>
              <w:rPr>
                <w:rStyle w:val="235"/>
                <w:rFonts w:hint="default"/>
                <w:vertAlign w:val="baseline"/>
                <w:lang w:val="en-US" w:eastAsia="zh-CN"/>
              </w:rPr>
              <w:t>如何</w:t>
            </w:r>
            <w:r>
              <w:rPr>
                <w:rStyle w:val="235"/>
                <w:rFonts w:hint="eastAsia"/>
                <w:vertAlign w:val="baseline"/>
                <w:lang w:val="en-US" w:eastAsia="zh-CN"/>
              </w:rPr>
              <w:t>查询学生离校办理情况</w:t>
            </w:r>
            <w:r>
              <w:rPr>
                <w:rStyle w:val="235"/>
                <w:rFonts w:hint="default"/>
                <w:vertAlign w:val="baseline"/>
                <w:lang w:val="en-US" w:eastAsia="zh-CN"/>
              </w:rPr>
              <w:t>？</w:t>
            </w:r>
            <w:r>
              <w:rPr>
                <w:rFonts w:hint="default"/>
                <w:vertAlign w:val="baseline"/>
                <w:lang w:val="en-US" w:eastAsia="zh-CN"/>
              </w:rPr>
              <w:fldChar w:fldCharType="end"/>
            </w:r>
          </w:p>
          <w:p w14:paraId="26E4DF14">
            <w:pPr>
              <w:numPr>
                <w:ilvl w:val="0"/>
                <w:numId w:val="29"/>
              </w:numPr>
              <w:bidi w:val="0"/>
              <w:spacing w:line="360" w:lineRule="auto"/>
              <w:ind w:left="0" w:leftChars="0" w:firstLine="240" w:firstLineChars="100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fldChar w:fldCharType="begin"/>
            </w:r>
            <w:r>
              <w:rPr>
                <w:rFonts w:hint="default"/>
                <w:vertAlign w:val="baseline"/>
                <w:lang w:val="en-US" w:eastAsia="zh-CN"/>
              </w:rPr>
              <w:instrText xml:space="preserve"> HYPERLINK \l "_如何导入辅导员？" </w:instrText>
            </w:r>
            <w:r>
              <w:rPr>
                <w:rFonts w:hint="default"/>
                <w:vertAlign w:val="baseline"/>
                <w:lang w:val="en-US" w:eastAsia="zh-CN"/>
              </w:rPr>
              <w:fldChar w:fldCharType="separate"/>
            </w:r>
            <w:r>
              <w:rPr>
                <w:rStyle w:val="235"/>
                <w:rFonts w:hint="default"/>
                <w:vertAlign w:val="baseline"/>
                <w:lang w:val="en-US" w:eastAsia="zh-CN"/>
              </w:rPr>
              <w:t>如何</w:t>
            </w:r>
            <w:r>
              <w:rPr>
                <w:rStyle w:val="235"/>
                <w:rFonts w:hint="eastAsia"/>
                <w:vertAlign w:val="baseline"/>
                <w:lang w:val="en-US" w:eastAsia="zh-CN"/>
              </w:rPr>
              <w:t>导出监控数据</w:t>
            </w:r>
            <w:r>
              <w:rPr>
                <w:rStyle w:val="235"/>
                <w:rFonts w:hint="default"/>
                <w:vertAlign w:val="baseline"/>
                <w:lang w:val="en-US" w:eastAsia="zh-CN"/>
              </w:rPr>
              <w:t>？</w:t>
            </w:r>
            <w:r>
              <w:rPr>
                <w:rFonts w:hint="default"/>
                <w:vertAlign w:val="baseline"/>
                <w:lang w:val="en-US" w:eastAsia="zh-CN"/>
              </w:rPr>
              <w:fldChar w:fldCharType="end"/>
            </w:r>
          </w:p>
        </w:tc>
      </w:tr>
    </w:tbl>
    <w:p w14:paraId="2181AD55">
      <w:pPr>
        <w:bidi w:val="0"/>
        <w:spacing w:line="360" w:lineRule="auto"/>
        <w:rPr>
          <w:rFonts w:hint="default"/>
          <w:lang w:val="en-US" w:eastAsia="zh-CN"/>
        </w:rPr>
      </w:pPr>
    </w:p>
    <w:p w14:paraId="349702F8">
      <w:pPr>
        <w:pStyle w:val="5"/>
        <w:numPr>
          <w:ilvl w:val="0"/>
          <w:numId w:val="30"/>
        </w:numPr>
        <w:bidi w:val="0"/>
        <w:spacing w:line="360" w:lineRule="auto"/>
        <w:ind w:left="480" w:leftChars="0" w:hanging="240" w:firstLineChars="0"/>
        <w:rPr>
          <w:rFonts w:hint="default"/>
          <w:color w:val="1A4B9B" w:themeColor="accent1" w:themeShade="BF"/>
          <w:lang w:val="en-US" w:eastAsia="zh-CN"/>
        </w:rPr>
      </w:pPr>
      <w:bookmarkStart w:id="10" w:name="_如何新增班级？"/>
      <w:r>
        <w:rPr>
          <w:rFonts w:hint="eastAsia"/>
          <w:color w:val="1A4B9B" w:themeColor="accent1" w:themeShade="BF"/>
          <w:lang w:val="en-US" w:eastAsia="zh-CN"/>
        </w:rPr>
        <w:t>如何查询学生离校办理情况？</w:t>
      </w:r>
    </w:p>
    <w:bookmarkEnd w:id="10"/>
    <w:p w14:paraId="122D66E4">
      <w:pPr>
        <w:numPr>
          <w:ilvl w:val="0"/>
          <w:numId w:val="31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设置查询条件并点击“查询”</w:t>
      </w:r>
    </w:p>
    <w:p w14:paraId="29C9B276">
      <w:pPr>
        <w:numPr>
          <w:ilvl w:val="0"/>
          <w:numId w:val="31"/>
        </w:numPr>
        <w:bidi w:val="0"/>
        <w:spacing w:line="360" w:lineRule="auto"/>
        <w:ind w:left="0" w:leftChars="0" w:firstLine="400" w:firstLineChars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点击学号查看学生离校办理情况</w:t>
      </w:r>
    </w:p>
    <w:p w14:paraId="30619790">
      <w:pPr>
        <w:numPr>
          <w:ilvl w:val="0"/>
          <w:numId w:val="0"/>
        </w:numPr>
        <w:bidi w:val="0"/>
        <w:spacing w:line="360" w:lineRule="auto"/>
        <w:rPr>
          <w:rFonts w:hint="eastAsia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64150" cy="2307590"/>
            <wp:effectExtent l="0" t="0" r="6350" b="3810"/>
            <wp:docPr id="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0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76304B">
      <w:pPr>
        <w:numPr>
          <w:ilvl w:val="0"/>
          <w:numId w:val="0"/>
        </w:numPr>
        <w:bidi w:val="0"/>
        <w:spacing w:line="360" w:lineRule="auto"/>
      </w:pPr>
    </w:p>
    <w:p w14:paraId="25EF2CDD">
      <w:pPr>
        <w:pStyle w:val="5"/>
        <w:numPr>
          <w:ilvl w:val="0"/>
          <w:numId w:val="30"/>
        </w:numPr>
        <w:bidi w:val="0"/>
        <w:spacing w:line="360" w:lineRule="auto"/>
        <w:ind w:left="480" w:leftChars="0" w:hanging="240" w:firstLineChars="0"/>
        <w:rPr>
          <w:rFonts w:hint="default"/>
          <w:color w:val="1A4B9B" w:themeColor="accent1" w:themeShade="BF"/>
          <w:lang w:val="en-US" w:eastAsia="zh-CN"/>
        </w:rPr>
      </w:pPr>
      <w:bookmarkStart w:id="11" w:name="_如何导入辅导员？"/>
      <w:r>
        <w:rPr>
          <w:rFonts w:hint="eastAsia"/>
          <w:color w:val="1A4B9B" w:themeColor="accent1" w:themeShade="BF"/>
          <w:lang w:val="en-US" w:eastAsia="zh-CN"/>
        </w:rPr>
        <w:t>如何导出监控数据？</w:t>
      </w:r>
    </w:p>
    <w:bookmarkEnd w:id="11"/>
    <w:p w14:paraId="07149AA5">
      <w:pPr>
        <w:numPr>
          <w:ilvl w:val="0"/>
          <w:numId w:val="32"/>
        </w:numPr>
        <w:bidi w:val="0"/>
        <w:spacing w:line="360" w:lineRule="auto"/>
        <w:ind w:left="0" w:leftChars="0" w:firstLine="40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点击“导出数据”</w:t>
      </w:r>
    </w:p>
    <w:p w14:paraId="376D8864">
      <w:pPr>
        <w:numPr>
          <w:ilvl w:val="0"/>
          <w:numId w:val="32"/>
        </w:numPr>
        <w:bidi w:val="0"/>
        <w:spacing w:line="360" w:lineRule="auto"/>
        <w:ind w:left="0" w:leftChars="0" w:firstLine="40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下载到本地查看</w:t>
      </w:r>
    </w:p>
    <w:p w14:paraId="14ACCF52">
      <w:pPr>
        <w:numPr>
          <w:ilvl w:val="0"/>
          <w:numId w:val="0"/>
        </w:numPr>
        <w:bidi w:val="0"/>
        <w:spacing w:line="360" w:lineRule="auto"/>
      </w:pPr>
      <w:r>
        <w:drawing>
          <wp:inline distT="0" distB="0" distL="114300" distR="114300">
            <wp:extent cx="5269865" cy="2310130"/>
            <wp:effectExtent l="0" t="0" r="635" b="1270"/>
            <wp:docPr id="2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310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B9084A">
      <w:pPr>
        <w:widowControl w:val="0"/>
        <w:numPr>
          <w:ilvl w:val="0"/>
          <w:numId w:val="0"/>
        </w:numPr>
        <w:bidi w:val="0"/>
        <w:spacing w:line="360" w:lineRule="auto"/>
        <w:jc w:val="both"/>
        <w:rPr>
          <w:rFonts w:hint="eastAsia"/>
          <w:lang w:val="en-US" w:eastAsia="zh-CN"/>
        </w:rPr>
      </w:pPr>
    </w:p>
    <w:p w14:paraId="26AD4C8D">
      <w:pPr>
        <w:pStyle w:val="4"/>
        <w:shd w:val="clear" w:fill="D1E0F7" w:themeFill="accent1" w:themeFillTint="32"/>
        <w:bidi w:val="0"/>
        <w:spacing w:line="240" w:lineRule="auto"/>
        <w:rPr>
          <w:rFonts w:hint="default"/>
          <w:color w:val="1A4B9B" w:themeColor="accent1" w:themeShade="BF"/>
          <w:sz w:val="36"/>
          <w:szCs w:val="36"/>
          <w:lang w:val="en-US" w:eastAsia="zh-CN"/>
        </w:rPr>
      </w:pPr>
      <w:r>
        <w:rPr>
          <w:rFonts w:hint="eastAsia"/>
          <w:color w:val="1A4B9B" w:themeColor="accent1" w:themeShade="BF"/>
          <w:sz w:val="36"/>
          <w:szCs w:val="36"/>
          <w:lang w:val="en-US" w:eastAsia="zh-CN"/>
        </w:rPr>
        <w:t>查看离校进度</w:t>
      </w:r>
    </w:p>
    <w:tbl>
      <w:tblPr>
        <w:tblStyle w:val="89"/>
        <w:tblW w:w="0" w:type="auto"/>
        <w:tblInd w:w="11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296"/>
      </w:tblGrid>
      <w:tr w14:paraId="496B758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296" w:type="dxa"/>
          </w:tcPr>
          <w:p w14:paraId="17E89580">
            <w:pPr>
              <w:numPr>
                <w:ilvl w:val="0"/>
                <w:numId w:val="33"/>
              </w:numPr>
              <w:bidi w:val="0"/>
              <w:spacing w:line="360" w:lineRule="auto"/>
              <w:ind w:left="0" w:leftChars="0" w:firstLine="240" w:firstLineChars="100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fldChar w:fldCharType="begin"/>
            </w:r>
            <w:r>
              <w:rPr>
                <w:rFonts w:hint="default"/>
                <w:vertAlign w:val="baseline"/>
                <w:lang w:val="en-US" w:eastAsia="zh-CN"/>
              </w:rPr>
              <w:instrText xml:space="preserve"> HYPERLINK \l "_如何查看学生信息备份库？" </w:instrText>
            </w:r>
            <w:r>
              <w:rPr>
                <w:rFonts w:hint="default"/>
                <w:vertAlign w:val="baseline"/>
                <w:lang w:val="en-US" w:eastAsia="zh-CN"/>
              </w:rPr>
              <w:fldChar w:fldCharType="separate"/>
            </w:r>
            <w:r>
              <w:rPr>
                <w:rStyle w:val="235"/>
                <w:rFonts w:hint="default"/>
                <w:vertAlign w:val="baseline"/>
                <w:lang w:val="en-US" w:eastAsia="zh-CN"/>
              </w:rPr>
              <w:t>如何查看</w:t>
            </w:r>
            <w:r>
              <w:rPr>
                <w:rStyle w:val="235"/>
                <w:rFonts w:hint="eastAsia"/>
                <w:vertAlign w:val="baseline"/>
                <w:lang w:val="en-US" w:eastAsia="zh-CN"/>
              </w:rPr>
              <w:t>离校进度</w:t>
            </w:r>
            <w:r>
              <w:rPr>
                <w:rStyle w:val="235"/>
                <w:rFonts w:hint="default"/>
                <w:vertAlign w:val="baseline"/>
                <w:lang w:val="en-US" w:eastAsia="zh-CN"/>
              </w:rPr>
              <w:t>？</w:t>
            </w:r>
            <w:r>
              <w:rPr>
                <w:rFonts w:hint="default"/>
                <w:vertAlign w:val="baseline"/>
                <w:lang w:val="en-US" w:eastAsia="zh-CN"/>
              </w:rPr>
              <w:fldChar w:fldCharType="end"/>
            </w:r>
          </w:p>
        </w:tc>
      </w:tr>
    </w:tbl>
    <w:p w14:paraId="17A84C54">
      <w:pPr>
        <w:numPr>
          <w:ilvl w:val="0"/>
          <w:numId w:val="0"/>
        </w:numPr>
        <w:bidi w:val="0"/>
        <w:spacing w:line="360" w:lineRule="auto"/>
        <w:rPr>
          <w:rFonts w:hint="default"/>
          <w:lang w:val="en-US" w:eastAsia="zh-CN"/>
        </w:rPr>
      </w:pPr>
    </w:p>
    <w:p w14:paraId="72F7F6C1">
      <w:pPr>
        <w:pStyle w:val="5"/>
        <w:numPr>
          <w:ilvl w:val="0"/>
          <w:numId w:val="34"/>
        </w:numPr>
        <w:bidi w:val="0"/>
        <w:spacing w:line="360" w:lineRule="auto"/>
        <w:ind w:left="480" w:leftChars="0" w:hanging="240" w:firstLineChars="0"/>
        <w:rPr>
          <w:rFonts w:hint="default"/>
          <w:color w:val="1A4B9B" w:themeColor="accent1" w:themeShade="BF"/>
          <w:lang w:val="en-US" w:eastAsia="zh-CN"/>
        </w:rPr>
      </w:pPr>
      <w:bookmarkStart w:id="12" w:name="_如何查看学生信息备份库？"/>
      <w:r>
        <w:rPr>
          <w:rFonts w:hint="eastAsia"/>
          <w:color w:val="1A4B9B" w:themeColor="accent1" w:themeShade="BF"/>
          <w:lang w:val="en-US" w:eastAsia="zh-CN"/>
        </w:rPr>
        <w:t>如何查看离校进度？</w:t>
      </w:r>
    </w:p>
    <w:bookmarkEnd w:id="12"/>
    <w:p w14:paraId="71B1A789">
      <w:pPr>
        <w:numPr>
          <w:ilvl w:val="0"/>
          <w:numId w:val="35"/>
        </w:numPr>
        <w:bidi w:val="0"/>
        <w:spacing w:line="360" w:lineRule="auto"/>
      </w:pPr>
      <w:r>
        <w:rPr>
          <w:rFonts w:hint="eastAsia"/>
          <w:lang w:val="en-US" w:eastAsia="zh-CN"/>
        </w:rPr>
        <w:t>点击菜单栏“离校进度”</w:t>
      </w:r>
    </w:p>
    <w:p w14:paraId="17DE5D75">
      <w:pPr>
        <w:numPr>
          <w:ilvl w:val="0"/>
          <w:numId w:val="35"/>
        </w:numPr>
        <w:bidi w:val="0"/>
        <w:spacing w:line="360" w:lineRule="auto"/>
      </w:pPr>
      <w:r>
        <w:rPr>
          <w:rFonts w:hint="eastAsia"/>
          <w:lang w:val="en-US" w:eastAsia="zh-CN"/>
        </w:rPr>
        <w:t>选择离校批次并点击“查询”</w:t>
      </w:r>
    </w:p>
    <w:p w14:paraId="2E837F9D">
      <w:pPr>
        <w:numPr>
          <w:ilvl w:val="0"/>
          <w:numId w:val="0"/>
        </w:numPr>
        <w:bidi w:val="0"/>
        <w:spacing w:line="360" w:lineRule="auto"/>
      </w:pPr>
      <w:r>
        <w:drawing>
          <wp:inline distT="0" distB="0" distL="114300" distR="114300">
            <wp:extent cx="5263515" cy="2311400"/>
            <wp:effectExtent l="0" t="0" r="6985" b="0"/>
            <wp:docPr id="2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31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DCAF4A">
      <w:pPr>
        <w:spacing w:line="360" w:lineRule="auto"/>
        <w:ind w:left="0" w:leftChars="0" w:firstLine="0" w:firstLineChars="0"/>
      </w:pPr>
    </w:p>
    <w:sectPr>
      <w:headerReference r:id="rId5" w:type="default"/>
      <w:footerReference r:id="rId6" w:type="default"/>
      <w:pgSz w:w="11906" w:h="16838"/>
      <w:pgMar w:top="1440" w:right="1800" w:bottom="1440" w:left="180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decimal" w:start="1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modern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汉仪文黑-55简">
    <w:panose1 w:val="00020600040101010101"/>
    <w:charset w:val="86"/>
    <w:family w:val="roman"/>
    <w:pitch w:val="default"/>
    <w:sig w:usb0="A00002BF" w:usb1="1ACF7CFA" w:usb2="00000016" w:usb3="00000000" w:csb0="0004009F" w:csb1="DFD7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汉仪文黑-85W">
    <w:panose1 w:val="00020600040101010101"/>
    <w:charset w:val="86"/>
    <w:family w:val="roman"/>
    <w:pitch w:val="default"/>
    <w:sig w:usb0="A00002BF" w:usb1="1ACF7CFA" w:usb2="00000016" w:usb3="00000000" w:csb0="0004009F" w:csb1="DFD7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汉仪中黑简">
    <w:panose1 w:val="02010600000101010101"/>
    <w:charset w:val="86"/>
    <w:family w:val="auto"/>
    <w:pitch w:val="default"/>
    <w:sig w:usb0="00000001" w:usb1="080E0800" w:usb2="00000002" w:usb3="00000000" w:csb0="00040000" w:csb1="00000000"/>
  </w:font>
  <w:font w:name="MiSans">
    <w:panose1 w:val="00000500000000000000"/>
    <w:charset w:val="86"/>
    <w:family w:val="auto"/>
    <w:pitch w:val="default"/>
    <w:sig w:usb0="00000001" w:usb1="0A0F1810" w:usb2="00000016" w:usb3="00000000" w:csb0="00040001" w:csb1="00000000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C7912D">
    <w:pPr>
      <w:pStyle w:val="55"/>
    </w:pPr>
    <w:r>
      <mc:AlternateContent>
        <mc:Choice Requires="wps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column">
                <wp:posOffset>-1132205</wp:posOffset>
              </wp:positionH>
              <wp:positionV relativeFrom="page">
                <wp:posOffset>10615295</wp:posOffset>
              </wp:positionV>
              <wp:extent cx="7545070" cy="76200"/>
              <wp:effectExtent l="0" t="0" r="11430" b="0"/>
              <wp:wrapNone/>
              <wp:docPr id="8" name="任意多边形: 形状 20"/>
              <wp:cNvGraphicFramePr>
                <a:extLst xmlns:a="http://schemas.openxmlformats.org/drawingml/2006/main">
                  <a:ext uri="{7FBC4E63-A832-4D11-8238-D91031DB1400}">
                    <s:tag xmlns="http://www.wps.cn/officeDocument/2013/wpsCustomData" xmlns:s="http://www.wps.cn/officeDocument/2013/wpsCustomData">
                      <s:item s:name="docerheaderfootertag" s:val="footer"/>
                    </s:tag>
                  </a:ext>
                </a:extLst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7545070" cy="76200"/>
                      </a:xfrm>
                      <a:custGeom>
                        <a:avLst/>
                        <a:gdLst>
                          <a:gd name="connsiteX0" fmla="*/ 0 w 5667375"/>
                          <a:gd name="connsiteY0" fmla="*/ 0 h 57150"/>
                          <a:gd name="connsiteX1" fmla="*/ 5667375 w 5667375"/>
                          <a:gd name="connsiteY1" fmla="*/ 0 h 57150"/>
                          <a:gd name="connsiteX2" fmla="*/ 5667375 w 5667375"/>
                          <a:gd name="connsiteY2" fmla="*/ 57150 h 57150"/>
                          <a:gd name="connsiteX3" fmla="*/ 0 w 5667375"/>
                          <a:gd name="connsiteY3" fmla="*/ 57150 h 57150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5667375" h="57150">
                            <a:moveTo>
                              <a:pt x="0" y="0"/>
                            </a:moveTo>
                            <a:lnTo>
                              <a:pt x="5667375" y="0"/>
                            </a:lnTo>
                            <a:lnTo>
                              <a:pt x="5667375" y="57150"/>
                            </a:lnTo>
                            <a:lnTo>
                              <a:pt x="0" y="57150"/>
                            </a:lnTo>
                            <a:close/>
                          </a:path>
                        </a:pathLst>
                      </a:custGeom>
                      <a:solidFill>
                        <a:schemeClr val="accent1">
                          <a:lumMod val="20000"/>
                          <a:lumOff val="80000"/>
                        </a:schemeClr>
                      </a:solidFill>
                      <a:ln w="9525" cap="flat">
                        <a:noFill/>
                        <a:prstDash val="solid"/>
                        <a:miter/>
                      </a:ln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任意多边形: 形状 20" o:spid="_x0000_s1026" o:spt="100" style="position:absolute;left:0pt;flip:y;margin-left:-89.15pt;margin-top:835.85pt;height:6pt;width:594.1pt;mso-position-vertical-relative:page;z-index:-251657216;v-text-anchor:middle;mso-width-relative:page;mso-height-relative:page;" fillcolor="#D1E0F7 [660]" filled="t" stroked="f" coordsize="5667375,57150" o:gfxdata="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" path="m0,0l5667375,0,5667375,57150,0,57150xe">
              <v:path o:connectlocs="0,0;7545070,0;7545070,76200;0,76200" o:connectangles="0,0,0,0"/>
              <v:fill on="t" focussize="0,0"/>
              <v:stroke on="f" joinstyle="miter"/>
              <v:imagedata o:title=""/>
              <o:lock v:ext="edit" aspectratio="f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12" w:lineRule="auto"/>
        <w:ind w:firstLine="480"/>
      </w:pPr>
      <w:r>
        <w:separator/>
      </w:r>
    </w:p>
  </w:footnote>
  <w:footnote w:type="continuationSeparator" w:id="1">
    <w:p>
      <w:pPr>
        <w:spacing w:line="312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68D1217">
    <w:pPr>
      <w:pStyle w:val="57"/>
    </w:pPr>
    <w:r>
      <mc:AlternateContent>
        <mc:Choice Requires="wps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column">
                <wp:posOffset>-1141095</wp:posOffset>
              </wp:positionH>
              <wp:positionV relativeFrom="page">
                <wp:posOffset>0</wp:posOffset>
              </wp:positionV>
              <wp:extent cx="7557770" cy="276860"/>
              <wp:effectExtent l="0" t="0" r="12065" b="2540"/>
              <wp:wrapNone/>
              <wp:docPr id="114" name="任意多边形: 形状 17"/>
              <wp:cNvGraphicFramePr>
                <a:extLst xmlns:a="http://schemas.openxmlformats.org/drawingml/2006/main">
                  <a:ext uri="{7FBC4E63-A832-4D11-8238-D91031DB1400}">
                    <s:tag xmlns="http://www.wps.cn/officeDocument/2013/wpsCustomData" xmlns:s="http://www.wps.cn/officeDocument/2013/wpsCustomData">
                      <s:item s:name="docerheaderfootertag" s:val="header"/>
                    </s:tag>
                  </a:ext>
                </a:extLst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 flipV="1">
                        <a:off x="0" y="0"/>
                        <a:ext cx="7557770" cy="276860"/>
                      </a:xfrm>
                      <a:custGeom>
                        <a:avLst/>
                        <a:gdLst>
                          <a:gd name="connsiteX0" fmla="*/ -595 w 5667375"/>
                          <a:gd name="connsiteY0" fmla="*/ 0 h 238125"/>
                          <a:gd name="connsiteX1" fmla="*/ 5666780 w 5667375"/>
                          <a:gd name="connsiteY1" fmla="*/ 0 h 238125"/>
                          <a:gd name="connsiteX2" fmla="*/ 5666780 w 5667375"/>
                          <a:gd name="connsiteY2" fmla="*/ 238125 h 238125"/>
                          <a:gd name="connsiteX3" fmla="*/ 3962157 w 5667375"/>
                          <a:gd name="connsiteY3" fmla="*/ 238125 h 238125"/>
                          <a:gd name="connsiteX4" fmla="*/ 3877871 w 5667375"/>
                          <a:gd name="connsiteY4" fmla="*/ 187238 h 238125"/>
                          <a:gd name="connsiteX5" fmla="*/ 3822797 w 5667375"/>
                          <a:gd name="connsiteY5" fmla="*/ 82594 h 238125"/>
                          <a:gd name="connsiteX6" fmla="*/ 3780649 w 5667375"/>
                          <a:gd name="connsiteY6" fmla="*/ 57150 h 238125"/>
                          <a:gd name="connsiteX7" fmla="*/ -595 w 5667375"/>
                          <a:gd name="connsiteY7" fmla="*/ 57150 h 238125"/>
                          <a:gd name="connsiteX8" fmla="*/ -595 w 5667375"/>
                          <a:gd name="connsiteY8" fmla="*/ 0 h 238125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  <a:cxn ang="0">
                            <a:pos x="connsiteX5" y="connsiteY5"/>
                          </a:cxn>
                          <a:cxn ang="0">
                            <a:pos x="connsiteX6" y="connsiteY6"/>
                          </a:cxn>
                          <a:cxn ang="0">
                            <a:pos x="connsiteX7" y="connsiteY7"/>
                          </a:cxn>
                          <a:cxn ang="0">
                            <a:pos x="connsiteX8" y="connsiteY8"/>
                          </a:cxn>
                        </a:cxnLst>
                        <a:rect l="l" t="t" r="r" b="b"/>
                        <a:pathLst>
                          <a:path w="5667375" h="238125">
                            <a:moveTo>
                              <a:pt x="-595" y="0"/>
                            </a:moveTo>
                            <a:lnTo>
                              <a:pt x="5666780" y="0"/>
                            </a:lnTo>
                            <a:lnTo>
                              <a:pt x="5666780" y="238125"/>
                            </a:lnTo>
                            <a:lnTo>
                              <a:pt x="3962157" y="238125"/>
                            </a:lnTo>
                            <a:cubicBezTo>
                              <a:pt x="3926801" y="238125"/>
                              <a:pt x="3894339" y="218532"/>
                              <a:pt x="3877871" y="187238"/>
                            </a:cubicBezTo>
                            <a:lnTo>
                              <a:pt x="3822797" y="82594"/>
                            </a:lnTo>
                            <a:cubicBezTo>
                              <a:pt x="3814558" y="66947"/>
                              <a:pt x="3798337" y="57150"/>
                              <a:pt x="3780649" y="57150"/>
                            </a:cubicBezTo>
                            <a:lnTo>
                              <a:pt x="-595" y="57150"/>
                            </a:lnTo>
                            <a:lnTo>
                              <a:pt x="-595" y="0"/>
                            </a:lnTo>
                            <a:close/>
                          </a:path>
                        </a:pathLst>
                      </a:custGeom>
                      <a:solidFill>
                        <a:schemeClr val="accent1">
                          <a:lumMod val="20000"/>
                          <a:lumOff val="80000"/>
                        </a:schemeClr>
                      </a:solidFill>
                      <a:ln w="9525" cap="flat">
                        <a:noFill/>
                        <a:prstDash val="solid"/>
                        <a:miter/>
                      </a:ln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任意多边形: 形状 17" o:spid="_x0000_s1026" o:spt="100" style="position:absolute;left:0pt;flip:y;margin-left:-89.85pt;margin-top:0pt;height:21.8pt;width:595.1pt;mso-position-vertical-relative:page;rotation:11796480f;z-index:-251656192;v-text-anchor:middle;mso-width-relative:page;mso-height-relative:page;" fillcolor="#D1E0F7 [660]" filled="t" stroked="f" coordsize="5667375,238125" o:gfxdata="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" path="m-595,0l5666780,0,5666780,238125,3962157,238125c3926801,238125,3894339,218532,3877871,187238l3822797,82594c3814558,66947,3798337,57150,3780649,57150l-595,57150,-595,0xe">
              <v:path o:connectlocs="-793,0;7556976,0;7556976,276860;5283763,276860;5171363,217695;5097919,96029;5041712,66446;-793,66446;-793,0" o:connectangles="0,0,0,0,0,0,0,0,0"/>
              <v:fill on="t" focussize="0,0"/>
              <v:stroke on="f" joinstyle="miter"/>
              <v:imagedata o:title=""/>
              <o:lock v:ext="edit" aspectratio="f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7465187"/>
    <w:multiLevelType w:val="singleLevel"/>
    <w:tmpl w:val="87465187"/>
    <w:lvl w:ilvl="0" w:tentative="0">
      <w:start w:val="1"/>
      <w:numFmt w:val="decimal"/>
      <w:suff w:val="nothing"/>
      <w:lvlText w:val="%1、"/>
      <w:lvlJc w:val="left"/>
      <w:rPr>
        <w:rFonts w:hint="default"/>
        <w:color w:val="1A4B9B" w:themeColor="accent1" w:themeShade="BF"/>
      </w:rPr>
    </w:lvl>
  </w:abstractNum>
  <w:abstractNum w:abstractNumId="1">
    <w:nsid w:val="AE289455"/>
    <w:multiLevelType w:val="singleLevel"/>
    <w:tmpl w:val="AE289455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 w:ascii="宋体" w:hAnsi="宋体" w:eastAsia="宋体" w:cs="宋体"/>
        <w:sz w:val="24"/>
        <w:szCs w:val="24"/>
      </w:rPr>
    </w:lvl>
  </w:abstractNum>
  <w:abstractNum w:abstractNumId="2">
    <w:nsid w:val="B70FFB91"/>
    <w:multiLevelType w:val="singleLevel"/>
    <w:tmpl w:val="B70FFB91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 w:ascii="宋体" w:hAnsi="宋体" w:eastAsia="宋体" w:cs="宋体"/>
        <w:sz w:val="24"/>
        <w:szCs w:val="24"/>
      </w:rPr>
    </w:lvl>
  </w:abstractNum>
  <w:abstractNum w:abstractNumId="3">
    <w:nsid w:val="C408B21B"/>
    <w:multiLevelType w:val="singleLevel"/>
    <w:tmpl w:val="C408B21B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 w:ascii="宋体" w:hAnsi="宋体" w:eastAsia="宋体" w:cs="宋体"/>
        <w:sz w:val="24"/>
        <w:szCs w:val="24"/>
      </w:rPr>
    </w:lvl>
  </w:abstractNum>
  <w:abstractNum w:abstractNumId="4">
    <w:nsid w:val="E3EB1C90"/>
    <w:multiLevelType w:val="singleLevel"/>
    <w:tmpl w:val="E3EB1C90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 w:ascii="宋体" w:hAnsi="宋体" w:eastAsia="宋体" w:cs="宋体"/>
        <w:sz w:val="24"/>
        <w:szCs w:val="24"/>
      </w:rPr>
    </w:lvl>
  </w:abstractNum>
  <w:abstractNum w:abstractNumId="5">
    <w:nsid w:val="E56ECEF2"/>
    <w:multiLevelType w:val="multilevel"/>
    <w:tmpl w:val="E56ECEF2"/>
    <w:lvl w:ilvl="0" w:tentative="0">
      <w:start w:val="1"/>
      <w:numFmt w:val="chineseCounting"/>
      <w:suff w:val="nothing"/>
      <w:lvlText w:val="第%1章 "/>
      <w:lvlJc w:val="left"/>
      <w:pPr>
        <w:ind w:left="0" w:firstLine="402"/>
      </w:pPr>
      <w:rPr>
        <w:rFonts w:hint="eastAsia"/>
      </w:rPr>
    </w:lvl>
    <w:lvl w:ilvl="1" w:tentative="0">
      <w:start w:val="1"/>
      <w:numFmt w:val="chineseCounting"/>
      <w:pStyle w:val="4"/>
      <w:suff w:val="nothing"/>
      <w:lvlText w:val="%2、"/>
      <w:lvlJc w:val="left"/>
      <w:pPr>
        <w:ind w:left="0" w:firstLine="402"/>
      </w:pPr>
      <w:rPr>
        <w:rFonts w:hint="eastAsia"/>
        <w:color w:val="1A4B9B" w:themeColor="accent1" w:themeShade="BF"/>
        <w:sz w:val="36"/>
        <w:szCs w:val="36"/>
      </w:rPr>
    </w:lvl>
    <w:lvl w:ilvl="2" w:tentative="0">
      <w:start w:val="1"/>
      <w:numFmt w:val="decimal"/>
      <w:suff w:val="nothing"/>
      <w:lvlText w:val="%3．"/>
      <w:lvlJc w:val="left"/>
      <w:pPr>
        <w:ind w:left="0" w:firstLine="402"/>
      </w:pPr>
      <w:rPr>
        <w:rFonts w:hint="eastAsia"/>
      </w:rPr>
    </w:lvl>
    <w:lvl w:ilvl="3" w:tentative="0">
      <w:start w:val="1"/>
      <w:numFmt w:val="decimal"/>
      <w:suff w:val="nothing"/>
      <w:lvlText w:val="（%4）"/>
      <w:lvlJc w:val="left"/>
      <w:pPr>
        <w:ind w:left="0" w:firstLine="402"/>
      </w:pPr>
      <w:rPr>
        <w:rFonts w:hint="eastAsia"/>
      </w:rPr>
    </w:lvl>
    <w:lvl w:ilvl="4" w:tentative="0">
      <w:start w:val="1"/>
      <w:numFmt w:val="decimalEnclosedCircleChinese"/>
      <w:suff w:val="nothing"/>
      <w:lvlText w:val="%5 "/>
      <w:lvlJc w:val="left"/>
      <w:pPr>
        <w:ind w:left="0" w:firstLine="402"/>
      </w:pPr>
      <w:rPr>
        <w:rFonts w:hint="eastAsia"/>
      </w:rPr>
    </w:lvl>
    <w:lvl w:ilvl="5" w:tentative="0">
      <w:start w:val="1"/>
      <w:numFmt w:val="decimal"/>
      <w:suff w:val="nothing"/>
      <w:lvlText w:val="%6）"/>
      <w:lvlJc w:val="left"/>
      <w:pPr>
        <w:ind w:left="0" w:firstLine="402"/>
      </w:pPr>
      <w:rPr>
        <w:rFonts w:hint="eastAsia"/>
      </w:rPr>
    </w:lvl>
    <w:lvl w:ilvl="6" w:tentative="0">
      <w:start w:val="1"/>
      <w:numFmt w:val="lowerLetter"/>
      <w:suff w:val="nothing"/>
      <w:lvlText w:val="%7．"/>
      <w:lvlJc w:val="left"/>
      <w:pPr>
        <w:ind w:left="0" w:firstLine="402"/>
      </w:pPr>
      <w:rPr>
        <w:rFonts w:hint="eastAsia"/>
      </w:rPr>
    </w:lvl>
    <w:lvl w:ilvl="7" w:tentative="0">
      <w:start w:val="1"/>
      <w:numFmt w:val="lowerLetter"/>
      <w:suff w:val="nothing"/>
      <w:lvlText w:val="%8）"/>
      <w:lvlJc w:val="left"/>
      <w:pPr>
        <w:ind w:left="0" w:firstLine="402"/>
      </w:pPr>
      <w:rPr>
        <w:rFonts w:hint="eastAsia"/>
      </w:rPr>
    </w:lvl>
    <w:lvl w:ilvl="8" w:tentative="0">
      <w:start w:val="1"/>
      <w:numFmt w:val="lowerRoman"/>
      <w:suff w:val="nothing"/>
      <w:lvlText w:val="%9. "/>
      <w:lvlJc w:val="left"/>
      <w:pPr>
        <w:ind w:left="0" w:firstLine="402"/>
      </w:pPr>
      <w:rPr>
        <w:rFonts w:hint="eastAsia"/>
      </w:rPr>
    </w:lvl>
  </w:abstractNum>
  <w:abstractNum w:abstractNumId="6">
    <w:nsid w:val="EFCD36CC"/>
    <w:multiLevelType w:val="singleLevel"/>
    <w:tmpl w:val="EFCD36CC"/>
    <w:lvl w:ilvl="0" w:tentative="0">
      <w:start w:val="1"/>
      <w:numFmt w:val="decimal"/>
      <w:pStyle w:val="5"/>
      <w:lvlText w:val="%1."/>
      <w:lvlJc w:val="left"/>
      <w:pPr>
        <w:ind w:left="425" w:hanging="425"/>
      </w:pPr>
      <w:rPr>
        <w:rFonts w:hint="default"/>
        <w:sz w:val="32"/>
        <w:szCs w:val="32"/>
      </w:rPr>
    </w:lvl>
  </w:abstractNum>
  <w:abstractNum w:abstractNumId="7">
    <w:nsid w:val="F844C340"/>
    <w:multiLevelType w:val="multilevel"/>
    <w:tmpl w:val="F844C340"/>
    <w:lvl w:ilvl="0" w:tentative="0">
      <w:start w:val="1"/>
      <w:numFmt w:val="chineseCounting"/>
      <w:suff w:val="nothing"/>
      <w:lvlText w:val="%1、"/>
      <w:lvlJc w:val="left"/>
      <w:pPr>
        <w:tabs>
          <w:tab w:val="left" w:pos="0"/>
        </w:tabs>
        <w:ind w:left="0" w:firstLine="0"/>
      </w:pPr>
      <w:rPr>
        <w:rFonts w:hint="eastAsia" w:ascii="微软雅黑" w:hAnsi="微软雅黑" w:eastAsia="微软雅黑"/>
      </w:rPr>
    </w:lvl>
    <w:lvl w:ilvl="1" w:tentative="0">
      <w:start w:val="1"/>
      <w:numFmt w:val="decimal"/>
      <w:suff w:val="nothing"/>
      <w:lvlText w:val="%2．"/>
      <w:lvlJc w:val="left"/>
      <w:pPr>
        <w:tabs>
          <w:tab w:val="left" w:pos="0"/>
        </w:tabs>
        <w:ind w:left="0" w:firstLine="0"/>
      </w:pPr>
      <w:rPr>
        <w:rFonts w:hint="eastAsia" w:ascii="微软雅黑" w:hAnsi="微软雅黑" w:eastAsia="微软雅黑"/>
      </w:rPr>
    </w:lvl>
    <w:lvl w:ilvl="2" w:tentative="0">
      <w:start w:val="1"/>
      <w:numFmt w:val="decimal"/>
      <w:suff w:val="nothing"/>
      <w:lvlText w:val="(%3) "/>
      <w:lvlJc w:val="left"/>
      <w:pPr>
        <w:ind w:left="0" w:firstLine="0"/>
      </w:pPr>
      <w:rPr>
        <w:rFonts w:hint="eastAsia" w:ascii="微软雅黑" w:hAnsi="微软雅黑" w:eastAsia="微软雅黑"/>
      </w:rPr>
    </w:lvl>
    <w:lvl w:ilvl="3" w:tentative="0">
      <w:start w:val="1"/>
      <w:numFmt w:val="upperLetter"/>
      <w:pStyle w:val="6"/>
      <w:suff w:val="nothing"/>
      <w:lvlText w:val="%4．"/>
      <w:lvlJc w:val="left"/>
      <w:pPr>
        <w:tabs>
          <w:tab w:val="left" w:pos="0"/>
        </w:tabs>
        <w:ind w:left="0" w:firstLine="0"/>
      </w:pPr>
      <w:rPr>
        <w:rFonts w:hint="eastAsia" w:ascii="微软雅黑" w:hAnsi="微软雅黑" w:eastAsia="微软雅黑"/>
      </w:rPr>
    </w:lvl>
    <w:lvl w:ilvl="4" w:tentative="0">
      <w:start w:val="1"/>
      <w:numFmt w:val="lowerLetter"/>
      <w:pStyle w:val="7"/>
      <w:suff w:val="nothing"/>
      <w:lvlText w:val="%5．"/>
      <w:lvlJc w:val="left"/>
      <w:pPr>
        <w:tabs>
          <w:tab w:val="left" w:pos="0"/>
        </w:tabs>
        <w:ind w:left="0" w:firstLine="0"/>
      </w:pPr>
      <w:rPr>
        <w:rFonts w:hint="eastAsia" w:ascii="微软雅黑" w:hAnsi="微软雅黑" w:eastAsia="微软雅黑"/>
      </w:rPr>
    </w:lvl>
    <w:lvl w:ilvl="5" w:tentative="0">
      <w:start w:val="1"/>
      <w:numFmt w:val="lowerLetter"/>
      <w:pStyle w:val="8"/>
      <w:suff w:val="nothing"/>
      <w:lvlText w:val="%6）"/>
      <w:lvlJc w:val="left"/>
      <w:pPr>
        <w:ind w:left="0" w:firstLine="0"/>
      </w:pPr>
      <w:rPr>
        <w:rFonts w:hint="eastAsia" w:ascii="微软雅黑" w:hAnsi="微软雅黑" w:eastAsia="微软雅黑"/>
      </w:rPr>
    </w:lvl>
    <w:lvl w:ilvl="6" w:tentative="0">
      <w:start w:val="1"/>
      <w:numFmt w:val="upperRoman"/>
      <w:pStyle w:val="9"/>
      <w:suff w:val="nothing"/>
      <w:lvlText w:val="%7．"/>
      <w:lvlJc w:val="left"/>
      <w:pPr>
        <w:ind w:left="0" w:firstLine="0"/>
      </w:pPr>
      <w:rPr>
        <w:rFonts w:hint="eastAsia" w:ascii="微软雅黑" w:hAnsi="微软雅黑" w:eastAsia="微软雅黑"/>
      </w:rPr>
    </w:lvl>
    <w:lvl w:ilvl="7" w:tentative="0">
      <w:start w:val="1"/>
      <w:numFmt w:val="lowerRoman"/>
      <w:pStyle w:val="10"/>
      <w:suff w:val="nothing"/>
      <w:lvlText w:val="%8．"/>
      <w:lvlJc w:val="left"/>
      <w:pPr>
        <w:ind w:left="0" w:firstLine="0"/>
      </w:pPr>
      <w:rPr>
        <w:rFonts w:hint="eastAsia" w:ascii="微软雅黑" w:hAnsi="微软雅黑" w:eastAsia="微软雅黑"/>
      </w:rPr>
    </w:lvl>
    <w:lvl w:ilvl="8" w:tentative="0">
      <w:start w:val="1"/>
      <w:numFmt w:val="lowerRoman"/>
      <w:pStyle w:val="11"/>
      <w:suff w:val="nothing"/>
      <w:lvlText w:val="%9）"/>
      <w:lvlJc w:val="left"/>
      <w:pPr>
        <w:tabs>
          <w:tab w:val="left" w:pos="0"/>
        </w:tabs>
        <w:ind w:left="0" w:firstLine="0"/>
      </w:pPr>
      <w:rPr>
        <w:rFonts w:hint="eastAsia" w:ascii="微软雅黑" w:hAnsi="微软雅黑" w:eastAsia="微软雅黑"/>
      </w:rPr>
    </w:lvl>
  </w:abstractNum>
  <w:abstractNum w:abstractNumId="8">
    <w:nsid w:val="FFFFFF7C"/>
    <w:multiLevelType w:val="singleLevel"/>
    <w:tmpl w:val="FFFFFF7C"/>
    <w:lvl w:ilvl="0" w:tentative="0">
      <w:start w:val="1"/>
      <w:numFmt w:val="decimal"/>
      <w:pStyle w:val="65"/>
      <w:lvlText w:val="%1."/>
      <w:lvlJc w:val="left"/>
      <w:pPr>
        <w:tabs>
          <w:tab w:val="left" w:pos="2040"/>
        </w:tabs>
        <w:ind w:left="2040" w:leftChars="800" w:hanging="360" w:hangingChars="200"/>
      </w:pPr>
    </w:lvl>
  </w:abstractNum>
  <w:abstractNum w:abstractNumId="9">
    <w:nsid w:val="FFFFFF7D"/>
    <w:multiLevelType w:val="singleLevel"/>
    <w:tmpl w:val="FFFFFF7D"/>
    <w:lvl w:ilvl="0" w:tentative="0">
      <w:start w:val="1"/>
      <w:numFmt w:val="decimal"/>
      <w:pStyle w:val="47"/>
      <w:lvlText w:val="%1."/>
      <w:lvlJc w:val="left"/>
      <w:pPr>
        <w:tabs>
          <w:tab w:val="left" w:pos="1620"/>
        </w:tabs>
        <w:ind w:left="1620" w:leftChars="600" w:hanging="360" w:hangingChars="200"/>
      </w:pPr>
    </w:lvl>
  </w:abstractNum>
  <w:abstractNum w:abstractNumId="10">
    <w:nsid w:val="FFFFFF7E"/>
    <w:multiLevelType w:val="singleLevel"/>
    <w:tmpl w:val="FFFFFF7E"/>
    <w:lvl w:ilvl="0" w:tentative="0">
      <w:start w:val="1"/>
      <w:numFmt w:val="decimal"/>
      <w:pStyle w:val="36"/>
      <w:lvlText w:val="%1."/>
      <w:lvlJc w:val="left"/>
      <w:pPr>
        <w:tabs>
          <w:tab w:val="left" w:pos="1200"/>
        </w:tabs>
        <w:ind w:left="1200" w:leftChars="400" w:hanging="360" w:hangingChars="200"/>
      </w:pPr>
    </w:lvl>
  </w:abstractNum>
  <w:abstractNum w:abstractNumId="11">
    <w:nsid w:val="FFFFFF7F"/>
    <w:multiLevelType w:val="singleLevel"/>
    <w:tmpl w:val="FFFFFF7F"/>
    <w:lvl w:ilvl="0" w:tentative="0">
      <w:start w:val="1"/>
      <w:numFmt w:val="decimal"/>
      <w:pStyle w:val="14"/>
      <w:lvlText w:val="%1."/>
      <w:lvlJc w:val="left"/>
      <w:pPr>
        <w:tabs>
          <w:tab w:val="left" w:pos="780"/>
        </w:tabs>
        <w:ind w:left="780" w:leftChars="200" w:hanging="360" w:hangingChars="200"/>
      </w:pPr>
    </w:lvl>
  </w:abstractNum>
  <w:abstractNum w:abstractNumId="12">
    <w:nsid w:val="FFFFFF80"/>
    <w:multiLevelType w:val="singleLevel"/>
    <w:tmpl w:val="FFFFFF80"/>
    <w:lvl w:ilvl="0" w:tentative="0">
      <w:start w:val="1"/>
      <w:numFmt w:val="bullet"/>
      <w:pStyle w:val="46"/>
      <w:lvlText w:val=""/>
      <w:lvlJc w:val="left"/>
      <w:pPr>
        <w:tabs>
          <w:tab w:val="left" w:pos="2040"/>
        </w:tabs>
        <w:ind w:left="2040" w:leftChars="800" w:hanging="360" w:hangingChars="200"/>
      </w:pPr>
      <w:rPr>
        <w:rFonts w:hint="default" w:ascii="Wingdings" w:hAnsi="Wingdings"/>
      </w:rPr>
    </w:lvl>
  </w:abstractNum>
  <w:abstractNum w:abstractNumId="13">
    <w:nsid w:val="FFFFFF81"/>
    <w:multiLevelType w:val="singleLevel"/>
    <w:tmpl w:val="FFFFFF81"/>
    <w:lvl w:ilvl="0" w:tentative="0">
      <w:start w:val="1"/>
      <w:numFmt w:val="bullet"/>
      <w:pStyle w:val="17"/>
      <w:lvlText w:val=""/>
      <w:lvlJc w:val="left"/>
      <w:pPr>
        <w:tabs>
          <w:tab w:val="left" w:pos="1620"/>
        </w:tabs>
        <w:ind w:left="1620" w:leftChars="600" w:hanging="360" w:hangingChars="200"/>
      </w:pPr>
      <w:rPr>
        <w:rFonts w:hint="default" w:ascii="Wingdings" w:hAnsi="Wingdings"/>
      </w:rPr>
    </w:lvl>
  </w:abstractNum>
  <w:abstractNum w:abstractNumId="14">
    <w:nsid w:val="FFFFFF82"/>
    <w:multiLevelType w:val="singleLevel"/>
    <w:tmpl w:val="FFFFFF82"/>
    <w:lvl w:ilvl="0" w:tentative="0">
      <w:start w:val="1"/>
      <w:numFmt w:val="bullet"/>
      <w:pStyle w:val="33"/>
      <w:lvlText w:val=""/>
      <w:lvlJc w:val="left"/>
      <w:pPr>
        <w:tabs>
          <w:tab w:val="left" w:pos="1200"/>
        </w:tabs>
        <w:ind w:left="1200" w:leftChars="400" w:hanging="360" w:hangingChars="200"/>
      </w:pPr>
      <w:rPr>
        <w:rFonts w:hint="default" w:ascii="Wingdings" w:hAnsi="Wingdings"/>
      </w:rPr>
    </w:lvl>
  </w:abstractNum>
  <w:abstractNum w:abstractNumId="15">
    <w:nsid w:val="FFFFFF83"/>
    <w:multiLevelType w:val="singleLevel"/>
    <w:tmpl w:val="FFFFFF83"/>
    <w:lvl w:ilvl="0" w:tentative="0">
      <w:start w:val="1"/>
      <w:numFmt w:val="bullet"/>
      <w:pStyle w:val="40"/>
      <w:lvlText w:val=""/>
      <w:lvlJc w:val="left"/>
      <w:pPr>
        <w:tabs>
          <w:tab w:val="left" w:pos="780"/>
        </w:tabs>
        <w:ind w:left="780" w:leftChars="200" w:hanging="360" w:hangingChars="200"/>
      </w:pPr>
      <w:rPr>
        <w:rFonts w:hint="default" w:ascii="Wingdings" w:hAnsi="Wingdings"/>
      </w:rPr>
    </w:lvl>
  </w:abstractNum>
  <w:abstractNum w:abstractNumId="16">
    <w:nsid w:val="FFFFFF88"/>
    <w:multiLevelType w:val="singleLevel"/>
    <w:tmpl w:val="FFFFFF88"/>
    <w:lvl w:ilvl="0" w:tentative="0">
      <w:start w:val="1"/>
      <w:numFmt w:val="decimal"/>
      <w:pStyle w:val="20"/>
      <w:lvlText w:val="%1."/>
      <w:lvlJc w:val="left"/>
      <w:pPr>
        <w:tabs>
          <w:tab w:val="left" w:pos="360"/>
        </w:tabs>
        <w:ind w:left="360" w:hanging="360" w:hangingChars="200"/>
      </w:pPr>
    </w:lvl>
  </w:abstractNum>
  <w:abstractNum w:abstractNumId="17">
    <w:nsid w:val="FFFFFF89"/>
    <w:multiLevelType w:val="singleLevel"/>
    <w:tmpl w:val="FFFFFF89"/>
    <w:lvl w:ilvl="0" w:tentative="0">
      <w:start w:val="1"/>
      <w:numFmt w:val="bullet"/>
      <w:pStyle w:val="24"/>
      <w:lvlText w:val=""/>
      <w:lvlJc w:val="left"/>
      <w:pPr>
        <w:tabs>
          <w:tab w:val="left" w:pos="360"/>
        </w:tabs>
        <w:ind w:left="360" w:hanging="360" w:hangingChars="200"/>
      </w:pPr>
      <w:rPr>
        <w:rFonts w:hint="default" w:ascii="Wingdings" w:hAnsi="Wingdings"/>
      </w:rPr>
    </w:lvl>
  </w:abstractNum>
  <w:abstractNum w:abstractNumId="18">
    <w:nsid w:val="0BE910BC"/>
    <w:multiLevelType w:val="singleLevel"/>
    <w:tmpl w:val="0BE910BC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 w:ascii="宋体" w:hAnsi="宋体" w:eastAsia="宋体" w:cs="宋体"/>
        <w:color w:val="000000" w:themeColor="text1"/>
        <w:sz w:val="24"/>
        <w:szCs w:val="24"/>
        <w14:textFill>
          <w14:solidFill>
            <w14:schemeClr w14:val="tx1"/>
          </w14:solidFill>
        </w14:textFill>
      </w:rPr>
    </w:lvl>
  </w:abstractNum>
  <w:abstractNum w:abstractNumId="19">
    <w:nsid w:val="1111FF89"/>
    <w:multiLevelType w:val="singleLevel"/>
    <w:tmpl w:val="1111FF89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 w:ascii="宋体" w:hAnsi="宋体" w:eastAsia="宋体" w:cs="宋体"/>
        <w:sz w:val="24"/>
        <w:szCs w:val="24"/>
      </w:rPr>
    </w:lvl>
  </w:abstractNum>
  <w:abstractNum w:abstractNumId="20">
    <w:nsid w:val="12E99AE5"/>
    <w:multiLevelType w:val="singleLevel"/>
    <w:tmpl w:val="12E99AE5"/>
    <w:lvl w:ilvl="0" w:tentative="0">
      <w:start w:val="1"/>
      <w:numFmt w:val="decimal"/>
      <w:suff w:val="nothing"/>
      <w:lvlText w:val="%1、"/>
      <w:lvlJc w:val="left"/>
      <w:rPr>
        <w:rFonts w:hint="default"/>
        <w:color w:val="1A4B9B" w:themeColor="accent1" w:themeShade="BF"/>
      </w:rPr>
    </w:lvl>
  </w:abstractNum>
  <w:abstractNum w:abstractNumId="21">
    <w:nsid w:val="13BD1F08"/>
    <w:multiLevelType w:val="singleLevel"/>
    <w:tmpl w:val="13BD1F08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 w:ascii="宋体" w:hAnsi="宋体" w:eastAsia="宋体" w:cs="宋体"/>
        <w:sz w:val="24"/>
        <w:szCs w:val="24"/>
      </w:rPr>
    </w:lvl>
  </w:abstractNum>
  <w:abstractNum w:abstractNumId="22">
    <w:nsid w:val="1BFEB60B"/>
    <w:multiLevelType w:val="singleLevel"/>
    <w:tmpl w:val="1BFEB60B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23">
    <w:nsid w:val="274F3E07"/>
    <w:multiLevelType w:val="singleLevel"/>
    <w:tmpl w:val="274F3E07"/>
    <w:lvl w:ilvl="0" w:tentative="0">
      <w:start w:val="1"/>
      <w:numFmt w:val="decimal"/>
      <w:suff w:val="nothing"/>
      <w:lvlText w:val="%1、"/>
      <w:lvlJc w:val="left"/>
      <w:rPr>
        <w:rFonts w:hint="default"/>
        <w:color w:val="1A4B9B" w:themeColor="accent1" w:themeShade="BF"/>
      </w:rPr>
    </w:lvl>
  </w:abstractNum>
  <w:abstractNum w:abstractNumId="24">
    <w:nsid w:val="38E09884"/>
    <w:multiLevelType w:val="multilevel"/>
    <w:tmpl w:val="38E09884"/>
    <w:lvl w:ilvl="0" w:tentative="0">
      <w:start w:val="1"/>
      <w:numFmt w:val="chineseCounting"/>
      <w:pStyle w:val="3"/>
      <w:suff w:val="nothing"/>
      <w:lvlText w:val="第%1章 "/>
      <w:lvlJc w:val="left"/>
      <w:pPr>
        <w:ind w:left="0" w:firstLine="402"/>
      </w:pPr>
      <w:rPr>
        <w:rFonts w:hint="eastAsia"/>
      </w:rPr>
    </w:lvl>
    <w:lvl w:ilvl="1" w:tentative="0">
      <w:start w:val="1"/>
      <w:numFmt w:val="chineseCounting"/>
      <w:suff w:val="nothing"/>
      <w:lvlText w:val="%2、"/>
      <w:lvlJc w:val="left"/>
      <w:pPr>
        <w:ind w:left="0" w:firstLine="402"/>
      </w:pPr>
      <w:rPr>
        <w:rFonts w:hint="eastAsia"/>
      </w:rPr>
    </w:lvl>
    <w:lvl w:ilvl="2" w:tentative="0">
      <w:start w:val="1"/>
      <w:numFmt w:val="decimal"/>
      <w:suff w:val="nothing"/>
      <w:lvlText w:val="%3．"/>
      <w:lvlJc w:val="left"/>
      <w:pPr>
        <w:ind w:left="0" w:firstLine="402"/>
      </w:pPr>
      <w:rPr>
        <w:rFonts w:hint="eastAsia"/>
      </w:rPr>
    </w:lvl>
    <w:lvl w:ilvl="3" w:tentative="0">
      <w:start w:val="1"/>
      <w:numFmt w:val="decimal"/>
      <w:suff w:val="nothing"/>
      <w:lvlText w:val="（%4）"/>
      <w:lvlJc w:val="left"/>
      <w:pPr>
        <w:ind w:left="0" w:firstLine="402"/>
      </w:pPr>
      <w:rPr>
        <w:rFonts w:hint="eastAsia"/>
      </w:rPr>
    </w:lvl>
    <w:lvl w:ilvl="4" w:tentative="0">
      <w:start w:val="1"/>
      <w:numFmt w:val="decimalEnclosedCircleChinese"/>
      <w:suff w:val="nothing"/>
      <w:lvlText w:val="%5 "/>
      <w:lvlJc w:val="left"/>
      <w:pPr>
        <w:ind w:left="0" w:firstLine="402"/>
      </w:pPr>
      <w:rPr>
        <w:rFonts w:hint="eastAsia"/>
      </w:rPr>
    </w:lvl>
    <w:lvl w:ilvl="5" w:tentative="0">
      <w:start w:val="1"/>
      <w:numFmt w:val="decimal"/>
      <w:suff w:val="nothing"/>
      <w:lvlText w:val="%6）"/>
      <w:lvlJc w:val="left"/>
      <w:pPr>
        <w:ind w:left="0" w:firstLine="402"/>
      </w:pPr>
      <w:rPr>
        <w:rFonts w:hint="eastAsia"/>
      </w:rPr>
    </w:lvl>
    <w:lvl w:ilvl="6" w:tentative="0">
      <w:start w:val="1"/>
      <w:numFmt w:val="lowerLetter"/>
      <w:suff w:val="nothing"/>
      <w:lvlText w:val="%7．"/>
      <w:lvlJc w:val="left"/>
      <w:pPr>
        <w:ind w:left="0" w:firstLine="402"/>
      </w:pPr>
      <w:rPr>
        <w:rFonts w:hint="eastAsia"/>
      </w:rPr>
    </w:lvl>
    <w:lvl w:ilvl="7" w:tentative="0">
      <w:start w:val="1"/>
      <w:numFmt w:val="lowerLetter"/>
      <w:suff w:val="nothing"/>
      <w:lvlText w:val="%8）"/>
      <w:lvlJc w:val="left"/>
      <w:pPr>
        <w:ind w:left="0" w:firstLine="402"/>
      </w:pPr>
      <w:rPr>
        <w:rFonts w:hint="eastAsia"/>
      </w:rPr>
    </w:lvl>
    <w:lvl w:ilvl="8" w:tentative="0">
      <w:start w:val="1"/>
      <w:numFmt w:val="lowerRoman"/>
      <w:suff w:val="nothing"/>
      <w:lvlText w:val="%9. "/>
      <w:lvlJc w:val="left"/>
      <w:pPr>
        <w:ind w:left="0" w:firstLine="402"/>
      </w:pPr>
      <w:rPr>
        <w:rFonts w:hint="eastAsia"/>
      </w:rPr>
    </w:lvl>
  </w:abstractNum>
  <w:abstractNum w:abstractNumId="25">
    <w:nsid w:val="3DA7E225"/>
    <w:multiLevelType w:val="singleLevel"/>
    <w:tmpl w:val="3DA7E225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 w:ascii="宋体" w:hAnsi="宋体" w:eastAsia="宋体" w:cs="宋体"/>
        <w:sz w:val="24"/>
        <w:szCs w:val="24"/>
      </w:rPr>
    </w:lvl>
  </w:abstractNum>
  <w:abstractNum w:abstractNumId="26">
    <w:nsid w:val="43A9931F"/>
    <w:multiLevelType w:val="singleLevel"/>
    <w:tmpl w:val="43A9931F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 w:ascii="宋体" w:hAnsi="宋体" w:eastAsia="宋体" w:cs="宋体"/>
        <w:sz w:val="24"/>
        <w:szCs w:val="24"/>
      </w:rPr>
    </w:lvl>
  </w:abstractNum>
  <w:abstractNum w:abstractNumId="27">
    <w:nsid w:val="6ADE0B06"/>
    <w:multiLevelType w:val="singleLevel"/>
    <w:tmpl w:val="6ADE0B06"/>
    <w:lvl w:ilvl="0" w:tentative="0">
      <w:start w:val="1"/>
      <w:numFmt w:val="decimal"/>
      <w:suff w:val="nothing"/>
      <w:lvlText w:val="%1、"/>
      <w:lvlJc w:val="left"/>
      <w:rPr>
        <w:rFonts w:hint="default"/>
        <w:color w:val="1A4B9B" w:themeColor="accent1" w:themeShade="BF"/>
      </w:rPr>
    </w:lvl>
  </w:abstractNum>
  <w:abstractNum w:abstractNumId="28">
    <w:nsid w:val="6CE8A364"/>
    <w:multiLevelType w:val="singleLevel"/>
    <w:tmpl w:val="6CE8A364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 w:ascii="宋体" w:hAnsi="宋体" w:eastAsia="宋体" w:cs="宋体"/>
        <w:sz w:val="24"/>
        <w:szCs w:val="24"/>
      </w:rPr>
    </w:lvl>
  </w:abstractNum>
  <w:abstractNum w:abstractNumId="29">
    <w:nsid w:val="6FF1931E"/>
    <w:multiLevelType w:val="singleLevel"/>
    <w:tmpl w:val="6FF1931E"/>
    <w:lvl w:ilvl="0" w:tentative="0">
      <w:start w:val="1"/>
      <w:numFmt w:val="decimal"/>
      <w:suff w:val="nothing"/>
      <w:lvlText w:val="%1、"/>
      <w:lvlJc w:val="left"/>
      <w:rPr>
        <w:rFonts w:hint="default"/>
        <w:color w:val="1A4B9B" w:themeColor="accent1" w:themeShade="BF"/>
      </w:rPr>
    </w:lvl>
  </w:abstractNum>
  <w:abstractNum w:abstractNumId="30">
    <w:nsid w:val="779D0C08"/>
    <w:multiLevelType w:val="singleLevel"/>
    <w:tmpl w:val="779D0C08"/>
    <w:lvl w:ilvl="0" w:tentative="0">
      <w:start w:val="1"/>
      <w:numFmt w:val="bullet"/>
      <w:pStyle w:val="301"/>
      <w:lvlText w:val="“"/>
      <w:lvlJc w:val="left"/>
      <w:pPr>
        <w:ind w:left="420" w:leftChars="0" w:hanging="420" w:firstLineChars="0"/>
      </w:pPr>
      <w:rPr>
        <w:rFonts w:hint="default" w:ascii="黑体" w:hAnsi="黑体" w:eastAsia="黑体" w:cs="Times New Roman"/>
        <w:b/>
        <w:bCs/>
        <w:color w:val="FFFFFF"/>
        <w:sz w:val="72"/>
        <w:szCs w:val="72"/>
      </w:rPr>
    </w:lvl>
  </w:abstractNum>
  <w:num w:numId="1">
    <w:abstractNumId w:val="24"/>
  </w:num>
  <w:num w:numId="2">
    <w:abstractNumId w:val="5"/>
  </w:num>
  <w:num w:numId="3">
    <w:abstractNumId w:val="6"/>
  </w:num>
  <w:num w:numId="4">
    <w:abstractNumId w:val="7"/>
  </w:num>
  <w:num w:numId="5">
    <w:abstractNumId w:val="11"/>
  </w:num>
  <w:num w:numId="6">
    <w:abstractNumId w:val="13"/>
  </w:num>
  <w:num w:numId="7">
    <w:abstractNumId w:val="16"/>
  </w:num>
  <w:num w:numId="8">
    <w:abstractNumId w:val="17"/>
  </w:num>
  <w:num w:numId="9">
    <w:abstractNumId w:val="14"/>
  </w:num>
  <w:num w:numId="10">
    <w:abstractNumId w:val="10"/>
  </w:num>
  <w:num w:numId="11">
    <w:abstractNumId w:val="15"/>
  </w:num>
  <w:num w:numId="12">
    <w:abstractNumId w:val="12"/>
  </w:num>
  <w:num w:numId="13">
    <w:abstractNumId w:val="9"/>
  </w:num>
  <w:num w:numId="14">
    <w:abstractNumId w:val="8"/>
  </w:num>
  <w:num w:numId="15">
    <w:abstractNumId w:val="30"/>
  </w:num>
  <w:num w:numId="16">
    <w:abstractNumId w:val="22"/>
  </w:num>
  <w:num w:numId="17">
    <w:abstractNumId w:val="20"/>
  </w:num>
  <w:num w:numId="18">
    <w:abstractNumId w:val="25"/>
  </w:num>
  <w:num w:numId="19">
    <w:abstractNumId w:val="29"/>
  </w:num>
  <w:num w:numId="20">
    <w:abstractNumId w:val="6"/>
    <w:lvlOverride w:ilvl="0">
      <w:startOverride w:val="1"/>
    </w:lvlOverride>
  </w:num>
  <w:num w:numId="21">
    <w:abstractNumId w:val="1"/>
  </w:num>
  <w:num w:numId="22">
    <w:abstractNumId w:val="23"/>
  </w:num>
  <w:num w:numId="23">
    <w:abstractNumId w:val="6"/>
    <w:lvlOverride w:ilvl="0">
      <w:startOverride w:val="1"/>
    </w:lvlOverride>
  </w:num>
  <w:num w:numId="24">
    <w:abstractNumId w:val="4"/>
  </w:num>
  <w:num w:numId="25">
    <w:abstractNumId w:val="19"/>
  </w:num>
  <w:num w:numId="26">
    <w:abstractNumId w:val="2"/>
  </w:num>
  <w:num w:numId="27">
    <w:abstractNumId w:val="28"/>
  </w:num>
  <w:num w:numId="28">
    <w:abstractNumId w:val="26"/>
  </w:num>
  <w:num w:numId="29">
    <w:abstractNumId w:val="27"/>
  </w:num>
  <w:num w:numId="30">
    <w:abstractNumId w:val="6"/>
    <w:lvlOverride w:ilvl="0">
      <w:startOverride w:val="1"/>
    </w:lvlOverride>
  </w:num>
  <w:num w:numId="31">
    <w:abstractNumId w:val="21"/>
  </w:num>
  <w:num w:numId="32">
    <w:abstractNumId w:val="3"/>
  </w:num>
  <w:num w:numId="33">
    <w:abstractNumId w:val="0"/>
  </w:num>
  <w:num w:numId="34">
    <w:abstractNumId w:val="6"/>
    <w:lvlOverride w:ilvl="0">
      <w:startOverride w:val="1"/>
    </w:lvlOverride>
  </w:num>
  <w:num w:numId="35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6AE5B4C"/>
    <w:rsid w:val="011F667E"/>
    <w:rsid w:val="019D1511"/>
    <w:rsid w:val="01C2715E"/>
    <w:rsid w:val="03C2481F"/>
    <w:rsid w:val="054D00FB"/>
    <w:rsid w:val="05BE6294"/>
    <w:rsid w:val="05DE1F90"/>
    <w:rsid w:val="06703046"/>
    <w:rsid w:val="06721E12"/>
    <w:rsid w:val="06C80016"/>
    <w:rsid w:val="07DF4001"/>
    <w:rsid w:val="091A6E51"/>
    <w:rsid w:val="0A2669CF"/>
    <w:rsid w:val="0AF5500B"/>
    <w:rsid w:val="0C3C12CE"/>
    <w:rsid w:val="0C463B93"/>
    <w:rsid w:val="0D976E89"/>
    <w:rsid w:val="0E395ADA"/>
    <w:rsid w:val="0EAF7600"/>
    <w:rsid w:val="0FA7589A"/>
    <w:rsid w:val="10EC5C5A"/>
    <w:rsid w:val="1234059A"/>
    <w:rsid w:val="123F6E7F"/>
    <w:rsid w:val="12436A37"/>
    <w:rsid w:val="130D13C7"/>
    <w:rsid w:val="13547AE7"/>
    <w:rsid w:val="14956D49"/>
    <w:rsid w:val="152E3D04"/>
    <w:rsid w:val="16784251"/>
    <w:rsid w:val="181B6E25"/>
    <w:rsid w:val="185B7480"/>
    <w:rsid w:val="19701BD9"/>
    <w:rsid w:val="199D21E8"/>
    <w:rsid w:val="19E14E20"/>
    <w:rsid w:val="1C2300FD"/>
    <w:rsid w:val="1D50346F"/>
    <w:rsid w:val="1DF37C5D"/>
    <w:rsid w:val="1E1C43EE"/>
    <w:rsid w:val="1F2D65E7"/>
    <w:rsid w:val="21464A4C"/>
    <w:rsid w:val="226E0871"/>
    <w:rsid w:val="22837529"/>
    <w:rsid w:val="22F55F7E"/>
    <w:rsid w:val="233E04EC"/>
    <w:rsid w:val="23DC492F"/>
    <w:rsid w:val="23F72E06"/>
    <w:rsid w:val="242342E3"/>
    <w:rsid w:val="24575489"/>
    <w:rsid w:val="246358BD"/>
    <w:rsid w:val="25B229B4"/>
    <w:rsid w:val="25D343CD"/>
    <w:rsid w:val="265C3221"/>
    <w:rsid w:val="2A6603D4"/>
    <w:rsid w:val="2C5B7503"/>
    <w:rsid w:val="2E026C87"/>
    <w:rsid w:val="2E0F1EBB"/>
    <w:rsid w:val="2F570620"/>
    <w:rsid w:val="2F5B602D"/>
    <w:rsid w:val="30D45B1F"/>
    <w:rsid w:val="319331E3"/>
    <w:rsid w:val="32192115"/>
    <w:rsid w:val="335F60F5"/>
    <w:rsid w:val="365357E5"/>
    <w:rsid w:val="370D0A81"/>
    <w:rsid w:val="38B12E95"/>
    <w:rsid w:val="39321CD5"/>
    <w:rsid w:val="396F756B"/>
    <w:rsid w:val="39925C08"/>
    <w:rsid w:val="39C16EFA"/>
    <w:rsid w:val="3A900CD8"/>
    <w:rsid w:val="3A99199C"/>
    <w:rsid w:val="3AA77129"/>
    <w:rsid w:val="3B057795"/>
    <w:rsid w:val="3B4343E0"/>
    <w:rsid w:val="3B587E3D"/>
    <w:rsid w:val="3D0C0DFB"/>
    <w:rsid w:val="3D9655B0"/>
    <w:rsid w:val="3EEF6AF7"/>
    <w:rsid w:val="3F4170D6"/>
    <w:rsid w:val="3FCA75B6"/>
    <w:rsid w:val="41550CF1"/>
    <w:rsid w:val="41667E43"/>
    <w:rsid w:val="42721AEC"/>
    <w:rsid w:val="428B1E10"/>
    <w:rsid w:val="42944921"/>
    <w:rsid w:val="43987D55"/>
    <w:rsid w:val="43D149F1"/>
    <w:rsid w:val="44BC15D0"/>
    <w:rsid w:val="45303039"/>
    <w:rsid w:val="45D524FE"/>
    <w:rsid w:val="45E10B02"/>
    <w:rsid w:val="46192426"/>
    <w:rsid w:val="464F5CB6"/>
    <w:rsid w:val="46B75D3F"/>
    <w:rsid w:val="47B37D01"/>
    <w:rsid w:val="487835D0"/>
    <w:rsid w:val="48AC05C9"/>
    <w:rsid w:val="49507E2D"/>
    <w:rsid w:val="49947735"/>
    <w:rsid w:val="49F77A43"/>
    <w:rsid w:val="4A7D714C"/>
    <w:rsid w:val="4B177694"/>
    <w:rsid w:val="4C5E1AE1"/>
    <w:rsid w:val="4E3F2859"/>
    <w:rsid w:val="4E4F7040"/>
    <w:rsid w:val="50CE7F89"/>
    <w:rsid w:val="50F77767"/>
    <w:rsid w:val="51C313EE"/>
    <w:rsid w:val="52885133"/>
    <w:rsid w:val="539176FB"/>
    <w:rsid w:val="539E3B99"/>
    <w:rsid w:val="5440719A"/>
    <w:rsid w:val="55CA33E4"/>
    <w:rsid w:val="5727626C"/>
    <w:rsid w:val="572E3962"/>
    <w:rsid w:val="57F379EC"/>
    <w:rsid w:val="58B41D0E"/>
    <w:rsid w:val="5A06573E"/>
    <w:rsid w:val="5AA90EB4"/>
    <w:rsid w:val="5B334655"/>
    <w:rsid w:val="5BC84720"/>
    <w:rsid w:val="5C245875"/>
    <w:rsid w:val="5C670409"/>
    <w:rsid w:val="5CF22FA1"/>
    <w:rsid w:val="5DA744B4"/>
    <w:rsid w:val="5F331D3F"/>
    <w:rsid w:val="60E40384"/>
    <w:rsid w:val="61695AD8"/>
    <w:rsid w:val="61EE4EB3"/>
    <w:rsid w:val="61F71336"/>
    <w:rsid w:val="62044ED6"/>
    <w:rsid w:val="62061C8B"/>
    <w:rsid w:val="63CE7392"/>
    <w:rsid w:val="63E72BCF"/>
    <w:rsid w:val="6537031E"/>
    <w:rsid w:val="65B05FC9"/>
    <w:rsid w:val="66AE5B4C"/>
    <w:rsid w:val="687D3FFF"/>
    <w:rsid w:val="68F83056"/>
    <w:rsid w:val="68FF068D"/>
    <w:rsid w:val="69296E78"/>
    <w:rsid w:val="6961031E"/>
    <w:rsid w:val="69807991"/>
    <w:rsid w:val="6B030546"/>
    <w:rsid w:val="6C3713EB"/>
    <w:rsid w:val="6CF84619"/>
    <w:rsid w:val="6DD52F86"/>
    <w:rsid w:val="6EAC4274"/>
    <w:rsid w:val="6EEB7169"/>
    <w:rsid w:val="6F9570F5"/>
    <w:rsid w:val="708443DD"/>
    <w:rsid w:val="70BC7264"/>
    <w:rsid w:val="70EA7A77"/>
    <w:rsid w:val="72A14F9D"/>
    <w:rsid w:val="737871FE"/>
    <w:rsid w:val="7425224D"/>
    <w:rsid w:val="74DB6895"/>
    <w:rsid w:val="75F851D4"/>
    <w:rsid w:val="761F7071"/>
    <w:rsid w:val="76222141"/>
    <w:rsid w:val="76D808AB"/>
    <w:rsid w:val="771B741D"/>
    <w:rsid w:val="774B652D"/>
    <w:rsid w:val="77A967D7"/>
    <w:rsid w:val="77CF0878"/>
    <w:rsid w:val="78186160"/>
    <w:rsid w:val="783D6796"/>
    <w:rsid w:val="7A16481F"/>
    <w:rsid w:val="7A557A50"/>
    <w:rsid w:val="7A71442E"/>
    <w:rsid w:val="7AD95EB0"/>
    <w:rsid w:val="7BF52516"/>
    <w:rsid w:val="7CF7257C"/>
    <w:rsid w:val="7CF902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0" w:semiHidden="0" w:name="heading 6"/>
    <w:lsdException w:qFormat="1" w:uiPriority="0" w:semiHidden="0" w:name="heading 7"/>
    <w:lsdException w:qFormat="1" w:uiPriority="0" w:semiHidden="0" w:name="heading 8"/>
    <w:lsdException w:qFormat="1" w:uiPriority="0" w:semiHidden="0" w:name="heading 9"/>
    <w:lsdException w:qFormat="1" w:unhideWhenUsed="0" w:uiPriority="0" w:semiHidden="0" w:name="index 1"/>
    <w:lsdException w:qFormat="1" w:unhideWhenUsed="0" w:uiPriority="0" w:semiHidden="0" w:name="index 2"/>
    <w:lsdException w:qFormat="1" w:unhideWhenUsed="0" w:uiPriority="0" w:semiHidden="0" w:name="index 3"/>
    <w:lsdException w:qFormat="1" w:unhideWhenUsed="0" w:uiPriority="0" w:semiHidden="0" w:name="index 4"/>
    <w:lsdException w:qFormat="1" w:unhideWhenUsed="0" w:uiPriority="0" w:semiHidden="0" w:name="index 5"/>
    <w:lsdException w:qFormat="1" w:unhideWhenUsed="0" w:uiPriority="0" w:semiHidden="0" w:name="index 6"/>
    <w:lsdException w:qFormat="1" w:unhideWhenUsed="0" w:uiPriority="0" w:semiHidden="0" w:name="index 7"/>
    <w:lsdException w:qFormat="1" w:unhideWhenUsed="0" w:uiPriority="0" w:semiHidden="0" w:name="index 8"/>
    <w:lsdException w:qFormat="1"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qFormat="1" w:unhideWhenUsed="0" w:uiPriority="0" w:semiHidden="0" w:name="toc 4"/>
    <w:lsdException w:qFormat="1" w:unhideWhenUsed="0" w:uiPriority="0" w:semiHidden="0" w:name="toc 5"/>
    <w:lsdException w:qFormat="1" w:unhideWhenUsed="0" w:uiPriority="0" w:semiHidden="0" w:name="toc 6"/>
    <w:lsdException w:qFormat="1" w:unhideWhenUsed="0" w:uiPriority="0" w:semiHidden="0" w:name="toc 7"/>
    <w:lsdException w:qFormat="1" w:unhideWhenUsed="0" w:uiPriority="0" w:semiHidden="0" w:name="toc 8"/>
    <w:lsdException w:qFormat="1" w:unhideWhenUsed="0" w:uiPriority="0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qFormat="1" w:unhideWhenUsed="0" w:uiPriority="0" w:semiHidden="0" w:name="index heading"/>
    <w:lsdException w:qFormat="1" w:uiPriority="0" w:semiHidden="0" w:name="caption"/>
    <w:lsdException w:qFormat="1" w:unhideWhenUsed="0" w:uiPriority="0" w:semiHidden="0" w:name="table of figures"/>
    <w:lsdException w:qFormat="1" w:unhideWhenUsed="0" w:uiPriority="0" w:semiHidden="0" w:name="envelope address"/>
    <w:lsdException w:qFormat="1" w:unhideWhenUsed="0" w:uiPriority="0" w:semiHidden="0" w:name="envelope return"/>
    <w:lsdException w:qFormat="1"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qFormat="1" w:unhideWhenUsed="0" w:uiPriority="0" w:semiHidden="0" w:name="endnote reference"/>
    <w:lsdException w:qFormat="1" w:unhideWhenUsed="0" w:uiPriority="0" w:semiHidden="0" w:name="endnote text"/>
    <w:lsdException w:qFormat="1" w:unhideWhenUsed="0" w:uiPriority="0" w:semiHidden="0" w:name="table of authorities"/>
    <w:lsdException w:qFormat="1" w:unhideWhenUsed="0" w:uiPriority="0" w:semiHidden="0" w:name="macro"/>
    <w:lsdException w:qFormat="1" w:unhideWhenUsed="0" w:uiPriority="0" w:semiHidden="0" w:name="toa heading"/>
    <w:lsdException w:qFormat="1" w:unhideWhenUsed="0" w:uiPriority="0" w:semiHidden="0" w:name="List"/>
    <w:lsdException w:qFormat="1" w:unhideWhenUsed="0" w:uiPriority="0" w:semiHidden="0" w:name="List Bullet"/>
    <w:lsdException w:qFormat="1" w:unhideWhenUsed="0" w:uiPriority="0" w:semiHidden="0" w:name="List Number"/>
    <w:lsdException w:qFormat="1" w:unhideWhenUsed="0" w:uiPriority="0" w:semiHidden="0" w:name="List 2"/>
    <w:lsdException w:qFormat="1" w:unhideWhenUsed="0" w:uiPriority="0" w:semiHidden="0" w:name="List 3"/>
    <w:lsdException w:qFormat="1" w:unhideWhenUsed="0" w:uiPriority="0" w:semiHidden="0" w:name="List 4"/>
    <w:lsdException w:qFormat="1" w:unhideWhenUsed="0" w:uiPriority="0" w:semiHidden="0" w:name="List 5"/>
    <w:lsdException w:qFormat="1" w:unhideWhenUsed="0" w:uiPriority="0" w:semiHidden="0" w:name="List Bullet 2"/>
    <w:lsdException w:qFormat="1" w:unhideWhenUsed="0" w:uiPriority="0" w:semiHidden="0" w:name="List Bullet 3"/>
    <w:lsdException w:qFormat="1" w:unhideWhenUsed="0" w:uiPriority="0" w:semiHidden="0" w:name="List Bullet 4"/>
    <w:lsdException w:qFormat="1" w:unhideWhenUsed="0" w:uiPriority="0" w:semiHidden="0" w:name="List Bullet 5"/>
    <w:lsdException w:qFormat="1" w:unhideWhenUsed="0" w:uiPriority="0" w:semiHidden="0" w:name="List Number 2"/>
    <w:lsdException w:qFormat="1" w:unhideWhenUsed="0" w:uiPriority="0" w:semiHidden="0" w:name="List Number 3"/>
    <w:lsdException w:qFormat="1" w:unhideWhenUsed="0" w:uiPriority="0" w:semiHidden="0" w:name="List Number 4"/>
    <w:lsdException w:qFormat="1" w:unhideWhenUsed="0" w:uiPriority="0" w:semiHidden="0" w:name="List Number 5"/>
    <w:lsdException w:qFormat="1" w:unhideWhenUsed="0" w:uiPriority="10" w:semiHidden="0" w:name="Title"/>
    <w:lsdException w:qFormat="1" w:unhideWhenUsed="0" w:uiPriority="0" w:semiHidden="0" w:name="Closing"/>
    <w:lsdException w:qFormat="1" w:unhideWhenUsed="0" w:uiPriority="0" w:semiHidden="0" w:name="Signature"/>
    <w:lsdException w:qFormat="1" w:uiPriority="1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qFormat="1" w:unhideWhenUsed="0" w:uiPriority="0" w:semiHidden="0" w:name="List Continue"/>
    <w:lsdException w:qFormat="1" w:unhideWhenUsed="0" w:uiPriority="0" w:semiHidden="0" w:name="List Continue 2"/>
    <w:lsdException w:qFormat="1" w:unhideWhenUsed="0" w:uiPriority="0" w:semiHidden="0" w:name="List Continue 3"/>
    <w:lsdException w:qFormat="1" w:unhideWhenUsed="0" w:uiPriority="0" w:semiHidden="0" w:name="List Continue 4"/>
    <w:lsdException w:qFormat="1" w:unhideWhenUsed="0" w:uiPriority="0" w:semiHidden="0" w:name="List Continue 5"/>
    <w:lsdException w:qFormat="1" w:unhideWhenUsed="0" w:uiPriority="0" w:semiHidden="0" w:name="Message Header"/>
    <w:lsdException w:qFormat="1" w:unhideWhenUsed="0" w:uiPriority="0" w:semiHidden="0" w:name="Subtitle"/>
    <w:lsdException w:qFormat="1" w:unhideWhenUsed="0" w:uiPriority="0" w:semiHidden="0" w:name="Salutation"/>
    <w:lsdException w:qFormat="1" w:unhideWhenUsed="0" w:uiPriority="0" w:semiHidden="0" w:name="Date"/>
    <w:lsdException w:qFormat="1" w:unhideWhenUsed="0" w:uiPriority="0" w:semiHidden="0" w:name="Body Text First Indent"/>
    <w:lsdException w:qFormat="1" w:unhideWhenUsed="0" w:uiPriority="0" w:semiHidden="0" w:name="Body Text First Indent 2"/>
    <w:lsdException w:qFormat="1" w:unhideWhenUsed="0" w:uiPriority="0" w:semiHidden="0" w:name="Note Heading"/>
    <w:lsdException w:qFormat="1" w:unhideWhenUsed="0" w:uiPriority="0" w:semiHidden="0" w:name="Body Text 2"/>
    <w:lsdException w:qFormat="1" w:unhideWhenUsed="0" w:uiPriority="0" w:semiHidden="0" w:name="Body Text 3"/>
    <w:lsdException w:qFormat="1" w:unhideWhenUsed="0" w:uiPriority="0" w:semiHidden="0" w:name="Body Text Indent 2"/>
    <w:lsdException w:qFormat="1" w:unhideWhenUsed="0" w:uiPriority="0" w:semiHidden="0" w:name="Body Text Indent 3"/>
    <w:lsdException w:qFormat="1"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22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qFormat="1" w:unhideWhenUsed="0" w:uiPriority="0" w:semiHidden="0" w:name="Plain Text"/>
    <w:lsdException w:qFormat="1"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qFormat="1"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qFormat="1" w:unhideWhenUsed="0" w:uiPriority="0" w:semiHidden="0" w:name="annotation subject"/>
    <w:lsdException w:qFormat="1" w:uiPriority="0" w:name="Table Simple 1"/>
    <w:lsdException w:qFormat="1" w:uiPriority="0" w:name="Table Simple 2"/>
    <w:lsdException w:qFormat="1" w:uiPriority="0" w:name="Table Simple 3"/>
    <w:lsdException w:qFormat="1" w:uiPriority="0" w:name="Table Classic 1"/>
    <w:lsdException w:qFormat="1" w:uiPriority="0" w:name="Table Classic 2"/>
    <w:lsdException w:qFormat="1" w:uiPriority="0" w:name="Table Classic 3"/>
    <w:lsdException w:qFormat="1" w:uiPriority="0" w:name="Table Classic 4"/>
    <w:lsdException w:qFormat="1" w:uiPriority="0" w:name="Table Colorful 1"/>
    <w:lsdException w:qFormat="1" w:uiPriority="0" w:name="Table Colorful 2"/>
    <w:lsdException w:qFormat="1" w:uiPriority="0" w:name="Table Colorful 3"/>
    <w:lsdException w:qFormat="1" w:uiPriority="0" w:name="Table Columns 1"/>
    <w:lsdException w:qFormat="1" w:uiPriority="0" w:name="Table Columns 2"/>
    <w:lsdException w:qFormat="1" w:uiPriority="0" w:name="Table Columns 3"/>
    <w:lsdException w:qFormat="1" w:uiPriority="0" w:name="Table Columns 4"/>
    <w:lsdException w:qFormat="1" w:uiPriority="0" w:name="Table Columns 5"/>
    <w:lsdException w:qFormat="1" w:uiPriority="0" w:name="Table Grid 1"/>
    <w:lsdException w:qFormat="1" w:uiPriority="0" w:name="Table Grid 2"/>
    <w:lsdException w:qFormat="1" w:uiPriority="0" w:name="Table Grid 3"/>
    <w:lsdException w:qFormat="1" w:uiPriority="0" w:name="Table Grid 4"/>
    <w:lsdException w:qFormat="1" w:uiPriority="0" w:name="Table Grid 5"/>
    <w:lsdException w:qFormat="1" w:uiPriority="0" w:name="Table Grid 6"/>
    <w:lsdException w:qFormat="1" w:uiPriority="0" w:name="Table Grid 7"/>
    <w:lsdException w:qFormat="1" w:uiPriority="0" w:name="Table Grid 8"/>
    <w:lsdException w:qFormat="1" w:uiPriority="0" w:name="Table List 1"/>
    <w:lsdException w:qFormat="1" w:uiPriority="0" w:name="Table List 2"/>
    <w:lsdException w:qFormat="1" w:uiPriority="0" w:name="Table List 3"/>
    <w:lsdException w:qFormat="1" w:uiPriority="0" w:name="Table List 4"/>
    <w:lsdException w:qFormat="1" w:uiPriority="0" w:name="Table List 5"/>
    <w:lsdException w:qFormat="1" w:uiPriority="0" w:name="Table List 6"/>
    <w:lsdException w:qFormat="1" w:uiPriority="0" w:name="Table List 7"/>
    <w:lsdException w:qFormat="1" w:uiPriority="0" w:name="Table List 8"/>
    <w:lsdException w:qFormat="1" w:uiPriority="0" w:name="Table 3D effects 1"/>
    <w:lsdException w:qFormat="1" w:uiPriority="0" w:name="Table 3D effects 2"/>
    <w:lsdException w:qFormat="1" w:uiPriority="0" w:name="Table 3D effects 3"/>
    <w:lsdException w:qFormat="1" w:uiPriority="0" w:name="Table Contemporary"/>
    <w:lsdException w:qFormat="1" w:uiPriority="0" w:name="Table Elegant"/>
    <w:lsdException w:qFormat="1" w:uiPriority="0" w:name="Table Professional"/>
    <w:lsdException w:qFormat="1" w:uiPriority="0" w:name="Table Subtle 1"/>
    <w:lsdException w:qFormat="1" w:uiPriority="0" w:name="Table Subtle 2"/>
    <w:lsdException w:qFormat="1" w:uiPriority="0" w:name="Table Web 1"/>
    <w:lsdException w:qFormat="1" w:uiPriority="0" w:name="Table Web 2"/>
    <w:lsdException w:qFormat="1" w:uiPriority="0" w:name="Table Web 3"/>
    <w:lsdException w:qFormat="1" w:unhideWhenUsed="0" w:uiPriority="0" w:semiHidden="0" w:name="Balloon Text"/>
    <w:lsdException w:qFormat="1" w:unhideWhenUsed="0" w:uiPriority="0" w:semiHidden="0" w:name="Table Grid"/>
    <w:lsdException w:qFormat="1" w:uiPriority="0" w:name="Table Theme"/>
    <w:lsdException w:qFormat="1" w:unhideWhenUsed="0" w:uiPriority="99" w:semiHidden="0" w:name="No Spacing"/>
    <w:lsdException w:qFormat="1" w:uiPriority="60" w:name="Light Shading"/>
    <w:lsdException w:qFormat="1" w:uiPriority="61" w:name="Light List"/>
    <w:lsdException w:qFormat="1" w:uiPriority="62" w:name="Light Grid"/>
    <w:lsdException w:qFormat="1" w:uiPriority="63" w:name="Medium Shading 1"/>
    <w:lsdException w:qFormat="1" w:uiPriority="64" w:name="Medium Shading 2"/>
    <w:lsdException w:qFormat="1" w:uiPriority="65" w:name="Medium List 1"/>
    <w:lsdException w:qFormat="1" w:uiPriority="66" w:name="Medium List 2"/>
    <w:lsdException w:qFormat="1" w:uiPriority="67" w:name="Medium Grid 1"/>
    <w:lsdException w:qFormat="1" w:uiPriority="68" w:name="Medium Grid 2"/>
    <w:lsdException w:qFormat="1" w:uiPriority="69" w:name="Medium Grid 3"/>
    <w:lsdException w:qFormat="1" w:uiPriority="70" w:name="Dark List"/>
    <w:lsdException w:qFormat="1" w:uiPriority="71" w:name="Colorful Shading"/>
    <w:lsdException w:qFormat="1" w:uiPriority="72" w:name="Colorful List"/>
    <w:lsdException w:qFormat="1" w:uiPriority="73" w:name="Colorful Grid"/>
    <w:lsdException w:qFormat="1" w:uiPriority="60" w:name="Light Shading Accent 1"/>
    <w:lsdException w:qFormat="1" w:uiPriority="61" w:name="Light List Accent 1"/>
    <w:lsdException w:qFormat="1" w:uiPriority="62" w:name="Light Grid Accent 1"/>
    <w:lsdException w:qFormat="1" w:uiPriority="63" w:name="Medium Shading 1 Accent 1"/>
    <w:lsdException w:qFormat="1" w:uiPriority="64" w:name="Medium Shading 2 Accent 1"/>
    <w:lsdException w:qFormat="1" w:uiPriority="65" w:name="Medium List 1 Accent 1"/>
    <w:lsdException w:qFormat="1" w:unhideWhenUsed="0" w:uiPriority="99" w:semiHidden="0" w:name="List Paragraph"/>
    <w:lsdException w:qFormat="1" w:unhideWhenUsed="0" w:uiPriority="99" w:semiHidden="0" w:name="Quote"/>
    <w:lsdException w:qFormat="1" w:unhideWhenUsed="0" w:uiPriority="99" w:semiHidden="0" w:name="Intense Quote"/>
    <w:lsdException w:qFormat="1" w:uiPriority="66" w:name="Medium List 2 Accent 1"/>
    <w:lsdException w:qFormat="1" w:uiPriority="67" w:name="Medium Grid 1 Accent 1"/>
    <w:lsdException w:qFormat="1" w:uiPriority="68" w:name="Medium Grid 2 Accent 1"/>
    <w:lsdException w:qFormat="1" w:uiPriority="69" w:name="Medium Grid 3 Accent 1"/>
    <w:lsdException w:qFormat="1" w:uiPriority="70" w:name="Dark List Accent 1"/>
    <w:lsdException w:qFormat="1" w:uiPriority="71" w:name="Colorful Shading Accent 1"/>
    <w:lsdException w:qFormat="1" w:uiPriority="72" w:name="Colorful List Accent 1"/>
    <w:lsdException w:qFormat="1" w:uiPriority="73" w:name="Colorful Grid Accent 1"/>
    <w:lsdException w:qFormat="1" w:uiPriority="60" w:name="Light Shading Accent 2"/>
    <w:lsdException w:qFormat="1" w:uiPriority="61" w:name="Light List Accent 2"/>
    <w:lsdException w:qFormat="1" w:uiPriority="62" w:name="Light Grid Accent 2"/>
    <w:lsdException w:qFormat="1" w:uiPriority="63" w:name="Medium Shading 1 Accent 2"/>
    <w:lsdException w:qFormat="1" w:uiPriority="64" w:name="Medium Shading 2 Accent 2"/>
    <w:lsdException w:qFormat="1" w:uiPriority="65" w:name="Medium List 1 Accent 2"/>
    <w:lsdException w:qFormat="1" w:uiPriority="66" w:name="Medium List 2 Accent 2"/>
    <w:lsdException w:qFormat="1" w:uiPriority="67" w:name="Medium Grid 1 Accent 2"/>
    <w:lsdException w:qFormat="1" w:uiPriority="68" w:name="Medium Grid 2 Accent 2"/>
    <w:lsdException w:qFormat="1" w:uiPriority="69" w:name="Medium Grid 3 Accent 2"/>
    <w:lsdException w:qFormat="1" w:uiPriority="70" w:name="Dark List Accent 2"/>
    <w:lsdException w:qFormat="1" w:uiPriority="71" w:name="Colorful Shading Accent 2"/>
    <w:lsdException w:qFormat="1" w:uiPriority="72" w:name="Colorful List Accent 2"/>
    <w:lsdException w:qFormat="1" w:uiPriority="73" w:name="Colorful Grid Accent 2"/>
    <w:lsdException w:qFormat="1" w:uiPriority="60" w:name="Light Shading Accent 3"/>
    <w:lsdException w:qFormat="1" w:uiPriority="61" w:name="Light List Accent 3"/>
    <w:lsdException w:qFormat="1" w:uiPriority="62" w:name="Light Grid Accent 3"/>
    <w:lsdException w:qFormat="1" w:uiPriority="63" w:name="Medium Shading 1 Accent 3"/>
    <w:lsdException w:qFormat="1" w:uiPriority="64" w:name="Medium Shading 2 Accent 3"/>
    <w:lsdException w:qFormat="1" w:uiPriority="65" w:name="Medium List 1 Accent 3"/>
    <w:lsdException w:qFormat="1" w:uiPriority="66" w:name="Medium List 2 Accent 3"/>
    <w:lsdException w:qFormat="1" w:uiPriority="67" w:name="Medium Grid 1 Accent 3"/>
    <w:lsdException w:qFormat="1" w:uiPriority="68" w:name="Medium Grid 2 Accent 3"/>
    <w:lsdException w:qFormat="1" w:uiPriority="69" w:name="Medium Grid 3 Accent 3"/>
    <w:lsdException w:qFormat="1" w:uiPriority="70" w:name="Dark List Accent 3"/>
    <w:lsdException w:qFormat="1" w:uiPriority="71" w:name="Colorful Shading Accent 3"/>
    <w:lsdException w:qFormat="1" w:uiPriority="72" w:name="Colorful List Accent 3"/>
    <w:lsdException w:qFormat="1" w:uiPriority="73" w:name="Colorful Grid Accent 3"/>
    <w:lsdException w:qFormat="1" w:uiPriority="60" w:name="Light Shading Accent 4"/>
    <w:lsdException w:qFormat="1" w:uiPriority="61" w:name="Light List Accent 4"/>
    <w:lsdException w:qFormat="1" w:uiPriority="62" w:name="Light Grid Accent 4"/>
    <w:lsdException w:qFormat="1" w:uiPriority="63" w:name="Medium Shading 1 Accent 4"/>
    <w:lsdException w:qFormat="1" w:uiPriority="64" w:name="Medium Shading 2 Accent 4"/>
    <w:lsdException w:qFormat="1" w:uiPriority="65" w:name="Medium List 1 Accent 4"/>
    <w:lsdException w:qFormat="1" w:uiPriority="66" w:name="Medium List 2 Accent 4"/>
    <w:lsdException w:qFormat="1" w:uiPriority="67" w:name="Medium Grid 1 Accent 4"/>
    <w:lsdException w:qFormat="1" w:uiPriority="68" w:name="Medium Grid 2 Accent 4"/>
    <w:lsdException w:qFormat="1" w:uiPriority="69" w:name="Medium Grid 3 Accent 4"/>
    <w:lsdException w:qFormat="1" w:uiPriority="70" w:name="Dark List Accent 4"/>
    <w:lsdException w:qFormat="1" w:uiPriority="71" w:name="Colorful Shading Accent 4"/>
    <w:lsdException w:qFormat="1" w:uiPriority="72" w:name="Colorful List Accent 4"/>
    <w:lsdException w:qFormat="1" w:uiPriority="73" w:name="Colorful Grid Accent 4"/>
    <w:lsdException w:qFormat="1" w:uiPriority="60" w:name="Light Shading Accent 5"/>
    <w:lsdException w:qFormat="1" w:uiPriority="61" w:name="Light List Accent 5"/>
    <w:lsdException w:qFormat="1" w:uiPriority="62" w:name="Light Grid Accent 5"/>
    <w:lsdException w:qFormat="1" w:uiPriority="63" w:name="Medium Shading 1 Accent 5"/>
    <w:lsdException w:qFormat="1" w:uiPriority="64" w:name="Medium Shading 2 Accent 5"/>
    <w:lsdException w:qFormat="1" w:uiPriority="65" w:name="Medium List 1 Accent 5"/>
    <w:lsdException w:qFormat="1" w:uiPriority="66" w:name="Medium List 2 Accent 5"/>
    <w:lsdException w:qFormat="1" w:uiPriority="67" w:name="Medium Grid 1 Accent 5"/>
    <w:lsdException w:qFormat="1" w:uiPriority="68" w:name="Medium Grid 2 Accent 5"/>
    <w:lsdException w:qFormat="1" w:uiPriority="69" w:name="Medium Grid 3 Accent 5"/>
    <w:lsdException w:qFormat="1" w:uiPriority="70" w:name="Dark List Accent 5"/>
    <w:lsdException w:qFormat="1" w:uiPriority="71" w:name="Colorful Shading Accent 5"/>
    <w:lsdException w:qFormat="1" w:uiPriority="72" w:name="Colorful List Accent 5"/>
    <w:lsdException w:qFormat="1" w:uiPriority="73" w:name="Colorful Grid Accent 5"/>
    <w:lsdException w:qFormat="1" w:uiPriority="60" w:name="Light Shading Accent 6"/>
    <w:lsdException w:qFormat="1" w:uiPriority="61" w:name="Light List Accent 6"/>
    <w:lsdException w:qFormat="1" w:uiPriority="62" w:name="Light Grid Accent 6"/>
    <w:lsdException w:qFormat="1" w:uiPriority="63" w:name="Medium Shading 1 Accent 6"/>
    <w:lsdException w:qFormat="1" w:uiPriority="64" w:name="Medium Shading 2 Accent 6"/>
    <w:lsdException w:qFormat="1" w:uiPriority="65" w:name="Medium List 1 Accent 6"/>
    <w:lsdException w:qFormat="1" w:uiPriority="66" w:name="Medium List 2 Accent 6"/>
    <w:lsdException w:qFormat="1" w:uiPriority="67" w:name="Medium Grid 1 Accent 6"/>
    <w:lsdException w:qFormat="1" w:uiPriority="68" w:name="Medium Grid 2 Accent 6"/>
    <w:lsdException w:qFormat="1" w:uiPriority="69" w:name="Medium Grid 3 Accent 6"/>
    <w:lsdException w:qFormat="1" w:uiPriority="70" w:name="Dark List Accent 6"/>
    <w:lsdException w:qFormat="1" w:uiPriority="71" w:name="Colorful Shading Accent 6"/>
    <w:lsdException w:qFormat="1" w:uiPriority="72" w:name="Colorful List Accent 6"/>
    <w:lsdException w:qFormat="1" w:uiPriority="73" w:name="Colorful Grid Accent 6"/>
  </w:latentStyles>
  <w:style w:type="paragraph" w:default="1" w:styleId="1">
    <w:name w:val="Normal"/>
    <w:qFormat/>
    <w:uiPriority w:val="0"/>
    <w:pPr>
      <w:widowControl w:val="0"/>
      <w:adjustRightInd w:val="0"/>
      <w:snapToGrid w:val="0"/>
      <w:spacing w:line="312" w:lineRule="auto"/>
      <w:ind w:firstLine="440" w:firstLineChars="200"/>
      <w:jc w:val="both"/>
    </w:pPr>
    <w:rPr>
      <w:rFonts w:ascii="微软雅黑" w:hAnsi="微软雅黑" w:eastAsia="微软雅黑" w:cs="Times New Roman"/>
      <w:kern w:val="2"/>
      <w:sz w:val="24"/>
      <w:szCs w:val="24"/>
      <w:lang w:val="en-US" w:eastAsia="zh-CN" w:bidi="ar-SA"/>
    </w:rPr>
  </w:style>
  <w:style w:type="paragraph" w:styleId="3">
    <w:name w:val="heading 1"/>
    <w:next w:val="1"/>
    <w:link w:val="243"/>
    <w:qFormat/>
    <w:uiPriority w:val="9"/>
    <w:pPr>
      <w:keepNext/>
      <w:keepLines/>
      <w:numPr>
        <w:ilvl w:val="0"/>
        <w:numId w:val="1"/>
      </w:numPr>
      <w:tabs>
        <w:tab w:val="left" w:pos="-420"/>
        <w:tab w:val="left" w:pos="0"/>
      </w:tabs>
      <w:adjustRightInd w:val="0"/>
      <w:snapToGrid w:val="0"/>
      <w:spacing w:before="50" w:beforeLines="50" w:after="50" w:afterLines="50"/>
      <w:ind w:firstLine="0"/>
      <w:outlineLvl w:val="0"/>
    </w:pPr>
    <w:rPr>
      <w:rFonts w:ascii="微软雅黑" w:hAnsi="微软雅黑" w:eastAsia="微软雅黑" w:cs="Times New Roman"/>
      <w:b/>
      <w:bCs/>
      <w:color w:val="262626" w:themeColor="text1" w:themeTint="D9"/>
      <w:kern w:val="44"/>
      <w:sz w:val="36"/>
      <w:szCs w:val="30"/>
      <w:lang w:val="en-US" w:eastAsia="zh-CN" w:bidi="ar-SA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paragraph" w:styleId="4">
    <w:name w:val="heading 2"/>
    <w:next w:val="1"/>
    <w:link w:val="244"/>
    <w:unhideWhenUsed/>
    <w:qFormat/>
    <w:uiPriority w:val="9"/>
    <w:pPr>
      <w:numPr>
        <w:ilvl w:val="1"/>
        <w:numId w:val="2"/>
      </w:num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shd w:val="clear" w:fill="D1E0F7" w:themeFill="accent1" w:themeFillTint="32"/>
      <w:tabs>
        <w:tab w:val="left" w:pos="0"/>
      </w:tabs>
      <w:adjustRightInd w:val="0"/>
      <w:snapToGrid w:val="0"/>
      <w:spacing w:before="50" w:beforeLines="50" w:after="50" w:afterLines="50"/>
      <w:outlineLvl w:val="1"/>
    </w:pPr>
    <w:rPr>
      <w:rFonts w:ascii="微软雅黑" w:hAnsi="微软雅黑" w:eastAsia="微软雅黑" w:cs="Times New Roman"/>
      <w:b/>
      <w:bCs/>
      <w:color w:val="FFFFFF" w:themeColor="background1"/>
      <w:kern w:val="2"/>
      <w:sz w:val="28"/>
      <w:szCs w:val="28"/>
      <w:lang w:val="en-US" w:eastAsia="zh-CN" w:bidi="ar-SA"/>
      <w14:textFill>
        <w14:noFill/>
      </w14:textFill>
    </w:rPr>
  </w:style>
  <w:style w:type="paragraph" w:styleId="5">
    <w:name w:val="heading 3"/>
    <w:next w:val="1"/>
    <w:link w:val="242"/>
    <w:unhideWhenUsed/>
    <w:qFormat/>
    <w:uiPriority w:val="9"/>
    <w:pPr>
      <w:numPr>
        <w:ilvl w:val="0"/>
        <w:numId w:val="3"/>
      </w:numPr>
      <w:pBdr>
        <w:top w:val="none" w:color="auto" w:sz="0" w:space="1"/>
        <w:left w:val="none" w:color="auto" w:sz="0" w:space="4"/>
        <w:bottom w:val="thinThickThinSmallGap" w:color="A2BFEF" w:themeColor="accent1" w:themeTint="66" w:sz="24" w:space="1"/>
        <w:right w:val="none" w:color="auto" w:sz="0" w:space="4"/>
      </w:pBdr>
      <w:tabs>
        <w:tab w:val="left" w:pos="312"/>
      </w:tabs>
      <w:bidi w:val="0"/>
      <w:adjustRightInd w:val="0"/>
      <w:snapToGrid w:val="0"/>
      <w:spacing w:before="50" w:beforeLines="50" w:after="50" w:afterLines="50"/>
      <w:ind w:left="480" w:leftChars="0" w:hanging="480" w:firstLineChars="0"/>
      <w:outlineLvl w:val="2"/>
    </w:pPr>
    <w:rPr>
      <w:rFonts w:ascii="微软雅黑" w:hAnsi="微软雅黑" w:eastAsia="微软雅黑" w:cs="Times New Roman"/>
      <w:b/>
      <w:bCs/>
      <w:color w:val="000000" w:themeColor="text1"/>
      <w:kern w:val="2"/>
      <w:sz w:val="32"/>
      <w:szCs w:val="32"/>
      <w:lang w:val="en-US" w:eastAsia="zh-CN" w:bidi="ar-SA"/>
      <w14:textFill>
        <w14:solidFill>
          <w14:schemeClr w14:val="tx1"/>
        </w14:solidFill>
      </w14:textFill>
    </w:rPr>
  </w:style>
  <w:style w:type="paragraph" w:styleId="6">
    <w:name w:val="heading 4"/>
    <w:next w:val="1"/>
    <w:link w:val="240"/>
    <w:unhideWhenUsed/>
    <w:qFormat/>
    <w:uiPriority w:val="9"/>
    <w:pPr>
      <w:numPr>
        <w:ilvl w:val="3"/>
        <w:numId w:val="4"/>
      </w:numPr>
      <w:adjustRightInd w:val="0"/>
      <w:snapToGrid w:val="0"/>
      <w:spacing w:before="50" w:beforeLines="50" w:after="50" w:afterLines="50"/>
      <w:outlineLvl w:val="3"/>
    </w:pPr>
    <w:rPr>
      <w:rFonts w:ascii="微软雅黑" w:hAnsi="微软雅黑" w:eastAsia="微软雅黑" w:cs="Times New Roman"/>
      <w:b/>
      <w:bCs/>
      <w:color w:val="000000" w:themeColor="text1"/>
      <w:sz w:val="24"/>
      <w:szCs w:val="24"/>
      <w:lang w:val="en-US" w:eastAsia="zh-CN" w:bidi="ar-SA"/>
      <w14:textFill>
        <w14:solidFill>
          <w14:schemeClr w14:val="tx1"/>
        </w14:solidFill>
      </w14:textFill>
    </w:rPr>
  </w:style>
  <w:style w:type="paragraph" w:styleId="7">
    <w:name w:val="heading 5"/>
    <w:next w:val="1"/>
    <w:link w:val="615"/>
    <w:unhideWhenUsed/>
    <w:qFormat/>
    <w:uiPriority w:val="9"/>
    <w:pPr>
      <w:numPr>
        <w:ilvl w:val="4"/>
        <w:numId w:val="4"/>
      </w:numPr>
      <w:adjustRightInd w:val="0"/>
      <w:snapToGrid w:val="0"/>
      <w:spacing w:before="50" w:beforeLines="50" w:after="50" w:afterLines="50"/>
      <w:outlineLvl w:val="4"/>
    </w:pPr>
    <w:rPr>
      <w:rFonts w:ascii="微软雅黑" w:hAnsi="微软雅黑" w:eastAsia="微软雅黑" w:cs="Times New Roman"/>
      <w:b/>
      <w:bCs/>
      <w:color w:val="000000" w:themeColor="text1"/>
      <w:sz w:val="24"/>
      <w:szCs w:val="24"/>
      <w:lang w:val="en-US" w:eastAsia="zh-CN" w:bidi="ar-SA"/>
      <w14:textFill>
        <w14:solidFill>
          <w14:schemeClr w14:val="tx1"/>
        </w14:solidFill>
      </w14:textFill>
    </w:rPr>
  </w:style>
  <w:style w:type="paragraph" w:styleId="8">
    <w:name w:val="heading 6"/>
    <w:next w:val="1"/>
    <w:link w:val="246"/>
    <w:unhideWhenUsed/>
    <w:qFormat/>
    <w:uiPriority w:val="0"/>
    <w:pPr>
      <w:numPr>
        <w:ilvl w:val="5"/>
        <w:numId w:val="4"/>
      </w:numPr>
      <w:adjustRightInd w:val="0"/>
      <w:snapToGrid w:val="0"/>
      <w:spacing w:before="50" w:beforeLines="50" w:after="50" w:afterLines="50"/>
      <w:outlineLvl w:val="5"/>
    </w:pPr>
    <w:rPr>
      <w:rFonts w:ascii="微软雅黑" w:hAnsi="微软雅黑" w:eastAsia="微软雅黑" w:cs="Times New Roman"/>
      <w:b/>
      <w:bCs/>
      <w:color w:val="000000" w:themeColor="text1"/>
      <w:sz w:val="24"/>
      <w:szCs w:val="24"/>
      <w:lang w:val="en-US" w:eastAsia="zh-CN" w:bidi="ar-SA"/>
      <w14:textFill>
        <w14:solidFill>
          <w14:schemeClr w14:val="tx1"/>
        </w14:solidFill>
      </w14:textFill>
    </w:rPr>
  </w:style>
  <w:style w:type="paragraph" w:styleId="9">
    <w:name w:val="heading 7"/>
    <w:next w:val="1"/>
    <w:link w:val="247"/>
    <w:unhideWhenUsed/>
    <w:qFormat/>
    <w:uiPriority w:val="0"/>
    <w:pPr>
      <w:numPr>
        <w:ilvl w:val="6"/>
        <w:numId w:val="4"/>
      </w:numPr>
      <w:tabs>
        <w:tab w:val="left" w:pos="4800"/>
      </w:tabs>
      <w:adjustRightInd w:val="0"/>
      <w:snapToGrid w:val="0"/>
      <w:spacing w:before="50" w:beforeLines="50" w:after="50" w:afterLines="50"/>
      <w:outlineLvl w:val="6"/>
    </w:pPr>
    <w:rPr>
      <w:rFonts w:ascii="微软雅黑" w:hAnsi="微软雅黑" w:eastAsia="微软雅黑" w:cs="Times New Roman"/>
      <w:b/>
      <w:bCs/>
      <w:color w:val="000000" w:themeColor="text1"/>
      <w:sz w:val="24"/>
      <w:szCs w:val="24"/>
      <w:lang w:val="en-US" w:eastAsia="zh-CN" w:bidi="ar-SA"/>
      <w14:textFill>
        <w14:solidFill>
          <w14:schemeClr w14:val="tx1"/>
        </w14:solidFill>
      </w14:textFill>
    </w:rPr>
  </w:style>
  <w:style w:type="paragraph" w:styleId="10">
    <w:name w:val="heading 8"/>
    <w:next w:val="1"/>
    <w:link w:val="248"/>
    <w:unhideWhenUsed/>
    <w:qFormat/>
    <w:uiPriority w:val="0"/>
    <w:pPr>
      <w:numPr>
        <w:ilvl w:val="7"/>
        <w:numId w:val="4"/>
      </w:numPr>
      <w:adjustRightInd w:val="0"/>
      <w:snapToGrid w:val="0"/>
      <w:spacing w:before="50" w:beforeLines="50" w:after="50" w:afterLines="50"/>
      <w:outlineLvl w:val="7"/>
    </w:pPr>
    <w:rPr>
      <w:rFonts w:ascii="微软雅黑" w:hAnsi="微软雅黑" w:eastAsia="微软雅黑" w:cs="Times New Roman"/>
      <w:b/>
      <w:bCs/>
      <w:color w:val="000000" w:themeColor="text1"/>
      <w:sz w:val="24"/>
      <w:szCs w:val="24"/>
      <w:lang w:val="en-US" w:eastAsia="zh-CN" w:bidi="ar-SA"/>
      <w14:textFill>
        <w14:solidFill>
          <w14:schemeClr w14:val="tx1"/>
        </w14:solidFill>
      </w14:textFill>
    </w:rPr>
  </w:style>
  <w:style w:type="paragraph" w:styleId="11">
    <w:name w:val="heading 9"/>
    <w:next w:val="1"/>
    <w:link w:val="249"/>
    <w:unhideWhenUsed/>
    <w:qFormat/>
    <w:uiPriority w:val="0"/>
    <w:pPr>
      <w:numPr>
        <w:ilvl w:val="8"/>
        <w:numId w:val="4"/>
      </w:numPr>
      <w:adjustRightInd w:val="0"/>
      <w:snapToGrid w:val="0"/>
      <w:spacing w:before="50" w:beforeLines="50" w:after="50" w:afterLines="50"/>
      <w:outlineLvl w:val="8"/>
    </w:pPr>
    <w:rPr>
      <w:rFonts w:ascii="微软雅黑" w:hAnsi="微软雅黑" w:eastAsia="微软雅黑" w:cs="Times New Roman"/>
      <w:b/>
      <w:bCs/>
      <w:color w:val="000000" w:themeColor="text1"/>
      <w:sz w:val="24"/>
      <w:szCs w:val="24"/>
      <w:lang w:val="en-US" w:eastAsia="zh-CN" w:bidi="ar-SA"/>
      <w14:textFill>
        <w14:solidFill>
          <w14:schemeClr w14:val="tx1"/>
        </w14:solidFill>
      </w14:textFill>
    </w:rPr>
  </w:style>
  <w:style w:type="character" w:default="1" w:styleId="231">
    <w:name w:val="Default Paragraph Font"/>
    <w:semiHidden/>
    <w:unhideWhenUsed/>
    <w:qFormat/>
    <w:uiPriority w:val="1"/>
  </w:style>
  <w:style w:type="table" w:default="1" w:styleId="88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macro"/>
    <w:link w:val="265"/>
    <w:qFormat/>
    <w:uiPriority w:val="0"/>
    <w:pPr>
      <w:widowControl w:val="0"/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kinsoku w:val="0"/>
      <w:overflowPunct w:val="0"/>
      <w:autoSpaceDE w:val="0"/>
      <w:autoSpaceDN w:val="0"/>
      <w:adjustRightInd w:val="0"/>
      <w:snapToGrid w:val="0"/>
      <w:ind w:firstLine="440" w:firstLineChars="200"/>
    </w:pPr>
    <w:rPr>
      <w:rFonts w:ascii="Courier New" w:hAnsi="Courier New" w:eastAsia="宋体" w:cs="Courier New"/>
      <w:kern w:val="2"/>
      <w:sz w:val="24"/>
      <w:szCs w:val="24"/>
    </w:rPr>
  </w:style>
  <w:style w:type="paragraph" w:styleId="12">
    <w:name w:val="List 3"/>
    <w:basedOn w:val="1"/>
    <w:qFormat/>
    <w:uiPriority w:val="0"/>
    <w:pPr>
      <w:ind w:left="100" w:leftChars="400" w:hanging="200" w:hangingChars="200"/>
      <w:contextualSpacing/>
    </w:pPr>
  </w:style>
  <w:style w:type="paragraph" w:styleId="13">
    <w:name w:val="toc 7"/>
    <w:basedOn w:val="1"/>
    <w:next w:val="1"/>
    <w:qFormat/>
    <w:uiPriority w:val="0"/>
    <w:pPr>
      <w:ind w:left="2520" w:leftChars="1200"/>
    </w:pPr>
  </w:style>
  <w:style w:type="paragraph" w:styleId="14">
    <w:name w:val="List Number 2"/>
    <w:basedOn w:val="1"/>
    <w:qFormat/>
    <w:uiPriority w:val="0"/>
    <w:pPr>
      <w:numPr>
        <w:ilvl w:val="0"/>
        <w:numId w:val="5"/>
      </w:numPr>
      <w:contextualSpacing/>
    </w:pPr>
  </w:style>
  <w:style w:type="paragraph" w:styleId="15">
    <w:name w:val="table of authorities"/>
    <w:basedOn w:val="1"/>
    <w:next w:val="1"/>
    <w:qFormat/>
    <w:uiPriority w:val="0"/>
    <w:pPr>
      <w:ind w:left="420" w:leftChars="200" w:firstLine="0"/>
    </w:pPr>
  </w:style>
  <w:style w:type="paragraph" w:styleId="16">
    <w:name w:val="Note Heading"/>
    <w:basedOn w:val="1"/>
    <w:next w:val="1"/>
    <w:link w:val="285"/>
    <w:qFormat/>
    <w:uiPriority w:val="0"/>
    <w:pPr>
      <w:jc w:val="center"/>
    </w:pPr>
    <w:rPr>
      <w:rFonts w:ascii="微软雅黑" w:hAnsi="微软雅黑" w:eastAsia="微软雅黑"/>
      <w:kern w:val="2"/>
      <w:sz w:val="24"/>
      <w:szCs w:val="24"/>
    </w:rPr>
  </w:style>
  <w:style w:type="paragraph" w:styleId="17">
    <w:name w:val="List Bullet 4"/>
    <w:basedOn w:val="1"/>
    <w:qFormat/>
    <w:uiPriority w:val="0"/>
    <w:pPr>
      <w:numPr>
        <w:ilvl w:val="0"/>
        <w:numId w:val="6"/>
      </w:numPr>
      <w:contextualSpacing/>
    </w:pPr>
  </w:style>
  <w:style w:type="paragraph" w:styleId="18">
    <w:name w:val="index 8"/>
    <w:basedOn w:val="1"/>
    <w:next w:val="1"/>
    <w:qFormat/>
    <w:uiPriority w:val="0"/>
    <w:pPr>
      <w:ind w:left="1400" w:leftChars="1400" w:firstLine="0"/>
    </w:pPr>
  </w:style>
  <w:style w:type="paragraph" w:styleId="19">
    <w:name w:val="E-mail Signature"/>
    <w:basedOn w:val="1"/>
    <w:link w:val="264"/>
    <w:qFormat/>
    <w:uiPriority w:val="0"/>
    <w:rPr>
      <w:rFonts w:ascii="微软雅黑" w:hAnsi="微软雅黑" w:eastAsia="微软雅黑"/>
      <w:kern w:val="2"/>
      <w:sz w:val="24"/>
      <w:szCs w:val="24"/>
    </w:rPr>
  </w:style>
  <w:style w:type="paragraph" w:styleId="20">
    <w:name w:val="List Number"/>
    <w:basedOn w:val="1"/>
    <w:qFormat/>
    <w:uiPriority w:val="0"/>
    <w:pPr>
      <w:numPr>
        <w:ilvl w:val="0"/>
        <w:numId w:val="7"/>
      </w:numPr>
      <w:contextualSpacing/>
    </w:pPr>
  </w:style>
  <w:style w:type="paragraph" w:styleId="21">
    <w:name w:val="Normal Indent"/>
    <w:basedOn w:val="1"/>
    <w:qFormat/>
    <w:uiPriority w:val="0"/>
    <w:pPr>
      <w:ind w:firstLine="420"/>
    </w:pPr>
  </w:style>
  <w:style w:type="paragraph" w:styleId="22">
    <w:name w:val="caption"/>
    <w:basedOn w:val="1"/>
    <w:next w:val="1"/>
    <w:unhideWhenUsed/>
    <w:qFormat/>
    <w:uiPriority w:val="0"/>
    <w:pPr>
      <w:ind w:firstLine="0" w:firstLineChars="0"/>
    </w:pPr>
    <w:rPr>
      <w:sz w:val="20"/>
    </w:rPr>
  </w:style>
  <w:style w:type="paragraph" w:styleId="23">
    <w:name w:val="index 5"/>
    <w:basedOn w:val="1"/>
    <w:next w:val="1"/>
    <w:qFormat/>
    <w:uiPriority w:val="0"/>
    <w:pPr>
      <w:ind w:left="800" w:leftChars="800" w:firstLine="0"/>
    </w:pPr>
  </w:style>
  <w:style w:type="paragraph" w:styleId="24">
    <w:name w:val="List Bullet"/>
    <w:basedOn w:val="1"/>
    <w:qFormat/>
    <w:uiPriority w:val="0"/>
    <w:pPr>
      <w:numPr>
        <w:ilvl w:val="0"/>
        <w:numId w:val="8"/>
      </w:numPr>
      <w:contextualSpacing/>
    </w:pPr>
  </w:style>
  <w:style w:type="paragraph" w:styleId="25">
    <w:name w:val="envelope address"/>
    <w:basedOn w:val="1"/>
    <w:qFormat/>
    <w:uiPriority w:val="0"/>
    <w:pPr>
      <w:framePr w:w="7920" w:h="1980" w:hRule="exact" w:hSpace="180" w:wrap="auto" w:vAnchor="margin" w:hAnchor="page" w:xAlign="center" w:yAlign="bottom"/>
      <w:ind w:left="100" w:leftChars="1400"/>
    </w:pPr>
    <w:rPr>
      <w:rFonts w:asciiTheme="majorHAnsi" w:hAnsiTheme="majorHAnsi" w:eastAsiaTheme="majorEastAsia" w:cstheme="majorBidi"/>
    </w:rPr>
  </w:style>
  <w:style w:type="paragraph" w:styleId="26">
    <w:name w:val="Document Map"/>
    <w:basedOn w:val="1"/>
    <w:link w:val="273"/>
    <w:qFormat/>
    <w:uiPriority w:val="0"/>
    <w:rPr>
      <w:rFonts w:ascii="Microsoft YaHei UI" w:hAnsi="微软雅黑" w:eastAsia="Microsoft YaHei UI"/>
      <w:kern w:val="2"/>
      <w:sz w:val="18"/>
      <w:szCs w:val="18"/>
    </w:rPr>
  </w:style>
  <w:style w:type="paragraph" w:styleId="27">
    <w:name w:val="toa heading"/>
    <w:basedOn w:val="1"/>
    <w:next w:val="1"/>
    <w:qFormat/>
    <w:uiPriority w:val="0"/>
    <w:pPr>
      <w:spacing w:before="120"/>
    </w:pPr>
    <w:rPr>
      <w:rFonts w:asciiTheme="majorHAnsi" w:hAnsiTheme="majorHAnsi" w:eastAsiaTheme="majorEastAsia" w:cstheme="majorBidi"/>
    </w:rPr>
  </w:style>
  <w:style w:type="paragraph" w:styleId="28">
    <w:name w:val="annotation text"/>
    <w:basedOn w:val="1"/>
    <w:link w:val="252"/>
    <w:qFormat/>
    <w:uiPriority w:val="0"/>
    <w:pPr>
      <w:ind w:firstLine="0" w:firstLineChars="0"/>
      <w:jc w:val="left"/>
    </w:pPr>
  </w:style>
  <w:style w:type="paragraph" w:styleId="29">
    <w:name w:val="index 6"/>
    <w:basedOn w:val="1"/>
    <w:next w:val="1"/>
    <w:qFormat/>
    <w:uiPriority w:val="0"/>
    <w:pPr>
      <w:ind w:left="1000" w:leftChars="1000" w:firstLine="0"/>
    </w:pPr>
  </w:style>
  <w:style w:type="paragraph" w:styleId="30">
    <w:name w:val="Salutation"/>
    <w:basedOn w:val="1"/>
    <w:next w:val="1"/>
    <w:link w:val="262"/>
    <w:qFormat/>
    <w:uiPriority w:val="0"/>
    <w:pPr>
      <w:ind w:firstLine="0" w:firstLineChars="0"/>
      <w:jc w:val="left"/>
    </w:pPr>
    <w:rPr>
      <w:rFonts w:ascii="微软雅黑" w:hAnsi="微软雅黑" w:eastAsia="微软雅黑"/>
      <w:kern w:val="2"/>
      <w:sz w:val="24"/>
      <w:szCs w:val="24"/>
    </w:rPr>
  </w:style>
  <w:style w:type="paragraph" w:styleId="31">
    <w:name w:val="Body Text 3"/>
    <w:basedOn w:val="1"/>
    <w:link w:val="279"/>
    <w:qFormat/>
    <w:uiPriority w:val="0"/>
    <w:pPr>
      <w:spacing w:after="120"/>
    </w:pPr>
    <w:rPr>
      <w:rFonts w:ascii="微软雅黑" w:hAnsi="微软雅黑" w:eastAsia="微软雅黑"/>
      <w:kern w:val="2"/>
      <w:sz w:val="16"/>
      <w:szCs w:val="16"/>
    </w:rPr>
  </w:style>
  <w:style w:type="paragraph" w:styleId="32">
    <w:name w:val="Closing"/>
    <w:basedOn w:val="1"/>
    <w:link w:val="266"/>
    <w:qFormat/>
    <w:uiPriority w:val="0"/>
    <w:pPr>
      <w:ind w:left="100" w:leftChars="2100"/>
    </w:pPr>
    <w:rPr>
      <w:rFonts w:ascii="微软雅黑" w:hAnsi="微软雅黑" w:eastAsia="微软雅黑"/>
      <w:kern w:val="2"/>
      <w:sz w:val="24"/>
      <w:szCs w:val="24"/>
    </w:rPr>
  </w:style>
  <w:style w:type="paragraph" w:styleId="33">
    <w:name w:val="List Bullet 3"/>
    <w:basedOn w:val="1"/>
    <w:qFormat/>
    <w:uiPriority w:val="0"/>
    <w:pPr>
      <w:numPr>
        <w:ilvl w:val="0"/>
        <w:numId w:val="9"/>
      </w:numPr>
      <w:contextualSpacing/>
    </w:pPr>
  </w:style>
  <w:style w:type="paragraph" w:styleId="34">
    <w:name w:val="Body Text"/>
    <w:basedOn w:val="1"/>
    <w:link w:val="256"/>
    <w:qFormat/>
    <w:uiPriority w:val="0"/>
    <w:rPr>
      <w:rFonts w:ascii="微软雅黑" w:hAnsi="微软雅黑" w:eastAsia="微软雅黑"/>
      <w:kern w:val="2"/>
      <w:sz w:val="24"/>
      <w:szCs w:val="24"/>
    </w:rPr>
  </w:style>
  <w:style w:type="paragraph" w:styleId="35">
    <w:name w:val="Body Text Indent"/>
    <w:basedOn w:val="1"/>
    <w:link w:val="281"/>
    <w:qFormat/>
    <w:uiPriority w:val="0"/>
    <w:pPr>
      <w:spacing w:after="120"/>
      <w:ind w:left="420" w:leftChars="200"/>
    </w:pPr>
    <w:rPr>
      <w:rFonts w:ascii="微软雅黑" w:hAnsi="微软雅黑" w:eastAsia="微软雅黑"/>
      <w:kern w:val="2"/>
      <w:sz w:val="24"/>
      <w:szCs w:val="24"/>
    </w:rPr>
  </w:style>
  <w:style w:type="paragraph" w:styleId="36">
    <w:name w:val="List Number 3"/>
    <w:basedOn w:val="1"/>
    <w:qFormat/>
    <w:uiPriority w:val="0"/>
    <w:pPr>
      <w:numPr>
        <w:ilvl w:val="0"/>
        <w:numId w:val="10"/>
      </w:numPr>
      <w:contextualSpacing/>
    </w:pPr>
  </w:style>
  <w:style w:type="paragraph" w:styleId="37">
    <w:name w:val="List 2"/>
    <w:basedOn w:val="1"/>
    <w:qFormat/>
    <w:uiPriority w:val="0"/>
    <w:pPr>
      <w:ind w:left="100" w:leftChars="200" w:hanging="200" w:hangingChars="200"/>
      <w:contextualSpacing/>
    </w:pPr>
  </w:style>
  <w:style w:type="paragraph" w:styleId="38">
    <w:name w:val="List Continue"/>
    <w:basedOn w:val="1"/>
    <w:qFormat/>
    <w:uiPriority w:val="0"/>
    <w:pPr>
      <w:spacing w:after="120"/>
      <w:ind w:left="420" w:leftChars="200"/>
      <w:contextualSpacing/>
    </w:pPr>
  </w:style>
  <w:style w:type="paragraph" w:styleId="39">
    <w:name w:val="Block Text"/>
    <w:basedOn w:val="1"/>
    <w:qFormat/>
    <w:uiPriority w:val="0"/>
    <w:pPr>
      <w:spacing w:after="120"/>
      <w:ind w:left="1440" w:leftChars="700" w:right="1440" w:rightChars="700"/>
    </w:pPr>
  </w:style>
  <w:style w:type="paragraph" w:styleId="40">
    <w:name w:val="List Bullet 2"/>
    <w:basedOn w:val="1"/>
    <w:qFormat/>
    <w:uiPriority w:val="0"/>
    <w:pPr>
      <w:numPr>
        <w:ilvl w:val="0"/>
        <w:numId w:val="11"/>
      </w:numPr>
      <w:contextualSpacing/>
    </w:pPr>
  </w:style>
  <w:style w:type="paragraph" w:styleId="41">
    <w:name w:val="HTML Address"/>
    <w:basedOn w:val="1"/>
    <w:link w:val="259"/>
    <w:qFormat/>
    <w:uiPriority w:val="0"/>
    <w:rPr>
      <w:rFonts w:ascii="微软雅黑" w:hAnsi="微软雅黑" w:eastAsia="微软雅黑"/>
      <w:i/>
      <w:iCs/>
      <w:kern w:val="2"/>
      <w:sz w:val="24"/>
      <w:szCs w:val="24"/>
    </w:rPr>
  </w:style>
  <w:style w:type="paragraph" w:styleId="42">
    <w:name w:val="index 4"/>
    <w:basedOn w:val="1"/>
    <w:next w:val="1"/>
    <w:qFormat/>
    <w:uiPriority w:val="0"/>
    <w:pPr>
      <w:ind w:left="600" w:leftChars="600" w:firstLine="0"/>
    </w:pPr>
  </w:style>
  <w:style w:type="paragraph" w:styleId="43">
    <w:name w:val="toc 5"/>
    <w:basedOn w:val="1"/>
    <w:next w:val="1"/>
    <w:qFormat/>
    <w:uiPriority w:val="0"/>
    <w:pPr>
      <w:ind w:left="1680" w:leftChars="800"/>
    </w:pPr>
  </w:style>
  <w:style w:type="paragraph" w:styleId="44">
    <w:name w:val="toc 3"/>
    <w:basedOn w:val="1"/>
    <w:next w:val="1"/>
    <w:link w:val="289"/>
    <w:qFormat/>
    <w:uiPriority w:val="0"/>
    <w:pPr>
      <w:ind w:left="840" w:leftChars="400"/>
    </w:pPr>
  </w:style>
  <w:style w:type="paragraph" w:styleId="45">
    <w:name w:val="Plain Text"/>
    <w:basedOn w:val="1"/>
    <w:link w:val="263"/>
    <w:qFormat/>
    <w:uiPriority w:val="0"/>
    <w:rPr>
      <w:rFonts w:hAnsi="Courier New" w:cs="Courier New" w:asciiTheme="minorEastAsia" w:eastAsiaTheme="minorEastAsia"/>
      <w:kern w:val="2"/>
      <w:sz w:val="24"/>
      <w:szCs w:val="24"/>
    </w:rPr>
  </w:style>
  <w:style w:type="paragraph" w:styleId="46">
    <w:name w:val="List Bullet 5"/>
    <w:basedOn w:val="1"/>
    <w:qFormat/>
    <w:uiPriority w:val="0"/>
    <w:pPr>
      <w:numPr>
        <w:ilvl w:val="0"/>
        <w:numId w:val="12"/>
      </w:numPr>
      <w:contextualSpacing/>
    </w:pPr>
  </w:style>
  <w:style w:type="paragraph" w:styleId="47">
    <w:name w:val="List Number 4"/>
    <w:basedOn w:val="1"/>
    <w:qFormat/>
    <w:uiPriority w:val="0"/>
    <w:pPr>
      <w:numPr>
        <w:ilvl w:val="0"/>
        <w:numId w:val="13"/>
      </w:numPr>
      <w:contextualSpacing/>
    </w:pPr>
  </w:style>
  <w:style w:type="paragraph" w:styleId="48">
    <w:name w:val="toc 8"/>
    <w:basedOn w:val="1"/>
    <w:next w:val="1"/>
    <w:qFormat/>
    <w:uiPriority w:val="0"/>
    <w:pPr>
      <w:ind w:left="2940" w:leftChars="1400"/>
    </w:pPr>
  </w:style>
  <w:style w:type="paragraph" w:styleId="49">
    <w:name w:val="index 3"/>
    <w:basedOn w:val="1"/>
    <w:next w:val="1"/>
    <w:qFormat/>
    <w:uiPriority w:val="0"/>
    <w:pPr>
      <w:ind w:left="400" w:leftChars="400" w:firstLine="0"/>
    </w:pPr>
  </w:style>
  <w:style w:type="paragraph" w:styleId="50">
    <w:name w:val="Date"/>
    <w:basedOn w:val="1"/>
    <w:next w:val="1"/>
    <w:link w:val="271"/>
    <w:qFormat/>
    <w:uiPriority w:val="0"/>
    <w:pPr>
      <w:spacing w:after="156"/>
      <w:ind w:firstLine="0" w:firstLineChars="0"/>
      <w:jc w:val="right"/>
    </w:pPr>
    <w:rPr>
      <w:rFonts w:ascii="微软雅黑" w:hAnsi="微软雅黑" w:eastAsia="微软雅黑" w:cs="Times New Roman"/>
      <w:color w:val="262626" w:themeColor="text1" w:themeTint="D9"/>
      <w:kern w:val="2"/>
      <w:sz w:val="24"/>
      <w:szCs w:val="24"/>
      <w:lang w:val="en-US" w:eastAsia="zh-CN" w:bidi="ar-SA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paragraph" w:styleId="51">
    <w:name w:val="Body Text Indent 2"/>
    <w:basedOn w:val="1"/>
    <w:link w:val="283"/>
    <w:qFormat/>
    <w:uiPriority w:val="0"/>
    <w:pPr>
      <w:spacing w:after="120" w:line="480" w:lineRule="auto"/>
      <w:ind w:left="420" w:leftChars="200"/>
    </w:pPr>
    <w:rPr>
      <w:rFonts w:ascii="微软雅黑" w:hAnsi="微软雅黑" w:eastAsia="微软雅黑"/>
      <w:kern w:val="2"/>
      <w:sz w:val="24"/>
      <w:szCs w:val="24"/>
    </w:rPr>
  </w:style>
  <w:style w:type="paragraph" w:styleId="52">
    <w:name w:val="endnote text"/>
    <w:basedOn w:val="1"/>
    <w:link w:val="254"/>
    <w:qFormat/>
    <w:uiPriority w:val="0"/>
    <w:pPr>
      <w:ind w:firstLine="0" w:firstLineChars="0"/>
      <w:jc w:val="left"/>
    </w:pPr>
  </w:style>
  <w:style w:type="paragraph" w:styleId="53">
    <w:name w:val="List Continue 5"/>
    <w:basedOn w:val="1"/>
    <w:qFormat/>
    <w:uiPriority w:val="0"/>
    <w:pPr>
      <w:spacing w:after="120"/>
      <w:ind w:left="2100" w:leftChars="1000"/>
      <w:contextualSpacing/>
    </w:pPr>
  </w:style>
  <w:style w:type="paragraph" w:styleId="54">
    <w:name w:val="Balloon Text"/>
    <w:basedOn w:val="1"/>
    <w:link w:val="255"/>
    <w:qFormat/>
    <w:uiPriority w:val="0"/>
    <w:pPr>
      <w:ind w:firstLine="0" w:firstLineChars="0"/>
    </w:pPr>
    <w:rPr>
      <w:sz w:val="18"/>
    </w:rPr>
  </w:style>
  <w:style w:type="paragraph" w:styleId="55">
    <w:name w:val="footer"/>
    <w:basedOn w:val="1"/>
    <w:link w:val="258"/>
    <w:qFormat/>
    <w:uiPriority w:val="0"/>
    <w:pPr>
      <w:tabs>
        <w:tab w:val="center" w:pos="4153"/>
        <w:tab w:val="right" w:pos="8306"/>
      </w:tabs>
      <w:jc w:val="left"/>
    </w:pPr>
    <w:rPr>
      <w:sz w:val="18"/>
    </w:rPr>
  </w:style>
  <w:style w:type="paragraph" w:styleId="56">
    <w:name w:val="envelope return"/>
    <w:basedOn w:val="1"/>
    <w:qFormat/>
    <w:uiPriority w:val="0"/>
    <w:rPr>
      <w:rFonts w:asciiTheme="majorHAnsi" w:hAnsiTheme="majorHAnsi" w:eastAsiaTheme="majorEastAsia" w:cstheme="majorBidi"/>
    </w:rPr>
  </w:style>
  <w:style w:type="paragraph" w:styleId="57">
    <w:name w:val="header"/>
    <w:basedOn w:val="1"/>
    <w:link w:val="257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pacing w:line="240" w:lineRule="auto"/>
    </w:pPr>
    <w:rPr>
      <w:sz w:val="18"/>
    </w:rPr>
  </w:style>
  <w:style w:type="paragraph" w:styleId="58">
    <w:name w:val="Signature"/>
    <w:basedOn w:val="50"/>
    <w:link w:val="270"/>
    <w:qFormat/>
    <w:uiPriority w:val="0"/>
    <w:rPr>
      <w:rFonts w:ascii="微软雅黑" w:hAnsi="微软雅黑" w:eastAsia="微软雅黑"/>
      <w:kern w:val="2"/>
      <w:sz w:val="24"/>
      <w:szCs w:val="24"/>
    </w:rPr>
  </w:style>
  <w:style w:type="paragraph" w:styleId="59">
    <w:name w:val="toc 1"/>
    <w:basedOn w:val="1"/>
    <w:next w:val="1"/>
    <w:qFormat/>
    <w:uiPriority w:val="0"/>
  </w:style>
  <w:style w:type="paragraph" w:styleId="60">
    <w:name w:val="List Continue 4"/>
    <w:basedOn w:val="1"/>
    <w:qFormat/>
    <w:uiPriority w:val="0"/>
    <w:pPr>
      <w:spacing w:after="120"/>
      <w:ind w:left="1680" w:leftChars="800"/>
      <w:contextualSpacing/>
    </w:pPr>
  </w:style>
  <w:style w:type="paragraph" w:styleId="61">
    <w:name w:val="toc 4"/>
    <w:basedOn w:val="1"/>
    <w:next w:val="1"/>
    <w:qFormat/>
    <w:uiPriority w:val="0"/>
    <w:pPr>
      <w:ind w:left="1260" w:leftChars="600"/>
    </w:pPr>
  </w:style>
  <w:style w:type="paragraph" w:styleId="62">
    <w:name w:val="index heading"/>
    <w:basedOn w:val="1"/>
    <w:next w:val="63"/>
    <w:qFormat/>
    <w:uiPriority w:val="0"/>
    <w:rPr>
      <w:rFonts w:asciiTheme="majorHAnsi" w:hAnsiTheme="majorHAnsi" w:eastAsiaTheme="majorEastAsia" w:cstheme="majorBidi"/>
      <w:b/>
      <w:bCs/>
    </w:rPr>
  </w:style>
  <w:style w:type="paragraph" w:styleId="63">
    <w:name w:val="index 1"/>
    <w:basedOn w:val="1"/>
    <w:next w:val="1"/>
    <w:qFormat/>
    <w:uiPriority w:val="0"/>
    <w:pPr>
      <w:ind w:firstLine="0"/>
    </w:pPr>
  </w:style>
  <w:style w:type="paragraph" w:styleId="64">
    <w:name w:val="Subtitle"/>
    <w:next w:val="1"/>
    <w:link w:val="286"/>
    <w:qFormat/>
    <w:uiPriority w:val="0"/>
    <w:pPr>
      <w:adjustRightInd w:val="0"/>
      <w:snapToGrid w:val="0"/>
      <w:spacing w:after="50" w:afterLines="50" w:line="288" w:lineRule="auto"/>
      <w:jc w:val="center"/>
      <w:outlineLvl w:val="1"/>
    </w:pPr>
    <w:rPr>
      <w:rFonts w:ascii="微软雅黑" w:hAnsi="微软雅黑" w:eastAsia="微软雅黑" w:cs="Times New Roman"/>
      <w:b/>
      <w:bCs/>
      <w:kern w:val="28"/>
      <w:sz w:val="32"/>
      <w:szCs w:val="32"/>
      <w:lang w:val="en-US" w:eastAsia="zh-CN" w:bidi="ar-SA"/>
    </w:rPr>
  </w:style>
  <w:style w:type="paragraph" w:styleId="65">
    <w:name w:val="List Number 5"/>
    <w:basedOn w:val="1"/>
    <w:qFormat/>
    <w:uiPriority w:val="0"/>
    <w:pPr>
      <w:numPr>
        <w:ilvl w:val="0"/>
        <w:numId w:val="14"/>
      </w:numPr>
      <w:contextualSpacing/>
    </w:pPr>
  </w:style>
  <w:style w:type="paragraph" w:styleId="66">
    <w:name w:val="List"/>
    <w:basedOn w:val="1"/>
    <w:qFormat/>
    <w:uiPriority w:val="0"/>
    <w:pPr>
      <w:ind w:left="200" w:hanging="200" w:hangingChars="200"/>
      <w:contextualSpacing/>
    </w:pPr>
  </w:style>
  <w:style w:type="paragraph" w:styleId="67">
    <w:name w:val="footnote text"/>
    <w:basedOn w:val="1"/>
    <w:link w:val="253"/>
    <w:qFormat/>
    <w:uiPriority w:val="0"/>
    <w:pPr>
      <w:ind w:firstLine="0" w:firstLineChars="0"/>
      <w:jc w:val="left"/>
    </w:pPr>
    <w:rPr>
      <w:sz w:val="18"/>
    </w:rPr>
  </w:style>
  <w:style w:type="paragraph" w:styleId="68">
    <w:name w:val="toc 6"/>
    <w:basedOn w:val="1"/>
    <w:next w:val="1"/>
    <w:qFormat/>
    <w:uiPriority w:val="0"/>
    <w:pPr>
      <w:ind w:left="2100" w:leftChars="1000"/>
    </w:pPr>
  </w:style>
  <w:style w:type="paragraph" w:styleId="69">
    <w:name w:val="List 5"/>
    <w:basedOn w:val="1"/>
    <w:qFormat/>
    <w:uiPriority w:val="0"/>
    <w:pPr>
      <w:ind w:left="100" w:leftChars="800" w:hanging="200" w:hangingChars="200"/>
      <w:contextualSpacing/>
    </w:pPr>
  </w:style>
  <w:style w:type="paragraph" w:styleId="70">
    <w:name w:val="Body Text Indent 3"/>
    <w:basedOn w:val="1"/>
    <w:link w:val="284"/>
    <w:qFormat/>
    <w:uiPriority w:val="0"/>
    <w:pPr>
      <w:spacing w:after="120"/>
      <w:ind w:left="420" w:leftChars="200"/>
    </w:pPr>
    <w:rPr>
      <w:rFonts w:ascii="微软雅黑" w:hAnsi="微软雅黑" w:eastAsia="微软雅黑"/>
      <w:kern w:val="2"/>
      <w:sz w:val="16"/>
      <w:szCs w:val="16"/>
    </w:rPr>
  </w:style>
  <w:style w:type="paragraph" w:styleId="71">
    <w:name w:val="index 7"/>
    <w:basedOn w:val="1"/>
    <w:next w:val="1"/>
    <w:qFormat/>
    <w:uiPriority w:val="0"/>
    <w:pPr>
      <w:ind w:left="1200" w:leftChars="1200" w:firstLine="0"/>
    </w:pPr>
  </w:style>
  <w:style w:type="paragraph" w:styleId="72">
    <w:name w:val="index 9"/>
    <w:basedOn w:val="1"/>
    <w:next w:val="1"/>
    <w:qFormat/>
    <w:uiPriority w:val="0"/>
    <w:pPr>
      <w:ind w:left="1600" w:leftChars="1600" w:firstLine="0"/>
    </w:pPr>
  </w:style>
  <w:style w:type="paragraph" w:styleId="73">
    <w:name w:val="table of figures"/>
    <w:basedOn w:val="1"/>
    <w:next w:val="1"/>
    <w:qFormat/>
    <w:uiPriority w:val="0"/>
    <w:pPr>
      <w:ind w:leftChars="200" w:hanging="200" w:hangingChars="200"/>
    </w:pPr>
  </w:style>
  <w:style w:type="paragraph" w:styleId="74">
    <w:name w:val="toc 2"/>
    <w:basedOn w:val="1"/>
    <w:next w:val="1"/>
    <w:qFormat/>
    <w:uiPriority w:val="0"/>
    <w:pPr>
      <w:ind w:left="420" w:leftChars="200"/>
    </w:pPr>
  </w:style>
  <w:style w:type="paragraph" w:styleId="75">
    <w:name w:val="toc 9"/>
    <w:basedOn w:val="1"/>
    <w:next w:val="1"/>
    <w:qFormat/>
    <w:uiPriority w:val="0"/>
    <w:pPr>
      <w:ind w:left="3360" w:leftChars="1600"/>
    </w:pPr>
  </w:style>
  <w:style w:type="paragraph" w:styleId="76">
    <w:name w:val="Body Text 2"/>
    <w:basedOn w:val="1"/>
    <w:link w:val="278"/>
    <w:qFormat/>
    <w:uiPriority w:val="0"/>
    <w:pPr>
      <w:spacing w:after="120" w:line="480" w:lineRule="auto"/>
    </w:pPr>
    <w:rPr>
      <w:rFonts w:ascii="微软雅黑" w:hAnsi="微软雅黑" w:eastAsia="微软雅黑"/>
      <w:kern w:val="2"/>
      <w:sz w:val="24"/>
      <w:szCs w:val="24"/>
    </w:rPr>
  </w:style>
  <w:style w:type="paragraph" w:styleId="77">
    <w:name w:val="List 4"/>
    <w:basedOn w:val="1"/>
    <w:qFormat/>
    <w:uiPriority w:val="0"/>
    <w:pPr>
      <w:ind w:left="100" w:leftChars="600" w:hanging="200" w:hangingChars="200"/>
      <w:contextualSpacing/>
    </w:pPr>
  </w:style>
  <w:style w:type="paragraph" w:styleId="78">
    <w:name w:val="List Continue 2"/>
    <w:basedOn w:val="1"/>
    <w:qFormat/>
    <w:uiPriority w:val="0"/>
    <w:pPr>
      <w:spacing w:after="120"/>
      <w:ind w:left="840" w:leftChars="400"/>
      <w:contextualSpacing/>
    </w:pPr>
  </w:style>
  <w:style w:type="paragraph" w:styleId="79">
    <w:name w:val="Message Header"/>
    <w:basedOn w:val="1"/>
    <w:link w:val="275"/>
    <w:qFormat/>
    <w:uiPriority w:val="0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ind w:left="1080" w:leftChars="500" w:hanging="1080" w:hangingChars="500"/>
    </w:pPr>
    <w:rPr>
      <w:rFonts w:asciiTheme="majorHAnsi" w:hAnsiTheme="majorHAnsi" w:eastAsiaTheme="majorEastAsia" w:cstheme="majorBidi"/>
      <w:kern w:val="2"/>
      <w:sz w:val="24"/>
      <w:szCs w:val="24"/>
      <w:shd w:val="pct20" w:color="auto" w:fill="auto"/>
    </w:rPr>
  </w:style>
  <w:style w:type="paragraph" w:styleId="80">
    <w:name w:val="HTML Preformatted"/>
    <w:basedOn w:val="1"/>
    <w:link w:val="260"/>
    <w:qFormat/>
    <w:uiPriority w:val="0"/>
    <w:rPr>
      <w:rFonts w:ascii="Courier New" w:hAnsi="Courier New" w:eastAsia="微软雅黑" w:cs="Courier New"/>
      <w:kern w:val="2"/>
    </w:rPr>
  </w:style>
  <w:style w:type="paragraph" w:styleId="81">
    <w:name w:val="Normal (Web)"/>
    <w:basedOn w:val="1"/>
    <w:qFormat/>
    <w:uiPriority w:val="0"/>
  </w:style>
  <w:style w:type="paragraph" w:styleId="82">
    <w:name w:val="List Continue 3"/>
    <w:basedOn w:val="1"/>
    <w:qFormat/>
    <w:uiPriority w:val="0"/>
    <w:pPr>
      <w:spacing w:after="120"/>
      <w:ind w:left="1260" w:leftChars="600"/>
      <w:contextualSpacing/>
    </w:pPr>
  </w:style>
  <w:style w:type="paragraph" w:styleId="83">
    <w:name w:val="index 2"/>
    <w:basedOn w:val="1"/>
    <w:next w:val="1"/>
    <w:qFormat/>
    <w:uiPriority w:val="0"/>
    <w:pPr>
      <w:ind w:left="200" w:leftChars="200" w:firstLine="0"/>
    </w:pPr>
  </w:style>
  <w:style w:type="paragraph" w:styleId="84">
    <w:name w:val="Title"/>
    <w:link w:val="250"/>
    <w:qFormat/>
    <w:uiPriority w:val="10"/>
    <w:pPr>
      <w:adjustRightInd w:val="0"/>
      <w:snapToGrid w:val="0"/>
      <w:jc w:val="center"/>
      <w:outlineLvl w:val="0"/>
    </w:pPr>
    <w:rPr>
      <w:rFonts w:ascii="微软雅黑" w:hAnsi="微软雅黑" w:eastAsia="微软雅黑" w:cs="Times New Roman"/>
      <w:b/>
      <w:bCs/>
      <w:color w:val="262626" w:themeColor="text1" w:themeTint="D9"/>
      <w:sz w:val="52"/>
      <w:szCs w:val="52"/>
      <w:lang w:val="en-US" w:eastAsia="zh-CN" w:bidi="ar-SA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paragraph" w:styleId="85">
    <w:name w:val="annotation subject"/>
    <w:basedOn w:val="28"/>
    <w:next w:val="28"/>
    <w:link w:val="251"/>
    <w:qFormat/>
    <w:uiPriority w:val="0"/>
    <w:rPr>
      <w:b/>
    </w:rPr>
  </w:style>
  <w:style w:type="paragraph" w:styleId="86">
    <w:name w:val="Body Text First Indent"/>
    <w:basedOn w:val="34"/>
    <w:link w:val="280"/>
    <w:qFormat/>
    <w:uiPriority w:val="0"/>
    <w:pPr>
      <w:spacing w:after="120"/>
      <w:ind w:firstLine="420" w:firstLineChars="100"/>
    </w:pPr>
    <w:rPr>
      <w:rFonts w:ascii="微软雅黑" w:hAnsi="微软雅黑" w:eastAsia="微软雅黑"/>
      <w:kern w:val="2"/>
      <w:sz w:val="24"/>
      <w:szCs w:val="24"/>
    </w:rPr>
  </w:style>
  <w:style w:type="paragraph" w:styleId="87">
    <w:name w:val="Body Text First Indent 2"/>
    <w:basedOn w:val="35"/>
    <w:link w:val="282"/>
    <w:qFormat/>
    <w:uiPriority w:val="0"/>
    <w:pPr>
      <w:ind w:firstLine="420"/>
    </w:pPr>
    <w:rPr>
      <w:rFonts w:ascii="微软雅黑" w:hAnsi="微软雅黑" w:eastAsia="微软雅黑"/>
      <w:kern w:val="2"/>
      <w:sz w:val="24"/>
      <w:szCs w:val="24"/>
    </w:rPr>
  </w:style>
  <w:style w:type="table" w:styleId="89">
    <w:name w:val="Table Grid"/>
    <w:basedOn w:val="88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90">
    <w:name w:val="Table Theme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91">
    <w:name w:val="Table Colorful 1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rPr>
      <w:color w:val="FFFFFF"/>
    </w:rPr>
    <w:tblPr>
      <w:tblBorders>
        <w:top w:val="single" w:color="008080" w:sz="12" w:space="0"/>
        <w:left w:val="single" w:color="008080" w:sz="12" w:space="0"/>
        <w:bottom w:val="single" w:color="008080" w:sz="12" w:space="0"/>
        <w:right w:val="single" w:color="008080" w:sz="12" w:space="0"/>
        <w:insideH w:val="single" w:color="00FFFF" w:sz="6" w:space="0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nwCell">
      <w:tblPr/>
      <w:tcPr>
        <w:tcBorders>
          <w:tl2br w:val="nil"/>
          <w:tr2bl w:val="nil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92">
    <w:name w:val="Table Colorful 2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bottom w:val="single" w:color="000000" w:sz="12" w:space="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color="000000" w:sz="12" w:space="0"/>
          <w:tl2br w:val="nil"/>
          <w:tr2bl w:val="nil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</w:tcPr>
    </w:tblStylePr>
    <w:tblStylePr w:type="lastCol">
      <w:tblPr/>
      <w:tcPr>
        <w:tcBorders>
          <w:tl2br w:val="nil"/>
          <w:tr2bl w:val="nil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93">
    <w:name w:val="Table Colorful 3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18" w:space="0"/>
        <w:left w:val="single" w:color="000000" w:sz="18" w:space="0"/>
        <w:bottom w:val="single" w:color="000000" w:sz="18" w:space="0"/>
        <w:right w:val="single" w:color="000000" w:sz="18" w:space="0"/>
        <w:insideH w:val="single" w:color="C0C0C0" w:sz="6" w:space="0"/>
      </w:tblBorders>
    </w:tblPr>
    <w:tcPr>
      <w:shd w:val="pct25" w:color="008080" w:fill="FFFFFF"/>
    </w:tcPr>
    <w:tblStylePr w:type="firstRow">
      <w:tblPr/>
      <w:tcPr>
        <w:tcBorders>
          <w:bottom w:val="single" w:color="000000" w:sz="6" w:space="0"/>
          <w:tl2br w:val="nil"/>
          <w:tr2bl w:val="nil"/>
        </w:tcBorders>
        <w:shd w:val="solid" w:color="008080" w:fill="FFFFFF"/>
      </w:tcPr>
    </w:tblStylePr>
    <w:tblStylePr w:type="firstCol">
      <w:tblPr/>
      <w:tcPr>
        <w:tcBorders>
          <w:left w:val="single" w:color="000000" w:sz="36" w:space="0"/>
          <w:right w:val="single" w:color="000000" w:sz="6" w:space="0"/>
          <w:tl2br w:val="nil"/>
          <w:tr2bl w:val="nil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94">
    <w:name w:val="Table Elegant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95">
    <w:name w:val="Table Classic 1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blPr/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6">
    <w:name w:val="Table Classic 2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97">
    <w:name w:val="Table Classic 3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rPr>
      <w:color w:val="000080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color="000000" w:sz="6" w:space="0"/>
          <w:tl2br w:val="nil"/>
          <w:tr2bl w:val="nil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color="000000" w:sz="12" w:space="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styleId="98">
    <w:name w:val="Table Classic 4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12" w:space="0"/>
        <w:left w:val="single" w:color="000000" w:sz="6" w:space="0"/>
        <w:bottom w:val="single" w:color="000000" w:sz="12" w:space="0"/>
        <w:right w:val="single" w:color="000000" w:sz="6" w:space="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color="000000" w:sz="6" w:space="0"/>
          <w:tl2br w:val="nil"/>
          <w:tr2bl w:val="nil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color="000000" w:sz="6" w:space="0"/>
          <w:tl2br w:val="nil"/>
          <w:tr2bl w:val="nil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99">
    <w:name w:val="Table Simple 1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blPr/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blPr/>
      <w:tcPr>
        <w:tcBorders>
          <w:top w:val="single" w:color="008000" w:sz="6" w:space="0"/>
          <w:tl2br w:val="nil"/>
          <w:tr2bl w:val="nil"/>
        </w:tcBorders>
      </w:tcPr>
    </w:tblStylePr>
  </w:style>
  <w:style w:type="table" w:styleId="100">
    <w:name w:val="Table Simple 2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/>
    <w:tblStylePr w:type="firstRow">
      <w:rPr>
        <w:b/>
        <w:bCs/>
      </w:rPr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blPr/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tl2br w:val="nil"/>
          <w:tr2bl w:val="nil"/>
        </w:tcBorders>
      </w:tcPr>
    </w:tblStylePr>
  </w:style>
  <w:style w:type="table" w:styleId="101">
    <w:name w:val="Table Simple 3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102">
    <w:name w:val="Table Subtle 1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StyleRowBandSize w:val="1"/>
    </w:tblPr>
    <w:tblStylePr w:type="firstRow">
      <w:tblPr/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blPr/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3">
    <w:name w:val="Table Subtle 2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left w:val="single" w:color="000000" w:sz="6" w:space="0"/>
        <w:right w:val="single" w:color="000000" w:sz="6" w:space="0"/>
      </w:tblBorders>
    </w:tblPr>
    <w:tblStylePr w:type="firstRow"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blPr/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blPr/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4">
    <w:name w:val="Table 3D effects 1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tblPr/>
      <w:tcPr>
        <w:tcBorders>
          <w:top w:val="single" w:color="FFFFFF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left w:val="single" w:color="FFFFFF" w:sz="6" w:space="0"/>
          <w:tl2br w:val="nil"/>
          <w:tr2bl w:val="nil"/>
        </w:tcBorders>
      </w:tcPr>
    </w:tblStylePr>
    <w:tblStylePr w:type="neCell">
      <w:tblPr/>
      <w:tcPr>
        <w:tcBorders>
          <w:left w:val="nil"/>
          <w:bottom w:val="nil"/>
          <w:tl2br w:val="nil"/>
          <w:tr2bl w:val="nil"/>
        </w:tcBorders>
      </w:tcPr>
    </w:tblStylePr>
    <w:tblStylePr w:type="nwCell">
      <w:tblPr/>
      <w:tcPr>
        <w:tcBorders>
          <w:bottom w:val="nil"/>
          <w:right w:val="nil"/>
          <w:tl2br w:val="nil"/>
          <w:tr2bl w:val="nil"/>
        </w:tcBorders>
      </w:tcPr>
    </w:tblStylePr>
    <w:tblStylePr w:type="seCell">
      <w:tblPr/>
      <w:tcPr>
        <w:tcBorders>
          <w:top w:val="nil"/>
          <w:left w:val="nil"/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op w:val="nil"/>
          <w:right w:val="nil"/>
          <w:tl2br w:val="nil"/>
          <w:tr2bl w:val="nil"/>
        </w:tcBorders>
      </w:tcPr>
    </w:tblStylePr>
  </w:style>
  <w:style w:type="table" w:styleId="105">
    <w:name w:val="Table 3D effects 2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firstCol">
      <w:tblPr/>
      <w:tcPr>
        <w:tcBorders>
          <w:top w:val="nil"/>
          <w:bottom w:val="nil"/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right w:val="single" w:color="FFFFFF" w:sz="6" w:space="0"/>
          <w:tl2br w:val="nil"/>
          <w:tr2bl w:val="nil"/>
        </w:tcBorders>
      </w:tcPr>
    </w:tblStylePr>
    <w:tblStylePr w:type="band1Horz">
      <w:tblPr/>
      <w:tcPr>
        <w:tcBorders>
          <w:top w:val="single" w:color="808080" w:sz="6" w:space="0"/>
          <w:bottom w:val="single" w:color="FFFFFF" w:sz="6" w:space="0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6">
    <w:name w:val="Table 3D effects 3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firstCol">
      <w:tblPr/>
      <w:tcPr>
        <w:tcBorders>
          <w:top w:val="nil"/>
          <w:bottom w:val="nil"/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right w:val="single" w:color="FFFFFF" w:sz="6" w:space="0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color="808080" w:sz="6" w:space="0"/>
          <w:bottom w:val="single" w:color="FFFFFF" w:sz="6" w:space="0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7">
    <w:name w:val="Table List 1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8">
    <w:name w:val="Table List 2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blPr/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9">
    <w:name w:val="Table List 3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12" w:space="0"/>
        <w:bottom w:val="single" w:color="000000" w:sz="12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</w:tcPr>
    </w:tblStylePr>
    <w:tblStylePr w:type="swCell">
      <w:rPr>
        <w:i/>
        <w:iCs/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110">
    <w:name w:val="Table List 4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color="000000" w:sz="12" w:space="0"/>
          <w:tl2br w:val="nil"/>
          <w:tr2bl w:val="nil"/>
        </w:tcBorders>
        <w:shd w:val="solid" w:color="808080" w:fill="FFFFFF"/>
      </w:tcPr>
    </w:tblStylePr>
  </w:style>
  <w:style w:type="table" w:styleId="111">
    <w:name w:val="Table List 5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12">
    <w:name w:val="Table List 6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band1Horz">
      <w:tblPr/>
      <w:tcPr>
        <w:tcBorders>
          <w:tl2br w:val="nil"/>
          <w:tr2bl w:val="nil"/>
        </w:tcBorders>
        <w:shd w:val="pct25" w:color="000000" w:fill="FFFFFF"/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3">
    <w:name w:val="Table List 7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8000" w:sz="12" w:space="0"/>
        <w:left w:val="single" w:color="008000" w:sz="6" w:space="0"/>
        <w:bottom w:val="single" w:color="008000" w:sz="12" w:space="0"/>
        <w:right w:val="single" w:color="008000" w:sz="6" w:space="0"/>
        <w:insideH w:val="single" w:color="000000" w:sz="6" w:space="0"/>
      </w:tblBorders>
    </w:tblPr>
    <w:tblStylePr w:type="firstRow">
      <w:rPr>
        <w:b/>
        <w:bCs/>
      </w:rPr>
      <w:tblPr/>
      <w:tcPr>
        <w:tcBorders>
          <w:bottom w:val="single" w:color="008000" w:sz="12" w:space="0"/>
          <w:tl2br w:val="nil"/>
          <w:tr2bl w:val="nil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color="008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2Horz">
      <w:tblPr/>
      <w:tcPr>
        <w:tcBorders>
          <w:tl2br w:val="nil"/>
          <w:tr2bl w:val="nil"/>
        </w:tcBorders>
        <w:shd w:val="pct25" w:color="FFFF00" w:fill="FFFFFF"/>
      </w:tcPr>
    </w:tblStylePr>
  </w:style>
  <w:style w:type="table" w:styleId="114">
    <w:name w:val="Table List 8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V w:val="single" w:color="000000" w:sz="6" w:space="0"/>
      </w:tblBorders>
    </w:tblPr>
    <w:tblStylePr w:type="firstRow">
      <w:rPr>
        <w:b/>
        <w:bCs/>
        <w:i/>
        <w:iCs/>
      </w:rPr>
      <w:tblPr/>
      <w:tcPr>
        <w:tcBorders>
          <w:bottom w:val="single" w:color="000000" w:sz="6" w:space="0"/>
          <w:tl2br w:val="nil"/>
          <w:tr2bl w:val="nil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5" w:color="FFFF00" w:fill="FFFFFF"/>
      </w:tcPr>
    </w:tblStylePr>
    <w:tblStylePr w:type="band2Horz">
      <w:tblPr/>
      <w:tcPr>
        <w:tcBorders>
          <w:tl2br w:val="nil"/>
          <w:tr2bl w:val="nil"/>
        </w:tcBorders>
        <w:shd w:val="pct50" w:color="FF0000" w:fill="FFFFFF"/>
      </w:tcPr>
    </w:tblStylePr>
    <w:tblStylePr w:type="nwCell">
      <w:tblPr/>
      <w:tcPr>
        <w:tcBorders>
          <w:tl2br w:val="single" w:color="auto" w:sz="6" w:space="0"/>
          <w:tr2bl w:val="nil"/>
        </w:tcBorders>
      </w:tcPr>
    </w:tblStylePr>
  </w:style>
  <w:style w:type="table" w:styleId="115">
    <w:name w:val="Table Contemporary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</w:style>
  <w:style w:type="table" w:styleId="116">
    <w:name w:val="Table Columns 1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rPr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blStylePr w:type="firstRow">
      <w:rPr>
        <w:b w:val="0"/>
        <w:bCs w:val="0"/>
      </w:rPr>
      <w:tblPr/>
      <w:tcPr>
        <w:tcBorders>
          <w:bottom w:val="double" w:color="000000" w:sz="6" w:space="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17">
    <w:name w:val="Table Columns 2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18">
    <w:name w:val="Table Columns 3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19">
    <w:name w:val="Table Columns 4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120">
    <w:name w:val="Table Columns 5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blPr/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121">
    <w:name w:val="Table Grid 1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22">
    <w:name w:val="Table Grid 2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23">
    <w:name w:val="Table Grid 3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6" w:space="0"/>
        <w:left w:val="single" w:color="000000" w:sz="12" w:space="0"/>
        <w:bottom w:val="single" w:color="000000" w:sz="6" w:space="0"/>
        <w:right w:val="single" w:color="000000" w:sz="12" w:space="0"/>
        <w:insideV w:val="single" w:color="000000" w:sz="6" w:space="0"/>
      </w:tblBorders>
    </w:tblPr>
    <w:tcPr>
      <w:shd w:val="clear" w:color="auto" w:fill="auto"/>
    </w:tcPr>
    <w:tblStylePr w:type="firstRow">
      <w:tblPr/>
      <w:tcPr>
        <w:tcBorders>
          <w:bottom w:val="single" w:color="000000" w:sz="6" w:space="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24">
    <w:name w:val="Table Grid 4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left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color="000000" w:sz="6" w:space="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tl2br w:val="nil"/>
          <w:tr2bl w:val="nil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25">
    <w:name w:val="Table Grid 5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26">
    <w:name w:val="Table Grid 6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27">
    <w:name w:val="Table Grid 7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rPr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28">
    <w:name w:val="Table Grid 8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29">
    <w:name w:val="Table Web 1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130">
    <w:name w:val="Table Web 2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131">
    <w:name w:val="Table Web 3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132">
    <w:name w:val="Table Professional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133">
    <w:name w:val="Light Shading"/>
    <w:basedOn w:val="88"/>
    <w:semiHidden/>
    <w:unhideWhenUsed/>
    <w:qFormat/>
    <w:uiPriority w:val="60"/>
    <w:rPr>
      <w:color w:val="000000" w:themeColor="text1" w:themeShade="BF"/>
    </w:rPr>
    <w:tblPr>
      <w:tblBorders>
        <w:top w:val="single" w:color="000000" w:themeColor="text1" w:sz="8" w:space="0"/>
        <w:bottom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</w:style>
  <w:style w:type="table" w:styleId="134">
    <w:name w:val="Light Shading Accent 1"/>
    <w:basedOn w:val="88"/>
    <w:semiHidden/>
    <w:unhideWhenUsed/>
    <w:qFormat/>
    <w:uiPriority w:val="60"/>
    <w:rPr>
      <w:color w:val="1A4B9B" w:themeColor="accent1" w:themeShade="BF"/>
    </w:rPr>
    <w:tblPr>
      <w:tblBorders>
        <w:top w:val="single" w:color="2264CE" w:themeColor="accent1" w:sz="8" w:space="0"/>
        <w:bottom w:val="single" w:color="2264CE" w:themeColor="accent1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2264CE" w:themeColor="accent1" w:sz="8" w:space="0"/>
          <w:left w:val="nil"/>
          <w:bottom w:val="single" w:color="2264CE" w:themeColor="accen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2264CE" w:themeColor="accent1" w:sz="8" w:space="0"/>
          <w:left w:val="nil"/>
          <w:bottom w:val="single" w:color="2264CE" w:themeColor="accen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5D8F5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5D8F5" w:themeFill="accent1" w:themeFillTint="3F"/>
      </w:tcPr>
    </w:tblStylePr>
  </w:style>
  <w:style w:type="table" w:styleId="135">
    <w:name w:val="Light Shading Accent 2"/>
    <w:basedOn w:val="88"/>
    <w:semiHidden/>
    <w:unhideWhenUsed/>
    <w:qFormat/>
    <w:uiPriority w:val="60"/>
    <w:rPr>
      <w:color w:val="1B7DA4" w:themeColor="accent2" w:themeShade="BF"/>
    </w:rPr>
    <w:tblPr>
      <w:tblBorders>
        <w:top w:val="single" w:color="24A7DB" w:themeColor="accent2" w:sz="8" w:space="0"/>
        <w:bottom w:val="single" w:color="24A7DB" w:themeColor="accent2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24A7DB" w:themeColor="accent2" w:sz="8" w:space="0"/>
          <w:left w:val="nil"/>
          <w:bottom w:val="single" w:color="24A7DB" w:themeColor="accent2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24A7DB" w:themeColor="accent2" w:sz="8" w:space="0"/>
          <w:left w:val="nil"/>
          <w:bottom w:val="single" w:color="24A7DB" w:themeColor="accent2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8E9F6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8E9F6" w:themeFill="accent2" w:themeFillTint="3F"/>
      </w:tcPr>
    </w:tblStylePr>
  </w:style>
  <w:style w:type="table" w:styleId="136">
    <w:name w:val="Light Shading Accent 3"/>
    <w:basedOn w:val="88"/>
    <w:semiHidden/>
    <w:unhideWhenUsed/>
    <w:qFormat/>
    <w:uiPriority w:val="60"/>
    <w:rPr>
      <w:color w:val="3D3088" w:themeColor="accent3" w:themeShade="BF"/>
    </w:rPr>
    <w:tblPr>
      <w:tblBorders>
        <w:top w:val="single" w:color="5140B5" w:themeColor="accent3" w:sz="8" w:space="0"/>
        <w:bottom w:val="single" w:color="5140B5" w:themeColor="accent3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5140B5" w:themeColor="accent3" w:sz="8" w:space="0"/>
          <w:left w:val="nil"/>
          <w:bottom w:val="single" w:color="5140B5" w:themeColor="accent3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5140B5" w:themeColor="accent3" w:sz="8" w:space="0"/>
          <w:left w:val="nil"/>
          <w:bottom w:val="single" w:color="5140B5" w:themeColor="accent3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CEED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CEED" w:themeFill="accent3" w:themeFillTint="3F"/>
      </w:tcPr>
    </w:tblStylePr>
  </w:style>
  <w:style w:type="table" w:styleId="137">
    <w:name w:val="Light Shading Accent 4"/>
    <w:basedOn w:val="88"/>
    <w:semiHidden/>
    <w:unhideWhenUsed/>
    <w:qFormat/>
    <w:uiPriority w:val="60"/>
    <w:rPr>
      <w:color w:val="4C2EC3" w:themeColor="accent4" w:themeShade="BF"/>
    </w:rPr>
    <w:tblPr>
      <w:tblBorders>
        <w:top w:val="single" w:color="7E66DB" w:themeColor="accent4" w:sz="8" w:space="0"/>
        <w:bottom w:val="single" w:color="7E66DB" w:themeColor="accent4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7E66DB" w:themeColor="accent4" w:sz="8" w:space="0"/>
          <w:left w:val="nil"/>
          <w:bottom w:val="single" w:color="7E66DB" w:themeColor="accent4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7E66DB" w:themeColor="accent4" w:sz="8" w:space="0"/>
          <w:left w:val="nil"/>
          <w:bottom w:val="single" w:color="7E66DB" w:themeColor="accent4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9F6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9F6" w:themeFill="accent4" w:themeFillTint="3F"/>
      </w:tcPr>
    </w:tblStylePr>
  </w:style>
  <w:style w:type="table" w:styleId="138">
    <w:name w:val="Light Shading Accent 5"/>
    <w:basedOn w:val="88"/>
    <w:semiHidden/>
    <w:unhideWhenUsed/>
    <w:qFormat/>
    <w:uiPriority w:val="60"/>
    <w:rPr>
      <w:color w:val="8D1040" w:themeColor="accent5" w:themeShade="BF"/>
    </w:rPr>
    <w:tblPr>
      <w:tblBorders>
        <w:top w:val="single" w:color="BC1555" w:themeColor="accent5" w:sz="8" w:space="0"/>
        <w:bottom w:val="single" w:color="BC1555" w:themeColor="accent5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BC1555" w:themeColor="accent5" w:sz="8" w:space="0"/>
          <w:left w:val="nil"/>
          <w:bottom w:val="single" w:color="BC1555" w:themeColor="accent5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BC1555" w:themeColor="accent5" w:sz="8" w:space="0"/>
          <w:left w:val="nil"/>
          <w:bottom w:val="single" w:color="BC1555" w:themeColor="accent5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7BCD2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7BCD2" w:themeFill="accent5" w:themeFillTint="3F"/>
      </w:tcPr>
    </w:tblStylePr>
  </w:style>
  <w:style w:type="table" w:styleId="139">
    <w:name w:val="Light Shading Accent 6"/>
    <w:basedOn w:val="88"/>
    <w:semiHidden/>
    <w:unhideWhenUsed/>
    <w:qFormat/>
    <w:uiPriority w:val="60"/>
    <w:rPr>
      <w:color w:val="CE226C" w:themeColor="accent6" w:themeShade="BF"/>
    </w:rPr>
    <w:tblPr>
      <w:tblBorders>
        <w:top w:val="single" w:color="E45D97" w:themeColor="accent6" w:sz="8" w:space="0"/>
        <w:bottom w:val="single" w:color="E45D97" w:themeColor="accent6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E45D97" w:themeColor="accent6" w:sz="8" w:space="0"/>
          <w:left w:val="nil"/>
          <w:bottom w:val="single" w:color="E45D97" w:themeColor="accent6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E45D97" w:themeColor="accent6" w:sz="8" w:space="0"/>
          <w:left w:val="nil"/>
          <w:bottom w:val="single" w:color="E45D97" w:themeColor="accent6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8D6E5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8D6E5" w:themeFill="accent6" w:themeFillTint="3F"/>
      </w:tcPr>
    </w:tblStylePr>
  </w:style>
  <w:style w:type="table" w:styleId="140">
    <w:name w:val="Light List"/>
    <w:basedOn w:val="88"/>
    <w:semiHidden/>
    <w:unhideWhenUsed/>
    <w:qFormat/>
    <w:uiPriority w:val="61"/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</w:style>
  <w:style w:type="table" w:styleId="141">
    <w:name w:val="Light List Accent 1"/>
    <w:basedOn w:val="88"/>
    <w:semiHidden/>
    <w:unhideWhenUsed/>
    <w:qFormat/>
    <w:uiPriority w:val="61"/>
    <w:tblPr>
      <w:tblBorders>
        <w:top w:val="single" w:color="2264CE" w:themeColor="accent1" w:sz="8" w:space="0"/>
        <w:left w:val="single" w:color="2264CE" w:themeColor="accent1" w:sz="8" w:space="0"/>
        <w:bottom w:val="single" w:color="2264CE" w:themeColor="accent1" w:sz="8" w:space="0"/>
        <w:right w:val="single" w:color="2264CE" w:themeColor="accent1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2264CE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2264CE" w:themeColor="accent1" w:sz="6" w:space="0"/>
          <w:left w:val="single" w:color="2264CE" w:themeColor="accent1" w:sz="8" w:space="0"/>
          <w:bottom w:val="single" w:color="2264CE" w:themeColor="accent1" w:sz="8" w:space="0"/>
          <w:right w:val="single" w:color="2264CE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2264CE" w:themeColor="accent1" w:sz="8" w:space="0"/>
          <w:left w:val="single" w:color="2264CE" w:themeColor="accent1" w:sz="8" w:space="0"/>
          <w:bottom w:val="single" w:color="2264CE" w:themeColor="accent1" w:sz="8" w:space="0"/>
          <w:right w:val="single" w:color="2264CE" w:themeColor="accent1" w:sz="8" w:space="0"/>
        </w:tcBorders>
      </w:tcPr>
    </w:tblStylePr>
    <w:tblStylePr w:type="band1Horz">
      <w:tblPr/>
      <w:tcPr>
        <w:tcBorders>
          <w:top w:val="single" w:color="2264CE" w:themeColor="accent1" w:sz="8" w:space="0"/>
          <w:left w:val="single" w:color="2264CE" w:themeColor="accent1" w:sz="8" w:space="0"/>
          <w:bottom w:val="single" w:color="2264CE" w:themeColor="accent1" w:sz="8" w:space="0"/>
          <w:right w:val="single" w:color="2264CE" w:themeColor="accent1" w:sz="8" w:space="0"/>
        </w:tcBorders>
      </w:tcPr>
    </w:tblStylePr>
  </w:style>
  <w:style w:type="table" w:styleId="142">
    <w:name w:val="Light List Accent 2"/>
    <w:basedOn w:val="88"/>
    <w:semiHidden/>
    <w:unhideWhenUsed/>
    <w:qFormat/>
    <w:uiPriority w:val="61"/>
    <w:tblPr>
      <w:tblBorders>
        <w:top w:val="single" w:color="24A7DB" w:themeColor="accent2" w:sz="8" w:space="0"/>
        <w:left w:val="single" w:color="24A7DB" w:themeColor="accent2" w:sz="8" w:space="0"/>
        <w:bottom w:val="single" w:color="24A7DB" w:themeColor="accent2" w:sz="8" w:space="0"/>
        <w:right w:val="single" w:color="24A7DB" w:themeColor="accent2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24A7DB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24A7DB" w:themeColor="accent2" w:sz="6" w:space="0"/>
          <w:left w:val="single" w:color="24A7DB" w:themeColor="accent2" w:sz="8" w:space="0"/>
          <w:bottom w:val="single" w:color="24A7DB" w:themeColor="accent2" w:sz="8" w:space="0"/>
          <w:right w:val="single" w:color="24A7DB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24A7DB" w:themeColor="accent2" w:sz="8" w:space="0"/>
          <w:left w:val="single" w:color="24A7DB" w:themeColor="accent2" w:sz="8" w:space="0"/>
          <w:bottom w:val="single" w:color="24A7DB" w:themeColor="accent2" w:sz="8" w:space="0"/>
          <w:right w:val="single" w:color="24A7DB" w:themeColor="accent2" w:sz="8" w:space="0"/>
        </w:tcBorders>
      </w:tcPr>
    </w:tblStylePr>
    <w:tblStylePr w:type="band1Horz">
      <w:tblPr/>
      <w:tcPr>
        <w:tcBorders>
          <w:top w:val="single" w:color="24A7DB" w:themeColor="accent2" w:sz="8" w:space="0"/>
          <w:left w:val="single" w:color="24A7DB" w:themeColor="accent2" w:sz="8" w:space="0"/>
          <w:bottom w:val="single" w:color="24A7DB" w:themeColor="accent2" w:sz="8" w:space="0"/>
          <w:right w:val="single" w:color="24A7DB" w:themeColor="accent2" w:sz="8" w:space="0"/>
        </w:tcBorders>
      </w:tcPr>
    </w:tblStylePr>
  </w:style>
  <w:style w:type="table" w:styleId="143">
    <w:name w:val="Light List Accent 3"/>
    <w:basedOn w:val="88"/>
    <w:semiHidden/>
    <w:unhideWhenUsed/>
    <w:qFormat/>
    <w:uiPriority w:val="61"/>
    <w:tblPr>
      <w:tblBorders>
        <w:top w:val="single" w:color="5140B5" w:themeColor="accent3" w:sz="8" w:space="0"/>
        <w:left w:val="single" w:color="5140B5" w:themeColor="accent3" w:sz="8" w:space="0"/>
        <w:bottom w:val="single" w:color="5140B5" w:themeColor="accent3" w:sz="8" w:space="0"/>
        <w:right w:val="single" w:color="5140B5" w:themeColor="accent3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5140B5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5140B5" w:themeColor="accent3" w:sz="6" w:space="0"/>
          <w:left w:val="single" w:color="5140B5" w:themeColor="accent3" w:sz="8" w:space="0"/>
          <w:bottom w:val="single" w:color="5140B5" w:themeColor="accent3" w:sz="8" w:space="0"/>
          <w:right w:val="single" w:color="5140B5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5140B5" w:themeColor="accent3" w:sz="8" w:space="0"/>
          <w:left w:val="single" w:color="5140B5" w:themeColor="accent3" w:sz="8" w:space="0"/>
          <w:bottom w:val="single" w:color="5140B5" w:themeColor="accent3" w:sz="8" w:space="0"/>
          <w:right w:val="single" w:color="5140B5" w:themeColor="accent3" w:sz="8" w:space="0"/>
        </w:tcBorders>
      </w:tcPr>
    </w:tblStylePr>
    <w:tblStylePr w:type="band1Horz">
      <w:tblPr/>
      <w:tcPr>
        <w:tcBorders>
          <w:top w:val="single" w:color="5140B5" w:themeColor="accent3" w:sz="8" w:space="0"/>
          <w:left w:val="single" w:color="5140B5" w:themeColor="accent3" w:sz="8" w:space="0"/>
          <w:bottom w:val="single" w:color="5140B5" w:themeColor="accent3" w:sz="8" w:space="0"/>
          <w:right w:val="single" w:color="5140B5" w:themeColor="accent3" w:sz="8" w:space="0"/>
        </w:tcBorders>
      </w:tcPr>
    </w:tblStylePr>
  </w:style>
  <w:style w:type="table" w:styleId="144">
    <w:name w:val="Light List Accent 4"/>
    <w:basedOn w:val="88"/>
    <w:semiHidden/>
    <w:unhideWhenUsed/>
    <w:qFormat/>
    <w:uiPriority w:val="61"/>
    <w:tblPr>
      <w:tblBorders>
        <w:top w:val="single" w:color="7E66DB" w:themeColor="accent4" w:sz="8" w:space="0"/>
        <w:left w:val="single" w:color="7E66DB" w:themeColor="accent4" w:sz="8" w:space="0"/>
        <w:bottom w:val="single" w:color="7E66DB" w:themeColor="accent4" w:sz="8" w:space="0"/>
        <w:right w:val="single" w:color="7E66DB" w:themeColor="accent4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7E66DB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E66DB" w:themeColor="accent4" w:sz="6" w:space="0"/>
          <w:left w:val="single" w:color="7E66DB" w:themeColor="accent4" w:sz="8" w:space="0"/>
          <w:bottom w:val="single" w:color="7E66DB" w:themeColor="accent4" w:sz="8" w:space="0"/>
          <w:right w:val="single" w:color="7E66DB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7E66DB" w:themeColor="accent4" w:sz="8" w:space="0"/>
          <w:left w:val="single" w:color="7E66DB" w:themeColor="accent4" w:sz="8" w:space="0"/>
          <w:bottom w:val="single" w:color="7E66DB" w:themeColor="accent4" w:sz="8" w:space="0"/>
          <w:right w:val="single" w:color="7E66DB" w:themeColor="accent4" w:sz="8" w:space="0"/>
        </w:tcBorders>
      </w:tcPr>
    </w:tblStylePr>
    <w:tblStylePr w:type="band1Horz">
      <w:tblPr/>
      <w:tcPr>
        <w:tcBorders>
          <w:top w:val="single" w:color="7E66DB" w:themeColor="accent4" w:sz="8" w:space="0"/>
          <w:left w:val="single" w:color="7E66DB" w:themeColor="accent4" w:sz="8" w:space="0"/>
          <w:bottom w:val="single" w:color="7E66DB" w:themeColor="accent4" w:sz="8" w:space="0"/>
          <w:right w:val="single" w:color="7E66DB" w:themeColor="accent4" w:sz="8" w:space="0"/>
        </w:tcBorders>
      </w:tcPr>
    </w:tblStylePr>
  </w:style>
  <w:style w:type="table" w:styleId="145">
    <w:name w:val="Light List Accent 5"/>
    <w:basedOn w:val="88"/>
    <w:semiHidden/>
    <w:unhideWhenUsed/>
    <w:qFormat/>
    <w:uiPriority w:val="61"/>
    <w:tblPr>
      <w:tblBorders>
        <w:top w:val="single" w:color="BC1555" w:themeColor="accent5" w:sz="8" w:space="0"/>
        <w:left w:val="single" w:color="BC1555" w:themeColor="accent5" w:sz="8" w:space="0"/>
        <w:bottom w:val="single" w:color="BC1555" w:themeColor="accent5" w:sz="8" w:space="0"/>
        <w:right w:val="single" w:color="BC1555" w:themeColor="accent5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BC1555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BC1555" w:themeColor="accent5" w:sz="6" w:space="0"/>
          <w:left w:val="single" w:color="BC1555" w:themeColor="accent5" w:sz="8" w:space="0"/>
          <w:bottom w:val="single" w:color="BC1555" w:themeColor="accent5" w:sz="8" w:space="0"/>
          <w:right w:val="single" w:color="BC1555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BC1555" w:themeColor="accent5" w:sz="8" w:space="0"/>
          <w:left w:val="single" w:color="BC1555" w:themeColor="accent5" w:sz="8" w:space="0"/>
          <w:bottom w:val="single" w:color="BC1555" w:themeColor="accent5" w:sz="8" w:space="0"/>
          <w:right w:val="single" w:color="BC1555" w:themeColor="accent5" w:sz="8" w:space="0"/>
        </w:tcBorders>
      </w:tcPr>
    </w:tblStylePr>
    <w:tblStylePr w:type="band1Horz">
      <w:tblPr/>
      <w:tcPr>
        <w:tcBorders>
          <w:top w:val="single" w:color="BC1555" w:themeColor="accent5" w:sz="8" w:space="0"/>
          <w:left w:val="single" w:color="BC1555" w:themeColor="accent5" w:sz="8" w:space="0"/>
          <w:bottom w:val="single" w:color="BC1555" w:themeColor="accent5" w:sz="8" w:space="0"/>
          <w:right w:val="single" w:color="BC1555" w:themeColor="accent5" w:sz="8" w:space="0"/>
        </w:tcBorders>
      </w:tcPr>
    </w:tblStylePr>
  </w:style>
  <w:style w:type="table" w:styleId="146">
    <w:name w:val="Light List Accent 6"/>
    <w:basedOn w:val="88"/>
    <w:semiHidden/>
    <w:unhideWhenUsed/>
    <w:qFormat/>
    <w:uiPriority w:val="61"/>
    <w:tblPr>
      <w:tblBorders>
        <w:top w:val="single" w:color="E45D97" w:themeColor="accent6" w:sz="8" w:space="0"/>
        <w:left w:val="single" w:color="E45D97" w:themeColor="accent6" w:sz="8" w:space="0"/>
        <w:bottom w:val="single" w:color="E45D97" w:themeColor="accent6" w:sz="8" w:space="0"/>
        <w:right w:val="single" w:color="E45D97" w:themeColor="accent6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E45D9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E45D97" w:themeColor="accent6" w:sz="6" w:space="0"/>
          <w:left w:val="single" w:color="E45D97" w:themeColor="accent6" w:sz="8" w:space="0"/>
          <w:bottom w:val="single" w:color="E45D97" w:themeColor="accent6" w:sz="8" w:space="0"/>
          <w:right w:val="single" w:color="E45D97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E45D97" w:themeColor="accent6" w:sz="8" w:space="0"/>
          <w:left w:val="single" w:color="E45D97" w:themeColor="accent6" w:sz="8" w:space="0"/>
          <w:bottom w:val="single" w:color="E45D97" w:themeColor="accent6" w:sz="8" w:space="0"/>
          <w:right w:val="single" w:color="E45D97" w:themeColor="accent6" w:sz="8" w:space="0"/>
        </w:tcBorders>
      </w:tcPr>
    </w:tblStylePr>
    <w:tblStylePr w:type="band1Horz">
      <w:tblPr/>
      <w:tcPr>
        <w:tcBorders>
          <w:top w:val="single" w:color="E45D97" w:themeColor="accent6" w:sz="8" w:space="0"/>
          <w:left w:val="single" w:color="E45D97" w:themeColor="accent6" w:sz="8" w:space="0"/>
          <w:bottom w:val="single" w:color="E45D97" w:themeColor="accent6" w:sz="8" w:space="0"/>
          <w:right w:val="single" w:color="E45D97" w:themeColor="accent6" w:sz="8" w:space="0"/>
        </w:tcBorders>
      </w:tcPr>
    </w:tblStylePr>
  </w:style>
  <w:style w:type="table" w:styleId="147">
    <w:name w:val="Light Grid"/>
    <w:basedOn w:val="88"/>
    <w:semiHidden/>
    <w:unhideWhenUsed/>
    <w:qFormat/>
    <w:uiPriority w:val="62"/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18" w:space="0"/>
          <w:right w:val="single" w:color="000000" w:themeColor="text1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  <w:shd w:val="clear" w:color="auto" w:fill="BFBFBF" w:themeFill="text1" w:themeFillTint="3F"/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sz="8" w:space="0"/>
        </w:tcBorders>
        <w:shd w:val="clear" w:color="auto" w:fill="BFBFBF" w:themeFill="text1" w:themeFillTint="3F"/>
      </w:tcPr>
    </w:tblStylePr>
    <w:tblStylePr w:type="band2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sz="8" w:space="0"/>
        </w:tcBorders>
      </w:tcPr>
    </w:tblStylePr>
  </w:style>
  <w:style w:type="table" w:styleId="148">
    <w:name w:val="Light Grid Accent 1"/>
    <w:basedOn w:val="88"/>
    <w:semiHidden/>
    <w:unhideWhenUsed/>
    <w:qFormat/>
    <w:uiPriority w:val="62"/>
    <w:tblPr>
      <w:tblBorders>
        <w:top w:val="single" w:color="2264CE" w:themeColor="accent1" w:sz="8" w:space="0"/>
        <w:left w:val="single" w:color="2264CE" w:themeColor="accent1" w:sz="8" w:space="0"/>
        <w:bottom w:val="single" w:color="2264CE" w:themeColor="accent1" w:sz="8" w:space="0"/>
        <w:right w:val="single" w:color="2264CE" w:themeColor="accent1" w:sz="8" w:space="0"/>
        <w:insideH w:val="single" w:color="2264CE" w:themeColor="accent1" w:sz="8" w:space="0"/>
        <w:insideV w:val="single" w:color="2264CE" w:themeColor="accent1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2264CE" w:themeColor="accent1" w:sz="8" w:space="0"/>
          <w:left w:val="single" w:color="2264CE" w:themeColor="accent1" w:sz="8" w:space="0"/>
          <w:bottom w:val="single" w:color="2264CE" w:themeColor="accent1" w:sz="18" w:space="0"/>
          <w:right w:val="single" w:color="2264CE" w:themeColor="accent1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2264CE" w:themeColor="accent1" w:sz="6" w:space="0"/>
          <w:left w:val="single" w:color="2264CE" w:themeColor="accent1" w:sz="8" w:space="0"/>
          <w:bottom w:val="single" w:color="2264CE" w:themeColor="accent1" w:sz="8" w:space="0"/>
          <w:right w:val="single" w:color="2264CE" w:themeColor="accent1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2264CE" w:themeColor="accent1" w:sz="8" w:space="0"/>
          <w:left w:val="single" w:color="2264CE" w:themeColor="accent1" w:sz="8" w:space="0"/>
          <w:bottom w:val="single" w:color="2264CE" w:themeColor="accent1" w:sz="8" w:space="0"/>
          <w:right w:val="single" w:color="2264CE" w:themeColor="accent1" w:sz="8" w:space="0"/>
        </w:tcBorders>
      </w:tcPr>
    </w:tblStylePr>
    <w:tblStylePr w:type="band1Vert">
      <w:tblPr/>
      <w:tcPr>
        <w:tcBorders>
          <w:top w:val="single" w:color="2264CE" w:themeColor="accent1" w:sz="8" w:space="0"/>
          <w:left w:val="single" w:color="2264CE" w:themeColor="accent1" w:sz="8" w:space="0"/>
          <w:bottom w:val="single" w:color="2264CE" w:themeColor="accent1" w:sz="8" w:space="0"/>
          <w:right w:val="single" w:color="2264CE" w:themeColor="accent1" w:sz="8" w:space="0"/>
        </w:tcBorders>
        <w:shd w:val="clear" w:color="auto" w:fill="C5D8F5" w:themeFill="accent1" w:themeFillTint="3F"/>
      </w:tcPr>
    </w:tblStylePr>
    <w:tblStylePr w:type="band1Horz">
      <w:tblPr/>
      <w:tcPr>
        <w:tcBorders>
          <w:top w:val="single" w:color="2264CE" w:themeColor="accent1" w:sz="8" w:space="0"/>
          <w:left w:val="single" w:color="2264CE" w:themeColor="accent1" w:sz="8" w:space="0"/>
          <w:bottom w:val="single" w:color="2264CE" w:themeColor="accent1" w:sz="8" w:space="0"/>
          <w:right w:val="single" w:color="2264CE" w:themeColor="accent1" w:sz="8" w:space="0"/>
          <w:insideV w:val="single" w:sz="8" w:space="0"/>
        </w:tcBorders>
        <w:shd w:val="clear" w:color="auto" w:fill="C5D8F5" w:themeFill="accent1" w:themeFillTint="3F"/>
      </w:tcPr>
    </w:tblStylePr>
    <w:tblStylePr w:type="band2Horz">
      <w:tblPr/>
      <w:tcPr>
        <w:tcBorders>
          <w:top w:val="single" w:color="2264CE" w:themeColor="accent1" w:sz="8" w:space="0"/>
          <w:left w:val="single" w:color="2264CE" w:themeColor="accent1" w:sz="8" w:space="0"/>
          <w:bottom w:val="single" w:color="2264CE" w:themeColor="accent1" w:sz="8" w:space="0"/>
          <w:right w:val="single" w:color="2264CE" w:themeColor="accent1" w:sz="8" w:space="0"/>
          <w:insideV w:val="single" w:sz="8" w:space="0"/>
        </w:tcBorders>
      </w:tcPr>
    </w:tblStylePr>
  </w:style>
  <w:style w:type="table" w:styleId="149">
    <w:name w:val="Light Grid Accent 2"/>
    <w:basedOn w:val="88"/>
    <w:semiHidden/>
    <w:unhideWhenUsed/>
    <w:qFormat/>
    <w:uiPriority w:val="62"/>
    <w:tblPr>
      <w:tblBorders>
        <w:top w:val="single" w:color="24A7DB" w:themeColor="accent2" w:sz="8" w:space="0"/>
        <w:left w:val="single" w:color="24A7DB" w:themeColor="accent2" w:sz="8" w:space="0"/>
        <w:bottom w:val="single" w:color="24A7DB" w:themeColor="accent2" w:sz="8" w:space="0"/>
        <w:right w:val="single" w:color="24A7DB" w:themeColor="accent2" w:sz="8" w:space="0"/>
        <w:insideH w:val="single" w:color="24A7DB" w:themeColor="accent2" w:sz="8" w:space="0"/>
        <w:insideV w:val="single" w:color="24A7DB" w:themeColor="accent2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24A7DB" w:themeColor="accent2" w:sz="8" w:space="0"/>
          <w:left w:val="single" w:color="24A7DB" w:themeColor="accent2" w:sz="8" w:space="0"/>
          <w:bottom w:val="single" w:color="24A7DB" w:themeColor="accent2" w:sz="18" w:space="0"/>
          <w:right w:val="single" w:color="24A7DB" w:themeColor="accent2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24A7DB" w:themeColor="accent2" w:sz="6" w:space="0"/>
          <w:left w:val="single" w:color="24A7DB" w:themeColor="accent2" w:sz="8" w:space="0"/>
          <w:bottom w:val="single" w:color="24A7DB" w:themeColor="accent2" w:sz="8" w:space="0"/>
          <w:right w:val="single" w:color="24A7DB" w:themeColor="accent2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24A7DB" w:themeColor="accent2" w:sz="8" w:space="0"/>
          <w:left w:val="single" w:color="24A7DB" w:themeColor="accent2" w:sz="8" w:space="0"/>
          <w:bottom w:val="single" w:color="24A7DB" w:themeColor="accent2" w:sz="8" w:space="0"/>
          <w:right w:val="single" w:color="24A7DB" w:themeColor="accent2" w:sz="8" w:space="0"/>
        </w:tcBorders>
      </w:tcPr>
    </w:tblStylePr>
    <w:tblStylePr w:type="band1Vert">
      <w:tblPr/>
      <w:tcPr>
        <w:tcBorders>
          <w:top w:val="single" w:color="24A7DB" w:themeColor="accent2" w:sz="8" w:space="0"/>
          <w:left w:val="single" w:color="24A7DB" w:themeColor="accent2" w:sz="8" w:space="0"/>
          <w:bottom w:val="single" w:color="24A7DB" w:themeColor="accent2" w:sz="8" w:space="0"/>
          <w:right w:val="single" w:color="24A7DB" w:themeColor="accent2" w:sz="8" w:space="0"/>
        </w:tcBorders>
        <w:shd w:val="clear" w:color="auto" w:fill="C8E9F6" w:themeFill="accent2" w:themeFillTint="3F"/>
      </w:tcPr>
    </w:tblStylePr>
    <w:tblStylePr w:type="band1Horz">
      <w:tblPr/>
      <w:tcPr>
        <w:tcBorders>
          <w:top w:val="single" w:color="24A7DB" w:themeColor="accent2" w:sz="8" w:space="0"/>
          <w:left w:val="single" w:color="24A7DB" w:themeColor="accent2" w:sz="8" w:space="0"/>
          <w:bottom w:val="single" w:color="24A7DB" w:themeColor="accent2" w:sz="8" w:space="0"/>
          <w:right w:val="single" w:color="24A7DB" w:themeColor="accent2" w:sz="8" w:space="0"/>
          <w:insideV w:val="single" w:sz="8" w:space="0"/>
        </w:tcBorders>
        <w:shd w:val="clear" w:color="auto" w:fill="C8E9F6" w:themeFill="accent2" w:themeFillTint="3F"/>
      </w:tcPr>
    </w:tblStylePr>
    <w:tblStylePr w:type="band2Horz">
      <w:tblPr/>
      <w:tcPr>
        <w:tcBorders>
          <w:top w:val="single" w:color="24A7DB" w:themeColor="accent2" w:sz="8" w:space="0"/>
          <w:left w:val="single" w:color="24A7DB" w:themeColor="accent2" w:sz="8" w:space="0"/>
          <w:bottom w:val="single" w:color="24A7DB" w:themeColor="accent2" w:sz="8" w:space="0"/>
          <w:right w:val="single" w:color="24A7DB" w:themeColor="accent2" w:sz="8" w:space="0"/>
          <w:insideV w:val="single" w:sz="8" w:space="0"/>
        </w:tcBorders>
      </w:tcPr>
    </w:tblStylePr>
  </w:style>
  <w:style w:type="table" w:styleId="150">
    <w:name w:val="Light Grid Accent 3"/>
    <w:basedOn w:val="88"/>
    <w:semiHidden/>
    <w:unhideWhenUsed/>
    <w:qFormat/>
    <w:uiPriority w:val="62"/>
    <w:tblPr>
      <w:tblBorders>
        <w:top w:val="single" w:color="5140B5" w:themeColor="accent3" w:sz="8" w:space="0"/>
        <w:left w:val="single" w:color="5140B5" w:themeColor="accent3" w:sz="8" w:space="0"/>
        <w:bottom w:val="single" w:color="5140B5" w:themeColor="accent3" w:sz="8" w:space="0"/>
        <w:right w:val="single" w:color="5140B5" w:themeColor="accent3" w:sz="8" w:space="0"/>
        <w:insideH w:val="single" w:color="5140B5" w:themeColor="accent3" w:sz="8" w:space="0"/>
        <w:insideV w:val="single" w:color="5140B5" w:themeColor="accent3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5140B5" w:themeColor="accent3" w:sz="8" w:space="0"/>
          <w:left w:val="single" w:color="5140B5" w:themeColor="accent3" w:sz="8" w:space="0"/>
          <w:bottom w:val="single" w:color="5140B5" w:themeColor="accent3" w:sz="18" w:space="0"/>
          <w:right w:val="single" w:color="5140B5" w:themeColor="accent3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5140B5" w:themeColor="accent3" w:sz="6" w:space="0"/>
          <w:left w:val="single" w:color="5140B5" w:themeColor="accent3" w:sz="8" w:space="0"/>
          <w:bottom w:val="single" w:color="5140B5" w:themeColor="accent3" w:sz="8" w:space="0"/>
          <w:right w:val="single" w:color="5140B5" w:themeColor="accent3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5140B5" w:themeColor="accent3" w:sz="8" w:space="0"/>
          <w:left w:val="single" w:color="5140B5" w:themeColor="accent3" w:sz="8" w:space="0"/>
          <w:bottom w:val="single" w:color="5140B5" w:themeColor="accent3" w:sz="8" w:space="0"/>
          <w:right w:val="single" w:color="5140B5" w:themeColor="accent3" w:sz="8" w:space="0"/>
        </w:tcBorders>
      </w:tcPr>
    </w:tblStylePr>
    <w:tblStylePr w:type="band1Vert">
      <w:tblPr/>
      <w:tcPr>
        <w:tcBorders>
          <w:top w:val="single" w:color="5140B5" w:themeColor="accent3" w:sz="8" w:space="0"/>
          <w:left w:val="single" w:color="5140B5" w:themeColor="accent3" w:sz="8" w:space="0"/>
          <w:bottom w:val="single" w:color="5140B5" w:themeColor="accent3" w:sz="8" w:space="0"/>
          <w:right w:val="single" w:color="5140B5" w:themeColor="accent3" w:sz="8" w:space="0"/>
        </w:tcBorders>
        <w:shd w:val="clear" w:color="auto" w:fill="D3CEED" w:themeFill="accent3" w:themeFillTint="3F"/>
      </w:tcPr>
    </w:tblStylePr>
    <w:tblStylePr w:type="band1Horz">
      <w:tblPr/>
      <w:tcPr>
        <w:tcBorders>
          <w:top w:val="single" w:color="5140B5" w:themeColor="accent3" w:sz="8" w:space="0"/>
          <w:left w:val="single" w:color="5140B5" w:themeColor="accent3" w:sz="8" w:space="0"/>
          <w:bottom w:val="single" w:color="5140B5" w:themeColor="accent3" w:sz="8" w:space="0"/>
          <w:right w:val="single" w:color="5140B5" w:themeColor="accent3" w:sz="8" w:space="0"/>
          <w:insideV w:val="single" w:sz="8" w:space="0"/>
        </w:tcBorders>
        <w:shd w:val="clear" w:color="auto" w:fill="D3CEED" w:themeFill="accent3" w:themeFillTint="3F"/>
      </w:tcPr>
    </w:tblStylePr>
    <w:tblStylePr w:type="band2Horz">
      <w:tblPr/>
      <w:tcPr>
        <w:tcBorders>
          <w:top w:val="single" w:color="5140B5" w:themeColor="accent3" w:sz="8" w:space="0"/>
          <w:left w:val="single" w:color="5140B5" w:themeColor="accent3" w:sz="8" w:space="0"/>
          <w:bottom w:val="single" w:color="5140B5" w:themeColor="accent3" w:sz="8" w:space="0"/>
          <w:right w:val="single" w:color="5140B5" w:themeColor="accent3" w:sz="8" w:space="0"/>
          <w:insideV w:val="single" w:sz="8" w:space="0"/>
        </w:tcBorders>
      </w:tcPr>
    </w:tblStylePr>
  </w:style>
  <w:style w:type="table" w:styleId="151">
    <w:name w:val="Light Grid Accent 4"/>
    <w:basedOn w:val="88"/>
    <w:semiHidden/>
    <w:unhideWhenUsed/>
    <w:qFormat/>
    <w:uiPriority w:val="62"/>
    <w:tblPr>
      <w:tblBorders>
        <w:top w:val="single" w:color="7E66DB" w:themeColor="accent4" w:sz="8" w:space="0"/>
        <w:left w:val="single" w:color="7E66DB" w:themeColor="accent4" w:sz="8" w:space="0"/>
        <w:bottom w:val="single" w:color="7E66DB" w:themeColor="accent4" w:sz="8" w:space="0"/>
        <w:right w:val="single" w:color="7E66DB" w:themeColor="accent4" w:sz="8" w:space="0"/>
        <w:insideH w:val="single" w:color="7E66DB" w:themeColor="accent4" w:sz="8" w:space="0"/>
        <w:insideV w:val="single" w:color="7E66DB" w:themeColor="accent4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7E66DB" w:themeColor="accent4" w:sz="8" w:space="0"/>
          <w:left w:val="single" w:color="7E66DB" w:themeColor="accent4" w:sz="8" w:space="0"/>
          <w:bottom w:val="single" w:color="7E66DB" w:themeColor="accent4" w:sz="18" w:space="0"/>
          <w:right w:val="single" w:color="7E66DB" w:themeColor="accent4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7E66DB" w:themeColor="accent4" w:sz="6" w:space="0"/>
          <w:left w:val="single" w:color="7E66DB" w:themeColor="accent4" w:sz="8" w:space="0"/>
          <w:bottom w:val="single" w:color="7E66DB" w:themeColor="accent4" w:sz="8" w:space="0"/>
          <w:right w:val="single" w:color="7E66DB" w:themeColor="accent4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7E66DB" w:themeColor="accent4" w:sz="8" w:space="0"/>
          <w:left w:val="single" w:color="7E66DB" w:themeColor="accent4" w:sz="8" w:space="0"/>
          <w:bottom w:val="single" w:color="7E66DB" w:themeColor="accent4" w:sz="8" w:space="0"/>
          <w:right w:val="single" w:color="7E66DB" w:themeColor="accent4" w:sz="8" w:space="0"/>
        </w:tcBorders>
      </w:tcPr>
    </w:tblStylePr>
    <w:tblStylePr w:type="band1Vert">
      <w:tblPr/>
      <w:tcPr>
        <w:tcBorders>
          <w:top w:val="single" w:color="7E66DB" w:themeColor="accent4" w:sz="8" w:space="0"/>
          <w:left w:val="single" w:color="7E66DB" w:themeColor="accent4" w:sz="8" w:space="0"/>
          <w:bottom w:val="single" w:color="7E66DB" w:themeColor="accent4" w:sz="8" w:space="0"/>
          <w:right w:val="single" w:color="7E66DB" w:themeColor="accent4" w:sz="8" w:space="0"/>
        </w:tcBorders>
        <w:shd w:val="clear" w:color="auto" w:fill="DFD9F6" w:themeFill="accent4" w:themeFillTint="3F"/>
      </w:tcPr>
    </w:tblStylePr>
    <w:tblStylePr w:type="band1Horz">
      <w:tblPr/>
      <w:tcPr>
        <w:tcBorders>
          <w:top w:val="single" w:color="7E66DB" w:themeColor="accent4" w:sz="8" w:space="0"/>
          <w:left w:val="single" w:color="7E66DB" w:themeColor="accent4" w:sz="8" w:space="0"/>
          <w:bottom w:val="single" w:color="7E66DB" w:themeColor="accent4" w:sz="8" w:space="0"/>
          <w:right w:val="single" w:color="7E66DB" w:themeColor="accent4" w:sz="8" w:space="0"/>
          <w:insideV w:val="single" w:sz="8" w:space="0"/>
        </w:tcBorders>
        <w:shd w:val="clear" w:color="auto" w:fill="DFD9F6" w:themeFill="accent4" w:themeFillTint="3F"/>
      </w:tcPr>
    </w:tblStylePr>
    <w:tblStylePr w:type="band2Horz">
      <w:tblPr/>
      <w:tcPr>
        <w:tcBorders>
          <w:top w:val="single" w:color="7E66DB" w:themeColor="accent4" w:sz="8" w:space="0"/>
          <w:left w:val="single" w:color="7E66DB" w:themeColor="accent4" w:sz="8" w:space="0"/>
          <w:bottom w:val="single" w:color="7E66DB" w:themeColor="accent4" w:sz="8" w:space="0"/>
          <w:right w:val="single" w:color="7E66DB" w:themeColor="accent4" w:sz="8" w:space="0"/>
          <w:insideV w:val="single" w:sz="8" w:space="0"/>
        </w:tcBorders>
      </w:tcPr>
    </w:tblStylePr>
  </w:style>
  <w:style w:type="table" w:styleId="152">
    <w:name w:val="Light Grid Accent 5"/>
    <w:basedOn w:val="88"/>
    <w:semiHidden/>
    <w:unhideWhenUsed/>
    <w:qFormat/>
    <w:uiPriority w:val="62"/>
    <w:tblPr>
      <w:tblBorders>
        <w:top w:val="single" w:color="BC1555" w:themeColor="accent5" w:sz="8" w:space="0"/>
        <w:left w:val="single" w:color="BC1555" w:themeColor="accent5" w:sz="8" w:space="0"/>
        <w:bottom w:val="single" w:color="BC1555" w:themeColor="accent5" w:sz="8" w:space="0"/>
        <w:right w:val="single" w:color="BC1555" w:themeColor="accent5" w:sz="8" w:space="0"/>
        <w:insideH w:val="single" w:color="BC1555" w:themeColor="accent5" w:sz="8" w:space="0"/>
        <w:insideV w:val="single" w:color="BC1555" w:themeColor="accent5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BC1555" w:themeColor="accent5" w:sz="8" w:space="0"/>
          <w:left w:val="single" w:color="BC1555" w:themeColor="accent5" w:sz="8" w:space="0"/>
          <w:bottom w:val="single" w:color="BC1555" w:themeColor="accent5" w:sz="18" w:space="0"/>
          <w:right w:val="single" w:color="BC1555" w:themeColor="accent5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BC1555" w:themeColor="accent5" w:sz="6" w:space="0"/>
          <w:left w:val="single" w:color="BC1555" w:themeColor="accent5" w:sz="8" w:space="0"/>
          <w:bottom w:val="single" w:color="BC1555" w:themeColor="accent5" w:sz="8" w:space="0"/>
          <w:right w:val="single" w:color="BC1555" w:themeColor="accent5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BC1555" w:themeColor="accent5" w:sz="8" w:space="0"/>
          <w:left w:val="single" w:color="BC1555" w:themeColor="accent5" w:sz="8" w:space="0"/>
          <w:bottom w:val="single" w:color="BC1555" w:themeColor="accent5" w:sz="8" w:space="0"/>
          <w:right w:val="single" w:color="BC1555" w:themeColor="accent5" w:sz="8" w:space="0"/>
        </w:tcBorders>
      </w:tcPr>
    </w:tblStylePr>
    <w:tblStylePr w:type="band1Vert">
      <w:tblPr/>
      <w:tcPr>
        <w:tcBorders>
          <w:top w:val="single" w:color="BC1555" w:themeColor="accent5" w:sz="8" w:space="0"/>
          <w:left w:val="single" w:color="BC1555" w:themeColor="accent5" w:sz="8" w:space="0"/>
          <w:bottom w:val="single" w:color="BC1555" w:themeColor="accent5" w:sz="8" w:space="0"/>
          <w:right w:val="single" w:color="BC1555" w:themeColor="accent5" w:sz="8" w:space="0"/>
        </w:tcBorders>
        <w:shd w:val="clear" w:color="auto" w:fill="F7BCD2" w:themeFill="accent5" w:themeFillTint="3F"/>
      </w:tcPr>
    </w:tblStylePr>
    <w:tblStylePr w:type="band1Horz">
      <w:tblPr/>
      <w:tcPr>
        <w:tcBorders>
          <w:top w:val="single" w:color="BC1555" w:themeColor="accent5" w:sz="8" w:space="0"/>
          <w:left w:val="single" w:color="BC1555" w:themeColor="accent5" w:sz="8" w:space="0"/>
          <w:bottom w:val="single" w:color="BC1555" w:themeColor="accent5" w:sz="8" w:space="0"/>
          <w:right w:val="single" w:color="BC1555" w:themeColor="accent5" w:sz="8" w:space="0"/>
          <w:insideV w:val="single" w:sz="8" w:space="0"/>
        </w:tcBorders>
        <w:shd w:val="clear" w:color="auto" w:fill="F7BCD2" w:themeFill="accent5" w:themeFillTint="3F"/>
      </w:tcPr>
    </w:tblStylePr>
    <w:tblStylePr w:type="band2Horz">
      <w:tblPr/>
      <w:tcPr>
        <w:tcBorders>
          <w:top w:val="single" w:color="BC1555" w:themeColor="accent5" w:sz="8" w:space="0"/>
          <w:left w:val="single" w:color="BC1555" w:themeColor="accent5" w:sz="8" w:space="0"/>
          <w:bottom w:val="single" w:color="BC1555" w:themeColor="accent5" w:sz="8" w:space="0"/>
          <w:right w:val="single" w:color="BC1555" w:themeColor="accent5" w:sz="8" w:space="0"/>
          <w:insideV w:val="single" w:sz="8" w:space="0"/>
        </w:tcBorders>
      </w:tcPr>
    </w:tblStylePr>
  </w:style>
  <w:style w:type="table" w:styleId="153">
    <w:name w:val="Light Grid Accent 6"/>
    <w:basedOn w:val="88"/>
    <w:semiHidden/>
    <w:unhideWhenUsed/>
    <w:qFormat/>
    <w:uiPriority w:val="62"/>
    <w:tblPr>
      <w:tblBorders>
        <w:top w:val="single" w:color="E45D97" w:themeColor="accent6" w:sz="8" w:space="0"/>
        <w:left w:val="single" w:color="E45D97" w:themeColor="accent6" w:sz="8" w:space="0"/>
        <w:bottom w:val="single" w:color="E45D97" w:themeColor="accent6" w:sz="8" w:space="0"/>
        <w:right w:val="single" w:color="E45D97" w:themeColor="accent6" w:sz="8" w:space="0"/>
        <w:insideH w:val="single" w:color="E45D97" w:themeColor="accent6" w:sz="8" w:space="0"/>
        <w:insideV w:val="single" w:color="E45D97" w:themeColor="accent6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E45D97" w:themeColor="accent6" w:sz="8" w:space="0"/>
          <w:left w:val="single" w:color="E45D97" w:themeColor="accent6" w:sz="8" w:space="0"/>
          <w:bottom w:val="single" w:color="E45D97" w:themeColor="accent6" w:sz="18" w:space="0"/>
          <w:right w:val="single" w:color="E45D97" w:themeColor="accent6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E45D97" w:themeColor="accent6" w:sz="6" w:space="0"/>
          <w:left w:val="single" w:color="E45D97" w:themeColor="accent6" w:sz="8" w:space="0"/>
          <w:bottom w:val="single" w:color="E45D97" w:themeColor="accent6" w:sz="8" w:space="0"/>
          <w:right w:val="single" w:color="E45D97" w:themeColor="accent6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E45D97" w:themeColor="accent6" w:sz="8" w:space="0"/>
          <w:left w:val="single" w:color="E45D97" w:themeColor="accent6" w:sz="8" w:space="0"/>
          <w:bottom w:val="single" w:color="E45D97" w:themeColor="accent6" w:sz="8" w:space="0"/>
          <w:right w:val="single" w:color="E45D97" w:themeColor="accent6" w:sz="8" w:space="0"/>
        </w:tcBorders>
      </w:tcPr>
    </w:tblStylePr>
    <w:tblStylePr w:type="band1Vert">
      <w:tblPr/>
      <w:tcPr>
        <w:tcBorders>
          <w:top w:val="single" w:color="E45D97" w:themeColor="accent6" w:sz="8" w:space="0"/>
          <w:left w:val="single" w:color="E45D97" w:themeColor="accent6" w:sz="8" w:space="0"/>
          <w:bottom w:val="single" w:color="E45D97" w:themeColor="accent6" w:sz="8" w:space="0"/>
          <w:right w:val="single" w:color="E45D97" w:themeColor="accent6" w:sz="8" w:space="0"/>
        </w:tcBorders>
        <w:shd w:val="clear" w:color="auto" w:fill="F8D6E5" w:themeFill="accent6" w:themeFillTint="3F"/>
      </w:tcPr>
    </w:tblStylePr>
    <w:tblStylePr w:type="band1Horz">
      <w:tblPr/>
      <w:tcPr>
        <w:tcBorders>
          <w:top w:val="single" w:color="E45D97" w:themeColor="accent6" w:sz="8" w:space="0"/>
          <w:left w:val="single" w:color="E45D97" w:themeColor="accent6" w:sz="8" w:space="0"/>
          <w:bottom w:val="single" w:color="E45D97" w:themeColor="accent6" w:sz="8" w:space="0"/>
          <w:right w:val="single" w:color="E45D97" w:themeColor="accent6" w:sz="8" w:space="0"/>
          <w:insideV w:val="single" w:sz="8" w:space="0"/>
        </w:tcBorders>
        <w:shd w:val="clear" w:color="auto" w:fill="F8D6E5" w:themeFill="accent6" w:themeFillTint="3F"/>
      </w:tcPr>
    </w:tblStylePr>
    <w:tblStylePr w:type="band2Horz">
      <w:tblPr/>
      <w:tcPr>
        <w:tcBorders>
          <w:top w:val="single" w:color="E45D97" w:themeColor="accent6" w:sz="8" w:space="0"/>
          <w:left w:val="single" w:color="E45D97" w:themeColor="accent6" w:sz="8" w:space="0"/>
          <w:bottom w:val="single" w:color="E45D97" w:themeColor="accent6" w:sz="8" w:space="0"/>
          <w:right w:val="single" w:color="E45D97" w:themeColor="accent6" w:sz="8" w:space="0"/>
          <w:insideV w:val="single" w:sz="8" w:space="0"/>
        </w:tcBorders>
      </w:tcPr>
    </w:tblStylePr>
  </w:style>
  <w:style w:type="table" w:styleId="154">
    <w:name w:val="Medium Shading 1"/>
    <w:basedOn w:val="88"/>
    <w:semiHidden/>
    <w:unhideWhenUsed/>
    <w:qFormat/>
    <w:uiPriority w:val="63"/>
    <w:tblPr>
      <w:tblBorders>
        <w:top w:val="single" w:color="3F3F3F" w:themeColor="text1" w:themeTint="BF" w:sz="8" w:space="0"/>
        <w:left w:val="single" w:color="3F3F3F" w:themeColor="text1" w:themeTint="BF" w:sz="8" w:space="0"/>
        <w:bottom w:val="single" w:color="3F3F3F" w:themeColor="text1" w:themeTint="BF" w:sz="8" w:space="0"/>
        <w:right w:val="single" w:color="3F3F3F" w:themeColor="text1" w:themeTint="BF" w:sz="8" w:space="0"/>
        <w:insideH w:val="single" w:color="3F3F3F" w:themeColor="text1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3F3F3F" w:themeColor="text1" w:themeTint="BF" w:sz="8" w:space="0"/>
          <w:left w:val="single" w:color="3F3F3F" w:themeColor="text1" w:themeTint="BF" w:sz="8" w:space="0"/>
          <w:bottom w:val="single" w:color="3F3F3F" w:themeColor="text1" w:themeTint="BF" w:sz="8" w:space="0"/>
          <w:right w:val="single" w:color="3F3F3F" w:themeColor="text1" w:themeTint="BF" w:sz="8" w:space="0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3F3F3F" w:themeColor="text1" w:themeTint="BF" w:sz="6" w:space="0"/>
          <w:left w:val="single" w:color="3F3F3F" w:themeColor="text1" w:themeTint="BF" w:sz="8" w:space="0"/>
          <w:bottom w:val="single" w:color="3F3F3F" w:themeColor="text1" w:themeTint="BF" w:sz="8" w:space="0"/>
          <w:right w:val="single" w:color="3F3F3F" w:themeColor="tex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FBF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FBFBF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55">
    <w:name w:val="Medium Shading 1 Accent 1"/>
    <w:basedOn w:val="88"/>
    <w:semiHidden/>
    <w:unhideWhenUsed/>
    <w:qFormat/>
    <w:uiPriority w:val="63"/>
    <w:tblPr>
      <w:tblBorders>
        <w:top w:val="single" w:color="5189E2" w:themeColor="accent1" w:themeTint="BF" w:sz="8" w:space="0"/>
        <w:left w:val="single" w:color="5189E2" w:themeColor="accent1" w:themeTint="BF" w:sz="8" w:space="0"/>
        <w:bottom w:val="single" w:color="5189E2" w:themeColor="accent1" w:themeTint="BF" w:sz="8" w:space="0"/>
        <w:right w:val="single" w:color="5189E2" w:themeColor="accent1" w:themeTint="BF" w:sz="8" w:space="0"/>
        <w:insideH w:val="single" w:color="5189E2" w:themeColor="accent1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5189E2" w:themeColor="accent1" w:themeTint="BF" w:sz="8" w:space="0"/>
          <w:left w:val="single" w:color="5189E2" w:themeColor="accent1" w:themeTint="BF" w:sz="8" w:space="0"/>
          <w:bottom w:val="single" w:color="5189E2" w:themeColor="accent1" w:themeTint="BF" w:sz="8" w:space="0"/>
          <w:right w:val="single" w:color="5189E2" w:themeColor="accent1" w:themeTint="BF" w:sz="8" w:space="0"/>
          <w:insideH w:val="nil"/>
          <w:insideV w:val="nil"/>
        </w:tcBorders>
        <w:shd w:val="clear" w:color="auto" w:fill="2264CE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5189E2" w:themeColor="accent1" w:themeTint="BF" w:sz="6" w:space="0"/>
          <w:left w:val="single" w:color="5189E2" w:themeColor="accent1" w:themeTint="BF" w:sz="8" w:space="0"/>
          <w:bottom w:val="single" w:color="5189E2" w:themeColor="accent1" w:themeTint="BF" w:sz="8" w:space="0"/>
          <w:right w:val="single" w:color="5189E2" w:themeColor="accen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5D8F5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5D8F5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56">
    <w:name w:val="Medium Shading 1 Accent 2"/>
    <w:basedOn w:val="88"/>
    <w:semiHidden/>
    <w:unhideWhenUsed/>
    <w:qFormat/>
    <w:uiPriority w:val="63"/>
    <w:tblPr>
      <w:tblBorders>
        <w:top w:val="single" w:color="5ABDE4" w:themeColor="accent2" w:themeTint="BF" w:sz="8" w:space="0"/>
        <w:left w:val="single" w:color="5ABDE4" w:themeColor="accent2" w:themeTint="BF" w:sz="8" w:space="0"/>
        <w:bottom w:val="single" w:color="5ABDE4" w:themeColor="accent2" w:themeTint="BF" w:sz="8" w:space="0"/>
        <w:right w:val="single" w:color="5ABDE4" w:themeColor="accent2" w:themeTint="BF" w:sz="8" w:space="0"/>
        <w:insideH w:val="single" w:color="5ABDE4" w:themeColor="accent2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5ABDE4" w:themeColor="accent2" w:themeTint="BF" w:sz="8" w:space="0"/>
          <w:left w:val="single" w:color="5ABDE4" w:themeColor="accent2" w:themeTint="BF" w:sz="8" w:space="0"/>
          <w:bottom w:val="single" w:color="5ABDE4" w:themeColor="accent2" w:themeTint="BF" w:sz="8" w:space="0"/>
          <w:right w:val="single" w:color="5ABDE4" w:themeColor="accent2" w:themeTint="BF" w:sz="8" w:space="0"/>
          <w:insideH w:val="nil"/>
          <w:insideV w:val="nil"/>
        </w:tcBorders>
        <w:shd w:val="clear" w:color="auto" w:fill="24A7DB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5ABDE4" w:themeColor="accent2" w:themeTint="BF" w:sz="6" w:space="0"/>
          <w:left w:val="single" w:color="5ABDE4" w:themeColor="accent2" w:themeTint="BF" w:sz="8" w:space="0"/>
          <w:bottom w:val="single" w:color="5ABDE4" w:themeColor="accent2" w:themeTint="BF" w:sz="8" w:space="0"/>
          <w:right w:val="single" w:color="5ABDE4" w:themeColor="accent2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8E9F6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8E9F6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57">
    <w:name w:val="Medium Shading 1 Accent 3"/>
    <w:basedOn w:val="88"/>
    <w:semiHidden/>
    <w:unhideWhenUsed/>
    <w:qFormat/>
    <w:uiPriority w:val="63"/>
    <w:tblPr>
      <w:tblBorders>
        <w:top w:val="single" w:color="7A6CCB" w:themeColor="accent3" w:themeTint="BF" w:sz="8" w:space="0"/>
        <w:left w:val="single" w:color="7A6CCB" w:themeColor="accent3" w:themeTint="BF" w:sz="8" w:space="0"/>
        <w:bottom w:val="single" w:color="7A6CCB" w:themeColor="accent3" w:themeTint="BF" w:sz="8" w:space="0"/>
        <w:right w:val="single" w:color="7A6CCB" w:themeColor="accent3" w:themeTint="BF" w:sz="8" w:space="0"/>
        <w:insideH w:val="single" w:color="7A6CCB" w:themeColor="accent3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7A6CCB" w:themeColor="accent3" w:themeTint="BF" w:sz="8" w:space="0"/>
          <w:left w:val="single" w:color="7A6CCB" w:themeColor="accent3" w:themeTint="BF" w:sz="8" w:space="0"/>
          <w:bottom w:val="single" w:color="7A6CCB" w:themeColor="accent3" w:themeTint="BF" w:sz="8" w:space="0"/>
          <w:right w:val="single" w:color="7A6CCB" w:themeColor="accent3" w:themeTint="BF" w:sz="8" w:space="0"/>
          <w:insideH w:val="nil"/>
          <w:insideV w:val="nil"/>
        </w:tcBorders>
        <w:shd w:val="clear" w:color="auto" w:fill="5140B5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A6CCB" w:themeColor="accent3" w:themeTint="BF" w:sz="6" w:space="0"/>
          <w:left w:val="single" w:color="7A6CCB" w:themeColor="accent3" w:themeTint="BF" w:sz="8" w:space="0"/>
          <w:bottom w:val="single" w:color="7A6CCB" w:themeColor="accent3" w:themeTint="BF" w:sz="8" w:space="0"/>
          <w:right w:val="single" w:color="7A6CCB" w:themeColor="accent3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CEED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CEED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58">
    <w:name w:val="Medium Shading 1 Accent 4"/>
    <w:basedOn w:val="88"/>
    <w:semiHidden/>
    <w:unhideWhenUsed/>
    <w:qFormat/>
    <w:uiPriority w:val="63"/>
    <w:tblPr>
      <w:tblBorders>
        <w:top w:val="single" w:color="9E8CE4" w:themeColor="accent4" w:themeTint="BF" w:sz="8" w:space="0"/>
        <w:left w:val="single" w:color="9E8CE4" w:themeColor="accent4" w:themeTint="BF" w:sz="8" w:space="0"/>
        <w:bottom w:val="single" w:color="9E8CE4" w:themeColor="accent4" w:themeTint="BF" w:sz="8" w:space="0"/>
        <w:right w:val="single" w:color="9E8CE4" w:themeColor="accent4" w:themeTint="BF" w:sz="8" w:space="0"/>
        <w:insideH w:val="single" w:color="9E8CE4" w:themeColor="accent4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9E8CE4" w:themeColor="accent4" w:themeTint="BF" w:sz="8" w:space="0"/>
          <w:left w:val="single" w:color="9E8CE4" w:themeColor="accent4" w:themeTint="BF" w:sz="8" w:space="0"/>
          <w:bottom w:val="single" w:color="9E8CE4" w:themeColor="accent4" w:themeTint="BF" w:sz="8" w:space="0"/>
          <w:right w:val="single" w:color="9E8CE4" w:themeColor="accent4" w:themeTint="BF" w:sz="8" w:space="0"/>
          <w:insideH w:val="nil"/>
          <w:insideV w:val="nil"/>
        </w:tcBorders>
        <w:shd w:val="clear" w:color="auto" w:fill="7E66DB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E8CE4" w:themeColor="accent4" w:themeTint="BF" w:sz="6" w:space="0"/>
          <w:left w:val="single" w:color="9E8CE4" w:themeColor="accent4" w:themeTint="BF" w:sz="8" w:space="0"/>
          <w:bottom w:val="single" w:color="9E8CE4" w:themeColor="accent4" w:themeTint="BF" w:sz="8" w:space="0"/>
          <w:right w:val="single" w:color="9E8CE4" w:themeColor="accent4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9F6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9F6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59">
    <w:name w:val="Medium Shading 1 Accent 5"/>
    <w:basedOn w:val="88"/>
    <w:semiHidden/>
    <w:unhideWhenUsed/>
    <w:qFormat/>
    <w:uiPriority w:val="63"/>
    <w:tblPr>
      <w:tblBorders>
        <w:top w:val="single" w:color="E83479" w:themeColor="accent5" w:themeTint="BF" w:sz="8" w:space="0"/>
        <w:left w:val="single" w:color="E83479" w:themeColor="accent5" w:themeTint="BF" w:sz="8" w:space="0"/>
        <w:bottom w:val="single" w:color="E83479" w:themeColor="accent5" w:themeTint="BF" w:sz="8" w:space="0"/>
        <w:right w:val="single" w:color="E83479" w:themeColor="accent5" w:themeTint="BF" w:sz="8" w:space="0"/>
        <w:insideH w:val="single" w:color="E83479" w:themeColor="accent5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E83479" w:themeColor="accent5" w:themeTint="BF" w:sz="8" w:space="0"/>
          <w:left w:val="single" w:color="E83479" w:themeColor="accent5" w:themeTint="BF" w:sz="8" w:space="0"/>
          <w:bottom w:val="single" w:color="E83479" w:themeColor="accent5" w:themeTint="BF" w:sz="8" w:space="0"/>
          <w:right w:val="single" w:color="E83479" w:themeColor="accent5" w:themeTint="BF" w:sz="8" w:space="0"/>
          <w:insideH w:val="nil"/>
          <w:insideV w:val="nil"/>
        </w:tcBorders>
        <w:shd w:val="clear" w:color="auto" w:fill="BC1555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E83479" w:themeColor="accent5" w:themeTint="BF" w:sz="6" w:space="0"/>
          <w:left w:val="single" w:color="E83479" w:themeColor="accent5" w:themeTint="BF" w:sz="8" w:space="0"/>
          <w:bottom w:val="single" w:color="E83479" w:themeColor="accent5" w:themeTint="BF" w:sz="8" w:space="0"/>
          <w:right w:val="single" w:color="E83479" w:themeColor="accent5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BCD2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7BCD2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60">
    <w:name w:val="Medium Shading 1 Accent 6"/>
    <w:basedOn w:val="88"/>
    <w:semiHidden/>
    <w:unhideWhenUsed/>
    <w:qFormat/>
    <w:uiPriority w:val="63"/>
    <w:tblPr>
      <w:tblBorders>
        <w:top w:val="single" w:color="EA85B1" w:themeColor="accent6" w:themeTint="BF" w:sz="8" w:space="0"/>
        <w:left w:val="single" w:color="EA85B1" w:themeColor="accent6" w:themeTint="BF" w:sz="8" w:space="0"/>
        <w:bottom w:val="single" w:color="EA85B1" w:themeColor="accent6" w:themeTint="BF" w:sz="8" w:space="0"/>
        <w:right w:val="single" w:color="EA85B1" w:themeColor="accent6" w:themeTint="BF" w:sz="8" w:space="0"/>
        <w:insideH w:val="single" w:color="EA85B1" w:themeColor="accent6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EA85B1" w:themeColor="accent6" w:themeTint="BF" w:sz="8" w:space="0"/>
          <w:left w:val="single" w:color="EA85B1" w:themeColor="accent6" w:themeTint="BF" w:sz="8" w:space="0"/>
          <w:bottom w:val="single" w:color="EA85B1" w:themeColor="accent6" w:themeTint="BF" w:sz="8" w:space="0"/>
          <w:right w:val="single" w:color="EA85B1" w:themeColor="accent6" w:themeTint="BF" w:sz="8" w:space="0"/>
          <w:insideH w:val="nil"/>
          <w:insideV w:val="nil"/>
        </w:tcBorders>
        <w:shd w:val="clear" w:color="auto" w:fill="E45D9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EA85B1" w:themeColor="accent6" w:themeTint="BF" w:sz="6" w:space="0"/>
          <w:left w:val="single" w:color="EA85B1" w:themeColor="accent6" w:themeTint="BF" w:sz="8" w:space="0"/>
          <w:bottom w:val="single" w:color="EA85B1" w:themeColor="accent6" w:themeTint="BF" w:sz="8" w:space="0"/>
          <w:right w:val="single" w:color="EA85B1" w:themeColor="accent6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6E5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8D6E5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61">
    <w:name w:val="Medium Shading 2"/>
    <w:basedOn w:val="88"/>
    <w:semiHidden/>
    <w:unhideWhenUsed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162">
    <w:name w:val="Medium Shading 2 Accent 1"/>
    <w:basedOn w:val="88"/>
    <w:semiHidden/>
    <w:unhideWhenUsed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2264CE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2264CE" w:themeFill="accen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2264CE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163">
    <w:name w:val="Medium Shading 2 Accent 2"/>
    <w:basedOn w:val="88"/>
    <w:semiHidden/>
    <w:unhideWhenUsed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24A7DB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24A7DB" w:themeFill="accent2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24A7DB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164">
    <w:name w:val="Medium Shading 2 Accent 3"/>
    <w:basedOn w:val="88"/>
    <w:semiHidden/>
    <w:unhideWhenUsed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5140B5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5140B5" w:themeFill="accent3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5140B5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165">
    <w:name w:val="Medium Shading 2 Accent 4"/>
    <w:basedOn w:val="88"/>
    <w:semiHidden/>
    <w:unhideWhenUsed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7E66DB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7E66DB" w:themeFill="accent4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E66DB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166">
    <w:name w:val="Medium Shading 2 Accent 5"/>
    <w:basedOn w:val="88"/>
    <w:semiHidden/>
    <w:unhideWhenUsed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BC1555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BC1555" w:themeFill="accent5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BC1555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167">
    <w:name w:val="Medium Shading 2 Accent 6"/>
    <w:basedOn w:val="88"/>
    <w:semiHidden/>
    <w:unhideWhenUsed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E45D97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E45D97" w:themeFill="accent6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45D97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168">
    <w:name w:val="Medium List 1"/>
    <w:basedOn w:val="88"/>
    <w:semiHidden/>
    <w:unhideWhenUsed/>
    <w:qFormat/>
    <w:uiPriority w:val="65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bottom w:val="single" w:color="000000" w:themeColor="text1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000000" w:themeColor="text1" w:sz="8" w:space="0"/>
        </w:tcBorders>
      </w:tcPr>
    </w:tblStylePr>
    <w:tblStylePr w:type="lastRow">
      <w:rPr>
        <w:b/>
        <w:bCs/>
        <w:color w:val="44546A" w:themeColor="text2"/>
        <w14:textFill>
          <w14:solidFill>
            <w14:schemeClr w14:val="tx2"/>
          </w14:solidFill>
        </w14:textFill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band1Vert">
      <w:tblPr/>
      <w:tcPr>
        <w:shd w:val="clear" w:color="auto" w:fill="BFBFBF" w:themeFill="text1" w:themeFillTint="3F"/>
      </w:tcPr>
    </w:tblStylePr>
    <w:tblStylePr w:type="band1Horz">
      <w:tblPr/>
      <w:tcPr>
        <w:shd w:val="clear" w:color="auto" w:fill="BFBFBF" w:themeFill="text1" w:themeFillTint="3F"/>
      </w:tcPr>
    </w:tblStylePr>
  </w:style>
  <w:style w:type="table" w:styleId="169">
    <w:name w:val="Medium List 1 Accent 1"/>
    <w:basedOn w:val="88"/>
    <w:semiHidden/>
    <w:unhideWhenUsed/>
    <w:qFormat/>
    <w:uiPriority w:val="65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2264CE" w:themeColor="accent1" w:sz="8" w:space="0"/>
        <w:bottom w:val="single" w:color="2264CE" w:themeColor="accent1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2264CE" w:themeColor="accent1" w:sz="8" w:space="0"/>
        </w:tcBorders>
      </w:tcPr>
    </w:tblStylePr>
    <w:tblStylePr w:type="lastRow">
      <w:rPr>
        <w:b/>
        <w:bCs/>
        <w:color w:val="44546A" w:themeColor="text2"/>
        <w14:textFill>
          <w14:solidFill>
            <w14:schemeClr w14:val="tx2"/>
          </w14:solidFill>
        </w14:textFill>
      </w:rPr>
      <w:tblPr/>
      <w:tcPr>
        <w:tcBorders>
          <w:top w:val="single" w:color="2264CE" w:themeColor="accent1" w:sz="8" w:space="0"/>
          <w:bottom w:val="single" w:color="2264CE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2264CE" w:themeColor="accent1" w:sz="8" w:space="0"/>
          <w:bottom w:val="single" w:color="2264CE" w:themeColor="accent1" w:sz="8" w:space="0"/>
        </w:tcBorders>
      </w:tcPr>
    </w:tblStylePr>
    <w:tblStylePr w:type="band1Vert">
      <w:tblPr/>
      <w:tcPr>
        <w:shd w:val="clear" w:color="auto" w:fill="C5D8F5" w:themeFill="accent1" w:themeFillTint="3F"/>
      </w:tcPr>
    </w:tblStylePr>
    <w:tblStylePr w:type="band1Horz">
      <w:tblPr/>
      <w:tcPr>
        <w:shd w:val="clear" w:color="auto" w:fill="C5D8F5" w:themeFill="accent1" w:themeFillTint="3F"/>
      </w:tcPr>
    </w:tblStylePr>
  </w:style>
  <w:style w:type="table" w:styleId="170">
    <w:name w:val="Medium List 1 Accent 2"/>
    <w:basedOn w:val="88"/>
    <w:semiHidden/>
    <w:unhideWhenUsed/>
    <w:qFormat/>
    <w:uiPriority w:val="65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24A7DB" w:themeColor="accent2" w:sz="8" w:space="0"/>
        <w:bottom w:val="single" w:color="24A7DB" w:themeColor="accent2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24A7DB" w:themeColor="accent2" w:sz="8" w:space="0"/>
        </w:tcBorders>
      </w:tcPr>
    </w:tblStylePr>
    <w:tblStylePr w:type="lastRow">
      <w:rPr>
        <w:b/>
        <w:bCs/>
        <w:color w:val="44546A" w:themeColor="text2"/>
        <w14:textFill>
          <w14:solidFill>
            <w14:schemeClr w14:val="tx2"/>
          </w14:solidFill>
        </w14:textFill>
      </w:rPr>
      <w:tblPr/>
      <w:tcPr>
        <w:tcBorders>
          <w:top w:val="single" w:color="24A7DB" w:themeColor="accent2" w:sz="8" w:space="0"/>
          <w:bottom w:val="single" w:color="24A7DB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24A7DB" w:themeColor="accent2" w:sz="8" w:space="0"/>
          <w:bottom w:val="single" w:color="24A7DB" w:themeColor="accent2" w:sz="8" w:space="0"/>
        </w:tcBorders>
      </w:tcPr>
    </w:tblStylePr>
    <w:tblStylePr w:type="band1Vert">
      <w:tblPr/>
      <w:tcPr>
        <w:shd w:val="clear" w:color="auto" w:fill="C8E9F6" w:themeFill="accent2" w:themeFillTint="3F"/>
      </w:tcPr>
    </w:tblStylePr>
    <w:tblStylePr w:type="band1Horz">
      <w:tblPr/>
      <w:tcPr>
        <w:shd w:val="clear" w:color="auto" w:fill="C8E9F6" w:themeFill="accent2" w:themeFillTint="3F"/>
      </w:tcPr>
    </w:tblStylePr>
  </w:style>
  <w:style w:type="table" w:styleId="171">
    <w:name w:val="Medium List 1 Accent 3"/>
    <w:basedOn w:val="88"/>
    <w:semiHidden/>
    <w:unhideWhenUsed/>
    <w:qFormat/>
    <w:uiPriority w:val="65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5140B5" w:themeColor="accent3" w:sz="8" w:space="0"/>
        <w:bottom w:val="single" w:color="5140B5" w:themeColor="accent3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5140B5" w:themeColor="accent3" w:sz="8" w:space="0"/>
        </w:tcBorders>
      </w:tcPr>
    </w:tblStylePr>
    <w:tblStylePr w:type="lastRow">
      <w:rPr>
        <w:b/>
        <w:bCs/>
        <w:color w:val="44546A" w:themeColor="text2"/>
        <w14:textFill>
          <w14:solidFill>
            <w14:schemeClr w14:val="tx2"/>
          </w14:solidFill>
        </w14:textFill>
      </w:rPr>
      <w:tblPr/>
      <w:tcPr>
        <w:tcBorders>
          <w:top w:val="single" w:color="5140B5" w:themeColor="accent3" w:sz="8" w:space="0"/>
          <w:bottom w:val="single" w:color="5140B5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5140B5" w:themeColor="accent3" w:sz="8" w:space="0"/>
          <w:bottom w:val="single" w:color="5140B5" w:themeColor="accent3" w:sz="8" w:space="0"/>
        </w:tcBorders>
      </w:tcPr>
    </w:tblStylePr>
    <w:tblStylePr w:type="band1Vert">
      <w:tblPr/>
      <w:tcPr>
        <w:shd w:val="clear" w:color="auto" w:fill="D3CEED" w:themeFill="accent3" w:themeFillTint="3F"/>
      </w:tcPr>
    </w:tblStylePr>
    <w:tblStylePr w:type="band1Horz">
      <w:tblPr/>
      <w:tcPr>
        <w:shd w:val="clear" w:color="auto" w:fill="D3CEED" w:themeFill="accent3" w:themeFillTint="3F"/>
      </w:tcPr>
    </w:tblStylePr>
  </w:style>
  <w:style w:type="table" w:styleId="172">
    <w:name w:val="Medium List 1 Accent 4"/>
    <w:basedOn w:val="88"/>
    <w:semiHidden/>
    <w:unhideWhenUsed/>
    <w:qFormat/>
    <w:uiPriority w:val="65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7E66DB" w:themeColor="accent4" w:sz="8" w:space="0"/>
        <w:bottom w:val="single" w:color="7E66DB" w:themeColor="accent4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7E66DB" w:themeColor="accent4" w:sz="8" w:space="0"/>
        </w:tcBorders>
      </w:tcPr>
    </w:tblStylePr>
    <w:tblStylePr w:type="lastRow">
      <w:rPr>
        <w:b/>
        <w:bCs/>
        <w:color w:val="44546A" w:themeColor="text2"/>
        <w14:textFill>
          <w14:solidFill>
            <w14:schemeClr w14:val="tx2"/>
          </w14:solidFill>
        </w14:textFill>
      </w:rPr>
      <w:tblPr/>
      <w:tcPr>
        <w:tcBorders>
          <w:top w:val="single" w:color="7E66DB" w:themeColor="accent4" w:sz="8" w:space="0"/>
          <w:bottom w:val="single" w:color="7E66DB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7E66DB" w:themeColor="accent4" w:sz="8" w:space="0"/>
          <w:bottom w:val="single" w:color="7E66DB" w:themeColor="accent4" w:sz="8" w:space="0"/>
        </w:tcBorders>
      </w:tcPr>
    </w:tblStylePr>
    <w:tblStylePr w:type="band1Vert">
      <w:tblPr/>
      <w:tcPr>
        <w:shd w:val="clear" w:color="auto" w:fill="DFD9F6" w:themeFill="accent4" w:themeFillTint="3F"/>
      </w:tcPr>
    </w:tblStylePr>
    <w:tblStylePr w:type="band1Horz">
      <w:tblPr/>
      <w:tcPr>
        <w:shd w:val="clear" w:color="auto" w:fill="DFD9F6" w:themeFill="accent4" w:themeFillTint="3F"/>
      </w:tcPr>
    </w:tblStylePr>
  </w:style>
  <w:style w:type="table" w:styleId="173">
    <w:name w:val="Medium List 1 Accent 5"/>
    <w:basedOn w:val="88"/>
    <w:semiHidden/>
    <w:unhideWhenUsed/>
    <w:qFormat/>
    <w:uiPriority w:val="65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BC1555" w:themeColor="accent5" w:sz="8" w:space="0"/>
        <w:bottom w:val="single" w:color="BC1555" w:themeColor="accent5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BC1555" w:themeColor="accent5" w:sz="8" w:space="0"/>
        </w:tcBorders>
      </w:tcPr>
    </w:tblStylePr>
    <w:tblStylePr w:type="lastRow">
      <w:rPr>
        <w:b/>
        <w:bCs/>
        <w:color w:val="44546A" w:themeColor="text2"/>
        <w14:textFill>
          <w14:solidFill>
            <w14:schemeClr w14:val="tx2"/>
          </w14:solidFill>
        </w14:textFill>
      </w:rPr>
      <w:tblPr/>
      <w:tcPr>
        <w:tcBorders>
          <w:top w:val="single" w:color="BC1555" w:themeColor="accent5" w:sz="8" w:space="0"/>
          <w:bottom w:val="single" w:color="BC1555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BC1555" w:themeColor="accent5" w:sz="8" w:space="0"/>
          <w:bottom w:val="single" w:color="BC1555" w:themeColor="accent5" w:sz="8" w:space="0"/>
        </w:tcBorders>
      </w:tcPr>
    </w:tblStylePr>
    <w:tblStylePr w:type="band1Vert">
      <w:tblPr/>
      <w:tcPr>
        <w:shd w:val="clear" w:color="auto" w:fill="F7BCD2" w:themeFill="accent5" w:themeFillTint="3F"/>
      </w:tcPr>
    </w:tblStylePr>
    <w:tblStylePr w:type="band1Horz">
      <w:tblPr/>
      <w:tcPr>
        <w:shd w:val="clear" w:color="auto" w:fill="F7BCD2" w:themeFill="accent5" w:themeFillTint="3F"/>
      </w:tcPr>
    </w:tblStylePr>
  </w:style>
  <w:style w:type="table" w:styleId="174">
    <w:name w:val="Medium List 1 Accent 6"/>
    <w:basedOn w:val="88"/>
    <w:semiHidden/>
    <w:unhideWhenUsed/>
    <w:qFormat/>
    <w:uiPriority w:val="65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E45D97" w:themeColor="accent6" w:sz="8" w:space="0"/>
        <w:bottom w:val="single" w:color="E45D97" w:themeColor="accent6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E45D97" w:themeColor="accent6" w:sz="8" w:space="0"/>
        </w:tcBorders>
      </w:tcPr>
    </w:tblStylePr>
    <w:tblStylePr w:type="lastRow">
      <w:rPr>
        <w:b/>
        <w:bCs/>
        <w:color w:val="44546A" w:themeColor="text2"/>
        <w14:textFill>
          <w14:solidFill>
            <w14:schemeClr w14:val="tx2"/>
          </w14:solidFill>
        </w14:textFill>
      </w:rPr>
      <w:tblPr/>
      <w:tcPr>
        <w:tcBorders>
          <w:top w:val="single" w:color="E45D97" w:themeColor="accent6" w:sz="8" w:space="0"/>
          <w:bottom w:val="single" w:color="E45D97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E45D97" w:themeColor="accent6" w:sz="8" w:space="0"/>
          <w:bottom w:val="single" w:color="E45D97" w:themeColor="accent6" w:sz="8" w:space="0"/>
        </w:tcBorders>
      </w:tcPr>
    </w:tblStylePr>
    <w:tblStylePr w:type="band1Vert">
      <w:tblPr/>
      <w:tcPr>
        <w:shd w:val="clear" w:color="auto" w:fill="F8D6E5" w:themeFill="accent6" w:themeFillTint="3F"/>
      </w:tcPr>
    </w:tblStylePr>
    <w:tblStylePr w:type="band1Horz">
      <w:tblPr/>
      <w:tcPr>
        <w:shd w:val="clear" w:color="auto" w:fill="F8D6E5" w:themeFill="accent6" w:themeFillTint="3F"/>
      </w:tcPr>
    </w:tblStylePr>
  </w:style>
  <w:style w:type="table" w:styleId="175">
    <w:name w:val="Medium List 2"/>
    <w:basedOn w:val="88"/>
    <w:semiHidden/>
    <w:unhideWhenUsed/>
    <w:qFormat/>
    <w:uiPriority w:val="66"/>
    <w:rPr>
      <w:rFonts w:asciiTheme="majorHAnsi" w:hAnsiTheme="majorHAnsi" w:eastAsiaTheme="majorEastAsia"/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000000" w:themeColor="tex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000000" w:themeColor="tex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000000" w:themeColor="tex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000000" w:themeColor="tex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FBFBF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76">
    <w:name w:val="Medium List 2 Accent 1"/>
    <w:basedOn w:val="88"/>
    <w:semiHidden/>
    <w:unhideWhenUsed/>
    <w:qFormat/>
    <w:uiPriority w:val="66"/>
    <w:rPr>
      <w:rFonts w:asciiTheme="majorHAnsi" w:hAnsiTheme="majorHAnsi" w:eastAsiaTheme="majorEastAsia"/>
      <w:color w:val="000000" w:themeColor="text1"/>
      <w14:textFill>
        <w14:solidFill>
          <w14:schemeClr w14:val="tx1"/>
        </w14:solidFill>
      </w14:textFill>
    </w:rPr>
    <w:tblPr>
      <w:tblBorders>
        <w:top w:val="single" w:color="2264CE" w:themeColor="accent1" w:sz="8" w:space="0"/>
        <w:left w:val="single" w:color="2264CE" w:themeColor="accent1" w:sz="8" w:space="0"/>
        <w:bottom w:val="single" w:color="2264CE" w:themeColor="accent1" w:sz="8" w:space="0"/>
        <w:right w:val="single" w:color="2264CE" w:themeColor="accent1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2264CE" w:themeColor="accen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2264CE" w:themeColor="accen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2264CE" w:themeColor="accen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2264CE" w:themeColor="accen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5D8F5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5D8F5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77">
    <w:name w:val="Medium List 2 Accent 2"/>
    <w:basedOn w:val="88"/>
    <w:semiHidden/>
    <w:unhideWhenUsed/>
    <w:qFormat/>
    <w:uiPriority w:val="66"/>
    <w:rPr>
      <w:rFonts w:asciiTheme="majorHAnsi" w:hAnsiTheme="majorHAnsi" w:eastAsiaTheme="majorEastAsia"/>
      <w:color w:val="000000" w:themeColor="text1"/>
      <w14:textFill>
        <w14:solidFill>
          <w14:schemeClr w14:val="tx1"/>
        </w14:solidFill>
      </w14:textFill>
    </w:rPr>
    <w:tblPr>
      <w:tblBorders>
        <w:top w:val="single" w:color="24A7DB" w:themeColor="accent2" w:sz="8" w:space="0"/>
        <w:left w:val="single" w:color="24A7DB" w:themeColor="accent2" w:sz="8" w:space="0"/>
        <w:bottom w:val="single" w:color="24A7DB" w:themeColor="accent2" w:sz="8" w:space="0"/>
        <w:right w:val="single" w:color="24A7DB" w:themeColor="accent2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24A7DB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24A7DB" w:themeColor="accent2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24A7DB" w:themeColor="accent2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24A7DB" w:themeColor="accent2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8E9F6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8E9F6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78">
    <w:name w:val="Medium List 2 Accent 3"/>
    <w:basedOn w:val="88"/>
    <w:semiHidden/>
    <w:unhideWhenUsed/>
    <w:qFormat/>
    <w:uiPriority w:val="66"/>
    <w:rPr>
      <w:rFonts w:asciiTheme="majorHAnsi" w:hAnsiTheme="majorHAnsi" w:eastAsiaTheme="majorEastAsia"/>
      <w:color w:val="000000" w:themeColor="text1"/>
      <w14:textFill>
        <w14:solidFill>
          <w14:schemeClr w14:val="tx1"/>
        </w14:solidFill>
      </w14:textFill>
    </w:rPr>
    <w:tblPr>
      <w:tblBorders>
        <w:top w:val="single" w:color="5140B5" w:themeColor="accent3" w:sz="8" w:space="0"/>
        <w:left w:val="single" w:color="5140B5" w:themeColor="accent3" w:sz="8" w:space="0"/>
        <w:bottom w:val="single" w:color="5140B5" w:themeColor="accent3" w:sz="8" w:space="0"/>
        <w:right w:val="single" w:color="5140B5" w:themeColor="accent3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5140B5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5140B5" w:themeColor="accent3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5140B5" w:themeColor="accent3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5140B5" w:themeColor="accent3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CEED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CEED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79">
    <w:name w:val="Medium List 2 Accent 4"/>
    <w:basedOn w:val="88"/>
    <w:semiHidden/>
    <w:unhideWhenUsed/>
    <w:qFormat/>
    <w:uiPriority w:val="66"/>
    <w:rPr>
      <w:rFonts w:asciiTheme="majorHAnsi" w:hAnsiTheme="majorHAnsi" w:eastAsiaTheme="majorEastAsia"/>
      <w:color w:val="000000" w:themeColor="text1"/>
      <w14:textFill>
        <w14:solidFill>
          <w14:schemeClr w14:val="tx1"/>
        </w14:solidFill>
      </w14:textFill>
    </w:rPr>
    <w:tblPr>
      <w:tblBorders>
        <w:top w:val="single" w:color="7E66DB" w:themeColor="accent4" w:sz="8" w:space="0"/>
        <w:left w:val="single" w:color="7E66DB" w:themeColor="accent4" w:sz="8" w:space="0"/>
        <w:bottom w:val="single" w:color="7E66DB" w:themeColor="accent4" w:sz="8" w:space="0"/>
        <w:right w:val="single" w:color="7E66DB" w:themeColor="accent4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7E66DB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7E66DB" w:themeColor="accent4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7E66DB" w:themeColor="accent4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7E66DB" w:themeColor="accent4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9F6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9F6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80">
    <w:name w:val="Medium List 2 Accent 5"/>
    <w:basedOn w:val="88"/>
    <w:semiHidden/>
    <w:unhideWhenUsed/>
    <w:qFormat/>
    <w:uiPriority w:val="66"/>
    <w:rPr>
      <w:rFonts w:asciiTheme="majorHAnsi" w:hAnsiTheme="majorHAnsi" w:eastAsiaTheme="majorEastAsia"/>
      <w:color w:val="000000" w:themeColor="text1"/>
      <w14:textFill>
        <w14:solidFill>
          <w14:schemeClr w14:val="tx1"/>
        </w14:solidFill>
      </w14:textFill>
    </w:rPr>
    <w:tblPr>
      <w:tblBorders>
        <w:top w:val="single" w:color="BC1555" w:themeColor="accent5" w:sz="8" w:space="0"/>
        <w:left w:val="single" w:color="BC1555" w:themeColor="accent5" w:sz="8" w:space="0"/>
        <w:bottom w:val="single" w:color="BC1555" w:themeColor="accent5" w:sz="8" w:space="0"/>
        <w:right w:val="single" w:color="BC1555" w:themeColor="accent5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BC1555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BC1555" w:themeColor="accent5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BC1555" w:themeColor="accent5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BC1555" w:themeColor="accent5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7BCD2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7BCD2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81">
    <w:name w:val="Medium List 2 Accent 6"/>
    <w:basedOn w:val="88"/>
    <w:semiHidden/>
    <w:unhideWhenUsed/>
    <w:qFormat/>
    <w:uiPriority w:val="66"/>
    <w:rPr>
      <w:rFonts w:asciiTheme="majorHAnsi" w:hAnsiTheme="majorHAnsi" w:eastAsiaTheme="majorEastAsia"/>
      <w:color w:val="000000" w:themeColor="text1"/>
      <w14:textFill>
        <w14:solidFill>
          <w14:schemeClr w14:val="tx1"/>
        </w14:solidFill>
      </w14:textFill>
    </w:rPr>
    <w:tblPr>
      <w:tblBorders>
        <w:top w:val="single" w:color="E45D97" w:themeColor="accent6" w:sz="8" w:space="0"/>
        <w:left w:val="single" w:color="E45D97" w:themeColor="accent6" w:sz="8" w:space="0"/>
        <w:bottom w:val="single" w:color="E45D97" w:themeColor="accent6" w:sz="8" w:space="0"/>
        <w:right w:val="single" w:color="E45D97" w:themeColor="accent6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E45D97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E45D97" w:themeColor="accent6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E45D97" w:themeColor="accent6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E45D97" w:themeColor="accent6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8D6E5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8D6E5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82">
    <w:name w:val="Medium Grid 1"/>
    <w:basedOn w:val="88"/>
    <w:semiHidden/>
    <w:unhideWhenUsed/>
    <w:qFormat/>
    <w:uiPriority w:val="67"/>
    <w:tblPr>
      <w:tblBorders>
        <w:top w:val="single" w:color="3F3F3F" w:themeColor="text1" w:themeTint="BF" w:sz="8" w:space="0"/>
        <w:left w:val="single" w:color="3F3F3F" w:themeColor="text1" w:themeTint="BF" w:sz="8" w:space="0"/>
        <w:bottom w:val="single" w:color="3F3F3F" w:themeColor="text1" w:themeTint="BF" w:sz="8" w:space="0"/>
        <w:right w:val="single" w:color="3F3F3F" w:themeColor="text1" w:themeTint="BF" w:sz="8" w:space="0"/>
        <w:insideH w:val="single" w:color="3F3F3F" w:themeColor="text1" w:themeTint="BF" w:sz="8" w:space="0"/>
        <w:insideV w:val="single" w:color="3F3F3F" w:themeColor="text1" w:themeTint="BF" w:sz="8" w:space="0"/>
      </w:tblBorders>
    </w:tblPr>
    <w:tcPr>
      <w:shd w:val="clear" w:color="auto" w:fill="BFBFBF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3F3F3F" w:themeColor="tex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shd w:val="clear" w:color="auto" w:fill="7F7F7F" w:themeFill="text1" w:themeFillTint="7F"/>
      </w:tcPr>
    </w:tblStylePr>
  </w:style>
  <w:style w:type="table" w:styleId="183">
    <w:name w:val="Medium Grid 1 Accent 1"/>
    <w:basedOn w:val="88"/>
    <w:semiHidden/>
    <w:unhideWhenUsed/>
    <w:qFormat/>
    <w:uiPriority w:val="67"/>
    <w:tblPr>
      <w:tblBorders>
        <w:top w:val="single" w:color="5189E2" w:themeColor="accent1" w:themeTint="BF" w:sz="8" w:space="0"/>
        <w:left w:val="single" w:color="5189E2" w:themeColor="accent1" w:themeTint="BF" w:sz="8" w:space="0"/>
        <w:bottom w:val="single" w:color="5189E2" w:themeColor="accent1" w:themeTint="BF" w:sz="8" w:space="0"/>
        <w:right w:val="single" w:color="5189E2" w:themeColor="accent1" w:themeTint="BF" w:sz="8" w:space="0"/>
        <w:insideH w:val="single" w:color="5189E2" w:themeColor="accent1" w:themeTint="BF" w:sz="8" w:space="0"/>
        <w:insideV w:val="single" w:color="5189E2" w:themeColor="accent1" w:themeTint="BF" w:sz="8" w:space="0"/>
      </w:tblBorders>
    </w:tblPr>
    <w:tcPr>
      <w:shd w:val="clear" w:color="auto" w:fill="C5D8F5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5189E2" w:themeColor="accen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BB0EB" w:themeFill="accent1" w:themeFillTint="7F"/>
      </w:tcPr>
    </w:tblStylePr>
    <w:tblStylePr w:type="band1Horz">
      <w:tblPr/>
      <w:tcPr>
        <w:shd w:val="clear" w:color="auto" w:fill="8BB0EB" w:themeFill="accent1" w:themeFillTint="7F"/>
      </w:tcPr>
    </w:tblStylePr>
  </w:style>
  <w:style w:type="table" w:styleId="184">
    <w:name w:val="Medium Grid 1 Accent 2"/>
    <w:basedOn w:val="88"/>
    <w:semiHidden/>
    <w:unhideWhenUsed/>
    <w:qFormat/>
    <w:uiPriority w:val="67"/>
    <w:tblPr>
      <w:tblBorders>
        <w:top w:val="single" w:color="5ABDE4" w:themeColor="accent2" w:themeTint="BF" w:sz="8" w:space="0"/>
        <w:left w:val="single" w:color="5ABDE4" w:themeColor="accent2" w:themeTint="BF" w:sz="8" w:space="0"/>
        <w:bottom w:val="single" w:color="5ABDE4" w:themeColor="accent2" w:themeTint="BF" w:sz="8" w:space="0"/>
        <w:right w:val="single" w:color="5ABDE4" w:themeColor="accent2" w:themeTint="BF" w:sz="8" w:space="0"/>
        <w:insideH w:val="single" w:color="5ABDE4" w:themeColor="accent2" w:themeTint="BF" w:sz="8" w:space="0"/>
        <w:insideV w:val="single" w:color="5ABDE4" w:themeColor="accent2" w:themeTint="BF" w:sz="8" w:space="0"/>
      </w:tblBorders>
    </w:tblPr>
    <w:tcPr>
      <w:shd w:val="clear" w:color="auto" w:fill="C8E9F6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5ABDE4" w:themeColor="accent2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91D3ED" w:themeFill="accent2" w:themeFillTint="7F"/>
      </w:tcPr>
    </w:tblStylePr>
    <w:tblStylePr w:type="band1Horz">
      <w:tblPr/>
      <w:tcPr>
        <w:shd w:val="clear" w:color="auto" w:fill="91D3ED" w:themeFill="accent2" w:themeFillTint="7F"/>
      </w:tcPr>
    </w:tblStylePr>
  </w:style>
  <w:style w:type="table" w:styleId="185">
    <w:name w:val="Medium Grid 1 Accent 3"/>
    <w:basedOn w:val="88"/>
    <w:semiHidden/>
    <w:unhideWhenUsed/>
    <w:qFormat/>
    <w:uiPriority w:val="67"/>
    <w:tblPr>
      <w:tblBorders>
        <w:top w:val="single" w:color="7A6CCB" w:themeColor="accent3" w:themeTint="BF" w:sz="8" w:space="0"/>
        <w:left w:val="single" w:color="7A6CCB" w:themeColor="accent3" w:themeTint="BF" w:sz="8" w:space="0"/>
        <w:bottom w:val="single" w:color="7A6CCB" w:themeColor="accent3" w:themeTint="BF" w:sz="8" w:space="0"/>
        <w:right w:val="single" w:color="7A6CCB" w:themeColor="accent3" w:themeTint="BF" w:sz="8" w:space="0"/>
        <w:insideH w:val="single" w:color="7A6CCB" w:themeColor="accent3" w:themeTint="BF" w:sz="8" w:space="0"/>
        <w:insideV w:val="single" w:color="7A6CCB" w:themeColor="accent3" w:themeTint="BF" w:sz="8" w:space="0"/>
      </w:tblBorders>
    </w:tblPr>
    <w:tcPr>
      <w:shd w:val="clear" w:color="auto" w:fill="D3CEED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A6CCB" w:themeColor="accent3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69DDC" w:themeFill="accent3" w:themeFillTint="7F"/>
      </w:tcPr>
    </w:tblStylePr>
    <w:tblStylePr w:type="band1Horz">
      <w:tblPr/>
      <w:tcPr>
        <w:shd w:val="clear" w:color="auto" w:fill="A69DDC" w:themeFill="accent3" w:themeFillTint="7F"/>
      </w:tcPr>
    </w:tblStylePr>
  </w:style>
  <w:style w:type="table" w:styleId="186">
    <w:name w:val="Medium Grid 1 Accent 4"/>
    <w:basedOn w:val="88"/>
    <w:semiHidden/>
    <w:unhideWhenUsed/>
    <w:qFormat/>
    <w:uiPriority w:val="67"/>
    <w:tblPr>
      <w:tblBorders>
        <w:top w:val="single" w:color="9E8CE4" w:themeColor="accent4" w:themeTint="BF" w:sz="8" w:space="0"/>
        <w:left w:val="single" w:color="9E8CE4" w:themeColor="accent4" w:themeTint="BF" w:sz="8" w:space="0"/>
        <w:bottom w:val="single" w:color="9E8CE4" w:themeColor="accent4" w:themeTint="BF" w:sz="8" w:space="0"/>
        <w:right w:val="single" w:color="9E8CE4" w:themeColor="accent4" w:themeTint="BF" w:sz="8" w:space="0"/>
        <w:insideH w:val="single" w:color="9E8CE4" w:themeColor="accent4" w:themeTint="BF" w:sz="8" w:space="0"/>
        <w:insideV w:val="single" w:color="9E8CE4" w:themeColor="accent4" w:themeTint="BF" w:sz="8" w:space="0"/>
      </w:tblBorders>
    </w:tblPr>
    <w:tcPr>
      <w:shd w:val="clear" w:color="auto" w:fill="DFD9F6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9E8CE4" w:themeColor="accent4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EB2ED" w:themeFill="accent4" w:themeFillTint="7F"/>
      </w:tcPr>
    </w:tblStylePr>
    <w:tblStylePr w:type="band1Horz">
      <w:tblPr/>
      <w:tcPr>
        <w:shd w:val="clear" w:color="auto" w:fill="BEB2ED" w:themeFill="accent4" w:themeFillTint="7F"/>
      </w:tcPr>
    </w:tblStylePr>
  </w:style>
  <w:style w:type="table" w:styleId="187">
    <w:name w:val="Medium Grid 1 Accent 5"/>
    <w:basedOn w:val="88"/>
    <w:semiHidden/>
    <w:unhideWhenUsed/>
    <w:qFormat/>
    <w:uiPriority w:val="67"/>
    <w:tblPr>
      <w:tblBorders>
        <w:top w:val="single" w:color="E83479" w:themeColor="accent5" w:themeTint="BF" w:sz="8" w:space="0"/>
        <w:left w:val="single" w:color="E83479" w:themeColor="accent5" w:themeTint="BF" w:sz="8" w:space="0"/>
        <w:bottom w:val="single" w:color="E83479" w:themeColor="accent5" w:themeTint="BF" w:sz="8" w:space="0"/>
        <w:right w:val="single" w:color="E83479" w:themeColor="accent5" w:themeTint="BF" w:sz="8" w:space="0"/>
        <w:insideH w:val="single" w:color="E83479" w:themeColor="accent5" w:themeTint="BF" w:sz="8" w:space="0"/>
        <w:insideV w:val="single" w:color="E83479" w:themeColor="accent5" w:themeTint="BF" w:sz="8" w:space="0"/>
      </w:tblBorders>
    </w:tblPr>
    <w:tcPr>
      <w:shd w:val="clear" w:color="auto" w:fill="F7BCD2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E83479" w:themeColor="accent5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78A6" w:themeFill="accent5" w:themeFillTint="7F"/>
      </w:tcPr>
    </w:tblStylePr>
    <w:tblStylePr w:type="band1Horz">
      <w:tblPr/>
      <w:tcPr>
        <w:shd w:val="clear" w:color="auto" w:fill="EF78A6" w:themeFill="accent5" w:themeFillTint="7F"/>
      </w:tcPr>
    </w:tblStylePr>
  </w:style>
  <w:style w:type="table" w:styleId="188">
    <w:name w:val="Medium Grid 1 Accent 6"/>
    <w:basedOn w:val="88"/>
    <w:semiHidden/>
    <w:unhideWhenUsed/>
    <w:qFormat/>
    <w:uiPriority w:val="67"/>
    <w:tblPr>
      <w:tblBorders>
        <w:top w:val="single" w:color="EA85B1" w:themeColor="accent6" w:themeTint="BF" w:sz="8" w:space="0"/>
        <w:left w:val="single" w:color="EA85B1" w:themeColor="accent6" w:themeTint="BF" w:sz="8" w:space="0"/>
        <w:bottom w:val="single" w:color="EA85B1" w:themeColor="accent6" w:themeTint="BF" w:sz="8" w:space="0"/>
        <w:right w:val="single" w:color="EA85B1" w:themeColor="accent6" w:themeTint="BF" w:sz="8" w:space="0"/>
        <w:insideH w:val="single" w:color="EA85B1" w:themeColor="accent6" w:themeTint="BF" w:sz="8" w:space="0"/>
        <w:insideV w:val="single" w:color="EA85B1" w:themeColor="accent6" w:themeTint="BF" w:sz="8" w:space="0"/>
      </w:tblBorders>
    </w:tblPr>
    <w:tcPr>
      <w:shd w:val="clear" w:color="auto" w:fill="F8D6E5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EA85B1" w:themeColor="accent6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1AECB" w:themeFill="accent6" w:themeFillTint="7F"/>
      </w:tcPr>
    </w:tblStylePr>
    <w:tblStylePr w:type="band1Horz">
      <w:tblPr/>
      <w:tcPr>
        <w:shd w:val="clear" w:color="auto" w:fill="F1AECB" w:themeFill="accent6" w:themeFillTint="7F"/>
      </w:tcPr>
    </w:tblStylePr>
  </w:style>
  <w:style w:type="table" w:styleId="189">
    <w:name w:val="Medium Grid 2"/>
    <w:basedOn w:val="88"/>
    <w:semiHidden/>
    <w:unhideWhenUsed/>
    <w:qFormat/>
    <w:uiPriority w:val="68"/>
    <w:rPr>
      <w:rFonts w:asciiTheme="majorHAnsi" w:hAnsiTheme="majorHAnsi" w:eastAsiaTheme="majorEastAsia"/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</w:tblPr>
    <w:tcPr>
      <w:shd w:val="clear" w:color="auto" w:fill="BFBFBF" w:themeFill="text1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5E5E5" w:themeFill="text1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7F7F7F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190">
    <w:name w:val="Medium Grid 2 Accent 1"/>
    <w:basedOn w:val="88"/>
    <w:semiHidden/>
    <w:unhideWhenUsed/>
    <w:qFormat/>
    <w:uiPriority w:val="68"/>
    <w:rPr>
      <w:rFonts w:asciiTheme="majorHAnsi" w:hAnsiTheme="majorHAnsi" w:eastAsiaTheme="majorEastAsia"/>
      <w:color w:val="000000" w:themeColor="text1"/>
      <w14:textFill>
        <w14:solidFill>
          <w14:schemeClr w14:val="tx1"/>
        </w14:solidFill>
      </w14:textFill>
    </w:rPr>
    <w:tblPr>
      <w:tblBorders>
        <w:top w:val="single" w:color="2264CE" w:themeColor="accent1" w:sz="8" w:space="0"/>
        <w:left w:val="single" w:color="2264CE" w:themeColor="accent1" w:sz="8" w:space="0"/>
        <w:bottom w:val="single" w:color="2264CE" w:themeColor="accent1" w:sz="8" w:space="0"/>
        <w:right w:val="single" w:color="2264CE" w:themeColor="accent1" w:sz="8" w:space="0"/>
        <w:insideH w:val="single" w:color="2264CE" w:themeColor="accent1" w:sz="8" w:space="0"/>
        <w:insideV w:val="single" w:color="2264CE" w:themeColor="accent1" w:sz="8" w:space="0"/>
      </w:tblBorders>
    </w:tblPr>
    <w:tcPr>
      <w:shd w:val="clear" w:color="auto" w:fill="C5D8F5" w:themeFill="accent1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8EFFB" w:themeFill="accent1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DFF7" w:themeFill="accent1" w:themeFillTint="33"/>
      </w:tcPr>
    </w:tblStylePr>
    <w:tblStylePr w:type="band1Vert">
      <w:tblPr/>
      <w:tcPr>
        <w:shd w:val="clear" w:color="auto" w:fill="8BB0EB" w:themeFill="accent1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8BB0EB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191">
    <w:name w:val="Medium Grid 2 Accent 2"/>
    <w:basedOn w:val="88"/>
    <w:semiHidden/>
    <w:unhideWhenUsed/>
    <w:qFormat/>
    <w:uiPriority w:val="68"/>
    <w:rPr>
      <w:rFonts w:asciiTheme="majorHAnsi" w:hAnsiTheme="majorHAnsi" w:eastAsiaTheme="majorEastAsia"/>
      <w:color w:val="000000" w:themeColor="text1"/>
      <w14:textFill>
        <w14:solidFill>
          <w14:schemeClr w14:val="tx1"/>
        </w14:solidFill>
      </w14:textFill>
    </w:rPr>
    <w:tblPr>
      <w:tblBorders>
        <w:top w:val="single" w:color="24A7DB" w:themeColor="accent2" w:sz="8" w:space="0"/>
        <w:left w:val="single" w:color="24A7DB" w:themeColor="accent2" w:sz="8" w:space="0"/>
        <w:bottom w:val="single" w:color="24A7DB" w:themeColor="accent2" w:sz="8" w:space="0"/>
        <w:right w:val="single" w:color="24A7DB" w:themeColor="accent2" w:sz="8" w:space="0"/>
        <w:insideH w:val="single" w:color="24A7DB" w:themeColor="accent2" w:sz="8" w:space="0"/>
        <w:insideV w:val="single" w:color="24A7DB" w:themeColor="accent2" w:sz="8" w:space="0"/>
      </w:tblBorders>
    </w:tblPr>
    <w:tcPr>
      <w:shd w:val="clear" w:color="auto" w:fill="C8E9F6" w:themeFill="accent2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9F6FB" w:themeFill="accent2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EDF7" w:themeFill="accent2" w:themeFillTint="33"/>
      </w:tcPr>
    </w:tblStylePr>
    <w:tblStylePr w:type="band1Vert">
      <w:tblPr/>
      <w:tcPr>
        <w:shd w:val="clear" w:color="auto" w:fill="91D3ED" w:themeFill="accent2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91D3ED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192">
    <w:name w:val="Medium Grid 2 Accent 3"/>
    <w:basedOn w:val="88"/>
    <w:semiHidden/>
    <w:unhideWhenUsed/>
    <w:qFormat/>
    <w:uiPriority w:val="68"/>
    <w:rPr>
      <w:rFonts w:asciiTheme="majorHAnsi" w:hAnsiTheme="majorHAnsi" w:eastAsiaTheme="majorEastAsia"/>
      <w:color w:val="000000" w:themeColor="text1"/>
      <w14:textFill>
        <w14:solidFill>
          <w14:schemeClr w14:val="tx1"/>
        </w14:solidFill>
      </w14:textFill>
    </w:rPr>
    <w:tblPr>
      <w:tblBorders>
        <w:top w:val="single" w:color="5140B5" w:themeColor="accent3" w:sz="8" w:space="0"/>
        <w:left w:val="single" w:color="5140B5" w:themeColor="accent3" w:sz="8" w:space="0"/>
        <w:bottom w:val="single" w:color="5140B5" w:themeColor="accent3" w:sz="8" w:space="0"/>
        <w:right w:val="single" w:color="5140B5" w:themeColor="accent3" w:sz="8" w:space="0"/>
        <w:insideH w:val="single" w:color="5140B5" w:themeColor="accent3" w:sz="8" w:space="0"/>
        <w:insideV w:val="single" w:color="5140B5" w:themeColor="accent3" w:sz="8" w:space="0"/>
      </w:tblBorders>
    </w:tblPr>
    <w:tcPr>
      <w:shd w:val="clear" w:color="auto" w:fill="D3CEED" w:themeFill="accent3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DEBF8" w:themeFill="accent3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D7F1" w:themeFill="accent3" w:themeFillTint="33"/>
      </w:tcPr>
    </w:tblStylePr>
    <w:tblStylePr w:type="band1Vert">
      <w:tblPr/>
      <w:tcPr>
        <w:shd w:val="clear" w:color="auto" w:fill="A69DDC" w:themeFill="accent3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69DD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193">
    <w:name w:val="Medium Grid 2 Accent 4"/>
    <w:basedOn w:val="88"/>
    <w:semiHidden/>
    <w:unhideWhenUsed/>
    <w:qFormat/>
    <w:uiPriority w:val="68"/>
    <w:rPr>
      <w:rFonts w:asciiTheme="majorHAnsi" w:hAnsiTheme="majorHAnsi" w:eastAsiaTheme="majorEastAsia"/>
      <w:color w:val="000000" w:themeColor="text1"/>
      <w14:textFill>
        <w14:solidFill>
          <w14:schemeClr w14:val="tx1"/>
        </w14:solidFill>
      </w14:textFill>
    </w:rPr>
    <w:tblPr>
      <w:tblBorders>
        <w:top w:val="single" w:color="7E66DB" w:themeColor="accent4" w:sz="8" w:space="0"/>
        <w:left w:val="single" w:color="7E66DB" w:themeColor="accent4" w:sz="8" w:space="0"/>
        <w:bottom w:val="single" w:color="7E66DB" w:themeColor="accent4" w:sz="8" w:space="0"/>
        <w:right w:val="single" w:color="7E66DB" w:themeColor="accent4" w:sz="8" w:space="0"/>
        <w:insideH w:val="single" w:color="7E66DB" w:themeColor="accent4" w:sz="8" w:space="0"/>
        <w:insideV w:val="single" w:color="7E66DB" w:themeColor="accent4" w:sz="8" w:space="0"/>
      </w:tblBorders>
    </w:tblPr>
    <w:tcPr>
      <w:shd w:val="clear" w:color="auto" w:fill="DFD9F6" w:themeFill="accent4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2EFFB" w:themeFill="accent4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E0F7" w:themeFill="accent4" w:themeFillTint="33"/>
      </w:tcPr>
    </w:tblStylePr>
    <w:tblStylePr w:type="band1Vert">
      <w:tblPr/>
      <w:tcPr>
        <w:shd w:val="clear" w:color="auto" w:fill="BEB2ED" w:themeFill="accent4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BEB2ED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194">
    <w:name w:val="Medium Grid 2 Accent 5"/>
    <w:basedOn w:val="88"/>
    <w:semiHidden/>
    <w:unhideWhenUsed/>
    <w:qFormat/>
    <w:uiPriority w:val="68"/>
    <w:rPr>
      <w:rFonts w:asciiTheme="majorHAnsi" w:hAnsiTheme="majorHAnsi" w:eastAsiaTheme="majorEastAsia"/>
      <w:color w:val="000000" w:themeColor="text1"/>
      <w14:textFill>
        <w14:solidFill>
          <w14:schemeClr w14:val="tx1"/>
        </w14:solidFill>
      </w14:textFill>
    </w:rPr>
    <w:tblPr>
      <w:tblBorders>
        <w:top w:val="single" w:color="BC1555" w:themeColor="accent5" w:sz="8" w:space="0"/>
        <w:left w:val="single" w:color="BC1555" w:themeColor="accent5" w:sz="8" w:space="0"/>
        <w:bottom w:val="single" w:color="BC1555" w:themeColor="accent5" w:sz="8" w:space="0"/>
        <w:right w:val="single" w:color="BC1555" w:themeColor="accent5" w:sz="8" w:space="0"/>
        <w:insideH w:val="single" w:color="BC1555" w:themeColor="accent5" w:sz="8" w:space="0"/>
        <w:insideV w:val="single" w:color="BC1555" w:themeColor="accent5" w:sz="8" w:space="0"/>
      </w:tblBorders>
    </w:tblPr>
    <w:tcPr>
      <w:shd w:val="clear" w:color="auto" w:fill="F7BCD2" w:themeFill="accent5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CE4ED" w:themeFill="accent5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8C8DB" w:themeFill="accent5" w:themeFillTint="33"/>
      </w:tcPr>
    </w:tblStylePr>
    <w:tblStylePr w:type="band1Vert">
      <w:tblPr/>
      <w:tcPr>
        <w:shd w:val="clear" w:color="auto" w:fill="EF78A6" w:themeFill="accent5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EF78A6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195">
    <w:name w:val="Medium Grid 2 Accent 6"/>
    <w:basedOn w:val="88"/>
    <w:semiHidden/>
    <w:unhideWhenUsed/>
    <w:qFormat/>
    <w:uiPriority w:val="68"/>
    <w:rPr>
      <w:rFonts w:asciiTheme="majorHAnsi" w:hAnsiTheme="majorHAnsi" w:eastAsiaTheme="majorEastAsia"/>
      <w:color w:val="000000" w:themeColor="text1"/>
      <w14:textFill>
        <w14:solidFill>
          <w14:schemeClr w14:val="tx1"/>
        </w14:solidFill>
      </w14:textFill>
    </w:rPr>
    <w:tblPr>
      <w:tblBorders>
        <w:top w:val="single" w:color="E45D97" w:themeColor="accent6" w:sz="8" w:space="0"/>
        <w:left w:val="single" w:color="E45D97" w:themeColor="accent6" w:sz="8" w:space="0"/>
        <w:bottom w:val="single" w:color="E45D97" w:themeColor="accent6" w:sz="8" w:space="0"/>
        <w:right w:val="single" w:color="E45D97" w:themeColor="accent6" w:sz="8" w:space="0"/>
        <w:insideH w:val="single" w:color="E45D97" w:themeColor="accent6" w:sz="8" w:space="0"/>
        <w:insideV w:val="single" w:color="E45D97" w:themeColor="accent6" w:sz="8" w:space="0"/>
      </w:tblBorders>
    </w:tblPr>
    <w:tcPr>
      <w:shd w:val="clear" w:color="auto" w:fill="F8D6E5" w:themeFill="accent6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CEFF4" w:themeFill="accent6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9DEEA" w:themeFill="accent6" w:themeFillTint="33"/>
      </w:tcPr>
    </w:tblStylePr>
    <w:tblStylePr w:type="band1Vert">
      <w:tblPr/>
      <w:tcPr>
        <w:shd w:val="clear" w:color="auto" w:fill="F1AECB" w:themeFill="accent6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F1AECB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196">
    <w:name w:val="Medium Grid 3"/>
    <w:basedOn w:val="88"/>
    <w:semiHidden/>
    <w:unhideWhenUsed/>
    <w:qFormat/>
    <w:uiPriority w:val="69"/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BFBFBF" w:themeFill="text1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7F7F7F" w:themeFill="tex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7F7F7F" w:themeFill="text1" w:themeFillTint="7F"/>
      </w:tcPr>
    </w:tblStylePr>
  </w:style>
  <w:style w:type="table" w:styleId="197">
    <w:name w:val="Medium Grid 3 Accent 1"/>
    <w:basedOn w:val="88"/>
    <w:semiHidden/>
    <w:unhideWhenUsed/>
    <w:qFormat/>
    <w:uiPriority w:val="69"/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C5D8F5" w:themeFill="accent1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2264CE" w:themeFill="accent1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2264CE" w:themeFill="accent1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2264CE" w:themeFill="accent1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2264CE" w:themeFill="accen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8BB0EB" w:themeFill="accen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8BB0EB" w:themeFill="accent1" w:themeFillTint="7F"/>
      </w:tcPr>
    </w:tblStylePr>
  </w:style>
  <w:style w:type="table" w:styleId="198">
    <w:name w:val="Medium Grid 3 Accent 2"/>
    <w:basedOn w:val="88"/>
    <w:semiHidden/>
    <w:unhideWhenUsed/>
    <w:qFormat/>
    <w:uiPriority w:val="69"/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C8E9F6" w:themeFill="accent2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24A7DB" w:themeFill="accent2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24A7DB" w:themeFill="accent2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24A7DB" w:themeFill="accent2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24A7DB" w:themeFill="accent2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91D3ED" w:themeFill="accent2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91D3ED" w:themeFill="accent2" w:themeFillTint="7F"/>
      </w:tcPr>
    </w:tblStylePr>
  </w:style>
  <w:style w:type="table" w:styleId="199">
    <w:name w:val="Medium Grid 3 Accent 3"/>
    <w:basedOn w:val="88"/>
    <w:semiHidden/>
    <w:unhideWhenUsed/>
    <w:qFormat/>
    <w:uiPriority w:val="69"/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D3CEED" w:themeFill="accent3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5140B5" w:themeFill="accent3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5140B5" w:themeFill="accent3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5140B5" w:themeFill="accent3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5140B5" w:themeFill="accent3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69DDC" w:themeFill="accent3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A69DDC" w:themeFill="accent3" w:themeFillTint="7F"/>
      </w:tcPr>
    </w:tblStylePr>
  </w:style>
  <w:style w:type="table" w:styleId="200">
    <w:name w:val="Medium Grid 3 Accent 4"/>
    <w:basedOn w:val="88"/>
    <w:semiHidden/>
    <w:unhideWhenUsed/>
    <w:qFormat/>
    <w:uiPriority w:val="69"/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DFD9F6" w:themeFill="accent4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7E66DB" w:themeFill="accent4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7E66DB" w:themeFill="accent4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7E66DB" w:themeFill="accent4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7E66DB" w:themeFill="accent4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BEB2ED" w:themeFill="accent4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BEB2ED" w:themeFill="accent4" w:themeFillTint="7F"/>
      </w:tcPr>
    </w:tblStylePr>
  </w:style>
  <w:style w:type="table" w:styleId="201">
    <w:name w:val="Medium Grid 3 Accent 5"/>
    <w:basedOn w:val="88"/>
    <w:semiHidden/>
    <w:unhideWhenUsed/>
    <w:qFormat/>
    <w:uiPriority w:val="69"/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F7BCD2" w:themeFill="accent5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BC1555" w:themeFill="accent5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BC1555" w:themeFill="accent5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BC1555" w:themeFill="accent5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BC1555" w:themeFill="accent5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EF78A6" w:themeFill="accent5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EF78A6" w:themeFill="accent5" w:themeFillTint="7F"/>
      </w:tcPr>
    </w:tblStylePr>
  </w:style>
  <w:style w:type="table" w:styleId="202">
    <w:name w:val="Medium Grid 3 Accent 6"/>
    <w:basedOn w:val="88"/>
    <w:semiHidden/>
    <w:unhideWhenUsed/>
    <w:qFormat/>
    <w:uiPriority w:val="69"/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F8D6E5" w:themeFill="accent6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E45D97" w:themeFill="accent6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E45D97" w:themeFill="accent6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E45D97" w:themeFill="accent6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E45D97" w:themeFill="accent6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F1AECB" w:themeFill="accent6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F1AECB" w:themeFill="accent6" w:themeFillTint="7F"/>
      </w:tcPr>
    </w:tblStylePr>
  </w:style>
  <w:style w:type="table" w:styleId="203">
    <w:name w:val="Dark List"/>
    <w:basedOn w:val="88"/>
    <w:semiHidden/>
    <w:unhideWhenUsed/>
    <w:qFormat/>
    <w:uiPriority w:val="70"/>
    <w:rPr>
      <w:color w:val="FFFFFF" w:themeColor="background1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204">
    <w:name w:val="Dark List Accent 1"/>
    <w:basedOn w:val="88"/>
    <w:semiHidden/>
    <w:unhideWhenUsed/>
    <w:qFormat/>
    <w:uiPriority w:val="70"/>
    <w:rPr>
      <w:color w:val="FFFFFF" w:themeColor="background1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2264CE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103166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194A9A" w:themeFill="accen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194A9A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94A9A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94A9A" w:themeFill="accent1" w:themeFillShade="BF"/>
      </w:tcPr>
    </w:tblStylePr>
  </w:style>
  <w:style w:type="table" w:styleId="205">
    <w:name w:val="Dark List Accent 2"/>
    <w:basedOn w:val="88"/>
    <w:semiHidden/>
    <w:unhideWhenUsed/>
    <w:qFormat/>
    <w:uiPriority w:val="70"/>
    <w:rPr>
      <w:color w:val="FFFFFF" w:themeColor="background1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24A7DB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11536D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1A7DA4" w:themeFill="accent2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1A7DA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A7DA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A7DA4" w:themeFill="accent2" w:themeFillShade="BF"/>
      </w:tcPr>
    </w:tblStylePr>
  </w:style>
  <w:style w:type="table" w:styleId="206">
    <w:name w:val="Dark List Accent 3"/>
    <w:basedOn w:val="88"/>
    <w:semiHidden/>
    <w:unhideWhenUsed/>
    <w:qFormat/>
    <w:uiPriority w:val="70"/>
    <w:rPr>
      <w:color w:val="FFFFFF" w:themeColor="background1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5140B5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81F5A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C2F87" w:themeFill="accent3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C2F87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C2F87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C2F87" w:themeFill="accent3" w:themeFillShade="BF"/>
      </w:tcPr>
    </w:tblStylePr>
  </w:style>
  <w:style w:type="table" w:styleId="207">
    <w:name w:val="Dark List Accent 4"/>
    <w:basedOn w:val="88"/>
    <w:semiHidden/>
    <w:unhideWhenUsed/>
    <w:qFormat/>
    <w:uiPriority w:val="70"/>
    <w:rPr>
      <w:color w:val="FFFFFF" w:themeColor="background1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7E66DB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321E8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4C2DC2" w:themeFill="accent4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4C2DC2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2DC2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2DC2" w:themeFill="accent4" w:themeFillShade="BF"/>
      </w:tcPr>
    </w:tblStylePr>
  </w:style>
  <w:style w:type="table" w:styleId="208">
    <w:name w:val="Dark List Accent 5"/>
    <w:basedOn w:val="88"/>
    <w:semiHidden/>
    <w:unhideWhenUsed/>
    <w:qFormat/>
    <w:uiPriority w:val="70"/>
    <w:rPr>
      <w:color w:val="FFFFFF" w:themeColor="background1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BC1555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5D0A2A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8C0F3F" w:themeFill="accent5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8C0F3F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C0F3F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C0F3F" w:themeFill="accent5" w:themeFillShade="BF"/>
      </w:tcPr>
    </w:tblStylePr>
  </w:style>
  <w:style w:type="table" w:styleId="209">
    <w:name w:val="Dark List Accent 6"/>
    <w:basedOn w:val="88"/>
    <w:semiHidden/>
    <w:unhideWhenUsed/>
    <w:qFormat/>
    <w:uiPriority w:val="70"/>
    <w:rPr>
      <w:color w:val="FFFFFF" w:themeColor="background1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E45D97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891647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CE226C" w:themeFill="accent6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CE226C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E226C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E226C" w:themeFill="accent6" w:themeFillShade="BF"/>
      </w:tcPr>
    </w:tblStylePr>
  </w:style>
  <w:style w:type="table" w:styleId="210">
    <w:name w:val="Colorful Shading"/>
    <w:basedOn w:val="88"/>
    <w:semiHidden/>
    <w:unhideWhenUsed/>
    <w:qFormat/>
    <w:uiPriority w:val="71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24A7DB" w:themeColor="accent2" w:sz="2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5E5E5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24A7DB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7F7F7F" w:themeFill="text1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211">
    <w:name w:val="Colorful Shading Accent 1"/>
    <w:basedOn w:val="88"/>
    <w:semiHidden/>
    <w:unhideWhenUsed/>
    <w:qFormat/>
    <w:uiPriority w:val="71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24A7DB" w:themeColor="accent2" w:sz="24" w:space="0"/>
        <w:left w:val="single" w:color="2264CE" w:themeColor="accent1" w:sz="4" w:space="0"/>
        <w:bottom w:val="single" w:color="2264CE" w:themeColor="accent1" w:sz="4" w:space="0"/>
        <w:right w:val="single" w:color="2264CE" w:themeColor="accent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8EFFB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24A7DB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143B7B" w:themeFill="accent1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143B7B" w:themeFill="accent1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43B7B" w:themeFill="accent1" w:themeFillShade="99"/>
      </w:tcPr>
    </w:tblStylePr>
    <w:tblStylePr w:type="band1Vert">
      <w:tblPr/>
      <w:tcPr>
        <w:shd w:val="clear" w:color="auto" w:fill="A2BFEF" w:themeFill="accent1" w:themeFillTint="66"/>
      </w:tcPr>
    </w:tblStylePr>
    <w:tblStylePr w:type="band1Horz">
      <w:tblPr/>
      <w:tcPr>
        <w:shd w:val="clear" w:color="auto" w:fill="8BB0EB" w:themeFill="accent1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212">
    <w:name w:val="Colorful Shading Accent 2"/>
    <w:basedOn w:val="88"/>
    <w:semiHidden/>
    <w:unhideWhenUsed/>
    <w:qFormat/>
    <w:uiPriority w:val="71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24A7DB" w:themeColor="accent2" w:sz="24" w:space="0"/>
        <w:left w:val="single" w:color="24A7DB" w:themeColor="accent2" w:sz="4" w:space="0"/>
        <w:bottom w:val="single" w:color="24A7DB" w:themeColor="accent2" w:sz="4" w:space="0"/>
        <w:right w:val="single" w:color="24A7DB" w:themeColor="accent2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9F6FB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24A7DB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156483" w:themeFill="accent2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156483" w:themeFill="accent2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56483" w:themeFill="accent2" w:themeFillShade="99"/>
      </w:tcPr>
    </w:tblStylePr>
    <w:tblStylePr w:type="band1Vert">
      <w:tblPr/>
      <w:tcPr>
        <w:shd w:val="clear" w:color="auto" w:fill="A7DBF0" w:themeFill="accent2" w:themeFillTint="66"/>
      </w:tcPr>
    </w:tblStylePr>
    <w:tblStylePr w:type="band1Horz">
      <w:tblPr/>
      <w:tcPr>
        <w:shd w:val="clear" w:color="auto" w:fill="91D3ED" w:themeFill="accent2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213">
    <w:name w:val="Colorful Shading Accent 3"/>
    <w:basedOn w:val="88"/>
    <w:semiHidden/>
    <w:unhideWhenUsed/>
    <w:qFormat/>
    <w:uiPriority w:val="71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7E66DB" w:themeColor="accent4" w:sz="24" w:space="0"/>
        <w:left w:val="single" w:color="5140B5" w:themeColor="accent3" w:sz="4" w:space="0"/>
        <w:bottom w:val="single" w:color="5140B5" w:themeColor="accent3" w:sz="4" w:space="0"/>
        <w:right w:val="single" w:color="5140B5" w:themeColor="accent3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DEBF8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7E66DB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30266C" w:themeFill="accent3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30266C" w:themeFill="accent3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0266C" w:themeFill="accent3" w:themeFillShade="99"/>
      </w:tcPr>
    </w:tblStylePr>
    <w:tblStylePr w:type="band1Vert">
      <w:tblPr/>
      <w:tcPr>
        <w:shd w:val="clear" w:color="auto" w:fill="B8B0E3" w:themeFill="accent3" w:themeFillTint="66"/>
      </w:tcPr>
    </w:tblStylePr>
    <w:tblStylePr w:type="band1Horz">
      <w:tblPr/>
      <w:tcPr>
        <w:shd w:val="clear" w:color="auto" w:fill="A69DDC" w:themeFill="accent3" w:themeFillTint="7F"/>
      </w:tcPr>
    </w:tblStylePr>
  </w:style>
  <w:style w:type="table" w:styleId="214">
    <w:name w:val="Colorful Shading Accent 4"/>
    <w:basedOn w:val="88"/>
    <w:semiHidden/>
    <w:unhideWhenUsed/>
    <w:qFormat/>
    <w:uiPriority w:val="71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5140B5" w:themeColor="accent3" w:sz="24" w:space="0"/>
        <w:left w:val="single" w:color="7E66DB" w:themeColor="accent4" w:sz="4" w:space="0"/>
        <w:bottom w:val="single" w:color="7E66DB" w:themeColor="accent4" w:sz="4" w:space="0"/>
        <w:right w:val="single" w:color="7E66DB" w:themeColor="accent4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2EFFB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5140B5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3D249B" w:themeFill="accent4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3D249B" w:themeFill="accent4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D249B" w:themeFill="accent4" w:themeFillShade="99"/>
      </w:tcPr>
    </w:tblStylePr>
    <w:tblStylePr w:type="band1Vert">
      <w:tblPr/>
      <w:tcPr>
        <w:shd w:val="clear" w:color="auto" w:fill="CBC1F0" w:themeFill="accent4" w:themeFillTint="66"/>
      </w:tcPr>
    </w:tblStylePr>
    <w:tblStylePr w:type="band1Horz">
      <w:tblPr/>
      <w:tcPr>
        <w:shd w:val="clear" w:color="auto" w:fill="BEB2ED" w:themeFill="accent4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215">
    <w:name w:val="Colorful Shading Accent 5"/>
    <w:basedOn w:val="88"/>
    <w:semiHidden/>
    <w:unhideWhenUsed/>
    <w:qFormat/>
    <w:uiPriority w:val="71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E45D97" w:themeColor="accent6" w:sz="24" w:space="0"/>
        <w:left w:val="single" w:color="BC1555" w:themeColor="accent5" w:sz="4" w:space="0"/>
        <w:bottom w:val="single" w:color="BC1555" w:themeColor="accent5" w:sz="4" w:space="0"/>
        <w:right w:val="single" w:color="BC1555" w:themeColor="accent5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CE4ED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E45D97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700C33" w:themeFill="accent5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700C33" w:themeFill="accent5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00C33" w:themeFill="accent5" w:themeFillShade="99"/>
      </w:tcPr>
    </w:tblStylePr>
    <w:tblStylePr w:type="band1Vert">
      <w:tblPr/>
      <w:tcPr>
        <w:shd w:val="clear" w:color="auto" w:fill="F292B7" w:themeFill="accent5" w:themeFillTint="66"/>
      </w:tcPr>
    </w:tblStylePr>
    <w:tblStylePr w:type="band1Horz">
      <w:tblPr/>
      <w:tcPr>
        <w:shd w:val="clear" w:color="auto" w:fill="EF78A6" w:themeFill="accent5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216">
    <w:name w:val="Colorful Shading Accent 6"/>
    <w:basedOn w:val="88"/>
    <w:semiHidden/>
    <w:unhideWhenUsed/>
    <w:qFormat/>
    <w:uiPriority w:val="71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BC1555" w:themeColor="accent5" w:sz="24" w:space="0"/>
        <w:left w:val="single" w:color="E45D97" w:themeColor="accent6" w:sz="4" w:space="0"/>
        <w:bottom w:val="single" w:color="E45D97" w:themeColor="accent6" w:sz="4" w:space="0"/>
        <w:right w:val="single" w:color="E45D97" w:themeColor="accent6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CEFF4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BC1555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A51B56" w:themeFill="accent6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A51B56" w:themeFill="accent6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51B56" w:themeFill="accent6" w:themeFillShade="99"/>
      </w:tcPr>
    </w:tblStylePr>
    <w:tblStylePr w:type="band1Vert">
      <w:tblPr/>
      <w:tcPr>
        <w:shd w:val="clear" w:color="auto" w:fill="F4BED5" w:themeFill="accent6" w:themeFillTint="66"/>
      </w:tcPr>
    </w:tblStylePr>
    <w:tblStylePr w:type="band1Horz">
      <w:tblPr/>
      <w:tcPr>
        <w:shd w:val="clear" w:color="auto" w:fill="F1AECB" w:themeFill="accent6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217">
    <w:name w:val="Colorful List"/>
    <w:basedOn w:val="88"/>
    <w:semiHidden/>
    <w:unhideWhenUsed/>
    <w:qFormat/>
    <w:uiPriority w:val="72"/>
    <w:rPr>
      <w:color w:val="000000" w:themeColor="text1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E5E5E5" w:themeFill="text1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1C85AF" w:themeFill="accent2" w:themeFillShade="CC"/>
      </w:tcPr>
    </w:tblStylePr>
    <w:tblStylePr w:type="lastRow">
      <w:rPr>
        <w:b/>
        <w:bCs/>
        <w:color w:val="1D86AF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218">
    <w:name w:val="Colorful List Accent 1"/>
    <w:basedOn w:val="88"/>
    <w:semiHidden/>
    <w:unhideWhenUsed/>
    <w:qFormat/>
    <w:uiPriority w:val="72"/>
    <w:rPr>
      <w:color w:val="000000" w:themeColor="text1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E8EFFB" w:themeFill="accent1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1C85AF" w:themeFill="accent2" w:themeFillShade="CC"/>
      </w:tcPr>
    </w:tblStylePr>
    <w:tblStylePr w:type="lastRow">
      <w:rPr>
        <w:b/>
        <w:bCs/>
        <w:color w:val="1D86AF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5D8F5" w:themeFill="accent1" w:themeFillTint="3F"/>
      </w:tcPr>
    </w:tblStylePr>
    <w:tblStylePr w:type="band1Horz">
      <w:tblPr/>
      <w:tcPr>
        <w:shd w:val="clear" w:color="auto" w:fill="D0DFF7" w:themeFill="accent1" w:themeFillTint="33"/>
      </w:tcPr>
    </w:tblStylePr>
  </w:style>
  <w:style w:type="table" w:styleId="219">
    <w:name w:val="Colorful List Accent 2"/>
    <w:basedOn w:val="88"/>
    <w:semiHidden/>
    <w:unhideWhenUsed/>
    <w:qFormat/>
    <w:uiPriority w:val="72"/>
    <w:rPr>
      <w:color w:val="000000" w:themeColor="text1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E9F6FB" w:themeFill="accent2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1C85AF" w:themeFill="accent2" w:themeFillShade="CC"/>
      </w:tcPr>
    </w:tblStylePr>
    <w:tblStylePr w:type="lastRow">
      <w:rPr>
        <w:b/>
        <w:bCs/>
        <w:color w:val="1D86AF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8E9F6" w:themeFill="accent2" w:themeFillTint="3F"/>
      </w:tcPr>
    </w:tblStylePr>
    <w:tblStylePr w:type="band1Horz">
      <w:tblPr/>
      <w:tcPr>
        <w:shd w:val="clear" w:color="auto" w:fill="D3EDF7" w:themeFill="accent2" w:themeFillTint="33"/>
      </w:tcPr>
    </w:tblStylePr>
  </w:style>
  <w:style w:type="table" w:styleId="220">
    <w:name w:val="Colorful List Accent 3"/>
    <w:basedOn w:val="88"/>
    <w:semiHidden/>
    <w:unhideWhenUsed/>
    <w:qFormat/>
    <w:uiPriority w:val="72"/>
    <w:rPr>
      <w:color w:val="000000" w:themeColor="text1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EDEBF8" w:themeFill="accent3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5232CE" w:themeFill="accent4" w:themeFillShade="CC"/>
      </w:tcPr>
    </w:tblStylePr>
    <w:tblStylePr w:type="lastRow">
      <w:rPr>
        <w:b/>
        <w:bCs/>
        <w:color w:val="5232CF" w:themeColor="accent4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CEED" w:themeFill="accent3" w:themeFillTint="3F"/>
      </w:tcPr>
    </w:tblStylePr>
    <w:tblStylePr w:type="band1Horz">
      <w:tblPr/>
      <w:tcPr>
        <w:shd w:val="clear" w:color="auto" w:fill="DBD7F1" w:themeFill="accent3" w:themeFillTint="33"/>
      </w:tcPr>
    </w:tblStylePr>
  </w:style>
  <w:style w:type="table" w:styleId="221">
    <w:name w:val="Colorful List Accent 4"/>
    <w:basedOn w:val="88"/>
    <w:semiHidden/>
    <w:unhideWhenUsed/>
    <w:qFormat/>
    <w:uiPriority w:val="72"/>
    <w:rPr>
      <w:color w:val="000000" w:themeColor="text1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F2EFFB" w:themeFill="accent4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403390" w:themeFill="accent3" w:themeFillShade="CC"/>
      </w:tcPr>
    </w:tblStylePr>
    <w:tblStylePr w:type="lastRow">
      <w:rPr>
        <w:b/>
        <w:bCs/>
        <w:color w:val="413391" w:themeColor="accent3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9F6" w:themeFill="accent4" w:themeFillTint="3F"/>
      </w:tcPr>
    </w:tblStylePr>
    <w:tblStylePr w:type="band1Horz">
      <w:tblPr/>
      <w:tcPr>
        <w:shd w:val="clear" w:color="auto" w:fill="E5E0F7" w:themeFill="accent4" w:themeFillTint="33"/>
      </w:tcPr>
    </w:tblStylePr>
  </w:style>
  <w:style w:type="table" w:styleId="222">
    <w:name w:val="Colorful List Accent 5"/>
    <w:basedOn w:val="88"/>
    <w:semiHidden/>
    <w:unhideWhenUsed/>
    <w:qFormat/>
    <w:uiPriority w:val="72"/>
    <w:rPr>
      <w:color w:val="000000" w:themeColor="text1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FCE4ED" w:themeFill="accent5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DA2573" w:themeFill="accent6" w:themeFillShade="CC"/>
      </w:tcPr>
    </w:tblStylePr>
    <w:tblStylePr w:type="lastRow">
      <w:rPr>
        <w:b/>
        <w:bCs/>
        <w:color w:val="DB2674" w:themeColor="accent6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7BCD2" w:themeFill="accent5" w:themeFillTint="3F"/>
      </w:tcPr>
    </w:tblStylePr>
    <w:tblStylePr w:type="band1Horz">
      <w:tblPr/>
      <w:tcPr>
        <w:shd w:val="clear" w:color="auto" w:fill="F8C8DB" w:themeFill="accent5" w:themeFillTint="33"/>
      </w:tcPr>
    </w:tblStylePr>
  </w:style>
  <w:style w:type="table" w:styleId="223">
    <w:name w:val="Colorful List Accent 6"/>
    <w:basedOn w:val="88"/>
    <w:semiHidden/>
    <w:unhideWhenUsed/>
    <w:qFormat/>
    <w:uiPriority w:val="72"/>
    <w:rPr>
      <w:color w:val="000000" w:themeColor="text1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FCEFF4" w:themeFill="accent6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61043" w:themeFill="accent5" w:themeFillShade="CC"/>
      </w:tcPr>
    </w:tblStylePr>
    <w:tblStylePr w:type="lastRow">
      <w:rPr>
        <w:b/>
        <w:bCs/>
        <w:color w:val="961144" w:themeColor="accent5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8D6E5" w:themeFill="accent6" w:themeFillTint="3F"/>
      </w:tcPr>
    </w:tblStylePr>
    <w:tblStylePr w:type="band1Horz">
      <w:tblPr/>
      <w:tcPr>
        <w:shd w:val="clear" w:color="auto" w:fill="F9DEEA" w:themeFill="accent6" w:themeFillTint="33"/>
      </w:tcPr>
    </w:tblStylePr>
  </w:style>
  <w:style w:type="table" w:styleId="224">
    <w:name w:val="Colorful Grid"/>
    <w:basedOn w:val="88"/>
    <w:semiHidden/>
    <w:unhideWhenUsed/>
    <w:qFormat/>
    <w:uiPriority w:val="73"/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shd w:val="clear" w:color="auto" w:fill="7F7F7F" w:themeFill="text1" w:themeFillTint="7F"/>
      </w:tcPr>
    </w:tblStylePr>
  </w:style>
  <w:style w:type="table" w:styleId="225">
    <w:name w:val="Colorful Grid Accent 1"/>
    <w:basedOn w:val="88"/>
    <w:semiHidden/>
    <w:unhideWhenUsed/>
    <w:qFormat/>
    <w:uiPriority w:val="73"/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D0DFF7" w:themeFill="accent1" w:themeFillTint="33"/>
    </w:tcPr>
    <w:tblStylePr w:type="firstRow">
      <w:rPr>
        <w:b/>
        <w:bCs/>
      </w:rPr>
      <w:tblPr/>
      <w:tcPr>
        <w:shd w:val="clear" w:color="auto" w:fill="A2BFEF" w:themeFill="accent1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A2BFEF" w:themeFill="accent1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194A9A" w:themeFill="accent1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194A9A" w:themeFill="accent1" w:themeFillShade="BF"/>
      </w:tcPr>
    </w:tblStylePr>
    <w:tblStylePr w:type="band1Vert">
      <w:tblPr/>
      <w:tcPr>
        <w:shd w:val="clear" w:color="auto" w:fill="8BB0EB" w:themeFill="accent1" w:themeFillTint="7F"/>
      </w:tcPr>
    </w:tblStylePr>
    <w:tblStylePr w:type="band1Horz">
      <w:tblPr/>
      <w:tcPr>
        <w:shd w:val="clear" w:color="auto" w:fill="8BB0EB" w:themeFill="accent1" w:themeFillTint="7F"/>
      </w:tcPr>
    </w:tblStylePr>
  </w:style>
  <w:style w:type="table" w:styleId="226">
    <w:name w:val="Colorful Grid Accent 2"/>
    <w:basedOn w:val="88"/>
    <w:semiHidden/>
    <w:unhideWhenUsed/>
    <w:qFormat/>
    <w:uiPriority w:val="73"/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D3EDF7" w:themeFill="accent2" w:themeFillTint="33"/>
    </w:tcPr>
    <w:tblStylePr w:type="firstRow">
      <w:rPr>
        <w:b/>
        <w:bCs/>
      </w:rPr>
      <w:tblPr/>
      <w:tcPr>
        <w:shd w:val="clear" w:color="auto" w:fill="A7DBF0" w:themeFill="accent2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A7DBF0" w:themeFill="accent2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1A7DA4" w:themeFill="accent2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1A7DA4" w:themeFill="accent2" w:themeFillShade="BF"/>
      </w:tcPr>
    </w:tblStylePr>
    <w:tblStylePr w:type="band1Vert">
      <w:tblPr/>
      <w:tcPr>
        <w:shd w:val="clear" w:color="auto" w:fill="91D3ED" w:themeFill="accent2" w:themeFillTint="7F"/>
      </w:tcPr>
    </w:tblStylePr>
    <w:tblStylePr w:type="band1Horz">
      <w:tblPr/>
      <w:tcPr>
        <w:shd w:val="clear" w:color="auto" w:fill="91D3ED" w:themeFill="accent2" w:themeFillTint="7F"/>
      </w:tcPr>
    </w:tblStylePr>
  </w:style>
  <w:style w:type="table" w:styleId="227">
    <w:name w:val="Colorful Grid Accent 3"/>
    <w:basedOn w:val="88"/>
    <w:semiHidden/>
    <w:unhideWhenUsed/>
    <w:qFormat/>
    <w:uiPriority w:val="73"/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DBD7F1" w:themeFill="accent3" w:themeFillTint="33"/>
    </w:tcPr>
    <w:tblStylePr w:type="firstRow">
      <w:rPr>
        <w:b/>
        <w:bCs/>
      </w:rPr>
      <w:tblPr/>
      <w:tcPr>
        <w:shd w:val="clear" w:color="auto" w:fill="B8B0E3" w:themeFill="accent3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B8B0E3" w:themeFill="accent3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C2F87" w:themeFill="accent3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C2F87" w:themeFill="accent3" w:themeFillShade="BF"/>
      </w:tcPr>
    </w:tblStylePr>
    <w:tblStylePr w:type="band1Vert">
      <w:tblPr/>
      <w:tcPr>
        <w:shd w:val="clear" w:color="auto" w:fill="A69DDC" w:themeFill="accent3" w:themeFillTint="7F"/>
      </w:tcPr>
    </w:tblStylePr>
    <w:tblStylePr w:type="band1Horz">
      <w:tblPr/>
      <w:tcPr>
        <w:shd w:val="clear" w:color="auto" w:fill="A69DDC" w:themeFill="accent3" w:themeFillTint="7F"/>
      </w:tcPr>
    </w:tblStylePr>
  </w:style>
  <w:style w:type="table" w:styleId="228">
    <w:name w:val="Colorful Grid Accent 4"/>
    <w:basedOn w:val="88"/>
    <w:semiHidden/>
    <w:unhideWhenUsed/>
    <w:qFormat/>
    <w:uiPriority w:val="73"/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E5E0F7" w:themeFill="accent4" w:themeFillTint="33"/>
    </w:tcPr>
    <w:tblStylePr w:type="firstRow">
      <w:rPr>
        <w:b/>
        <w:bCs/>
      </w:rPr>
      <w:tblPr/>
      <w:tcPr>
        <w:shd w:val="clear" w:color="auto" w:fill="CBC1F0" w:themeFill="accent4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CBC1F0" w:themeFill="accent4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4C2DC2" w:themeFill="accent4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4C2DC2" w:themeFill="accent4" w:themeFillShade="BF"/>
      </w:tcPr>
    </w:tblStylePr>
    <w:tblStylePr w:type="band1Vert">
      <w:tblPr/>
      <w:tcPr>
        <w:shd w:val="clear" w:color="auto" w:fill="BEB2ED" w:themeFill="accent4" w:themeFillTint="7F"/>
      </w:tcPr>
    </w:tblStylePr>
    <w:tblStylePr w:type="band1Horz">
      <w:tblPr/>
      <w:tcPr>
        <w:shd w:val="clear" w:color="auto" w:fill="BEB2ED" w:themeFill="accent4" w:themeFillTint="7F"/>
      </w:tcPr>
    </w:tblStylePr>
  </w:style>
  <w:style w:type="table" w:styleId="229">
    <w:name w:val="Colorful Grid Accent 5"/>
    <w:basedOn w:val="88"/>
    <w:semiHidden/>
    <w:unhideWhenUsed/>
    <w:qFormat/>
    <w:uiPriority w:val="73"/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F8C8DB" w:themeFill="accent5" w:themeFillTint="33"/>
    </w:tcPr>
    <w:tblStylePr w:type="firstRow">
      <w:rPr>
        <w:b/>
        <w:bCs/>
      </w:rPr>
      <w:tblPr/>
      <w:tcPr>
        <w:shd w:val="clear" w:color="auto" w:fill="F292B7" w:themeFill="accent5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292B7" w:themeFill="accent5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8C0F3F" w:themeFill="accent5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8C0F3F" w:themeFill="accent5" w:themeFillShade="BF"/>
      </w:tcPr>
    </w:tblStylePr>
    <w:tblStylePr w:type="band1Vert">
      <w:tblPr/>
      <w:tcPr>
        <w:shd w:val="clear" w:color="auto" w:fill="EF78A6" w:themeFill="accent5" w:themeFillTint="7F"/>
      </w:tcPr>
    </w:tblStylePr>
    <w:tblStylePr w:type="band1Horz">
      <w:tblPr/>
      <w:tcPr>
        <w:shd w:val="clear" w:color="auto" w:fill="EF78A6" w:themeFill="accent5" w:themeFillTint="7F"/>
      </w:tcPr>
    </w:tblStylePr>
  </w:style>
  <w:style w:type="table" w:styleId="230">
    <w:name w:val="Colorful Grid Accent 6"/>
    <w:basedOn w:val="88"/>
    <w:semiHidden/>
    <w:unhideWhenUsed/>
    <w:qFormat/>
    <w:uiPriority w:val="73"/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F9DEEA" w:themeFill="accent6" w:themeFillTint="33"/>
    </w:tcPr>
    <w:tblStylePr w:type="firstRow">
      <w:rPr>
        <w:b/>
        <w:bCs/>
      </w:rPr>
      <w:tblPr/>
      <w:tcPr>
        <w:shd w:val="clear" w:color="auto" w:fill="F4BED5" w:themeFill="accent6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4BED5" w:themeFill="accent6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CE226C" w:themeFill="accent6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CE226C" w:themeFill="accent6" w:themeFillShade="BF"/>
      </w:tcPr>
    </w:tblStylePr>
    <w:tblStylePr w:type="band1Vert">
      <w:tblPr/>
      <w:tcPr>
        <w:shd w:val="clear" w:color="auto" w:fill="F1AECB" w:themeFill="accent6" w:themeFillTint="7F"/>
      </w:tcPr>
    </w:tblStylePr>
    <w:tblStylePr w:type="band1Horz">
      <w:tblPr/>
      <w:tcPr>
        <w:shd w:val="clear" w:color="auto" w:fill="F1AECB" w:themeFill="accent6" w:themeFillTint="7F"/>
      </w:tcPr>
    </w:tblStylePr>
  </w:style>
  <w:style w:type="character" w:styleId="232">
    <w:name w:val="Strong"/>
    <w:basedOn w:val="231"/>
    <w:autoRedefine/>
    <w:qFormat/>
    <w:uiPriority w:val="22"/>
    <w:rPr>
      <w:rFonts w:ascii="微软雅黑" w:hAnsi="微软雅黑" w:eastAsia="微软雅黑" w:cs="Times New Roman"/>
      <w:b/>
      <w:bCs/>
      <w:color w:val="auto"/>
      <w:u w:val="none"/>
    </w:rPr>
  </w:style>
  <w:style w:type="character" w:styleId="233">
    <w:name w:val="endnote reference"/>
    <w:basedOn w:val="231"/>
    <w:autoRedefine/>
    <w:qFormat/>
    <w:uiPriority w:val="0"/>
    <w:rPr>
      <w:rFonts w:ascii="微软雅黑" w:hAnsi="微软雅黑" w:eastAsia="微软雅黑" w:cs="Times New Roman"/>
      <w:vertAlign w:val="superscript"/>
    </w:rPr>
  </w:style>
  <w:style w:type="character" w:styleId="234">
    <w:name w:val="page number"/>
    <w:basedOn w:val="231"/>
    <w:autoRedefine/>
    <w:qFormat/>
    <w:uiPriority w:val="0"/>
    <w:rPr>
      <w:rFonts w:ascii="微软雅黑" w:hAnsi="微软雅黑" w:eastAsia="微软雅黑" w:cs="Times New Roman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styleId="235">
    <w:name w:val="FollowedHyperlink"/>
    <w:basedOn w:val="231"/>
    <w:autoRedefine/>
    <w:qFormat/>
    <w:uiPriority w:val="0"/>
    <w:rPr>
      <w:rFonts w:ascii="微软雅黑" w:hAnsi="微软雅黑" w:eastAsia="微软雅黑" w:cs="Times New Roman"/>
      <w:color w:val="1A4B9B" w:themeColor="accent1" w:themeShade="BF"/>
      <w:u w:val="single"/>
    </w:rPr>
  </w:style>
  <w:style w:type="character" w:styleId="236">
    <w:name w:val="Emphasis"/>
    <w:basedOn w:val="231"/>
    <w:qFormat/>
    <w:uiPriority w:val="0"/>
    <w:rPr>
      <w:rFonts w:ascii="汉仪中黑简" w:hAnsi="汉仪中黑简" w:eastAsia="汉仪中黑简" w:cs="Times New Roman"/>
      <w:b/>
      <w:bCs/>
      <w:color w:val="2264CE" w:themeColor="accent1"/>
      <w:sz w:val="24"/>
      <w:szCs w:val="24"/>
      <w14:textFill>
        <w14:solidFill>
          <w14:schemeClr w14:val="accent1"/>
        </w14:solidFill>
      </w14:textFill>
    </w:rPr>
  </w:style>
  <w:style w:type="character" w:styleId="237">
    <w:name w:val="Hyperlink"/>
    <w:basedOn w:val="231"/>
    <w:autoRedefine/>
    <w:qFormat/>
    <w:uiPriority w:val="0"/>
    <w:rPr>
      <w:rFonts w:ascii="微软雅黑" w:hAnsi="微软雅黑" w:eastAsia="微软雅黑" w:cs="Times New Roman"/>
      <w:color w:val="1A4B9B" w:themeColor="accent1" w:themeShade="BF"/>
      <w:u w:val="single"/>
    </w:rPr>
  </w:style>
  <w:style w:type="character" w:styleId="238">
    <w:name w:val="annotation reference"/>
    <w:basedOn w:val="231"/>
    <w:autoRedefine/>
    <w:qFormat/>
    <w:uiPriority w:val="0"/>
    <w:rPr>
      <w:rFonts w:ascii="微软雅黑" w:hAnsi="微软雅黑" w:eastAsia="微软雅黑" w:cs="Times New Roman"/>
      <w:sz w:val="21"/>
    </w:rPr>
  </w:style>
  <w:style w:type="character" w:styleId="239">
    <w:name w:val="footnote reference"/>
    <w:basedOn w:val="231"/>
    <w:autoRedefine/>
    <w:qFormat/>
    <w:uiPriority w:val="0"/>
    <w:rPr>
      <w:rFonts w:ascii="微软雅黑" w:hAnsi="微软雅黑" w:eastAsia="微软雅黑" w:cs="Times New Roman"/>
      <w:vertAlign w:val="superscript"/>
    </w:rPr>
  </w:style>
  <w:style w:type="character" w:customStyle="1" w:styleId="240">
    <w:name w:val="标题 4 字符"/>
    <w:link w:val="6"/>
    <w:autoRedefine/>
    <w:qFormat/>
    <w:uiPriority w:val="9"/>
    <w:rPr>
      <w:rFonts w:ascii="微软雅黑" w:hAnsi="微软雅黑" w:eastAsia="微软雅黑" w:cs="Times New Roman"/>
      <w:b/>
      <w:bCs/>
      <w:color w:val="000000" w:themeColor="text1"/>
      <w:sz w:val="24"/>
      <w:szCs w:val="24"/>
      <w:lang w:val="en-US" w:eastAsia="zh-CN" w:bidi="ar-SA"/>
      <w14:textFill>
        <w14:solidFill>
          <w14:schemeClr w14:val="tx1"/>
        </w14:solidFill>
      </w14:textFill>
    </w:rPr>
  </w:style>
  <w:style w:type="character" w:customStyle="1" w:styleId="241">
    <w:name w:val="标题 2 Char"/>
    <w:link w:val="4"/>
    <w:qFormat/>
    <w:uiPriority w:val="0"/>
    <w:rPr>
      <w:b/>
      <w:bCs/>
      <w:color w:val="000000"/>
      <w:kern w:val="0"/>
      <w:sz w:val="30"/>
      <w:szCs w:val="30"/>
    </w:rPr>
  </w:style>
  <w:style w:type="character" w:customStyle="1" w:styleId="242">
    <w:name w:val="标题 3 字符"/>
    <w:link w:val="5"/>
    <w:qFormat/>
    <w:uiPriority w:val="99"/>
    <w:rPr>
      <w:rFonts w:ascii="微软雅黑" w:hAnsi="微软雅黑" w:eastAsia="微软雅黑" w:cs="Times New Roman"/>
      <w:b/>
      <w:bCs/>
      <w:color w:val="000000" w:themeColor="text1"/>
      <w:kern w:val="2"/>
      <w:sz w:val="32"/>
      <w:szCs w:val="32"/>
      <w:lang w:val="en-US" w:eastAsia="zh-CN" w:bidi="ar-SA"/>
      <w14:textFill>
        <w14:solidFill>
          <w14:schemeClr w14:val="tx1"/>
        </w14:solidFill>
      </w14:textFill>
    </w:rPr>
  </w:style>
  <w:style w:type="character" w:customStyle="1" w:styleId="243">
    <w:name w:val="标题 1 字符"/>
    <w:link w:val="3"/>
    <w:qFormat/>
    <w:uiPriority w:val="99"/>
    <w:rPr>
      <w:rFonts w:ascii="微软雅黑" w:hAnsi="微软雅黑" w:eastAsia="微软雅黑" w:cs="Times New Roman"/>
      <w:b/>
      <w:bCs/>
      <w:color w:val="262626" w:themeColor="text1" w:themeTint="D9"/>
      <w:kern w:val="44"/>
      <w:sz w:val="36"/>
      <w:szCs w:val="30"/>
      <w:lang w:val="en-US" w:eastAsia="zh-CN" w:bidi="ar-SA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244">
    <w:name w:val="标题 2 字符"/>
    <w:link w:val="4"/>
    <w:qFormat/>
    <w:uiPriority w:val="9"/>
    <w:rPr>
      <w:rFonts w:ascii="微软雅黑" w:hAnsi="微软雅黑" w:eastAsia="微软雅黑" w:cs="Times New Roman"/>
      <w:b/>
      <w:bCs/>
      <w:color w:val="FFFFFF" w:themeColor="background1"/>
      <w:kern w:val="2"/>
      <w:sz w:val="28"/>
      <w:szCs w:val="28"/>
      <w:lang w:val="en-US" w:eastAsia="zh-CN" w:bidi="ar-SA"/>
      <w14:textFill>
        <w14:noFill/>
      </w14:textFill>
    </w:rPr>
  </w:style>
  <w:style w:type="character" w:customStyle="1" w:styleId="245">
    <w:name w:val="标题 5 字符"/>
    <w:link w:val="7"/>
    <w:qFormat/>
    <w:uiPriority w:val="99"/>
    <w:rPr>
      <w:rFonts w:ascii="黑体" w:hAnsi="黑体" w:eastAsia="黑体" w:cs="Times New Roman"/>
      <w:b/>
      <w:bCs/>
      <w:color w:val="2264CE" w:themeColor="accent1"/>
      <w:sz w:val="28"/>
      <w:szCs w:val="28"/>
      <w:lang w:val="en-US" w:eastAsia="zh-CN" w:bidi="ar-SA"/>
      <w14:textFill>
        <w14:solidFill>
          <w14:schemeClr w14:val="accent1"/>
        </w14:solidFill>
      </w14:textFill>
    </w:rPr>
  </w:style>
  <w:style w:type="character" w:customStyle="1" w:styleId="246">
    <w:name w:val="标题 6 字符"/>
    <w:link w:val="8"/>
    <w:qFormat/>
    <w:uiPriority w:val="0"/>
    <w:rPr>
      <w:rFonts w:ascii="微软雅黑" w:hAnsi="微软雅黑" w:eastAsia="微软雅黑" w:cs="Times New Roman"/>
      <w:b/>
      <w:bCs/>
      <w:color w:val="000000" w:themeColor="text1"/>
      <w:sz w:val="24"/>
      <w:szCs w:val="24"/>
      <w:lang w:val="en-US" w:eastAsia="zh-CN" w:bidi="ar-SA"/>
      <w14:textFill>
        <w14:solidFill>
          <w14:schemeClr w14:val="tx1"/>
        </w14:solidFill>
      </w14:textFill>
    </w:rPr>
  </w:style>
  <w:style w:type="character" w:customStyle="1" w:styleId="247">
    <w:name w:val="标题 7 字符"/>
    <w:link w:val="9"/>
    <w:qFormat/>
    <w:uiPriority w:val="0"/>
    <w:rPr>
      <w:rFonts w:ascii="微软雅黑" w:hAnsi="微软雅黑" w:eastAsia="微软雅黑" w:cs="Times New Roman"/>
      <w:b/>
      <w:bCs/>
      <w:color w:val="000000" w:themeColor="text1"/>
      <w:sz w:val="24"/>
      <w:szCs w:val="24"/>
      <w:lang w:val="en-US" w:eastAsia="zh-CN" w:bidi="ar-SA"/>
      <w14:textFill>
        <w14:solidFill>
          <w14:schemeClr w14:val="tx1"/>
        </w14:solidFill>
      </w14:textFill>
    </w:rPr>
  </w:style>
  <w:style w:type="character" w:customStyle="1" w:styleId="248">
    <w:name w:val="标题 8 字符"/>
    <w:link w:val="10"/>
    <w:qFormat/>
    <w:uiPriority w:val="0"/>
    <w:rPr>
      <w:rFonts w:ascii="微软雅黑" w:hAnsi="微软雅黑" w:eastAsia="微软雅黑" w:cs="Times New Roman"/>
      <w:b/>
      <w:bCs/>
      <w:color w:val="000000" w:themeColor="text1"/>
      <w:sz w:val="24"/>
      <w:szCs w:val="24"/>
      <w:lang w:val="en-US" w:eastAsia="zh-CN" w:bidi="ar-SA"/>
      <w14:textFill>
        <w14:solidFill>
          <w14:schemeClr w14:val="tx1"/>
        </w14:solidFill>
      </w14:textFill>
    </w:rPr>
  </w:style>
  <w:style w:type="character" w:customStyle="1" w:styleId="249">
    <w:name w:val="标题 9 字符"/>
    <w:link w:val="11"/>
    <w:qFormat/>
    <w:uiPriority w:val="0"/>
    <w:rPr>
      <w:rFonts w:ascii="微软雅黑" w:hAnsi="微软雅黑" w:eastAsia="微软雅黑" w:cs="Times New Roman"/>
      <w:b/>
      <w:bCs/>
      <w:color w:val="000000" w:themeColor="text1"/>
      <w:sz w:val="24"/>
      <w:szCs w:val="24"/>
      <w:lang w:val="en-US" w:eastAsia="zh-CN" w:bidi="ar-SA"/>
      <w14:textFill>
        <w14:solidFill>
          <w14:schemeClr w14:val="tx1"/>
        </w14:solidFill>
      </w14:textFill>
    </w:rPr>
  </w:style>
  <w:style w:type="character" w:customStyle="1" w:styleId="250">
    <w:name w:val="标题 字符"/>
    <w:link w:val="84"/>
    <w:qFormat/>
    <w:uiPriority w:val="99"/>
    <w:rPr>
      <w:rFonts w:ascii="微软雅黑" w:hAnsi="微软雅黑" w:eastAsia="微软雅黑" w:cs="Times New Roman"/>
      <w:b/>
      <w:bCs/>
      <w:color w:val="262626" w:themeColor="text1" w:themeTint="D9"/>
      <w:sz w:val="52"/>
      <w:szCs w:val="52"/>
      <w:lang w:val="en-US" w:eastAsia="zh-CN" w:bidi="ar-SA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251">
    <w:name w:val="批注主题 字符"/>
    <w:link w:val="85"/>
    <w:qFormat/>
    <w:uiPriority w:val="99"/>
    <w:rPr>
      <w:b/>
    </w:rPr>
  </w:style>
  <w:style w:type="character" w:customStyle="1" w:styleId="252">
    <w:name w:val="批注文字 字符1"/>
    <w:link w:val="28"/>
    <w:qFormat/>
    <w:uiPriority w:val="99"/>
  </w:style>
  <w:style w:type="character" w:customStyle="1" w:styleId="253">
    <w:name w:val="脚注文本 字符"/>
    <w:link w:val="67"/>
    <w:qFormat/>
    <w:uiPriority w:val="99"/>
    <w:rPr>
      <w:sz w:val="18"/>
    </w:rPr>
  </w:style>
  <w:style w:type="character" w:customStyle="1" w:styleId="254">
    <w:name w:val="尾注文本 字符"/>
    <w:link w:val="52"/>
    <w:qFormat/>
    <w:uiPriority w:val="99"/>
  </w:style>
  <w:style w:type="character" w:customStyle="1" w:styleId="255">
    <w:name w:val="批注框文本 字符"/>
    <w:link w:val="54"/>
    <w:qFormat/>
    <w:uiPriority w:val="99"/>
    <w:rPr>
      <w:sz w:val="18"/>
    </w:rPr>
  </w:style>
  <w:style w:type="character" w:customStyle="1" w:styleId="256">
    <w:name w:val="正文文本 字符"/>
    <w:basedOn w:val="231"/>
    <w:link w:val="34"/>
    <w:qFormat/>
    <w:uiPriority w:val="0"/>
    <w:rPr>
      <w:rFonts w:ascii="微软雅黑" w:hAnsi="微软雅黑" w:eastAsia="微软雅黑"/>
      <w:kern w:val="2"/>
      <w:sz w:val="24"/>
      <w:szCs w:val="24"/>
    </w:rPr>
  </w:style>
  <w:style w:type="character" w:customStyle="1" w:styleId="257">
    <w:name w:val="页眉 字符"/>
    <w:link w:val="57"/>
    <w:qFormat/>
    <w:uiPriority w:val="99"/>
    <w:rPr>
      <w:sz w:val="18"/>
    </w:rPr>
  </w:style>
  <w:style w:type="character" w:customStyle="1" w:styleId="258">
    <w:name w:val="页脚 字符"/>
    <w:link w:val="55"/>
    <w:qFormat/>
    <w:uiPriority w:val="99"/>
    <w:rPr>
      <w:sz w:val="18"/>
    </w:rPr>
  </w:style>
  <w:style w:type="character" w:customStyle="1" w:styleId="259">
    <w:name w:val="HTML 地址 字符"/>
    <w:basedOn w:val="231"/>
    <w:link w:val="41"/>
    <w:qFormat/>
    <w:uiPriority w:val="0"/>
    <w:rPr>
      <w:rFonts w:ascii="微软雅黑" w:hAnsi="微软雅黑" w:eastAsia="微软雅黑"/>
      <w:i/>
      <w:iCs/>
      <w:kern w:val="2"/>
      <w:sz w:val="24"/>
      <w:szCs w:val="24"/>
    </w:rPr>
  </w:style>
  <w:style w:type="character" w:customStyle="1" w:styleId="260">
    <w:name w:val="HTML 预设格式 字符"/>
    <w:basedOn w:val="231"/>
    <w:link w:val="80"/>
    <w:qFormat/>
    <w:uiPriority w:val="0"/>
    <w:rPr>
      <w:rFonts w:ascii="Courier New" w:hAnsi="Courier New" w:eastAsia="微软雅黑" w:cs="Courier New"/>
      <w:kern w:val="2"/>
    </w:rPr>
  </w:style>
  <w:style w:type="paragraph" w:customStyle="1" w:styleId="261">
    <w:name w:val="TOC Heading"/>
    <w:basedOn w:val="3"/>
    <w:next w:val="1"/>
    <w:semiHidden/>
    <w:unhideWhenUsed/>
    <w:qFormat/>
    <w:uiPriority w:val="39"/>
    <w:pPr>
      <w:widowControl w:val="0"/>
      <w:numPr>
        <w:numId w:val="0"/>
      </w:numPr>
      <w:tabs>
        <w:tab w:val="clear" w:pos="-420"/>
        <w:tab w:val="clear" w:pos="0"/>
      </w:tabs>
      <w:spacing w:before="340" w:beforeLines="0" w:after="330" w:afterLines="0" w:line="578" w:lineRule="auto"/>
      <w:ind w:firstLine="440" w:firstLineChars="200"/>
      <w:jc w:val="both"/>
      <w:outlineLvl w:val="9"/>
    </w:pPr>
    <w:rPr>
      <w:color w:val="auto"/>
      <w:sz w:val="44"/>
      <w:szCs w:val="44"/>
    </w:rPr>
  </w:style>
  <w:style w:type="character" w:customStyle="1" w:styleId="262">
    <w:name w:val="称呼 字符"/>
    <w:basedOn w:val="231"/>
    <w:link w:val="30"/>
    <w:qFormat/>
    <w:uiPriority w:val="0"/>
    <w:rPr>
      <w:rFonts w:ascii="微软雅黑" w:hAnsi="微软雅黑" w:eastAsia="微软雅黑"/>
      <w:kern w:val="2"/>
      <w:sz w:val="24"/>
      <w:szCs w:val="24"/>
    </w:rPr>
  </w:style>
  <w:style w:type="character" w:customStyle="1" w:styleId="263">
    <w:name w:val="纯文本 字符"/>
    <w:basedOn w:val="231"/>
    <w:link w:val="45"/>
    <w:qFormat/>
    <w:uiPriority w:val="0"/>
    <w:rPr>
      <w:rFonts w:hAnsi="Courier New" w:cs="Courier New" w:asciiTheme="minorEastAsia" w:eastAsiaTheme="minorEastAsia"/>
      <w:kern w:val="2"/>
      <w:sz w:val="24"/>
      <w:szCs w:val="24"/>
    </w:rPr>
  </w:style>
  <w:style w:type="character" w:customStyle="1" w:styleId="264">
    <w:name w:val="电子邮件签名 字符"/>
    <w:basedOn w:val="231"/>
    <w:link w:val="19"/>
    <w:qFormat/>
    <w:uiPriority w:val="0"/>
    <w:rPr>
      <w:rFonts w:ascii="微软雅黑" w:hAnsi="微软雅黑" w:eastAsia="微软雅黑"/>
      <w:kern w:val="2"/>
      <w:sz w:val="24"/>
      <w:szCs w:val="24"/>
    </w:rPr>
  </w:style>
  <w:style w:type="character" w:customStyle="1" w:styleId="265">
    <w:name w:val="宏文本 字符"/>
    <w:basedOn w:val="231"/>
    <w:link w:val="2"/>
    <w:qFormat/>
    <w:uiPriority w:val="0"/>
    <w:rPr>
      <w:rFonts w:ascii="Courier New" w:hAnsi="Courier New" w:cs="Courier New"/>
      <w:kern w:val="2"/>
      <w:sz w:val="24"/>
      <w:szCs w:val="24"/>
    </w:rPr>
  </w:style>
  <w:style w:type="character" w:customStyle="1" w:styleId="266">
    <w:name w:val="结束语 字符"/>
    <w:basedOn w:val="231"/>
    <w:link w:val="32"/>
    <w:qFormat/>
    <w:uiPriority w:val="0"/>
    <w:rPr>
      <w:rFonts w:ascii="微软雅黑" w:hAnsi="微软雅黑" w:eastAsia="微软雅黑"/>
      <w:kern w:val="2"/>
      <w:sz w:val="24"/>
      <w:szCs w:val="24"/>
    </w:rPr>
  </w:style>
  <w:style w:type="paragraph" w:styleId="267">
    <w:name w:val="List Paragraph"/>
    <w:basedOn w:val="1"/>
    <w:qFormat/>
    <w:uiPriority w:val="99"/>
    <w:pPr>
      <w:ind w:firstLine="420"/>
    </w:pPr>
  </w:style>
  <w:style w:type="paragraph" w:styleId="268">
    <w:name w:val="Intense Quote"/>
    <w:basedOn w:val="1"/>
    <w:next w:val="1"/>
    <w:link w:val="269"/>
    <w:qFormat/>
    <w:uiPriority w:val="99"/>
    <w:pPr>
      <w:pBdr>
        <w:top w:val="single" w:color="2264CE" w:themeColor="accent1" w:sz="4" w:space="10"/>
        <w:bottom w:val="single" w:color="2264CE" w:themeColor="accent1" w:sz="4" w:space="10"/>
      </w:pBdr>
      <w:spacing w:before="360" w:after="360"/>
      <w:ind w:left="864" w:right="864"/>
      <w:jc w:val="center"/>
    </w:pPr>
    <w:rPr>
      <w:rFonts w:ascii="微软雅黑" w:hAnsi="微软雅黑" w:eastAsia="微软雅黑"/>
      <w:i/>
      <w:iCs/>
      <w:color w:val="2264CE" w:themeColor="accent1"/>
      <w:kern w:val="2"/>
      <w:sz w:val="24"/>
      <w:szCs w:val="24"/>
      <w14:textFill>
        <w14:solidFill>
          <w14:schemeClr w14:val="accent1"/>
        </w14:solidFill>
      </w14:textFill>
    </w:rPr>
  </w:style>
  <w:style w:type="character" w:customStyle="1" w:styleId="269">
    <w:name w:val="明显引用 字符"/>
    <w:basedOn w:val="231"/>
    <w:link w:val="268"/>
    <w:qFormat/>
    <w:uiPriority w:val="99"/>
    <w:rPr>
      <w:rFonts w:ascii="微软雅黑" w:hAnsi="微软雅黑" w:eastAsia="微软雅黑"/>
      <w:i/>
      <w:iCs/>
      <w:color w:val="2264CE" w:themeColor="accent1"/>
      <w:kern w:val="2"/>
      <w:sz w:val="24"/>
      <w:szCs w:val="24"/>
      <w14:textFill>
        <w14:solidFill>
          <w14:schemeClr w14:val="accent1"/>
        </w14:solidFill>
      </w14:textFill>
    </w:rPr>
  </w:style>
  <w:style w:type="character" w:customStyle="1" w:styleId="270">
    <w:name w:val="签名 字符"/>
    <w:basedOn w:val="231"/>
    <w:link w:val="58"/>
    <w:qFormat/>
    <w:uiPriority w:val="0"/>
    <w:rPr>
      <w:rFonts w:ascii="微软雅黑" w:hAnsi="微软雅黑" w:eastAsia="微软雅黑"/>
      <w:kern w:val="2"/>
      <w:sz w:val="24"/>
      <w:szCs w:val="24"/>
    </w:rPr>
  </w:style>
  <w:style w:type="character" w:customStyle="1" w:styleId="271">
    <w:name w:val="日期 字符"/>
    <w:link w:val="50"/>
    <w:qFormat/>
    <w:uiPriority w:val="0"/>
    <w:rPr>
      <w:rFonts w:ascii="微软雅黑" w:hAnsi="微软雅黑" w:eastAsia="微软雅黑" w:cs="Times New Roman"/>
      <w:color w:val="262626" w:themeColor="text1" w:themeTint="D9"/>
      <w:kern w:val="2"/>
      <w:sz w:val="24"/>
      <w:szCs w:val="24"/>
      <w:lang w:val="en-US" w:eastAsia="zh-CN" w:bidi="ar-SA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paragraph" w:customStyle="1" w:styleId="272">
    <w:name w:val="Bibliography"/>
    <w:basedOn w:val="1"/>
    <w:next w:val="1"/>
    <w:semiHidden/>
    <w:unhideWhenUsed/>
    <w:qFormat/>
    <w:uiPriority w:val="37"/>
  </w:style>
  <w:style w:type="character" w:customStyle="1" w:styleId="273">
    <w:name w:val="文档结构图 字符"/>
    <w:basedOn w:val="231"/>
    <w:link w:val="26"/>
    <w:qFormat/>
    <w:uiPriority w:val="0"/>
    <w:rPr>
      <w:rFonts w:ascii="Microsoft YaHei UI" w:hAnsi="微软雅黑" w:eastAsia="Microsoft YaHei UI"/>
      <w:kern w:val="2"/>
      <w:sz w:val="18"/>
      <w:szCs w:val="18"/>
    </w:rPr>
  </w:style>
  <w:style w:type="paragraph" w:styleId="274">
    <w:name w:val="No Spacing"/>
    <w:qFormat/>
    <w:uiPriority w:val="99"/>
    <w:pPr>
      <w:widowControl w:val="0"/>
      <w:adjustRightInd w:val="0"/>
      <w:snapToGrid w:val="0"/>
      <w:ind w:firstLine="440" w:firstLineChars="200"/>
      <w:jc w:val="both"/>
    </w:pPr>
    <w:rPr>
      <w:rFonts w:ascii="微软雅黑" w:hAnsi="微软雅黑" w:eastAsia="微软雅黑" w:cs="Times New Roman"/>
      <w:kern w:val="2"/>
      <w:sz w:val="24"/>
      <w:szCs w:val="24"/>
      <w:lang w:val="en-US" w:eastAsia="zh-CN" w:bidi="ar-SA"/>
    </w:rPr>
  </w:style>
  <w:style w:type="character" w:customStyle="1" w:styleId="275">
    <w:name w:val="信息标题 字符"/>
    <w:basedOn w:val="231"/>
    <w:link w:val="79"/>
    <w:qFormat/>
    <w:uiPriority w:val="0"/>
    <w:rPr>
      <w:rFonts w:asciiTheme="majorHAnsi" w:hAnsiTheme="majorHAnsi" w:eastAsiaTheme="majorEastAsia" w:cstheme="majorBidi"/>
      <w:kern w:val="2"/>
      <w:sz w:val="24"/>
      <w:szCs w:val="24"/>
      <w:shd w:val="pct20" w:color="auto" w:fill="auto"/>
    </w:rPr>
  </w:style>
  <w:style w:type="paragraph" w:styleId="276">
    <w:name w:val="Quote"/>
    <w:basedOn w:val="1"/>
    <w:next w:val="1"/>
    <w:link w:val="277"/>
    <w:qFormat/>
    <w:uiPriority w:val="99"/>
    <w:pPr>
      <w:spacing w:before="200" w:after="160"/>
      <w:ind w:left="864" w:right="864"/>
      <w:jc w:val="center"/>
    </w:pPr>
    <w:rPr>
      <w:rFonts w:ascii="微软雅黑" w:hAnsi="微软雅黑" w:eastAsia="微软雅黑"/>
      <w:i/>
      <w:iCs/>
      <w:color w:val="404040" w:themeColor="text1" w:themeTint="BF"/>
      <w:kern w:val="2"/>
      <w:sz w:val="24"/>
      <w:szCs w:val="24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277">
    <w:name w:val="引用 字符"/>
    <w:basedOn w:val="231"/>
    <w:link w:val="276"/>
    <w:qFormat/>
    <w:uiPriority w:val="99"/>
    <w:rPr>
      <w:rFonts w:ascii="微软雅黑" w:hAnsi="微软雅黑" w:eastAsia="微软雅黑"/>
      <w:i/>
      <w:iCs/>
      <w:color w:val="404040" w:themeColor="text1" w:themeTint="BF"/>
      <w:kern w:val="2"/>
      <w:sz w:val="24"/>
      <w:szCs w:val="24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278">
    <w:name w:val="正文文本 2 字符"/>
    <w:basedOn w:val="231"/>
    <w:link w:val="76"/>
    <w:qFormat/>
    <w:uiPriority w:val="0"/>
    <w:rPr>
      <w:rFonts w:ascii="微软雅黑" w:hAnsi="微软雅黑" w:eastAsia="微软雅黑"/>
      <w:kern w:val="2"/>
      <w:sz w:val="24"/>
      <w:szCs w:val="24"/>
    </w:rPr>
  </w:style>
  <w:style w:type="character" w:customStyle="1" w:styleId="279">
    <w:name w:val="正文文本 3 字符"/>
    <w:basedOn w:val="231"/>
    <w:link w:val="31"/>
    <w:qFormat/>
    <w:uiPriority w:val="0"/>
    <w:rPr>
      <w:rFonts w:ascii="微软雅黑" w:hAnsi="微软雅黑" w:eastAsia="微软雅黑"/>
      <w:kern w:val="2"/>
      <w:sz w:val="16"/>
      <w:szCs w:val="16"/>
    </w:rPr>
  </w:style>
  <w:style w:type="character" w:customStyle="1" w:styleId="280">
    <w:name w:val="正文文本首行缩进 字符"/>
    <w:basedOn w:val="256"/>
    <w:link w:val="86"/>
    <w:qFormat/>
    <w:uiPriority w:val="0"/>
    <w:rPr>
      <w:rFonts w:ascii="微软雅黑" w:hAnsi="微软雅黑" w:eastAsia="微软雅黑"/>
      <w:kern w:val="2"/>
      <w:sz w:val="24"/>
      <w:szCs w:val="24"/>
    </w:rPr>
  </w:style>
  <w:style w:type="character" w:customStyle="1" w:styleId="281">
    <w:name w:val="正文文本缩进 字符"/>
    <w:basedOn w:val="231"/>
    <w:link w:val="35"/>
    <w:qFormat/>
    <w:uiPriority w:val="0"/>
    <w:rPr>
      <w:rFonts w:ascii="微软雅黑" w:hAnsi="微软雅黑" w:eastAsia="微软雅黑"/>
      <w:kern w:val="2"/>
      <w:sz w:val="24"/>
      <w:szCs w:val="24"/>
    </w:rPr>
  </w:style>
  <w:style w:type="character" w:customStyle="1" w:styleId="282">
    <w:name w:val="正文文本首行缩进 2 字符"/>
    <w:basedOn w:val="281"/>
    <w:link w:val="87"/>
    <w:qFormat/>
    <w:uiPriority w:val="0"/>
    <w:rPr>
      <w:rFonts w:ascii="微软雅黑" w:hAnsi="微软雅黑" w:eastAsia="微软雅黑"/>
      <w:kern w:val="2"/>
      <w:sz w:val="24"/>
      <w:szCs w:val="24"/>
    </w:rPr>
  </w:style>
  <w:style w:type="character" w:customStyle="1" w:styleId="283">
    <w:name w:val="正文文本缩进 2 字符"/>
    <w:basedOn w:val="231"/>
    <w:link w:val="51"/>
    <w:qFormat/>
    <w:uiPriority w:val="0"/>
    <w:rPr>
      <w:rFonts w:ascii="微软雅黑" w:hAnsi="微软雅黑" w:eastAsia="微软雅黑"/>
      <w:kern w:val="2"/>
      <w:sz w:val="24"/>
      <w:szCs w:val="24"/>
    </w:rPr>
  </w:style>
  <w:style w:type="character" w:customStyle="1" w:styleId="284">
    <w:name w:val="正文文本缩进 3 字符"/>
    <w:basedOn w:val="231"/>
    <w:link w:val="70"/>
    <w:qFormat/>
    <w:uiPriority w:val="0"/>
    <w:rPr>
      <w:rFonts w:ascii="微软雅黑" w:hAnsi="微软雅黑" w:eastAsia="微软雅黑"/>
      <w:kern w:val="2"/>
      <w:sz w:val="16"/>
      <w:szCs w:val="16"/>
    </w:rPr>
  </w:style>
  <w:style w:type="character" w:customStyle="1" w:styleId="285">
    <w:name w:val="注释标题 字符"/>
    <w:basedOn w:val="231"/>
    <w:link w:val="16"/>
    <w:qFormat/>
    <w:uiPriority w:val="0"/>
    <w:rPr>
      <w:rFonts w:ascii="微软雅黑" w:hAnsi="微软雅黑" w:eastAsia="微软雅黑"/>
      <w:kern w:val="2"/>
      <w:sz w:val="24"/>
      <w:szCs w:val="24"/>
    </w:rPr>
  </w:style>
  <w:style w:type="character" w:customStyle="1" w:styleId="286">
    <w:name w:val="副标题 字符"/>
    <w:link w:val="64"/>
    <w:qFormat/>
    <w:uiPriority w:val="0"/>
    <w:rPr>
      <w:rFonts w:ascii="微软雅黑" w:hAnsi="微软雅黑" w:eastAsia="微软雅黑" w:cs="Times New Roman"/>
      <w:b/>
      <w:bCs/>
      <w:kern w:val="28"/>
      <w:sz w:val="32"/>
      <w:szCs w:val="32"/>
      <w:lang w:val="en-US" w:eastAsia="zh-CN" w:bidi="ar-SA"/>
    </w:rPr>
  </w:style>
  <w:style w:type="paragraph" w:customStyle="1" w:styleId="287">
    <w:name w:val="目录标题"/>
    <w:link w:val="288"/>
    <w:qFormat/>
    <w:uiPriority w:val="0"/>
    <w:pPr>
      <w:adjustRightInd w:val="0"/>
      <w:snapToGrid w:val="0"/>
      <w:spacing w:before="50" w:beforeLines="50" w:after="50" w:afterLines="50"/>
      <w:jc w:val="center"/>
      <w:outlineLvl w:val="0"/>
    </w:pPr>
    <w:rPr>
      <w:rFonts w:ascii="黑体" w:hAnsi="黑体" w:eastAsia="黑体" w:cs="Times New Roman"/>
      <w:b/>
      <w:bCs/>
      <w:color w:val="000000" w:themeColor="text1"/>
      <w:sz w:val="30"/>
      <w:szCs w:val="30"/>
      <w:lang w:val="en-US" w:eastAsia="zh-CN" w:bidi="ar-SA"/>
      <w14:textFill>
        <w14:solidFill>
          <w14:schemeClr w14:val="tx1"/>
        </w14:solidFill>
      </w14:textFill>
    </w:rPr>
  </w:style>
  <w:style w:type="character" w:customStyle="1" w:styleId="288">
    <w:name w:val="目录标题 Char"/>
    <w:link w:val="287"/>
    <w:autoRedefine/>
    <w:qFormat/>
    <w:uiPriority w:val="0"/>
    <w:rPr>
      <w:rFonts w:ascii="黑体" w:hAnsi="黑体" w:eastAsia="黑体" w:cs="Times New Roman"/>
      <w:b/>
      <w:bCs/>
      <w:color w:val="000000" w:themeColor="text1"/>
      <w:sz w:val="30"/>
      <w:szCs w:val="30"/>
      <w:lang w:val="en-US" w:eastAsia="zh-CN" w:bidi="ar-SA"/>
      <w14:textFill>
        <w14:solidFill>
          <w14:schemeClr w14:val="tx1"/>
        </w14:solidFill>
      </w14:textFill>
    </w:rPr>
  </w:style>
  <w:style w:type="character" w:customStyle="1" w:styleId="289">
    <w:name w:val="TOC 3 字符"/>
    <w:link w:val="44"/>
    <w:autoRedefine/>
    <w:qFormat/>
    <w:uiPriority w:val="0"/>
  </w:style>
  <w:style w:type="paragraph" w:customStyle="1" w:styleId="290">
    <w:name w:val="题注1"/>
    <w:basedOn w:val="1"/>
    <w:qFormat/>
    <w:uiPriority w:val="0"/>
    <w:pPr>
      <w:ind w:firstLine="0" w:firstLineChars="0"/>
    </w:pPr>
    <w:rPr>
      <w:rFonts w:hint="eastAsia"/>
      <w:sz w:val="20"/>
      <w:szCs w:val="20"/>
    </w:rPr>
  </w:style>
  <w:style w:type="paragraph" w:customStyle="1" w:styleId="291">
    <w:name w:val="文档说明标题"/>
    <w:next w:val="1"/>
    <w:qFormat/>
    <w:uiPriority w:val="0"/>
    <w:pPr>
      <w:keepNext/>
      <w:keepLines/>
      <w:tabs>
        <w:tab w:val="left" w:pos="0"/>
      </w:tabs>
      <w:adjustRightInd w:val="0"/>
      <w:snapToGrid w:val="0"/>
      <w:spacing w:before="50" w:beforeLines="50"/>
      <w:jc w:val="center"/>
      <w:outlineLvl w:val="0"/>
    </w:pPr>
    <w:rPr>
      <w:rFonts w:hint="eastAsia" w:ascii="MiSans" w:hAnsi="MiSans" w:eastAsia="MiSans" w:cstheme="minorBidi"/>
      <w:kern w:val="44"/>
      <w:sz w:val="44"/>
      <w:szCs w:val="44"/>
      <w:lang w:val="en-US" w:eastAsia="zh-CN" w:bidi="ar-SA"/>
    </w:rPr>
  </w:style>
  <w:style w:type="paragraph" w:customStyle="1" w:styleId="292">
    <w:name w:val="章标题"/>
    <w:next w:val="1"/>
    <w:qFormat/>
    <w:uiPriority w:val="0"/>
    <w:pPr>
      <w:keepNext/>
      <w:keepLines/>
      <w:adjustRightInd w:val="0"/>
      <w:snapToGrid w:val="0"/>
      <w:spacing w:before="50" w:beforeLines="50" w:after="50" w:afterLines="50"/>
      <w:jc w:val="center"/>
      <w:outlineLvl w:val="0"/>
    </w:pPr>
    <w:rPr>
      <w:rFonts w:ascii="黑体" w:hAnsi="黑体" w:eastAsia="黑体" w:cs="Times New Roman"/>
      <w:b/>
      <w:bCs/>
      <w:color w:val="000000" w:themeColor="text1"/>
      <w:kern w:val="44"/>
      <w:sz w:val="30"/>
      <w:szCs w:val="30"/>
      <w:lang w:val="en-US" w:eastAsia="zh-CN" w:bidi="ar-SA"/>
      <w14:textFill>
        <w14:solidFill>
          <w14:schemeClr w14:val="tx1"/>
        </w14:solidFill>
      </w14:textFill>
    </w:rPr>
  </w:style>
  <w:style w:type="paragraph" w:customStyle="1" w:styleId="293">
    <w:name w:val="节标题"/>
    <w:next w:val="1"/>
    <w:qFormat/>
    <w:uiPriority w:val="0"/>
    <w:pPr>
      <w:keepNext/>
      <w:keepLines/>
      <w:adjustRightInd w:val="0"/>
      <w:snapToGrid w:val="0"/>
      <w:spacing w:before="50" w:beforeLines="50" w:after="50" w:afterLines="50"/>
      <w:jc w:val="center"/>
    </w:pPr>
    <w:rPr>
      <w:rFonts w:ascii="黑体" w:hAnsi="黑体" w:eastAsia="黑体" w:cs="Times New Roman"/>
      <w:b/>
      <w:bCs/>
      <w:color w:val="000000" w:themeColor="text1"/>
      <w:sz w:val="28"/>
      <w:szCs w:val="28"/>
      <w:lang w:val="en-US" w:eastAsia="zh-CN" w:bidi="ar-SA"/>
      <w14:textFill>
        <w14:solidFill>
          <w14:schemeClr w14:val="tx1"/>
        </w14:solidFill>
      </w14:textFill>
    </w:rPr>
  </w:style>
  <w:style w:type="paragraph" w:customStyle="1" w:styleId="294">
    <w:name w:val="附录标题"/>
    <w:next w:val="1"/>
    <w:qFormat/>
    <w:uiPriority w:val="0"/>
    <w:pPr>
      <w:keepNext/>
      <w:keepLines/>
      <w:jc w:val="center"/>
      <w:outlineLvl w:val="0"/>
    </w:pPr>
    <w:rPr>
      <w:rFonts w:ascii="黑体" w:hAnsi="黑体" w:eastAsia="黑体" w:cs="Times New Roman"/>
      <w:b/>
      <w:bCs/>
      <w:color w:val="000000" w:themeColor="text1"/>
      <w:kern w:val="44"/>
      <w:sz w:val="28"/>
      <w:szCs w:val="28"/>
      <w:lang w:val="en-US" w:eastAsia="zh-CN" w:bidi="ar-SA"/>
      <w14:textFill>
        <w14:solidFill>
          <w14:schemeClr w14:val="tx1"/>
        </w14:solidFill>
      </w14:textFill>
    </w:rPr>
  </w:style>
  <w:style w:type="character" w:customStyle="1" w:styleId="295">
    <w:name w:val="摘要"/>
    <w:basedOn w:val="231"/>
    <w:autoRedefine/>
    <w:qFormat/>
    <w:uiPriority w:val="0"/>
    <w:rPr>
      <w:rFonts w:hint="eastAsia" w:ascii="微软雅黑" w:hAnsi="微软雅黑" w:eastAsia="微软雅黑"/>
      <w:b/>
      <w:lang w:val="en-US" w:eastAsia="zh-CN"/>
    </w:rPr>
  </w:style>
  <w:style w:type="character" w:customStyle="1" w:styleId="296">
    <w:name w:val="参考文献条目"/>
    <w:basedOn w:val="231"/>
    <w:qFormat/>
    <w:uiPriority w:val="0"/>
    <w:rPr>
      <w:rFonts w:hint="eastAsia" w:ascii="MiSans" w:hAnsi="MiSans"/>
      <w:sz w:val="18"/>
      <w:szCs w:val="18"/>
      <w:lang w:val="en-US" w:eastAsia="zh-CN"/>
    </w:rPr>
  </w:style>
  <w:style w:type="character" w:customStyle="1" w:styleId="297">
    <w:name w:val="关键词"/>
    <w:basedOn w:val="231"/>
    <w:qFormat/>
    <w:uiPriority w:val="0"/>
    <w:rPr>
      <w:rFonts w:hint="eastAsia" w:ascii="微软雅黑" w:hAnsi="微软雅黑" w:eastAsia="微软雅黑"/>
      <w:b/>
      <w:lang w:val="en-US" w:eastAsia="zh-CN"/>
    </w:rPr>
  </w:style>
  <w:style w:type="character" w:customStyle="1" w:styleId="298">
    <w:name w:val="着重标题"/>
    <w:basedOn w:val="231"/>
    <w:qFormat/>
    <w:uiPriority w:val="0"/>
    <w:rPr>
      <w:rFonts w:hint="eastAsia" w:ascii="MiSans" w:hAnsi="MiSans"/>
      <w:lang w:val="en-US" w:eastAsia="zh-CN"/>
    </w:rPr>
  </w:style>
  <w:style w:type="paragraph" w:customStyle="1" w:styleId="299">
    <w:name w:val="WPSOffice手动目录 1"/>
    <w:qFormat/>
    <w:uiPriority w:val="0"/>
    <w:pPr>
      <w:ind w:leftChars="0"/>
    </w:pPr>
    <w:rPr>
      <w:rFonts w:asciiTheme="minorHAnsi" w:hAnsiTheme="minorHAnsi" w:eastAsiaTheme="minorEastAsia" w:cstheme="minorBidi"/>
      <w:sz w:val="20"/>
      <w:szCs w:val="20"/>
    </w:rPr>
  </w:style>
  <w:style w:type="paragraph" w:customStyle="1" w:styleId="300">
    <w:name w:val="WPSOffice手动目录 2"/>
    <w:qFormat/>
    <w:uiPriority w:val="0"/>
    <w:pPr>
      <w:ind w:leftChars="200"/>
    </w:pPr>
    <w:rPr>
      <w:rFonts w:asciiTheme="minorHAnsi" w:hAnsiTheme="minorHAnsi" w:eastAsiaTheme="minorEastAsia" w:cstheme="minorBidi"/>
      <w:sz w:val="20"/>
      <w:szCs w:val="20"/>
    </w:rPr>
  </w:style>
  <w:style w:type="paragraph" w:customStyle="1" w:styleId="301">
    <w:name w:val="正文带色块"/>
    <w:basedOn w:val="1"/>
    <w:qFormat/>
    <w:uiPriority w:val="0"/>
    <w:pPr>
      <w:numPr>
        <w:ilvl w:val="0"/>
        <w:numId w:val="15"/>
      </w:numPr>
      <w:pBdr>
        <w:left w:val="none" w:color="BEBEBE" w:themeColor="background1" w:themeShade="BF" w:sz="0" w:space="4"/>
        <w:right w:val="single" w:color="F2F2F2" w:sz="48" w:space="10"/>
      </w:pBdr>
      <w:shd w:val="clear" w:fill="F2F2F2"/>
      <w:spacing w:before="20" w:beforeLines="20" w:afterLines="0" w:line="288" w:lineRule="auto"/>
      <w:ind w:left="0" w:leftChars="0" w:right="280" w:rightChars="100" w:hanging="2336" w:hangingChars="300"/>
    </w:pPr>
    <w:rPr>
      <w:rFonts w:ascii="汉仪文黑-55简" w:hAnsi="汉仪文黑-55简" w:eastAsia="汉仪文黑-55简" w:cstheme="minorBidi"/>
      <w:sz w:val="24"/>
      <w:szCs w:val="24"/>
    </w:rPr>
  </w:style>
  <w:style w:type="character" w:customStyle="1" w:styleId="302">
    <w:name w:val="关键词 Char"/>
    <w:qFormat/>
    <w:uiPriority w:val="0"/>
    <w:rPr>
      <w:rFonts w:ascii="汉仪中黑简" w:hAnsi="汉仪中黑简" w:eastAsia="汉仪中黑简"/>
      <w:b/>
      <w:bCs/>
      <w:color w:val="000000" w:themeColor="text1"/>
      <w:kern w:val="2"/>
      <w:sz w:val="24"/>
      <w:szCs w:val="24"/>
      <w14:textFill>
        <w14:solidFill>
          <w14:schemeClr w14:val="tx1"/>
        </w14:solidFill>
      </w14:textFill>
    </w:rPr>
  </w:style>
  <w:style w:type="table" w:customStyle="1" w:styleId="303">
    <w:name w:val="清单表 1 浅色1"/>
    <w:basedOn w:val="88"/>
    <w:qFormat/>
    <w:uiPriority w:val="46"/>
    <w:tblStylePr w:type="firstRow">
      <w:rPr>
        <w:b/>
        <w:bCs/>
      </w:rPr>
      <w:tcPr>
        <w:tcBorders>
          <w:bottom w:val="single" w:color="666666" w:themeColor="text1" w:themeTint="99" w:sz="4" w:space="0"/>
        </w:tcBorders>
      </w:tcPr>
    </w:tblStylePr>
    <w:tblStylePr w:type="lastRow">
      <w:rPr>
        <w:b/>
        <w:bCs/>
      </w:rPr>
      <w:tcPr>
        <w:tcBorders>
          <w:top w:val="single" w:color="666666" w:themeColor="tex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304">
    <w:name w:val="清单表 1 浅色 - 着色 11"/>
    <w:basedOn w:val="88"/>
    <w:qFormat/>
    <w:uiPriority w:val="46"/>
    <w:tblStylePr w:type="firstRow">
      <w:rPr>
        <w:b/>
        <w:bCs/>
      </w:rPr>
      <w:tcPr>
        <w:tcBorders>
          <w:bottom w:val="single" w:color="73A0E8" w:themeColor="accent1" w:themeTint="99" w:sz="4" w:space="0"/>
        </w:tcBorders>
      </w:tcPr>
    </w:tblStylePr>
    <w:tblStylePr w:type="lastRow">
      <w:rPr>
        <w:b/>
        <w:bCs/>
      </w:rPr>
      <w:tcPr>
        <w:tcBorders>
          <w:top w:val="single" w:color="73A0E8" w:themeColor="accen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305">
    <w:name w:val="清单表 1 浅色 - 着色 21"/>
    <w:basedOn w:val="88"/>
    <w:qFormat/>
    <w:uiPriority w:val="46"/>
    <w:tblStylePr w:type="firstRow">
      <w:rPr>
        <w:b/>
        <w:bCs/>
      </w:rPr>
      <w:tcPr>
        <w:tcBorders>
          <w:bottom w:val="single" w:color="7BCAE9" w:themeColor="accent2" w:themeTint="99" w:sz="4" w:space="0"/>
        </w:tcBorders>
      </w:tcPr>
    </w:tblStylePr>
    <w:tblStylePr w:type="lastRow">
      <w:rPr>
        <w:b/>
        <w:bCs/>
      </w:rPr>
      <w:tcPr>
        <w:tcBorders>
          <w:top w:val="single" w:color="7BCAE9" w:themeColor="accent2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306">
    <w:name w:val="清单表 1 浅色 - 着色 31"/>
    <w:basedOn w:val="88"/>
    <w:qFormat/>
    <w:uiPriority w:val="46"/>
    <w:tblStylePr w:type="firstRow">
      <w:rPr>
        <w:b/>
        <w:bCs/>
      </w:rPr>
      <w:tcPr>
        <w:tcBorders>
          <w:bottom w:val="single" w:color="9489D5" w:themeColor="accent3" w:themeTint="99" w:sz="4" w:space="0"/>
        </w:tcBorders>
      </w:tcPr>
    </w:tblStylePr>
    <w:tblStylePr w:type="lastRow">
      <w:rPr>
        <w:b/>
        <w:bCs/>
      </w:rPr>
      <w:tcPr>
        <w:tcBorders>
          <w:top w:val="single" w:color="9489D5" w:themeColor="accent3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307">
    <w:name w:val="清单表 1 浅色 - 着色 41"/>
    <w:basedOn w:val="88"/>
    <w:qFormat/>
    <w:uiPriority w:val="46"/>
    <w:tblStylePr w:type="firstRow">
      <w:rPr>
        <w:b/>
        <w:bCs/>
      </w:rPr>
      <w:tcPr>
        <w:tcBorders>
          <w:bottom w:val="single" w:color="B1A3E9" w:themeColor="accent4" w:themeTint="99" w:sz="4" w:space="0"/>
        </w:tcBorders>
      </w:tcPr>
    </w:tblStylePr>
    <w:tblStylePr w:type="lastRow">
      <w:rPr>
        <w:b/>
        <w:bCs/>
      </w:rPr>
      <w:tcPr>
        <w:tcBorders>
          <w:top w:val="single" w:color="B1A3E9" w:themeColor="accent4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308">
    <w:name w:val="清单表 1 浅色 - 着色 51"/>
    <w:basedOn w:val="88"/>
    <w:qFormat/>
    <w:uiPriority w:val="46"/>
    <w:tblStylePr w:type="firstRow">
      <w:rPr>
        <w:b/>
        <w:bCs/>
      </w:rPr>
      <w:tcPr>
        <w:tcBorders>
          <w:bottom w:val="single" w:color="EC5C93" w:themeColor="accent5" w:themeTint="99" w:sz="4" w:space="0"/>
        </w:tcBorders>
      </w:tcPr>
    </w:tblStylePr>
    <w:tblStylePr w:type="lastRow">
      <w:rPr>
        <w:b/>
        <w:bCs/>
      </w:rPr>
      <w:tcPr>
        <w:tcBorders>
          <w:top w:val="single" w:color="EC5C93" w:themeColor="accent5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309">
    <w:name w:val="清单表 1 浅色 - 着色 61"/>
    <w:basedOn w:val="88"/>
    <w:qFormat/>
    <w:uiPriority w:val="46"/>
    <w:tblStylePr w:type="firstRow">
      <w:rPr>
        <w:b/>
        <w:bCs/>
      </w:rPr>
      <w:tcPr>
        <w:tcBorders>
          <w:bottom w:val="single" w:color="EE9DC0" w:themeColor="accent6" w:themeTint="99" w:sz="4" w:space="0"/>
        </w:tcBorders>
      </w:tcPr>
    </w:tblStylePr>
    <w:tblStylePr w:type="lastRow">
      <w:rPr>
        <w:b/>
        <w:bCs/>
      </w:rPr>
      <w:tcPr>
        <w:tcBorders>
          <w:top w:val="single" w:color="EE9DC0" w:themeColor="accent6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310">
    <w:name w:val="清单表 21"/>
    <w:basedOn w:val="88"/>
    <w:qFormat/>
    <w:uiPriority w:val="47"/>
    <w:tblPr>
      <w:tblBorders>
        <w:top w:val="single" w:color="666666" w:themeColor="text1" w:themeTint="99" w:sz="4" w:space="0"/>
        <w:bottom w:val="single" w:color="666666" w:themeColor="text1" w:themeTint="99" w:sz="4" w:space="0"/>
        <w:insideH w:val="single" w:color="666666" w:themeColor="text1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311">
    <w:name w:val="清单表 2 - 着色 11"/>
    <w:basedOn w:val="88"/>
    <w:qFormat/>
    <w:uiPriority w:val="47"/>
    <w:tblPr>
      <w:tblBorders>
        <w:top w:val="single" w:color="73A0E8" w:themeColor="accent1" w:themeTint="99" w:sz="4" w:space="0"/>
        <w:bottom w:val="single" w:color="73A0E8" w:themeColor="accent1" w:themeTint="99" w:sz="4" w:space="0"/>
        <w:insideH w:val="single" w:color="73A0E8" w:themeColor="accent1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312">
    <w:name w:val="清单表 2 - 着色 21"/>
    <w:basedOn w:val="88"/>
    <w:qFormat/>
    <w:uiPriority w:val="47"/>
    <w:tblPr>
      <w:tblBorders>
        <w:top w:val="single" w:color="7BCAE9" w:themeColor="accent2" w:themeTint="99" w:sz="4" w:space="0"/>
        <w:bottom w:val="single" w:color="7BCAE9" w:themeColor="accent2" w:themeTint="99" w:sz="4" w:space="0"/>
        <w:insideH w:val="single" w:color="7BCAE9" w:themeColor="accent2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313">
    <w:name w:val="清单表 2 - 着色 31"/>
    <w:basedOn w:val="88"/>
    <w:qFormat/>
    <w:uiPriority w:val="47"/>
    <w:tblPr>
      <w:tblBorders>
        <w:top w:val="single" w:color="9489D5" w:themeColor="accent3" w:themeTint="99" w:sz="4" w:space="0"/>
        <w:bottom w:val="single" w:color="9489D5" w:themeColor="accent3" w:themeTint="99" w:sz="4" w:space="0"/>
        <w:insideH w:val="single" w:color="9489D5" w:themeColor="accent3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314">
    <w:name w:val="清单表 2 - 着色 41"/>
    <w:basedOn w:val="88"/>
    <w:qFormat/>
    <w:uiPriority w:val="47"/>
    <w:tblPr>
      <w:tblBorders>
        <w:top w:val="single" w:color="B1A3E9" w:themeColor="accent4" w:themeTint="99" w:sz="4" w:space="0"/>
        <w:bottom w:val="single" w:color="B1A3E9" w:themeColor="accent4" w:themeTint="99" w:sz="4" w:space="0"/>
        <w:insideH w:val="single" w:color="B1A3E9" w:themeColor="accent4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315">
    <w:name w:val="清单表 2 - 着色 51"/>
    <w:basedOn w:val="88"/>
    <w:qFormat/>
    <w:uiPriority w:val="47"/>
    <w:tblPr>
      <w:tblBorders>
        <w:top w:val="single" w:color="EC5C93" w:themeColor="accent5" w:themeTint="99" w:sz="4" w:space="0"/>
        <w:bottom w:val="single" w:color="EC5C93" w:themeColor="accent5" w:themeTint="99" w:sz="4" w:space="0"/>
        <w:insideH w:val="single" w:color="EC5C93" w:themeColor="accent5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316">
    <w:name w:val="清单表 2 - 着色 61"/>
    <w:basedOn w:val="88"/>
    <w:qFormat/>
    <w:uiPriority w:val="47"/>
    <w:tblPr>
      <w:tblBorders>
        <w:top w:val="single" w:color="EE9DC0" w:themeColor="accent6" w:themeTint="99" w:sz="4" w:space="0"/>
        <w:bottom w:val="single" w:color="EE9DC0" w:themeColor="accent6" w:themeTint="99" w:sz="4" w:space="0"/>
        <w:insideH w:val="single" w:color="EE9DC0" w:themeColor="accent6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317">
    <w:name w:val="清单表 31"/>
    <w:basedOn w:val="88"/>
    <w:qFormat/>
    <w:uiPriority w:val="48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000000" w:themeFill="text1"/>
      </w:tcPr>
    </w:tblStylePr>
    <w:tblStylePr w:type="lastRow">
      <w:rPr>
        <w:b/>
        <w:bCs/>
      </w:rPr>
      <w:tcPr>
        <w:tcBorders>
          <w:top w:val="double" w:color="000000" w:themeColor="text1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1Horz">
      <w:tcPr>
        <w:tcBorders>
          <w:top w:val="single" w:color="000000" w:themeColor="text1" w:sz="4" w:space="0"/>
          <w:bottom w:val="single" w:color="000000" w:themeColor="text1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000000" w:themeColor="text1" w:sz="4" w:space="0"/>
          <w:left w:val="nil"/>
        </w:tcBorders>
      </w:tcPr>
    </w:tblStylePr>
    <w:tblStylePr w:type="swCell">
      <w:tcPr>
        <w:tcBorders>
          <w:top w:val="double" w:color="000000" w:themeColor="text1" w:sz="4" w:space="0"/>
          <w:right w:val="nil"/>
        </w:tcBorders>
      </w:tcPr>
    </w:tblStylePr>
  </w:style>
  <w:style w:type="table" w:customStyle="1" w:styleId="318">
    <w:name w:val="清单表 3 - 着色 11"/>
    <w:basedOn w:val="88"/>
    <w:qFormat/>
    <w:uiPriority w:val="48"/>
    <w:tblPr>
      <w:tblBorders>
        <w:top w:val="single" w:color="2264CE" w:themeColor="accent1" w:sz="4" w:space="0"/>
        <w:left w:val="single" w:color="2264CE" w:themeColor="accent1" w:sz="4" w:space="0"/>
        <w:bottom w:val="single" w:color="2264CE" w:themeColor="accent1" w:sz="4" w:space="0"/>
        <w:right w:val="single" w:color="2264CE" w:themeColor="accent1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2264CE" w:themeFill="accent1"/>
      </w:tcPr>
    </w:tblStylePr>
    <w:tblStylePr w:type="lastRow">
      <w:rPr>
        <w:b/>
        <w:bCs/>
      </w:rPr>
      <w:tcPr>
        <w:tcBorders>
          <w:top w:val="double" w:color="2264CE" w:themeColor="accent1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2264CE" w:themeColor="accent1" w:sz="4" w:space="0"/>
          <w:right w:val="single" w:color="2264CE" w:themeColor="accent1" w:sz="4" w:space="0"/>
        </w:tcBorders>
      </w:tcPr>
    </w:tblStylePr>
    <w:tblStylePr w:type="band1Horz">
      <w:tcPr>
        <w:tcBorders>
          <w:top w:val="single" w:color="2264CE" w:themeColor="accent1" w:sz="4" w:space="0"/>
          <w:bottom w:val="single" w:color="2264CE" w:themeColor="accent1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2264CE" w:themeColor="accent1" w:sz="4" w:space="0"/>
          <w:left w:val="nil"/>
        </w:tcBorders>
      </w:tcPr>
    </w:tblStylePr>
    <w:tblStylePr w:type="swCell">
      <w:tcPr>
        <w:tcBorders>
          <w:top w:val="double" w:color="2264CE" w:themeColor="accent1" w:sz="4" w:space="0"/>
          <w:right w:val="nil"/>
        </w:tcBorders>
      </w:tcPr>
    </w:tblStylePr>
  </w:style>
  <w:style w:type="table" w:customStyle="1" w:styleId="319">
    <w:name w:val="清单表 3 - 着色 21"/>
    <w:basedOn w:val="88"/>
    <w:qFormat/>
    <w:uiPriority w:val="48"/>
    <w:tblPr>
      <w:tblBorders>
        <w:top w:val="single" w:color="24A7DB" w:themeColor="accent2" w:sz="4" w:space="0"/>
        <w:left w:val="single" w:color="24A7DB" w:themeColor="accent2" w:sz="4" w:space="0"/>
        <w:bottom w:val="single" w:color="24A7DB" w:themeColor="accent2" w:sz="4" w:space="0"/>
        <w:right w:val="single" w:color="24A7DB" w:themeColor="accent2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24A7DB" w:themeFill="accent2"/>
      </w:tcPr>
    </w:tblStylePr>
    <w:tblStylePr w:type="lastRow">
      <w:rPr>
        <w:b/>
        <w:bCs/>
      </w:rPr>
      <w:tcPr>
        <w:tcBorders>
          <w:top w:val="double" w:color="24A7DB" w:themeColor="accent2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24A7DB" w:themeColor="accent2" w:sz="4" w:space="0"/>
          <w:right w:val="single" w:color="24A7DB" w:themeColor="accent2" w:sz="4" w:space="0"/>
        </w:tcBorders>
      </w:tcPr>
    </w:tblStylePr>
    <w:tblStylePr w:type="band1Horz">
      <w:tcPr>
        <w:tcBorders>
          <w:top w:val="single" w:color="24A7DB" w:themeColor="accent2" w:sz="4" w:space="0"/>
          <w:bottom w:val="single" w:color="24A7DB" w:themeColor="accent2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24A7DB" w:themeColor="accent2" w:sz="4" w:space="0"/>
          <w:left w:val="nil"/>
        </w:tcBorders>
      </w:tcPr>
    </w:tblStylePr>
    <w:tblStylePr w:type="swCell">
      <w:tcPr>
        <w:tcBorders>
          <w:top w:val="double" w:color="24A7DB" w:themeColor="accent2" w:sz="4" w:space="0"/>
          <w:right w:val="nil"/>
        </w:tcBorders>
      </w:tcPr>
    </w:tblStylePr>
  </w:style>
  <w:style w:type="table" w:customStyle="1" w:styleId="320">
    <w:name w:val="清单表 3 - 着色 31"/>
    <w:basedOn w:val="88"/>
    <w:qFormat/>
    <w:uiPriority w:val="48"/>
    <w:tblPr>
      <w:tblBorders>
        <w:top w:val="single" w:color="5140B5" w:themeColor="accent3" w:sz="4" w:space="0"/>
        <w:left w:val="single" w:color="5140B5" w:themeColor="accent3" w:sz="4" w:space="0"/>
        <w:bottom w:val="single" w:color="5140B5" w:themeColor="accent3" w:sz="4" w:space="0"/>
        <w:right w:val="single" w:color="5140B5" w:themeColor="accent3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5140B5" w:themeFill="accent3"/>
      </w:tcPr>
    </w:tblStylePr>
    <w:tblStylePr w:type="lastRow">
      <w:rPr>
        <w:b/>
        <w:bCs/>
      </w:rPr>
      <w:tcPr>
        <w:tcBorders>
          <w:top w:val="double" w:color="5140B5" w:themeColor="accent3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5140B5" w:themeColor="accent3" w:sz="4" w:space="0"/>
          <w:right w:val="single" w:color="5140B5" w:themeColor="accent3" w:sz="4" w:space="0"/>
        </w:tcBorders>
      </w:tcPr>
    </w:tblStylePr>
    <w:tblStylePr w:type="band1Horz">
      <w:tcPr>
        <w:tcBorders>
          <w:top w:val="single" w:color="5140B5" w:themeColor="accent3" w:sz="4" w:space="0"/>
          <w:bottom w:val="single" w:color="5140B5" w:themeColor="accent3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5140B5" w:themeColor="accent3" w:sz="4" w:space="0"/>
          <w:left w:val="nil"/>
        </w:tcBorders>
      </w:tcPr>
    </w:tblStylePr>
    <w:tblStylePr w:type="swCell">
      <w:tcPr>
        <w:tcBorders>
          <w:top w:val="double" w:color="5140B5" w:themeColor="accent3" w:sz="4" w:space="0"/>
          <w:right w:val="nil"/>
        </w:tcBorders>
      </w:tcPr>
    </w:tblStylePr>
  </w:style>
  <w:style w:type="table" w:customStyle="1" w:styleId="321">
    <w:name w:val="清单表 3 - 着色 41"/>
    <w:basedOn w:val="88"/>
    <w:qFormat/>
    <w:uiPriority w:val="48"/>
    <w:tblPr>
      <w:tblBorders>
        <w:top w:val="single" w:color="7E66DB" w:themeColor="accent4" w:sz="4" w:space="0"/>
        <w:left w:val="single" w:color="7E66DB" w:themeColor="accent4" w:sz="4" w:space="0"/>
        <w:bottom w:val="single" w:color="7E66DB" w:themeColor="accent4" w:sz="4" w:space="0"/>
        <w:right w:val="single" w:color="7E66DB" w:themeColor="accent4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7E66DB" w:themeFill="accent4"/>
      </w:tcPr>
    </w:tblStylePr>
    <w:tblStylePr w:type="lastRow">
      <w:rPr>
        <w:b/>
        <w:bCs/>
      </w:rPr>
      <w:tcPr>
        <w:tcBorders>
          <w:top w:val="double" w:color="7E66DB" w:themeColor="accent4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7E66DB" w:themeColor="accent4" w:sz="4" w:space="0"/>
          <w:right w:val="single" w:color="7E66DB" w:themeColor="accent4" w:sz="4" w:space="0"/>
        </w:tcBorders>
      </w:tcPr>
    </w:tblStylePr>
    <w:tblStylePr w:type="band1Horz">
      <w:tcPr>
        <w:tcBorders>
          <w:top w:val="single" w:color="7E66DB" w:themeColor="accent4" w:sz="4" w:space="0"/>
          <w:bottom w:val="single" w:color="7E66DB" w:themeColor="accent4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7E66DB" w:themeColor="accent4" w:sz="4" w:space="0"/>
          <w:left w:val="nil"/>
        </w:tcBorders>
      </w:tcPr>
    </w:tblStylePr>
    <w:tblStylePr w:type="swCell">
      <w:tcPr>
        <w:tcBorders>
          <w:top w:val="double" w:color="7E66DB" w:themeColor="accent4" w:sz="4" w:space="0"/>
          <w:right w:val="nil"/>
        </w:tcBorders>
      </w:tcPr>
    </w:tblStylePr>
  </w:style>
  <w:style w:type="table" w:customStyle="1" w:styleId="322">
    <w:name w:val="清单表 3 - 着色 51"/>
    <w:basedOn w:val="88"/>
    <w:qFormat/>
    <w:uiPriority w:val="48"/>
    <w:tblPr>
      <w:tblBorders>
        <w:top w:val="single" w:color="BC1555" w:themeColor="accent5" w:sz="4" w:space="0"/>
        <w:left w:val="single" w:color="BC1555" w:themeColor="accent5" w:sz="4" w:space="0"/>
        <w:bottom w:val="single" w:color="BC1555" w:themeColor="accent5" w:sz="4" w:space="0"/>
        <w:right w:val="single" w:color="BC1555" w:themeColor="accent5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BC1555" w:themeFill="accent5"/>
      </w:tcPr>
    </w:tblStylePr>
    <w:tblStylePr w:type="lastRow">
      <w:rPr>
        <w:b/>
        <w:bCs/>
      </w:rPr>
      <w:tcPr>
        <w:tcBorders>
          <w:top w:val="double" w:color="BC1555" w:themeColor="accent5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BC1555" w:themeColor="accent5" w:sz="4" w:space="0"/>
          <w:right w:val="single" w:color="BC1555" w:themeColor="accent5" w:sz="4" w:space="0"/>
        </w:tcBorders>
      </w:tcPr>
    </w:tblStylePr>
    <w:tblStylePr w:type="band1Horz">
      <w:tcPr>
        <w:tcBorders>
          <w:top w:val="single" w:color="BC1555" w:themeColor="accent5" w:sz="4" w:space="0"/>
          <w:bottom w:val="single" w:color="BC1555" w:themeColor="accent5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BC1555" w:themeColor="accent5" w:sz="4" w:space="0"/>
          <w:left w:val="nil"/>
        </w:tcBorders>
      </w:tcPr>
    </w:tblStylePr>
    <w:tblStylePr w:type="swCell">
      <w:tcPr>
        <w:tcBorders>
          <w:top w:val="double" w:color="BC1555" w:themeColor="accent5" w:sz="4" w:space="0"/>
          <w:right w:val="nil"/>
        </w:tcBorders>
      </w:tcPr>
    </w:tblStylePr>
  </w:style>
  <w:style w:type="table" w:customStyle="1" w:styleId="323">
    <w:name w:val="清单表 3 - 着色 61"/>
    <w:basedOn w:val="88"/>
    <w:qFormat/>
    <w:uiPriority w:val="48"/>
    <w:tblPr>
      <w:tblBorders>
        <w:top w:val="single" w:color="E45D97" w:themeColor="accent6" w:sz="4" w:space="0"/>
        <w:left w:val="single" w:color="E45D97" w:themeColor="accent6" w:sz="4" w:space="0"/>
        <w:bottom w:val="single" w:color="E45D97" w:themeColor="accent6" w:sz="4" w:space="0"/>
        <w:right w:val="single" w:color="E45D97" w:themeColor="accent6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E45D97" w:themeFill="accent6"/>
      </w:tcPr>
    </w:tblStylePr>
    <w:tblStylePr w:type="lastRow">
      <w:rPr>
        <w:b/>
        <w:bCs/>
      </w:rPr>
      <w:tcPr>
        <w:tcBorders>
          <w:top w:val="double" w:color="E45D97" w:themeColor="accent6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E45D97" w:themeColor="accent6" w:sz="4" w:space="0"/>
          <w:right w:val="single" w:color="E45D97" w:themeColor="accent6" w:sz="4" w:space="0"/>
        </w:tcBorders>
      </w:tcPr>
    </w:tblStylePr>
    <w:tblStylePr w:type="band1Horz">
      <w:tcPr>
        <w:tcBorders>
          <w:top w:val="single" w:color="E45D97" w:themeColor="accent6" w:sz="4" w:space="0"/>
          <w:bottom w:val="single" w:color="E45D97" w:themeColor="accent6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E45D97" w:themeColor="accent6" w:sz="4" w:space="0"/>
          <w:left w:val="nil"/>
        </w:tcBorders>
      </w:tcPr>
    </w:tblStylePr>
    <w:tblStylePr w:type="swCell">
      <w:tcPr>
        <w:tcBorders>
          <w:top w:val="double" w:color="E45D97" w:themeColor="accent6" w:sz="4" w:space="0"/>
          <w:right w:val="nil"/>
        </w:tcBorders>
      </w:tcPr>
    </w:tblStylePr>
  </w:style>
  <w:style w:type="table" w:customStyle="1" w:styleId="324">
    <w:name w:val="清单表 41"/>
    <w:basedOn w:val="88"/>
    <w:qFormat/>
    <w:uiPriority w:val="49"/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cPr>
        <w:tcBorders>
          <w:top w:val="double" w:color="666666" w:themeColor="tex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325">
    <w:name w:val="清单表 4 - 着色 11"/>
    <w:basedOn w:val="88"/>
    <w:qFormat/>
    <w:uiPriority w:val="49"/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2264CE" w:themeColor="accent1" w:sz="4" w:space="0"/>
          <w:left w:val="single" w:color="2264CE" w:themeColor="accent1" w:sz="4" w:space="0"/>
          <w:bottom w:val="single" w:color="2264CE" w:themeColor="accent1" w:sz="4" w:space="0"/>
          <w:right w:val="single" w:color="2264CE" w:themeColor="accent1" w:sz="4" w:space="0"/>
          <w:insideH w:val="nil"/>
        </w:tcBorders>
        <w:shd w:val="clear" w:color="auto" w:fill="2264CE" w:themeFill="accent1"/>
      </w:tcPr>
    </w:tblStylePr>
    <w:tblStylePr w:type="lastRow">
      <w:rPr>
        <w:b/>
        <w:bCs/>
      </w:rPr>
      <w:tcPr>
        <w:tcBorders>
          <w:top w:val="double" w:color="73A0E8" w:themeColor="accen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326">
    <w:name w:val="清单表 4 - 着色 21"/>
    <w:basedOn w:val="88"/>
    <w:qFormat/>
    <w:uiPriority w:val="49"/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24A7DB" w:themeColor="accent2" w:sz="4" w:space="0"/>
          <w:left w:val="single" w:color="24A7DB" w:themeColor="accent2" w:sz="4" w:space="0"/>
          <w:bottom w:val="single" w:color="24A7DB" w:themeColor="accent2" w:sz="4" w:space="0"/>
          <w:right w:val="single" w:color="24A7DB" w:themeColor="accent2" w:sz="4" w:space="0"/>
          <w:insideH w:val="nil"/>
        </w:tcBorders>
        <w:shd w:val="clear" w:color="auto" w:fill="24A7DB" w:themeFill="accent2"/>
      </w:tcPr>
    </w:tblStylePr>
    <w:tblStylePr w:type="lastRow">
      <w:rPr>
        <w:b/>
        <w:bCs/>
      </w:rPr>
      <w:tcPr>
        <w:tcBorders>
          <w:top w:val="double" w:color="7BCAE9" w:themeColor="accent2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327">
    <w:name w:val="清单表 4 - 着色 31"/>
    <w:basedOn w:val="88"/>
    <w:qFormat/>
    <w:uiPriority w:val="49"/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5140B5" w:themeColor="accent3" w:sz="4" w:space="0"/>
          <w:left w:val="single" w:color="5140B5" w:themeColor="accent3" w:sz="4" w:space="0"/>
          <w:bottom w:val="single" w:color="5140B5" w:themeColor="accent3" w:sz="4" w:space="0"/>
          <w:right w:val="single" w:color="5140B5" w:themeColor="accent3" w:sz="4" w:space="0"/>
          <w:insideH w:val="nil"/>
        </w:tcBorders>
        <w:shd w:val="clear" w:color="auto" w:fill="5140B5" w:themeFill="accent3"/>
      </w:tcPr>
    </w:tblStylePr>
    <w:tblStylePr w:type="lastRow">
      <w:rPr>
        <w:b/>
        <w:bCs/>
      </w:rPr>
      <w:tcPr>
        <w:tcBorders>
          <w:top w:val="double" w:color="9489D5" w:themeColor="accent3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328">
    <w:name w:val="清单表 4 - 着色 41"/>
    <w:basedOn w:val="88"/>
    <w:qFormat/>
    <w:uiPriority w:val="49"/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7E66DB" w:themeColor="accent4" w:sz="4" w:space="0"/>
          <w:left w:val="single" w:color="7E66DB" w:themeColor="accent4" w:sz="4" w:space="0"/>
          <w:bottom w:val="single" w:color="7E66DB" w:themeColor="accent4" w:sz="4" w:space="0"/>
          <w:right w:val="single" w:color="7E66DB" w:themeColor="accent4" w:sz="4" w:space="0"/>
          <w:insideH w:val="nil"/>
        </w:tcBorders>
        <w:shd w:val="clear" w:color="auto" w:fill="7E66DB" w:themeFill="accent4"/>
      </w:tcPr>
    </w:tblStylePr>
    <w:tblStylePr w:type="lastRow">
      <w:rPr>
        <w:b/>
        <w:bCs/>
      </w:rPr>
      <w:tcPr>
        <w:tcBorders>
          <w:top w:val="double" w:color="B1A3E9" w:themeColor="accent4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329">
    <w:name w:val="清单表 4 - 着色 51"/>
    <w:basedOn w:val="88"/>
    <w:qFormat/>
    <w:uiPriority w:val="49"/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BC1555" w:themeColor="accent5" w:sz="4" w:space="0"/>
          <w:left w:val="single" w:color="BC1555" w:themeColor="accent5" w:sz="4" w:space="0"/>
          <w:bottom w:val="single" w:color="BC1555" w:themeColor="accent5" w:sz="4" w:space="0"/>
          <w:right w:val="single" w:color="BC1555" w:themeColor="accent5" w:sz="4" w:space="0"/>
          <w:insideH w:val="nil"/>
        </w:tcBorders>
        <w:shd w:val="clear" w:color="auto" w:fill="BC1555" w:themeFill="accent5"/>
      </w:tcPr>
    </w:tblStylePr>
    <w:tblStylePr w:type="lastRow">
      <w:rPr>
        <w:b/>
        <w:bCs/>
      </w:rPr>
      <w:tcPr>
        <w:tcBorders>
          <w:top w:val="double" w:color="EC5C93" w:themeColor="accent5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330">
    <w:name w:val="清单表 4 - 着色 61"/>
    <w:basedOn w:val="88"/>
    <w:qFormat/>
    <w:uiPriority w:val="49"/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E45D97" w:themeColor="accent6" w:sz="4" w:space="0"/>
          <w:left w:val="single" w:color="E45D97" w:themeColor="accent6" w:sz="4" w:space="0"/>
          <w:bottom w:val="single" w:color="E45D97" w:themeColor="accent6" w:sz="4" w:space="0"/>
          <w:right w:val="single" w:color="E45D97" w:themeColor="accent6" w:sz="4" w:space="0"/>
          <w:insideH w:val="nil"/>
        </w:tcBorders>
        <w:shd w:val="clear" w:color="auto" w:fill="E45D97" w:themeFill="accent6"/>
      </w:tcPr>
    </w:tblStylePr>
    <w:tblStylePr w:type="lastRow">
      <w:rPr>
        <w:b/>
        <w:bCs/>
      </w:rPr>
      <w:tcPr>
        <w:tcBorders>
          <w:top w:val="double" w:color="EE9DC0" w:themeColor="accent6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331">
    <w:name w:val="清单表 5 深色1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000000" w:themeColor="text1" w:sz="24" w:space="0"/>
        <w:left w:val="single" w:color="000000" w:themeColor="text1" w:sz="24" w:space="0"/>
        <w:bottom w:val="single" w:color="000000" w:themeColor="text1" w:sz="24" w:space="0"/>
        <w:right w:val="single" w:color="000000" w:themeColor="text1" w:sz="24" w:space="0"/>
      </w:tblBorders>
    </w:tblPr>
    <w:tcPr>
      <w:shd w:val="clear" w:color="auto" w:fill="000000" w:themeFill="text1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332">
    <w:name w:val="清单表 5 深色 - 着色 11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2264CE" w:themeColor="accent1" w:sz="24" w:space="0"/>
        <w:left w:val="single" w:color="2264CE" w:themeColor="accent1" w:sz="24" w:space="0"/>
        <w:bottom w:val="single" w:color="2264CE" w:themeColor="accent1" w:sz="24" w:space="0"/>
        <w:right w:val="single" w:color="2264CE" w:themeColor="accent1" w:sz="24" w:space="0"/>
      </w:tblBorders>
    </w:tblPr>
    <w:tcPr>
      <w:shd w:val="clear" w:color="auto" w:fill="2264CE" w:themeFill="accent1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333">
    <w:name w:val="清单表 5 深色 - 着色 21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24A7DB" w:themeColor="accent2" w:sz="24" w:space="0"/>
        <w:left w:val="single" w:color="24A7DB" w:themeColor="accent2" w:sz="24" w:space="0"/>
        <w:bottom w:val="single" w:color="24A7DB" w:themeColor="accent2" w:sz="24" w:space="0"/>
        <w:right w:val="single" w:color="24A7DB" w:themeColor="accent2" w:sz="24" w:space="0"/>
      </w:tblBorders>
    </w:tblPr>
    <w:tcPr>
      <w:shd w:val="clear" w:color="auto" w:fill="24A7DB" w:themeFill="accent2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334">
    <w:name w:val="清单表 5 深色 - 着色 31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5140B5" w:themeColor="accent3" w:sz="24" w:space="0"/>
        <w:left w:val="single" w:color="5140B5" w:themeColor="accent3" w:sz="24" w:space="0"/>
        <w:bottom w:val="single" w:color="5140B5" w:themeColor="accent3" w:sz="24" w:space="0"/>
        <w:right w:val="single" w:color="5140B5" w:themeColor="accent3" w:sz="24" w:space="0"/>
      </w:tblBorders>
    </w:tblPr>
    <w:tcPr>
      <w:shd w:val="clear" w:color="auto" w:fill="5140B5" w:themeFill="accent3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335">
    <w:name w:val="清单表 5 深色 - 着色 41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7E66DB" w:themeColor="accent4" w:sz="24" w:space="0"/>
        <w:left w:val="single" w:color="7E66DB" w:themeColor="accent4" w:sz="24" w:space="0"/>
        <w:bottom w:val="single" w:color="7E66DB" w:themeColor="accent4" w:sz="24" w:space="0"/>
        <w:right w:val="single" w:color="7E66DB" w:themeColor="accent4" w:sz="24" w:space="0"/>
      </w:tblBorders>
    </w:tblPr>
    <w:tcPr>
      <w:shd w:val="clear" w:color="auto" w:fill="7E66DB" w:themeFill="accent4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336">
    <w:name w:val="清单表 5 深色 - 着色 51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BC1555" w:themeColor="accent5" w:sz="24" w:space="0"/>
        <w:left w:val="single" w:color="BC1555" w:themeColor="accent5" w:sz="24" w:space="0"/>
        <w:bottom w:val="single" w:color="BC1555" w:themeColor="accent5" w:sz="24" w:space="0"/>
        <w:right w:val="single" w:color="BC1555" w:themeColor="accent5" w:sz="24" w:space="0"/>
      </w:tblBorders>
    </w:tblPr>
    <w:tcPr>
      <w:shd w:val="clear" w:color="auto" w:fill="BC1555" w:themeFill="accent5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337">
    <w:name w:val="清单表 5 深色 - 着色 61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E45D97" w:themeColor="accent6" w:sz="24" w:space="0"/>
        <w:left w:val="single" w:color="E45D97" w:themeColor="accent6" w:sz="24" w:space="0"/>
        <w:bottom w:val="single" w:color="E45D97" w:themeColor="accent6" w:sz="24" w:space="0"/>
        <w:right w:val="single" w:color="E45D97" w:themeColor="accent6" w:sz="24" w:space="0"/>
      </w:tblBorders>
    </w:tblPr>
    <w:tcPr>
      <w:shd w:val="clear" w:color="auto" w:fill="E45D97" w:themeFill="accent6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338">
    <w:name w:val="清单表 6 彩色1"/>
    <w:basedOn w:val="88"/>
    <w:qFormat/>
    <w:uiPriority w:val="51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4" w:space="0"/>
        <w:bottom w:val="single" w:color="000000" w:themeColor="text1" w:sz="4" w:space="0"/>
      </w:tblBorders>
    </w:tblPr>
    <w:tblStylePr w:type="firstRow">
      <w:rPr>
        <w:b/>
        <w:bCs/>
      </w:rPr>
      <w:tcPr>
        <w:tcBorders>
          <w:bottom w:val="single" w:color="000000" w:themeColor="text1" w:sz="4" w:space="0"/>
        </w:tcBorders>
      </w:tcPr>
    </w:tblStylePr>
    <w:tblStylePr w:type="lastRow">
      <w:rPr>
        <w:b/>
        <w:bCs/>
      </w:rPr>
      <w:tcPr>
        <w:tcBorders>
          <w:top w:val="double" w:color="000000" w:themeColor="tex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339">
    <w:name w:val="清单表 6 彩色 - 着色 11"/>
    <w:basedOn w:val="88"/>
    <w:qFormat/>
    <w:uiPriority w:val="51"/>
    <w:rPr>
      <w:color w:val="1A4B9B" w:themeColor="accent1" w:themeShade="BF"/>
    </w:rPr>
    <w:tblPr>
      <w:tblBorders>
        <w:top w:val="single" w:color="2264CE" w:themeColor="accent1" w:sz="4" w:space="0"/>
        <w:bottom w:val="single" w:color="2264CE" w:themeColor="accent1" w:sz="4" w:space="0"/>
      </w:tblBorders>
    </w:tblPr>
    <w:tblStylePr w:type="firstRow">
      <w:rPr>
        <w:b/>
        <w:bCs/>
      </w:rPr>
      <w:tcPr>
        <w:tcBorders>
          <w:bottom w:val="single" w:color="2264CE" w:themeColor="accent1" w:sz="4" w:space="0"/>
        </w:tcBorders>
      </w:tcPr>
    </w:tblStylePr>
    <w:tblStylePr w:type="lastRow">
      <w:rPr>
        <w:b/>
        <w:bCs/>
      </w:rPr>
      <w:tcPr>
        <w:tcBorders>
          <w:top w:val="double" w:color="2264CE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340">
    <w:name w:val="清单表 6 彩色 - 着色 21"/>
    <w:basedOn w:val="88"/>
    <w:qFormat/>
    <w:uiPriority w:val="51"/>
    <w:rPr>
      <w:color w:val="1B7DA4" w:themeColor="accent2" w:themeShade="BF"/>
    </w:rPr>
    <w:tblPr>
      <w:tblBorders>
        <w:top w:val="single" w:color="24A7DB" w:themeColor="accent2" w:sz="4" w:space="0"/>
        <w:bottom w:val="single" w:color="24A7DB" w:themeColor="accent2" w:sz="4" w:space="0"/>
      </w:tblBorders>
    </w:tblPr>
    <w:tblStylePr w:type="firstRow">
      <w:rPr>
        <w:b/>
        <w:bCs/>
      </w:rPr>
      <w:tcPr>
        <w:tcBorders>
          <w:bottom w:val="single" w:color="24A7DB" w:themeColor="accent2" w:sz="4" w:space="0"/>
        </w:tcBorders>
      </w:tcPr>
    </w:tblStylePr>
    <w:tblStylePr w:type="lastRow">
      <w:rPr>
        <w:b/>
        <w:bCs/>
      </w:rPr>
      <w:tcPr>
        <w:tcBorders>
          <w:top w:val="double" w:color="24A7DB" w:themeColor="accent2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341">
    <w:name w:val="清单表 6 彩色 - 着色 31"/>
    <w:basedOn w:val="88"/>
    <w:qFormat/>
    <w:uiPriority w:val="51"/>
    <w:rPr>
      <w:color w:val="3D3088" w:themeColor="accent3" w:themeShade="BF"/>
    </w:rPr>
    <w:tblPr>
      <w:tblBorders>
        <w:top w:val="single" w:color="5140B5" w:themeColor="accent3" w:sz="4" w:space="0"/>
        <w:bottom w:val="single" w:color="5140B5" w:themeColor="accent3" w:sz="4" w:space="0"/>
      </w:tblBorders>
    </w:tblPr>
    <w:tblStylePr w:type="firstRow">
      <w:rPr>
        <w:b/>
        <w:bCs/>
      </w:rPr>
      <w:tcPr>
        <w:tcBorders>
          <w:bottom w:val="single" w:color="5140B5" w:themeColor="accent3" w:sz="4" w:space="0"/>
        </w:tcBorders>
      </w:tcPr>
    </w:tblStylePr>
    <w:tblStylePr w:type="lastRow">
      <w:rPr>
        <w:b/>
        <w:bCs/>
      </w:rPr>
      <w:tcPr>
        <w:tcBorders>
          <w:top w:val="double" w:color="5140B5" w:themeColor="accent3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342">
    <w:name w:val="清单表 6 彩色 - 着色 41"/>
    <w:basedOn w:val="88"/>
    <w:qFormat/>
    <w:uiPriority w:val="51"/>
    <w:rPr>
      <w:color w:val="4C2EC3" w:themeColor="accent4" w:themeShade="BF"/>
    </w:rPr>
    <w:tblPr>
      <w:tblBorders>
        <w:top w:val="single" w:color="7E66DB" w:themeColor="accent4" w:sz="4" w:space="0"/>
        <w:bottom w:val="single" w:color="7E66DB" w:themeColor="accent4" w:sz="4" w:space="0"/>
      </w:tblBorders>
    </w:tblPr>
    <w:tblStylePr w:type="firstRow">
      <w:rPr>
        <w:b/>
        <w:bCs/>
      </w:rPr>
      <w:tcPr>
        <w:tcBorders>
          <w:bottom w:val="single" w:color="7E66DB" w:themeColor="accent4" w:sz="4" w:space="0"/>
        </w:tcBorders>
      </w:tcPr>
    </w:tblStylePr>
    <w:tblStylePr w:type="lastRow">
      <w:rPr>
        <w:b/>
        <w:bCs/>
      </w:rPr>
      <w:tcPr>
        <w:tcBorders>
          <w:top w:val="double" w:color="7E66DB" w:themeColor="accent4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343">
    <w:name w:val="清单表 6 彩色 - 着色 51"/>
    <w:basedOn w:val="88"/>
    <w:qFormat/>
    <w:uiPriority w:val="51"/>
    <w:rPr>
      <w:color w:val="8D1040" w:themeColor="accent5" w:themeShade="BF"/>
    </w:rPr>
    <w:tblPr>
      <w:tblBorders>
        <w:top w:val="single" w:color="BC1555" w:themeColor="accent5" w:sz="4" w:space="0"/>
        <w:bottom w:val="single" w:color="BC1555" w:themeColor="accent5" w:sz="4" w:space="0"/>
      </w:tblBorders>
    </w:tblPr>
    <w:tblStylePr w:type="firstRow">
      <w:rPr>
        <w:b/>
        <w:bCs/>
      </w:rPr>
      <w:tcPr>
        <w:tcBorders>
          <w:bottom w:val="single" w:color="BC1555" w:themeColor="accent5" w:sz="4" w:space="0"/>
        </w:tcBorders>
      </w:tcPr>
    </w:tblStylePr>
    <w:tblStylePr w:type="lastRow">
      <w:rPr>
        <w:b/>
        <w:bCs/>
      </w:rPr>
      <w:tcPr>
        <w:tcBorders>
          <w:top w:val="double" w:color="BC1555" w:themeColor="accent5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344">
    <w:name w:val="清单表 6 彩色 - 着色 61"/>
    <w:basedOn w:val="88"/>
    <w:qFormat/>
    <w:uiPriority w:val="51"/>
    <w:rPr>
      <w:color w:val="CE226C" w:themeColor="accent6" w:themeShade="BF"/>
    </w:rPr>
    <w:tblPr>
      <w:tblBorders>
        <w:top w:val="single" w:color="E45D97" w:themeColor="accent6" w:sz="4" w:space="0"/>
        <w:bottom w:val="single" w:color="E45D97" w:themeColor="accent6" w:sz="4" w:space="0"/>
      </w:tblBorders>
    </w:tblPr>
    <w:tblStylePr w:type="firstRow">
      <w:rPr>
        <w:b/>
        <w:bCs/>
      </w:rPr>
      <w:tcPr>
        <w:tcBorders>
          <w:bottom w:val="single" w:color="E45D97" w:themeColor="accent6" w:sz="4" w:space="0"/>
        </w:tcBorders>
      </w:tcPr>
    </w:tblStylePr>
    <w:tblStylePr w:type="lastRow">
      <w:rPr>
        <w:b/>
        <w:bCs/>
      </w:rPr>
      <w:tcPr>
        <w:tcBorders>
          <w:top w:val="double" w:color="E45D97" w:themeColor="accent6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345">
    <w:name w:val="清单表 7 彩色1"/>
    <w:basedOn w:val="88"/>
    <w:qFormat/>
    <w:uiPriority w:val="52"/>
    <w:rPr>
      <w:color w:val="000000" w:themeColor="text1"/>
      <w14:textFill>
        <w14:solidFill>
          <w14:schemeClr w14:val="tx1"/>
        </w14:solidFill>
      </w14:textFill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000000" w:themeColor="text1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000000" w:themeColor="text1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000000" w:themeColor="text1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000000" w:themeColor="text1" w:sz="4" w:space="0"/>
        </w:tcBorders>
        <w:shd w:val="clear" w:color="auto" w:fill="FFFFFF" w:themeFill="background1"/>
      </w:tc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346">
    <w:name w:val="清单表 7 彩色 - 着色 11"/>
    <w:basedOn w:val="88"/>
    <w:qFormat/>
    <w:uiPriority w:val="52"/>
    <w:rPr>
      <w:color w:val="1A4B9B" w:themeColor="accent1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2264CE" w:themeColor="accent1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2264CE" w:themeColor="accent1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2264CE" w:themeColor="accent1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2264CE" w:themeColor="accent1" w:sz="4" w:space="0"/>
        </w:tcBorders>
        <w:shd w:val="clear" w:color="auto" w:fill="FFFFFF" w:themeFill="background1"/>
      </w:tc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347">
    <w:name w:val="清单表 7 彩色 - 着色 21"/>
    <w:basedOn w:val="88"/>
    <w:qFormat/>
    <w:uiPriority w:val="52"/>
    <w:rPr>
      <w:color w:val="1B7DA4" w:themeColor="accent2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24A7DB" w:themeColor="accent2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24A7DB" w:themeColor="accent2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24A7DB" w:themeColor="accent2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24A7DB" w:themeColor="accent2" w:sz="4" w:space="0"/>
        </w:tcBorders>
        <w:shd w:val="clear" w:color="auto" w:fill="FFFFFF" w:themeFill="background1"/>
      </w:tc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348">
    <w:name w:val="清单表 7 彩色 - 着色 31"/>
    <w:basedOn w:val="88"/>
    <w:qFormat/>
    <w:uiPriority w:val="52"/>
    <w:rPr>
      <w:color w:val="3D3088" w:themeColor="accent3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5140B5" w:themeColor="accent3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5140B5" w:themeColor="accent3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5140B5" w:themeColor="accent3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5140B5" w:themeColor="accent3" w:sz="4" w:space="0"/>
        </w:tcBorders>
        <w:shd w:val="clear" w:color="auto" w:fill="FFFFFF" w:themeFill="background1"/>
      </w:tc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349">
    <w:name w:val="清单表 7 彩色 - 着色 41"/>
    <w:basedOn w:val="88"/>
    <w:qFormat/>
    <w:uiPriority w:val="52"/>
    <w:rPr>
      <w:color w:val="4C2EC3" w:themeColor="accent4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7E66DB" w:themeColor="accent4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7E66DB" w:themeColor="accent4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7E66DB" w:themeColor="accent4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7E66DB" w:themeColor="accent4" w:sz="4" w:space="0"/>
        </w:tcBorders>
        <w:shd w:val="clear" w:color="auto" w:fill="FFFFFF" w:themeFill="background1"/>
      </w:tc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350">
    <w:name w:val="清单表 7 彩色 - 着色 51"/>
    <w:basedOn w:val="88"/>
    <w:qFormat/>
    <w:uiPriority w:val="52"/>
    <w:rPr>
      <w:color w:val="8D1040" w:themeColor="accent5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BC1555" w:themeColor="accent5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BC1555" w:themeColor="accent5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BC1555" w:themeColor="accent5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BC1555" w:themeColor="accent5" w:sz="4" w:space="0"/>
        </w:tcBorders>
        <w:shd w:val="clear" w:color="auto" w:fill="FFFFFF" w:themeFill="background1"/>
      </w:tc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351">
    <w:name w:val="清单表 7 彩色 - 着色 61"/>
    <w:basedOn w:val="88"/>
    <w:qFormat/>
    <w:uiPriority w:val="52"/>
    <w:rPr>
      <w:color w:val="CE226C" w:themeColor="accent6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E45D97" w:themeColor="accent6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E45D97" w:themeColor="accent6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E45D97" w:themeColor="accent6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E45D97" w:themeColor="accent6" w:sz="4" w:space="0"/>
        </w:tcBorders>
        <w:shd w:val="clear" w:color="auto" w:fill="FFFFFF" w:themeFill="background1"/>
      </w:tc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352">
    <w:name w:val="网格表 1 浅色1"/>
    <w:basedOn w:val="88"/>
    <w:qFormat/>
    <w:uiPriority w:val="46"/>
    <w:tblPr>
      <w:tblBorders>
        <w:top w:val="single" w:color="999999" w:themeColor="text1" w:themeTint="66" w:sz="4" w:space="0"/>
        <w:left w:val="single" w:color="999999" w:themeColor="text1" w:themeTint="66" w:sz="4" w:space="0"/>
        <w:bottom w:val="single" w:color="999999" w:themeColor="text1" w:themeTint="66" w:sz="4" w:space="0"/>
        <w:right w:val="single" w:color="999999" w:themeColor="text1" w:themeTint="66" w:sz="4" w:space="0"/>
        <w:insideH w:val="single" w:color="999999" w:themeColor="text1" w:themeTint="66" w:sz="4" w:space="0"/>
        <w:insideV w:val="single" w:color="999999" w:themeColor="text1" w:themeTint="66" w:sz="4" w:space="0"/>
      </w:tblBorders>
    </w:tblPr>
    <w:tblStylePr w:type="firstRow">
      <w:rPr>
        <w:b/>
        <w:bCs/>
      </w:rPr>
      <w:tcPr>
        <w:tcBorders>
          <w:bottom w:val="single" w:color="666666" w:themeColor="text1" w:themeTint="99" w:sz="12" w:space="0"/>
        </w:tcBorders>
      </w:tcPr>
    </w:tblStylePr>
    <w:tblStylePr w:type="lastRow">
      <w:rPr>
        <w:b/>
        <w:bCs/>
      </w:rPr>
      <w:tcPr>
        <w:tcBorders>
          <w:top w:val="double" w:color="666666" w:themeColor="tex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353">
    <w:name w:val="网格表 1 浅色 - 着色 11"/>
    <w:basedOn w:val="88"/>
    <w:qFormat/>
    <w:uiPriority w:val="46"/>
    <w:tblPr>
      <w:tblBorders>
        <w:top w:val="single" w:color="A2BFEF" w:themeColor="accent1" w:themeTint="66" w:sz="4" w:space="0"/>
        <w:left w:val="single" w:color="A2BFEF" w:themeColor="accent1" w:themeTint="66" w:sz="4" w:space="0"/>
        <w:bottom w:val="single" w:color="A2BFEF" w:themeColor="accent1" w:themeTint="66" w:sz="4" w:space="0"/>
        <w:right w:val="single" w:color="A2BFEF" w:themeColor="accent1" w:themeTint="66" w:sz="4" w:space="0"/>
        <w:insideH w:val="single" w:color="A2BFEF" w:themeColor="accent1" w:themeTint="66" w:sz="4" w:space="0"/>
        <w:insideV w:val="single" w:color="A2BFEF" w:themeColor="accent1" w:themeTint="66" w:sz="4" w:space="0"/>
      </w:tblBorders>
    </w:tblPr>
    <w:tblStylePr w:type="firstRow">
      <w:rPr>
        <w:b/>
        <w:bCs/>
      </w:rPr>
      <w:tcPr>
        <w:tcBorders>
          <w:bottom w:val="single" w:color="73A0E8" w:themeColor="accent1" w:themeTint="99" w:sz="12" w:space="0"/>
        </w:tcBorders>
      </w:tcPr>
    </w:tblStylePr>
    <w:tblStylePr w:type="lastRow">
      <w:rPr>
        <w:b/>
        <w:bCs/>
      </w:rPr>
      <w:tcPr>
        <w:tcBorders>
          <w:top w:val="double" w:color="73A0E8" w:themeColor="accen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354">
    <w:name w:val="网格表 1 浅色 - 着色 21"/>
    <w:basedOn w:val="88"/>
    <w:qFormat/>
    <w:uiPriority w:val="46"/>
    <w:tblPr>
      <w:tblBorders>
        <w:top w:val="single" w:color="A7DBF0" w:themeColor="accent2" w:themeTint="66" w:sz="4" w:space="0"/>
        <w:left w:val="single" w:color="A7DBF0" w:themeColor="accent2" w:themeTint="66" w:sz="4" w:space="0"/>
        <w:bottom w:val="single" w:color="A7DBF0" w:themeColor="accent2" w:themeTint="66" w:sz="4" w:space="0"/>
        <w:right w:val="single" w:color="A7DBF0" w:themeColor="accent2" w:themeTint="66" w:sz="4" w:space="0"/>
        <w:insideH w:val="single" w:color="A7DBF0" w:themeColor="accent2" w:themeTint="66" w:sz="4" w:space="0"/>
        <w:insideV w:val="single" w:color="A7DBF0" w:themeColor="accent2" w:themeTint="66" w:sz="4" w:space="0"/>
      </w:tblBorders>
    </w:tblPr>
    <w:tblStylePr w:type="firstRow">
      <w:rPr>
        <w:b/>
        <w:bCs/>
      </w:rPr>
      <w:tcPr>
        <w:tcBorders>
          <w:bottom w:val="single" w:color="7BCAE9" w:themeColor="accent2" w:themeTint="99" w:sz="12" w:space="0"/>
        </w:tcBorders>
      </w:tcPr>
    </w:tblStylePr>
    <w:tblStylePr w:type="lastRow">
      <w:rPr>
        <w:b/>
        <w:bCs/>
      </w:rPr>
      <w:tcPr>
        <w:tcBorders>
          <w:top w:val="double" w:color="7BCAE9" w:themeColor="accent2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355">
    <w:name w:val="网格表 1 浅色 - 着色 31"/>
    <w:basedOn w:val="88"/>
    <w:qFormat/>
    <w:uiPriority w:val="46"/>
    <w:tblPr>
      <w:tblBorders>
        <w:top w:val="single" w:color="B8B0E3" w:themeColor="accent3" w:themeTint="66" w:sz="4" w:space="0"/>
        <w:left w:val="single" w:color="B8B0E3" w:themeColor="accent3" w:themeTint="66" w:sz="4" w:space="0"/>
        <w:bottom w:val="single" w:color="B8B0E3" w:themeColor="accent3" w:themeTint="66" w:sz="4" w:space="0"/>
        <w:right w:val="single" w:color="B8B0E3" w:themeColor="accent3" w:themeTint="66" w:sz="4" w:space="0"/>
        <w:insideH w:val="single" w:color="B8B0E3" w:themeColor="accent3" w:themeTint="66" w:sz="4" w:space="0"/>
        <w:insideV w:val="single" w:color="B8B0E3" w:themeColor="accent3" w:themeTint="66" w:sz="4" w:space="0"/>
      </w:tblBorders>
    </w:tblPr>
    <w:tblStylePr w:type="firstRow">
      <w:rPr>
        <w:b/>
        <w:bCs/>
      </w:rPr>
      <w:tcPr>
        <w:tcBorders>
          <w:bottom w:val="single" w:color="9489D5" w:themeColor="accent3" w:themeTint="99" w:sz="12" w:space="0"/>
        </w:tcBorders>
      </w:tcPr>
    </w:tblStylePr>
    <w:tblStylePr w:type="lastRow">
      <w:rPr>
        <w:b/>
        <w:bCs/>
      </w:rPr>
      <w:tcPr>
        <w:tcBorders>
          <w:top w:val="double" w:color="9489D5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356">
    <w:name w:val="网格表 1 浅色 - 着色 41"/>
    <w:basedOn w:val="88"/>
    <w:qFormat/>
    <w:uiPriority w:val="46"/>
    <w:tblPr>
      <w:tblBorders>
        <w:top w:val="single" w:color="CBC1F0" w:themeColor="accent4" w:themeTint="66" w:sz="4" w:space="0"/>
        <w:left w:val="single" w:color="CBC1F0" w:themeColor="accent4" w:themeTint="66" w:sz="4" w:space="0"/>
        <w:bottom w:val="single" w:color="CBC1F0" w:themeColor="accent4" w:themeTint="66" w:sz="4" w:space="0"/>
        <w:right w:val="single" w:color="CBC1F0" w:themeColor="accent4" w:themeTint="66" w:sz="4" w:space="0"/>
        <w:insideH w:val="single" w:color="CBC1F0" w:themeColor="accent4" w:themeTint="66" w:sz="4" w:space="0"/>
        <w:insideV w:val="single" w:color="CBC1F0" w:themeColor="accent4" w:themeTint="66" w:sz="4" w:space="0"/>
      </w:tblBorders>
    </w:tblPr>
    <w:tblStylePr w:type="firstRow">
      <w:rPr>
        <w:b/>
        <w:bCs/>
      </w:rPr>
      <w:tcPr>
        <w:tcBorders>
          <w:bottom w:val="single" w:color="B1A3E9" w:themeColor="accent4" w:themeTint="99" w:sz="12" w:space="0"/>
        </w:tcBorders>
      </w:tcPr>
    </w:tblStylePr>
    <w:tblStylePr w:type="lastRow">
      <w:rPr>
        <w:b/>
        <w:bCs/>
      </w:rPr>
      <w:tcPr>
        <w:tcBorders>
          <w:top w:val="double" w:color="B1A3E9" w:themeColor="accent4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357">
    <w:name w:val="网格表 1 浅色 - 着色 51"/>
    <w:basedOn w:val="88"/>
    <w:qFormat/>
    <w:uiPriority w:val="46"/>
    <w:tblPr>
      <w:tblBorders>
        <w:top w:val="single" w:color="F292B7" w:themeColor="accent5" w:themeTint="66" w:sz="4" w:space="0"/>
        <w:left w:val="single" w:color="F292B7" w:themeColor="accent5" w:themeTint="66" w:sz="4" w:space="0"/>
        <w:bottom w:val="single" w:color="F292B7" w:themeColor="accent5" w:themeTint="66" w:sz="4" w:space="0"/>
        <w:right w:val="single" w:color="F292B7" w:themeColor="accent5" w:themeTint="66" w:sz="4" w:space="0"/>
        <w:insideH w:val="single" w:color="F292B7" w:themeColor="accent5" w:themeTint="66" w:sz="4" w:space="0"/>
        <w:insideV w:val="single" w:color="F292B7" w:themeColor="accent5" w:themeTint="66" w:sz="4" w:space="0"/>
      </w:tblBorders>
    </w:tblPr>
    <w:tblStylePr w:type="firstRow">
      <w:rPr>
        <w:b/>
        <w:bCs/>
      </w:rPr>
      <w:tcPr>
        <w:tcBorders>
          <w:bottom w:val="single" w:color="EC5C93" w:themeColor="accent5" w:themeTint="99" w:sz="12" w:space="0"/>
        </w:tcBorders>
      </w:tcPr>
    </w:tblStylePr>
    <w:tblStylePr w:type="lastRow">
      <w:rPr>
        <w:b/>
        <w:bCs/>
      </w:rPr>
      <w:tcPr>
        <w:tcBorders>
          <w:top w:val="double" w:color="EC5C93" w:themeColor="accent5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358">
    <w:name w:val="网格表 1 浅色 - 着色 61"/>
    <w:basedOn w:val="88"/>
    <w:qFormat/>
    <w:uiPriority w:val="46"/>
    <w:tblPr>
      <w:tblBorders>
        <w:top w:val="single" w:color="F4BED5" w:themeColor="accent6" w:themeTint="66" w:sz="4" w:space="0"/>
        <w:left w:val="single" w:color="F4BED5" w:themeColor="accent6" w:themeTint="66" w:sz="4" w:space="0"/>
        <w:bottom w:val="single" w:color="F4BED5" w:themeColor="accent6" w:themeTint="66" w:sz="4" w:space="0"/>
        <w:right w:val="single" w:color="F4BED5" w:themeColor="accent6" w:themeTint="66" w:sz="4" w:space="0"/>
        <w:insideH w:val="single" w:color="F4BED5" w:themeColor="accent6" w:themeTint="66" w:sz="4" w:space="0"/>
        <w:insideV w:val="single" w:color="F4BED5" w:themeColor="accent6" w:themeTint="66" w:sz="4" w:space="0"/>
      </w:tblBorders>
    </w:tblPr>
    <w:tblStylePr w:type="firstRow">
      <w:rPr>
        <w:b/>
        <w:bCs/>
      </w:rPr>
      <w:tcPr>
        <w:tcBorders>
          <w:bottom w:val="single" w:color="EE9DC0" w:themeColor="accent6" w:themeTint="99" w:sz="12" w:space="0"/>
        </w:tcBorders>
      </w:tcPr>
    </w:tblStylePr>
    <w:tblStylePr w:type="lastRow">
      <w:rPr>
        <w:b/>
        <w:bCs/>
      </w:rPr>
      <w:tcPr>
        <w:tcBorders>
          <w:top w:val="double" w:color="EE9DC0" w:themeColor="accent6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359">
    <w:name w:val="网格表 21"/>
    <w:basedOn w:val="88"/>
    <w:qFormat/>
    <w:uiPriority w:val="47"/>
    <w:tblPr>
      <w:tblBorders>
        <w:top w:val="single" w:color="666666" w:themeColor="text1" w:themeTint="99" w:sz="2" w:space="0"/>
        <w:bottom w:val="single" w:color="666666" w:themeColor="text1" w:themeTint="99" w:sz="2" w:space="0"/>
        <w:insideH w:val="single" w:color="666666" w:themeColor="text1" w:themeTint="99" w:sz="2" w:space="0"/>
        <w:insideV w:val="single" w:color="666666" w:themeColor="text1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666666" w:themeColor="text1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666666" w:themeColor="text1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360">
    <w:name w:val="网格表 2 - 着色 11"/>
    <w:basedOn w:val="88"/>
    <w:qFormat/>
    <w:uiPriority w:val="47"/>
    <w:tblPr>
      <w:tblBorders>
        <w:top w:val="single" w:color="73A0E8" w:themeColor="accent1" w:themeTint="99" w:sz="2" w:space="0"/>
        <w:bottom w:val="single" w:color="73A0E8" w:themeColor="accent1" w:themeTint="99" w:sz="2" w:space="0"/>
        <w:insideH w:val="single" w:color="73A0E8" w:themeColor="accent1" w:themeTint="99" w:sz="2" w:space="0"/>
        <w:insideV w:val="single" w:color="73A0E8" w:themeColor="accent1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73A0E8" w:themeColor="accent1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73A0E8" w:themeColor="accent1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361">
    <w:name w:val="网格表 2 - 着色 21"/>
    <w:basedOn w:val="88"/>
    <w:qFormat/>
    <w:uiPriority w:val="47"/>
    <w:tblPr>
      <w:tblBorders>
        <w:top w:val="single" w:color="7BCAE9" w:themeColor="accent2" w:themeTint="99" w:sz="2" w:space="0"/>
        <w:bottom w:val="single" w:color="7BCAE9" w:themeColor="accent2" w:themeTint="99" w:sz="2" w:space="0"/>
        <w:insideH w:val="single" w:color="7BCAE9" w:themeColor="accent2" w:themeTint="99" w:sz="2" w:space="0"/>
        <w:insideV w:val="single" w:color="7BCAE9" w:themeColor="accent2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7BCAE9" w:themeColor="accent2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7BCAE9" w:themeColor="accent2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362">
    <w:name w:val="网格表 2 - 着色 31"/>
    <w:basedOn w:val="88"/>
    <w:qFormat/>
    <w:uiPriority w:val="47"/>
    <w:tblPr>
      <w:tblBorders>
        <w:top w:val="single" w:color="9489D5" w:themeColor="accent3" w:themeTint="99" w:sz="2" w:space="0"/>
        <w:bottom w:val="single" w:color="9489D5" w:themeColor="accent3" w:themeTint="99" w:sz="2" w:space="0"/>
        <w:insideH w:val="single" w:color="9489D5" w:themeColor="accent3" w:themeTint="99" w:sz="2" w:space="0"/>
        <w:insideV w:val="single" w:color="9489D5" w:themeColor="accent3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9489D5" w:themeColor="accent3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9489D5" w:themeColor="accent3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363">
    <w:name w:val="网格表 2 - 着色 41"/>
    <w:basedOn w:val="88"/>
    <w:qFormat/>
    <w:uiPriority w:val="47"/>
    <w:tblPr>
      <w:tblBorders>
        <w:top w:val="single" w:color="B1A3E9" w:themeColor="accent4" w:themeTint="99" w:sz="2" w:space="0"/>
        <w:bottom w:val="single" w:color="B1A3E9" w:themeColor="accent4" w:themeTint="99" w:sz="2" w:space="0"/>
        <w:insideH w:val="single" w:color="B1A3E9" w:themeColor="accent4" w:themeTint="99" w:sz="2" w:space="0"/>
        <w:insideV w:val="single" w:color="B1A3E9" w:themeColor="accent4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B1A3E9" w:themeColor="accent4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B1A3E9" w:themeColor="accent4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364">
    <w:name w:val="网格表 2 - 着色 51"/>
    <w:basedOn w:val="88"/>
    <w:qFormat/>
    <w:uiPriority w:val="47"/>
    <w:tblPr>
      <w:tblBorders>
        <w:top w:val="single" w:color="EC5C93" w:themeColor="accent5" w:themeTint="99" w:sz="2" w:space="0"/>
        <w:bottom w:val="single" w:color="EC5C93" w:themeColor="accent5" w:themeTint="99" w:sz="2" w:space="0"/>
        <w:insideH w:val="single" w:color="EC5C93" w:themeColor="accent5" w:themeTint="99" w:sz="2" w:space="0"/>
        <w:insideV w:val="single" w:color="EC5C93" w:themeColor="accent5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EC5C93" w:themeColor="accent5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EC5C93" w:themeColor="accent5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365">
    <w:name w:val="网格表 2 - 着色 61"/>
    <w:basedOn w:val="88"/>
    <w:qFormat/>
    <w:uiPriority w:val="47"/>
    <w:tblPr>
      <w:tblBorders>
        <w:top w:val="single" w:color="EE9DC0" w:themeColor="accent6" w:themeTint="99" w:sz="2" w:space="0"/>
        <w:bottom w:val="single" w:color="EE9DC0" w:themeColor="accent6" w:themeTint="99" w:sz="2" w:space="0"/>
        <w:insideH w:val="single" w:color="EE9DC0" w:themeColor="accent6" w:themeTint="99" w:sz="2" w:space="0"/>
        <w:insideV w:val="single" w:color="EE9DC0" w:themeColor="accent6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EE9DC0" w:themeColor="accent6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EE9DC0" w:themeColor="accent6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366">
    <w:name w:val="网格表 31"/>
    <w:basedOn w:val="88"/>
    <w:qFormat/>
    <w:uiPriority w:val="48"/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  <w:tblStylePr w:type="neCell">
      <w:tcPr>
        <w:tcBorders>
          <w:bottom w:val="single" w:color="666666" w:themeColor="text1" w:themeTint="99" w:sz="4" w:space="0"/>
        </w:tcBorders>
      </w:tcPr>
    </w:tblStylePr>
    <w:tblStylePr w:type="nwCell">
      <w:tcPr>
        <w:tcBorders>
          <w:bottom w:val="single" w:color="666666" w:themeColor="text1" w:themeTint="99" w:sz="4" w:space="0"/>
        </w:tcBorders>
      </w:tcPr>
    </w:tblStylePr>
    <w:tblStylePr w:type="seCell">
      <w:tcPr>
        <w:tcBorders>
          <w:top w:val="single" w:color="666666" w:themeColor="text1" w:themeTint="99" w:sz="4" w:space="0"/>
        </w:tcBorders>
      </w:tcPr>
    </w:tblStylePr>
    <w:tblStylePr w:type="swCell">
      <w:tcPr>
        <w:tcBorders>
          <w:top w:val="single" w:color="666666" w:themeColor="text1" w:themeTint="99" w:sz="4" w:space="0"/>
        </w:tcBorders>
      </w:tcPr>
    </w:tblStylePr>
  </w:style>
  <w:style w:type="table" w:customStyle="1" w:styleId="367">
    <w:name w:val="网格表 3 - 着色 11"/>
    <w:basedOn w:val="88"/>
    <w:qFormat/>
    <w:uiPriority w:val="48"/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  <w:insideV w:val="single" w:color="73A0E8" w:themeColor="accent1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  <w:tblStylePr w:type="neCell">
      <w:tcPr>
        <w:tcBorders>
          <w:bottom w:val="single" w:color="73A0E8" w:themeColor="accent1" w:themeTint="99" w:sz="4" w:space="0"/>
        </w:tcBorders>
      </w:tcPr>
    </w:tblStylePr>
    <w:tblStylePr w:type="nwCell">
      <w:tcPr>
        <w:tcBorders>
          <w:bottom w:val="single" w:color="73A0E8" w:themeColor="accent1" w:themeTint="99" w:sz="4" w:space="0"/>
        </w:tcBorders>
      </w:tcPr>
    </w:tblStylePr>
    <w:tblStylePr w:type="seCell">
      <w:tcPr>
        <w:tcBorders>
          <w:top w:val="single" w:color="73A0E8" w:themeColor="accent1" w:themeTint="99" w:sz="4" w:space="0"/>
        </w:tcBorders>
      </w:tcPr>
    </w:tblStylePr>
    <w:tblStylePr w:type="swCell">
      <w:tcPr>
        <w:tcBorders>
          <w:top w:val="single" w:color="73A0E8" w:themeColor="accent1" w:themeTint="99" w:sz="4" w:space="0"/>
        </w:tcBorders>
      </w:tcPr>
    </w:tblStylePr>
  </w:style>
  <w:style w:type="table" w:customStyle="1" w:styleId="368">
    <w:name w:val="网格表 3 - 着色 21"/>
    <w:basedOn w:val="88"/>
    <w:qFormat/>
    <w:uiPriority w:val="48"/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  <w:insideV w:val="single" w:color="7BCAE9" w:themeColor="accent2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  <w:tblStylePr w:type="neCell">
      <w:tcPr>
        <w:tcBorders>
          <w:bottom w:val="single" w:color="7BCAE9" w:themeColor="accent2" w:themeTint="99" w:sz="4" w:space="0"/>
        </w:tcBorders>
      </w:tcPr>
    </w:tblStylePr>
    <w:tblStylePr w:type="nwCell">
      <w:tcPr>
        <w:tcBorders>
          <w:bottom w:val="single" w:color="7BCAE9" w:themeColor="accent2" w:themeTint="99" w:sz="4" w:space="0"/>
        </w:tcBorders>
      </w:tcPr>
    </w:tblStylePr>
    <w:tblStylePr w:type="seCell">
      <w:tcPr>
        <w:tcBorders>
          <w:top w:val="single" w:color="7BCAE9" w:themeColor="accent2" w:themeTint="99" w:sz="4" w:space="0"/>
        </w:tcBorders>
      </w:tcPr>
    </w:tblStylePr>
    <w:tblStylePr w:type="swCell">
      <w:tcPr>
        <w:tcBorders>
          <w:top w:val="single" w:color="7BCAE9" w:themeColor="accent2" w:themeTint="99" w:sz="4" w:space="0"/>
        </w:tcBorders>
      </w:tcPr>
    </w:tblStylePr>
  </w:style>
  <w:style w:type="table" w:customStyle="1" w:styleId="369">
    <w:name w:val="网格表 3 - 着色 31"/>
    <w:basedOn w:val="88"/>
    <w:qFormat/>
    <w:uiPriority w:val="48"/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  <w:insideV w:val="single" w:color="9489D5" w:themeColor="accent3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  <w:tblStylePr w:type="neCell">
      <w:tcPr>
        <w:tcBorders>
          <w:bottom w:val="single" w:color="9489D5" w:themeColor="accent3" w:themeTint="99" w:sz="4" w:space="0"/>
        </w:tcBorders>
      </w:tcPr>
    </w:tblStylePr>
    <w:tblStylePr w:type="nwCell">
      <w:tcPr>
        <w:tcBorders>
          <w:bottom w:val="single" w:color="9489D5" w:themeColor="accent3" w:themeTint="99" w:sz="4" w:space="0"/>
        </w:tcBorders>
      </w:tcPr>
    </w:tblStylePr>
    <w:tblStylePr w:type="seCell">
      <w:tcPr>
        <w:tcBorders>
          <w:top w:val="single" w:color="9489D5" w:themeColor="accent3" w:themeTint="99" w:sz="4" w:space="0"/>
        </w:tcBorders>
      </w:tcPr>
    </w:tblStylePr>
    <w:tblStylePr w:type="swCell">
      <w:tcPr>
        <w:tcBorders>
          <w:top w:val="single" w:color="9489D5" w:themeColor="accent3" w:themeTint="99" w:sz="4" w:space="0"/>
        </w:tcBorders>
      </w:tcPr>
    </w:tblStylePr>
  </w:style>
  <w:style w:type="table" w:customStyle="1" w:styleId="370">
    <w:name w:val="网格表 3 - 着色 41"/>
    <w:basedOn w:val="88"/>
    <w:qFormat/>
    <w:uiPriority w:val="48"/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  <w:insideV w:val="single" w:color="B1A3E9" w:themeColor="accent4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  <w:tblStylePr w:type="neCell">
      <w:tcPr>
        <w:tcBorders>
          <w:bottom w:val="single" w:color="B1A3E9" w:themeColor="accent4" w:themeTint="99" w:sz="4" w:space="0"/>
        </w:tcBorders>
      </w:tcPr>
    </w:tblStylePr>
    <w:tblStylePr w:type="nwCell">
      <w:tcPr>
        <w:tcBorders>
          <w:bottom w:val="single" w:color="B1A3E9" w:themeColor="accent4" w:themeTint="99" w:sz="4" w:space="0"/>
        </w:tcBorders>
      </w:tcPr>
    </w:tblStylePr>
    <w:tblStylePr w:type="seCell">
      <w:tcPr>
        <w:tcBorders>
          <w:top w:val="single" w:color="B1A3E9" w:themeColor="accent4" w:themeTint="99" w:sz="4" w:space="0"/>
        </w:tcBorders>
      </w:tcPr>
    </w:tblStylePr>
    <w:tblStylePr w:type="swCell">
      <w:tcPr>
        <w:tcBorders>
          <w:top w:val="single" w:color="B1A3E9" w:themeColor="accent4" w:themeTint="99" w:sz="4" w:space="0"/>
        </w:tcBorders>
      </w:tcPr>
    </w:tblStylePr>
  </w:style>
  <w:style w:type="table" w:customStyle="1" w:styleId="371">
    <w:name w:val="网格表 3 - 着色 51"/>
    <w:basedOn w:val="88"/>
    <w:qFormat/>
    <w:uiPriority w:val="48"/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  <w:insideV w:val="single" w:color="EC5C93" w:themeColor="accent5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  <w:tblStylePr w:type="neCell">
      <w:tcPr>
        <w:tcBorders>
          <w:bottom w:val="single" w:color="EC5C93" w:themeColor="accent5" w:themeTint="99" w:sz="4" w:space="0"/>
        </w:tcBorders>
      </w:tcPr>
    </w:tblStylePr>
    <w:tblStylePr w:type="nwCell">
      <w:tcPr>
        <w:tcBorders>
          <w:bottom w:val="single" w:color="EC5C93" w:themeColor="accent5" w:themeTint="99" w:sz="4" w:space="0"/>
        </w:tcBorders>
      </w:tcPr>
    </w:tblStylePr>
    <w:tblStylePr w:type="seCell">
      <w:tcPr>
        <w:tcBorders>
          <w:top w:val="single" w:color="EC5C93" w:themeColor="accent5" w:themeTint="99" w:sz="4" w:space="0"/>
        </w:tcBorders>
      </w:tcPr>
    </w:tblStylePr>
    <w:tblStylePr w:type="swCell">
      <w:tcPr>
        <w:tcBorders>
          <w:top w:val="single" w:color="EC5C93" w:themeColor="accent5" w:themeTint="99" w:sz="4" w:space="0"/>
        </w:tcBorders>
      </w:tcPr>
    </w:tblStylePr>
  </w:style>
  <w:style w:type="table" w:customStyle="1" w:styleId="372">
    <w:name w:val="网格表 3 - 着色 61"/>
    <w:basedOn w:val="88"/>
    <w:qFormat/>
    <w:uiPriority w:val="48"/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  <w:insideV w:val="single" w:color="EE9DC0" w:themeColor="accent6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  <w:tblStylePr w:type="neCell">
      <w:tcPr>
        <w:tcBorders>
          <w:bottom w:val="single" w:color="EE9DC0" w:themeColor="accent6" w:themeTint="99" w:sz="4" w:space="0"/>
        </w:tcBorders>
      </w:tcPr>
    </w:tblStylePr>
    <w:tblStylePr w:type="nwCell">
      <w:tcPr>
        <w:tcBorders>
          <w:bottom w:val="single" w:color="EE9DC0" w:themeColor="accent6" w:themeTint="99" w:sz="4" w:space="0"/>
        </w:tcBorders>
      </w:tcPr>
    </w:tblStylePr>
    <w:tblStylePr w:type="seCell">
      <w:tcPr>
        <w:tcBorders>
          <w:top w:val="single" w:color="EE9DC0" w:themeColor="accent6" w:themeTint="99" w:sz="4" w:space="0"/>
        </w:tcBorders>
      </w:tcPr>
    </w:tblStylePr>
    <w:tblStylePr w:type="swCell">
      <w:tcPr>
        <w:tcBorders>
          <w:top w:val="single" w:color="EE9DC0" w:themeColor="accent6" w:themeTint="99" w:sz="4" w:space="0"/>
        </w:tcBorders>
      </w:tcPr>
    </w:tblStylePr>
  </w:style>
  <w:style w:type="table" w:customStyle="1" w:styleId="373">
    <w:name w:val="网格表 41"/>
    <w:basedOn w:val="88"/>
    <w:qFormat/>
    <w:uiPriority w:val="49"/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cPr>
        <w:tcBorders>
          <w:top w:val="double" w:color="000000" w:themeColor="tex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374">
    <w:name w:val="网格表 4 - 着色 11"/>
    <w:basedOn w:val="88"/>
    <w:qFormat/>
    <w:uiPriority w:val="49"/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  <w:insideV w:val="single" w:color="73A0E8" w:themeColor="accent1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2264CE" w:themeColor="accent1" w:sz="4" w:space="0"/>
          <w:left w:val="single" w:color="2264CE" w:themeColor="accent1" w:sz="4" w:space="0"/>
          <w:bottom w:val="single" w:color="2264CE" w:themeColor="accent1" w:sz="4" w:space="0"/>
          <w:right w:val="single" w:color="2264CE" w:themeColor="accent1" w:sz="4" w:space="0"/>
          <w:insideH w:val="nil"/>
          <w:insideV w:val="nil"/>
        </w:tcBorders>
        <w:shd w:val="clear" w:color="auto" w:fill="2264CE" w:themeFill="accent1"/>
      </w:tcPr>
    </w:tblStylePr>
    <w:tblStylePr w:type="lastRow">
      <w:rPr>
        <w:b/>
        <w:bCs/>
      </w:rPr>
      <w:tcPr>
        <w:tcBorders>
          <w:top w:val="double" w:color="2264CE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375">
    <w:name w:val="网格表 4 - 着色 21"/>
    <w:basedOn w:val="88"/>
    <w:qFormat/>
    <w:uiPriority w:val="49"/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  <w:insideV w:val="single" w:color="7BCAE9" w:themeColor="accent2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24A7DB" w:themeColor="accent2" w:sz="4" w:space="0"/>
          <w:left w:val="single" w:color="24A7DB" w:themeColor="accent2" w:sz="4" w:space="0"/>
          <w:bottom w:val="single" w:color="24A7DB" w:themeColor="accent2" w:sz="4" w:space="0"/>
          <w:right w:val="single" w:color="24A7DB" w:themeColor="accent2" w:sz="4" w:space="0"/>
          <w:insideH w:val="nil"/>
          <w:insideV w:val="nil"/>
        </w:tcBorders>
        <w:shd w:val="clear" w:color="auto" w:fill="24A7DB" w:themeFill="accent2"/>
      </w:tcPr>
    </w:tblStylePr>
    <w:tblStylePr w:type="lastRow">
      <w:rPr>
        <w:b/>
        <w:bCs/>
      </w:rPr>
      <w:tcPr>
        <w:tcBorders>
          <w:top w:val="double" w:color="24A7DB" w:themeColor="accent2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376">
    <w:name w:val="网格表 4 - 着色 31"/>
    <w:basedOn w:val="88"/>
    <w:qFormat/>
    <w:uiPriority w:val="49"/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  <w:insideV w:val="single" w:color="9489D5" w:themeColor="accent3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5140B5" w:themeColor="accent3" w:sz="4" w:space="0"/>
          <w:left w:val="single" w:color="5140B5" w:themeColor="accent3" w:sz="4" w:space="0"/>
          <w:bottom w:val="single" w:color="5140B5" w:themeColor="accent3" w:sz="4" w:space="0"/>
          <w:right w:val="single" w:color="5140B5" w:themeColor="accent3" w:sz="4" w:space="0"/>
          <w:insideH w:val="nil"/>
          <w:insideV w:val="nil"/>
        </w:tcBorders>
        <w:shd w:val="clear" w:color="auto" w:fill="5140B5" w:themeFill="accent3"/>
      </w:tcPr>
    </w:tblStylePr>
    <w:tblStylePr w:type="lastRow">
      <w:rPr>
        <w:b/>
        <w:bCs/>
      </w:rPr>
      <w:tcPr>
        <w:tcBorders>
          <w:top w:val="double" w:color="5140B5" w:themeColor="accent3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377">
    <w:name w:val="网格表 4 - 着色 41"/>
    <w:basedOn w:val="88"/>
    <w:qFormat/>
    <w:uiPriority w:val="49"/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  <w:insideV w:val="single" w:color="B1A3E9" w:themeColor="accent4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7E66DB" w:themeColor="accent4" w:sz="4" w:space="0"/>
          <w:left w:val="single" w:color="7E66DB" w:themeColor="accent4" w:sz="4" w:space="0"/>
          <w:bottom w:val="single" w:color="7E66DB" w:themeColor="accent4" w:sz="4" w:space="0"/>
          <w:right w:val="single" w:color="7E66DB" w:themeColor="accent4" w:sz="4" w:space="0"/>
          <w:insideH w:val="nil"/>
          <w:insideV w:val="nil"/>
        </w:tcBorders>
        <w:shd w:val="clear" w:color="auto" w:fill="7E66DB" w:themeFill="accent4"/>
      </w:tcPr>
    </w:tblStylePr>
    <w:tblStylePr w:type="lastRow">
      <w:rPr>
        <w:b/>
        <w:bCs/>
      </w:rPr>
      <w:tcPr>
        <w:tcBorders>
          <w:top w:val="double" w:color="7E66DB" w:themeColor="accent4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378">
    <w:name w:val="网格表 4 - 着色 51"/>
    <w:basedOn w:val="88"/>
    <w:qFormat/>
    <w:uiPriority w:val="49"/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  <w:insideV w:val="single" w:color="EC5C93" w:themeColor="accent5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BC1555" w:themeColor="accent5" w:sz="4" w:space="0"/>
          <w:left w:val="single" w:color="BC1555" w:themeColor="accent5" w:sz="4" w:space="0"/>
          <w:bottom w:val="single" w:color="BC1555" w:themeColor="accent5" w:sz="4" w:space="0"/>
          <w:right w:val="single" w:color="BC1555" w:themeColor="accent5" w:sz="4" w:space="0"/>
          <w:insideH w:val="nil"/>
          <w:insideV w:val="nil"/>
        </w:tcBorders>
        <w:shd w:val="clear" w:color="auto" w:fill="BC1555" w:themeFill="accent5"/>
      </w:tcPr>
    </w:tblStylePr>
    <w:tblStylePr w:type="lastRow">
      <w:rPr>
        <w:b/>
        <w:bCs/>
      </w:rPr>
      <w:tcPr>
        <w:tcBorders>
          <w:top w:val="double" w:color="BC1555" w:themeColor="accent5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379">
    <w:name w:val="网格表 4 - 着色 61"/>
    <w:basedOn w:val="88"/>
    <w:qFormat/>
    <w:uiPriority w:val="49"/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  <w:insideV w:val="single" w:color="EE9DC0" w:themeColor="accent6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E45D97" w:themeColor="accent6" w:sz="4" w:space="0"/>
          <w:left w:val="single" w:color="E45D97" w:themeColor="accent6" w:sz="4" w:space="0"/>
          <w:bottom w:val="single" w:color="E45D97" w:themeColor="accent6" w:sz="4" w:space="0"/>
          <w:right w:val="single" w:color="E45D97" w:themeColor="accent6" w:sz="4" w:space="0"/>
          <w:insideH w:val="nil"/>
          <w:insideV w:val="nil"/>
        </w:tcBorders>
        <w:shd w:val="clear" w:color="auto" w:fill="E45D97" w:themeFill="accent6"/>
      </w:tcPr>
    </w:tblStylePr>
    <w:tblStylePr w:type="lastRow">
      <w:rPr>
        <w:b/>
        <w:bCs/>
      </w:rPr>
      <w:tcPr>
        <w:tcBorders>
          <w:top w:val="double" w:color="E45D97" w:themeColor="accent6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380">
    <w:name w:val="网格表 5 深色1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000000" w:themeFill="text1"/>
      </w:tcPr>
    </w:tblStylePr>
    <w:tblStylePr w:type="band1Vert">
      <w:tcPr>
        <w:shd w:val="clear" w:color="auto" w:fill="999999" w:themeFill="text1" w:themeFillTint="66"/>
      </w:tcPr>
    </w:tblStylePr>
    <w:tblStylePr w:type="band1Horz">
      <w:tcPr>
        <w:shd w:val="clear" w:color="auto" w:fill="999999" w:themeFill="text1" w:themeFillTint="66"/>
      </w:tcPr>
    </w:tblStylePr>
  </w:style>
  <w:style w:type="table" w:customStyle="1" w:styleId="381">
    <w:name w:val="网格表 5 深色 - 着色 11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D0DFF7" w:themeFill="accent1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2264CE" w:themeFill="accent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2264CE" w:themeFill="accent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2264CE" w:themeFill="accen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2264CE" w:themeFill="accent1"/>
      </w:tcPr>
    </w:tblStylePr>
    <w:tblStylePr w:type="band1Vert">
      <w:tcPr>
        <w:shd w:val="clear" w:color="auto" w:fill="A2BFEF" w:themeFill="accent1" w:themeFillTint="66"/>
      </w:tcPr>
    </w:tblStylePr>
    <w:tblStylePr w:type="band1Horz">
      <w:tcPr>
        <w:shd w:val="clear" w:color="auto" w:fill="A2BFEF" w:themeFill="accent1" w:themeFillTint="66"/>
      </w:tcPr>
    </w:tblStylePr>
  </w:style>
  <w:style w:type="table" w:customStyle="1" w:styleId="382">
    <w:name w:val="网格表 5 深色 - 着色 21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D3EDF7" w:themeFill="accent2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24A7DB" w:themeFill="accent2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24A7DB" w:themeFill="accent2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24A7DB" w:themeFill="accent2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24A7DB" w:themeFill="accent2"/>
      </w:tcPr>
    </w:tblStylePr>
    <w:tblStylePr w:type="band1Vert">
      <w:tcPr>
        <w:shd w:val="clear" w:color="auto" w:fill="A7DBF0" w:themeFill="accent2" w:themeFillTint="66"/>
      </w:tcPr>
    </w:tblStylePr>
    <w:tblStylePr w:type="band1Horz">
      <w:tcPr>
        <w:shd w:val="clear" w:color="auto" w:fill="A7DBF0" w:themeFill="accent2" w:themeFillTint="66"/>
      </w:tcPr>
    </w:tblStylePr>
  </w:style>
  <w:style w:type="table" w:customStyle="1" w:styleId="383">
    <w:name w:val="网格表 5 深色 - 着色 31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DBD7F1" w:themeFill="accent3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5140B5" w:themeFill="accent3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5140B5" w:themeFill="accent3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5140B5" w:themeFill="accent3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5140B5" w:themeFill="accent3"/>
      </w:tcPr>
    </w:tblStylePr>
    <w:tblStylePr w:type="band1Vert">
      <w:tcPr>
        <w:shd w:val="clear" w:color="auto" w:fill="B8B0E3" w:themeFill="accent3" w:themeFillTint="66"/>
      </w:tcPr>
    </w:tblStylePr>
    <w:tblStylePr w:type="band1Horz">
      <w:tcPr>
        <w:shd w:val="clear" w:color="auto" w:fill="B8B0E3" w:themeFill="accent3" w:themeFillTint="66"/>
      </w:tcPr>
    </w:tblStylePr>
  </w:style>
  <w:style w:type="table" w:customStyle="1" w:styleId="384">
    <w:name w:val="网格表 5 深色 - 着色 41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5E0F7" w:themeFill="accent4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7E66DB" w:themeFill="accent4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7E66DB" w:themeFill="accent4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7E66DB" w:themeFill="accent4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7E66DB" w:themeFill="accent4"/>
      </w:tcPr>
    </w:tblStylePr>
    <w:tblStylePr w:type="band1Vert">
      <w:tcPr>
        <w:shd w:val="clear" w:color="auto" w:fill="CBC1F0" w:themeFill="accent4" w:themeFillTint="66"/>
      </w:tcPr>
    </w:tblStylePr>
    <w:tblStylePr w:type="band1Horz">
      <w:tcPr>
        <w:shd w:val="clear" w:color="auto" w:fill="CBC1F0" w:themeFill="accent4" w:themeFillTint="66"/>
      </w:tcPr>
    </w:tblStylePr>
  </w:style>
  <w:style w:type="table" w:customStyle="1" w:styleId="385">
    <w:name w:val="网格表 5 深色 - 着色 51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8C8DB" w:themeFill="accent5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BC1555" w:themeFill="accent5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BC1555" w:themeFill="accent5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BC1555" w:themeFill="accent5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BC1555" w:themeFill="accent5"/>
      </w:tcPr>
    </w:tblStylePr>
    <w:tblStylePr w:type="band1Vert">
      <w:tcPr>
        <w:shd w:val="clear" w:color="auto" w:fill="F292B7" w:themeFill="accent5" w:themeFillTint="66"/>
      </w:tcPr>
    </w:tblStylePr>
    <w:tblStylePr w:type="band1Horz">
      <w:tcPr>
        <w:shd w:val="clear" w:color="auto" w:fill="F292B7" w:themeFill="accent5" w:themeFillTint="66"/>
      </w:tcPr>
    </w:tblStylePr>
  </w:style>
  <w:style w:type="table" w:customStyle="1" w:styleId="386">
    <w:name w:val="网格表 5 深色 - 着色 61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9DEEA" w:themeFill="accent6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E45D97" w:themeFill="accent6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E45D97" w:themeFill="accent6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E45D97" w:themeFill="accent6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E45D97" w:themeFill="accent6"/>
      </w:tcPr>
    </w:tblStylePr>
    <w:tblStylePr w:type="band1Vert">
      <w:tcPr>
        <w:shd w:val="clear" w:color="auto" w:fill="F4BED5" w:themeFill="accent6" w:themeFillTint="66"/>
      </w:tcPr>
    </w:tblStylePr>
    <w:tblStylePr w:type="band1Horz">
      <w:tcPr>
        <w:shd w:val="clear" w:color="auto" w:fill="F4BED5" w:themeFill="accent6" w:themeFillTint="66"/>
      </w:tcPr>
    </w:tblStylePr>
  </w:style>
  <w:style w:type="table" w:customStyle="1" w:styleId="387">
    <w:name w:val="网格表 6 彩色1"/>
    <w:basedOn w:val="88"/>
    <w:qFormat/>
    <w:uiPriority w:val="51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</w:rPr>
      <w:tcPr>
        <w:tcBorders>
          <w:bottom w:val="single" w:color="666666" w:themeColor="text1" w:themeTint="99" w:sz="12" w:space="0"/>
        </w:tcBorders>
      </w:tcPr>
    </w:tblStylePr>
    <w:tblStylePr w:type="lastRow">
      <w:rPr>
        <w:b/>
        <w:bCs/>
      </w:rPr>
      <w:tcPr>
        <w:tcBorders>
          <w:top w:val="double" w:color="666666" w:themeColor="tex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388">
    <w:name w:val="网格表 6 彩色 - 着色 11"/>
    <w:basedOn w:val="88"/>
    <w:qFormat/>
    <w:uiPriority w:val="51"/>
    <w:rPr>
      <w:color w:val="1A4B9B" w:themeColor="accent1" w:themeShade="BF"/>
    </w:rPr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  <w:insideV w:val="single" w:color="73A0E8" w:themeColor="accent1" w:themeTint="99" w:sz="4" w:space="0"/>
      </w:tblBorders>
    </w:tblPr>
    <w:tblStylePr w:type="firstRow">
      <w:rPr>
        <w:b/>
        <w:bCs/>
      </w:rPr>
      <w:tcPr>
        <w:tcBorders>
          <w:bottom w:val="single" w:color="73A0E8" w:themeColor="accent1" w:themeTint="99" w:sz="12" w:space="0"/>
        </w:tcBorders>
      </w:tcPr>
    </w:tblStylePr>
    <w:tblStylePr w:type="lastRow">
      <w:rPr>
        <w:b/>
        <w:bCs/>
      </w:rPr>
      <w:tcPr>
        <w:tcBorders>
          <w:top w:val="double" w:color="73A0E8" w:themeColor="accen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389">
    <w:name w:val="网格表 6 彩色 - 着色 21"/>
    <w:basedOn w:val="88"/>
    <w:qFormat/>
    <w:uiPriority w:val="51"/>
    <w:rPr>
      <w:color w:val="1B7DA4" w:themeColor="accent2" w:themeShade="BF"/>
    </w:rPr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  <w:insideV w:val="single" w:color="7BCAE9" w:themeColor="accent2" w:themeTint="99" w:sz="4" w:space="0"/>
      </w:tblBorders>
    </w:tblPr>
    <w:tblStylePr w:type="firstRow">
      <w:rPr>
        <w:b/>
        <w:bCs/>
      </w:rPr>
      <w:tcPr>
        <w:tcBorders>
          <w:bottom w:val="single" w:color="7BCAE9" w:themeColor="accent2" w:themeTint="99" w:sz="12" w:space="0"/>
        </w:tcBorders>
      </w:tcPr>
    </w:tblStylePr>
    <w:tblStylePr w:type="lastRow">
      <w:rPr>
        <w:b/>
        <w:bCs/>
      </w:rPr>
      <w:tcPr>
        <w:tcBorders>
          <w:top w:val="double" w:color="7BCAE9" w:themeColor="accent2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390">
    <w:name w:val="网格表 6 彩色 - 着色 31"/>
    <w:basedOn w:val="88"/>
    <w:qFormat/>
    <w:uiPriority w:val="51"/>
    <w:rPr>
      <w:color w:val="3D3088" w:themeColor="accent3" w:themeShade="BF"/>
    </w:rPr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  <w:insideV w:val="single" w:color="9489D5" w:themeColor="accent3" w:themeTint="99" w:sz="4" w:space="0"/>
      </w:tblBorders>
    </w:tblPr>
    <w:tblStylePr w:type="firstRow">
      <w:rPr>
        <w:b/>
        <w:bCs/>
      </w:rPr>
      <w:tcPr>
        <w:tcBorders>
          <w:bottom w:val="single" w:color="9489D5" w:themeColor="accent3" w:themeTint="99" w:sz="12" w:space="0"/>
        </w:tcBorders>
      </w:tcPr>
    </w:tblStylePr>
    <w:tblStylePr w:type="lastRow">
      <w:rPr>
        <w:b/>
        <w:bCs/>
      </w:rPr>
      <w:tcPr>
        <w:tcBorders>
          <w:top w:val="double" w:color="9489D5" w:themeColor="accent3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391">
    <w:name w:val="网格表 6 彩色 - 着色 41"/>
    <w:basedOn w:val="88"/>
    <w:qFormat/>
    <w:uiPriority w:val="51"/>
    <w:rPr>
      <w:color w:val="4C2EC3" w:themeColor="accent4" w:themeShade="BF"/>
    </w:rPr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  <w:insideV w:val="single" w:color="B1A3E9" w:themeColor="accent4" w:themeTint="99" w:sz="4" w:space="0"/>
      </w:tblBorders>
    </w:tblPr>
    <w:tblStylePr w:type="firstRow">
      <w:rPr>
        <w:b/>
        <w:bCs/>
      </w:rPr>
      <w:tcPr>
        <w:tcBorders>
          <w:bottom w:val="single" w:color="B1A3E9" w:themeColor="accent4" w:themeTint="99" w:sz="12" w:space="0"/>
        </w:tcBorders>
      </w:tcPr>
    </w:tblStylePr>
    <w:tblStylePr w:type="lastRow">
      <w:rPr>
        <w:b/>
        <w:bCs/>
      </w:rPr>
      <w:tcPr>
        <w:tcBorders>
          <w:top w:val="double" w:color="B1A3E9" w:themeColor="accent4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392">
    <w:name w:val="网格表 6 彩色 - 着色 51"/>
    <w:basedOn w:val="88"/>
    <w:qFormat/>
    <w:uiPriority w:val="51"/>
    <w:rPr>
      <w:color w:val="8D1040" w:themeColor="accent5" w:themeShade="BF"/>
    </w:rPr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  <w:insideV w:val="single" w:color="EC5C93" w:themeColor="accent5" w:themeTint="99" w:sz="4" w:space="0"/>
      </w:tblBorders>
    </w:tblPr>
    <w:tblStylePr w:type="firstRow">
      <w:rPr>
        <w:b/>
        <w:bCs/>
      </w:rPr>
      <w:tcPr>
        <w:tcBorders>
          <w:bottom w:val="single" w:color="EC5C93" w:themeColor="accent5" w:themeTint="99" w:sz="12" w:space="0"/>
        </w:tcBorders>
      </w:tcPr>
    </w:tblStylePr>
    <w:tblStylePr w:type="lastRow">
      <w:rPr>
        <w:b/>
        <w:bCs/>
      </w:rPr>
      <w:tcPr>
        <w:tcBorders>
          <w:top w:val="double" w:color="EC5C93" w:themeColor="accent5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393">
    <w:name w:val="网格表 6 彩色 - 着色 61"/>
    <w:basedOn w:val="88"/>
    <w:qFormat/>
    <w:uiPriority w:val="51"/>
    <w:rPr>
      <w:color w:val="CE226C" w:themeColor="accent6" w:themeShade="BF"/>
    </w:rPr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  <w:insideV w:val="single" w:color="EE9DC0" w:themeColor="accent6" w:themeTint="99" w:sz="4" w:space="0"/>
      </w:tblBorders>
    </w:tblPr>
    <w:tblStylePr w:type="firstRow">
      <w:rPr>
        <w:b/>
        <w:bCs/>
      </w:rPr>
      <w:tcPr>
        <w:tcBorders>
          <w:bottom w:val="single" w:color="EE9DC0" w:themeColor="accent6" w:themeTint="99" w:sz="12" w:space="0"/>
        </w:tcBorders>
      </w:tcPr>
    </w:tblStylePr>
    <w:tblStylePr w:type="lastRow">
      <w:rPr>
        <w:b/>
        <w:bCs/>
      </w:rPr>
      <w:tcPr>
        <w:tcBorders>
          <w:top w:val="double" w:color="EE9DC0" w:themeColor="accent6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394">
    <w:name w:val="网格表 7 彩色1"/>
    <w:basedOn w:val="88"/>
    <w:qFormat/>
    <w:uiPriority w:val="52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  <w:tblStylePr w:type="neCell">
      <w:tcPr>
        <w:tcBorders>
          <w:bottom w:val="single" w:color="666666" w:themeColor="text1" w:themeTint="99" w:sz="4" w:space="0"/>
        </w:tcBorders>
      </w:tcPr>
    </w:tblStylePr>
    <w:tblStylePr w:type="nwCell">
      <w:tcPr>
        <w:tcBorders>
          <w:bottom w:val="single" w:color="666666" w:themeColor="text1" w:themeTint="99" w:sz="4" w:space="0"/>
        </w:tcBorders>
      </w:tcPr>
    </w:tblStylePr>
    <w:tblStylePr w:type="seCell">
      <w:tcPr>
        <w:tcBorders>
          <w:top w:val="single" w:color="666666" w:themeColor="text1" w:themeTint="99" w:sz="4" w:space="0"/>
        </w:tcBorders>
      </w:tcPr>
    </w:tblStylePr>
    <w:tblStylePr w:type="swCell">
      <w:tcPr>
        <w:tcBorders>
          <w:top w:val="single" w:color="666666" w:themeColor="text1" w:themeTint="99" w:sz="4" w:space="0"/>
        </w:tcBorders>
      </w:tcPr>
    </w:tblStylePr>
  </w:style>
  <w:style w:type="table" w:customStyle="1" w:styleId="395">
    <w:name w:val="网格表 7 彩色 - 着色 11"/>
    <w:basedOn w:val="88"/>
    <w:qFormat/>
    <w:uiPriority w:val="52"/>
    <w:rPr>
      <w:color w:val="1A4B9B" w:themeColor="accent1" w:themeShade="BF"/>
    </w:rPr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  <w:insideV w:val="single" w:color="73A0E8" w:themeColor="accent1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  <w:tblStylePr w:type="neCell">
      <w:tcPr>
        <w:tcBorders>
          <w:bottom w:val="single" w:color="73A0E8" w:themeColor="accent1" w:themeTint="99" w:sz="4" w:space="0"/>
        </w:tcBorders>
      </w:tcPr>
    </w:tblStylePr>
    <w:tblStylePr w:type="nwCell">
      <w:tcPr>
        <w:tcBorders>
          <w:bottom w:val="single" w:color="73A0E8" w:themeColor="accent1" w:themeTint="99" w:sz="4" w:space="0"/>
        </w:tcBorders>
      </w:tcPr>
    </w:tblStylePr>
    <w:tblStylePr w:type="seCell">
      <w:tcPr>
        <w:tcBorders>
          <w:top w:val="single" w:color="73A0E8" w:themeColor="accent1" w:themeTint="99" w:sz="4" w:space="0"/>
        </w:tcBorders>
      </w:tcPr>
    </w:tblStylePr>
    <w:tblStylePr w:type="swCell">
      <w:tcPr>
        <w:tcBorders>
          <w:top w:val="single" w:color="73A0E8" w:themeColor="accent1" w:themeTint="99" w:sz="4" w:space="0"/>
        </w:tcBorders>
      </w:tcPr>
    </w:tblStylePr>
  </w:style>
  <w:style w:type="table" w:customStyle="1" w:styleId="396">
    <w:name w:val="网格表 7 彩色 - 着色 21"/>
    <w:basedOn w:val="88"/>
    <w:qFormat/>
    <w:uiPriority w:val="52"/>
    <w:rPr>
      <w:color w:val="1B7DA4" w:themeColor="accent2" w:themeShade="BF"/>
    </w:rPr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  <w:insideV w:val="single" w:color="7BCAE9" w:themeColor="accent2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  <w:tblStylePr w:type="neCell">
      <w:tcPr>
        <w:tcBorders>
          <w:bottom w:val="single" w:color="7BCAE9" w:themeColor="accent2" w:themeTint="99" w:sz="4" w:space="0"/>
        </w:tcBorders>
      </w:tcPr>
    </w:tblStylePr>
    <w:tblStylePr w:type="nwCell">
      <w:tcPr>
        <w:tcBorders>
          <w:bottom w:val="single" w:color="7BCAE9" w:themeColor="accent2" w:themeTint="99" w:sz="4" w:space="0"/>
        </w:tcBorders>
      </w:tcPr>
    </w:tblStylePr>
    <w:tblStylePr w:type="seCell">
      <w:tcPr>
        <w:tcBorders>
          <w:top w:val="single" w:color="7BCAE9" w:themeColor="accent2" w:themeTint="99" w:sz="4" w:space="0"/>
        </w:tcBorders>
      </w:tcPr>
    </w:tblStylePr>
    <w:tblStylePr w:type="swCell">
      <w:tcPr>
        <w:tcBorders>
          <w:top w:val="single" w:color="7BCAE9" w:themeColor="accent2" w:themeTint="99" w:sz="4" w:space="0"/>
        </w:tcBorders>
      </w:tcPr>
    </w:tblStylePr>
  </w:style>
  <w:style w:type="table" w:customStyle="1" w:styleId="397">
    <w:name w:val="网格表 7 彩色 - 着色 31"/>
    <w:basedOn w:val="88"/>
    <w:qFormat/>
    <w:uiPriority w:val="52"/>
    <w:rPr>
      <w:color w:val="3D3088" w:themeColor="accent3" w:themeShade="BF"/>
    </w:rPr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  <w:insideV w:val="single" w:color="9489D5" w:themeColor="accent3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  <w:tblStylePr w:type="neCell">
      <w:tcPr>
        <w:tcBorders>
          <w:bottom w:val="single" w:color="9489D5" w:themeColor="accent3" w:themeTint="99" w:sz="4" w:space="0"/>
        </w:tcBorders>
      </w:tcPr>
    </w:tblStylePr>
    <w:tblStylePr w:type="nwCell">
      <w:tcPr>
        <w:tcBorders>
          <w:bottom w:val="single" w:color="9489D5" w:themeColor="accent3" w:themeTint="99" w:sz="4" w:space="0"/>
        </w:tcBorders>
      </w:tcPr>
    </w:tblStylePr>
    <w:tblStylePr w:type="seCell">
      <w:tcPr>
        <w:tcBorders>
          <w:top w:val="single" w:color="9489D5" w:themeColor="accent3" w:themeTint="99" w:sz="4" w:space="0"/>
        </w:tcBorders>
      </w:tcPr>
    </w:tblStylePr>
    <w:tblStylePr w:type="swCell">
      <w:tcPr>
        <w:tcBorders>
          <w:top w:val="single" w:color="9489D5" w:themeColor="accent3" w:themeTint="99" w:sz="4" w:space="0"/>
        </w:tcBorders>
      </w:tcPr>
    </w:tblStylePr>
  </w:style>
  <w:style w:type="table" w:customStyle="1" w:styleId="398">
    <w:name w:val="网格表 7 彩色 - 着色 41"/>
    <w:basedOn w:val="88"/>
    <w:qFormat/>
    <w:uiPriority w:val="52"/>
    <w:rPr>
      <w:color w:val="4C2EC3" w:themeColor="accent4" w:themeShade="BF"/>
    </w:rPr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  <w:insideV w:val="single" w:color="B1A3E9" w:themeColor="accent4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  <w:tblStylePr w:type="neCell">
      <w:tcPr>
        <w:tcBorders>
          <w:bottom w:val="single" w:color="B1A3E9" w:themeColor="accent4" w:themeTint="99" w:sz="4" w:space="0"/>
        </w:tcBorders>
      </w:tcPr>
    </w:tblStylePr>
    <w:tblStylePr w:type="nwCell">
      <w:tcPr>
        <w:tcBorders>
          <w:bottom w:val="single" w:color="B1A3E9" w:themeColor="accent4" w:themeTint="99" w:sz="4" w:space="0"/>
        </w:tcBorders>
      </w:tcPr>
    </w:tblStylePr>
    <w:tblStylePr w:type="seCell">
      <w:tcPr>
        <w:tcBorders>
          <w:top w:val="single" w:color="B1A3E9" w:themeColor="accent4" w:themeTint="99" w:sz="4" w:space="0"/>
        </w:tcBorders>
      </w:tcPr>
    </w:tblStylePr>
    <w:tblStylePr w:type="swCell">
      <w:tcPr>
        <w:tcBorders>
          <w:top w:val="single" w:color="B1A3E9" w:themeColor="accent4" w:themeTint="99" w:sz="4" w:space="0"/>
        </w:tcBorders>
      </w:tcPr>
    </w:tblStylePr>
  </w:style>
  <w:style w:type="table" w:customStyle="1" w:styleId="399">
    <w:name w:val="网格表 7 彩色 - 着色 51"/>
    <w:basedOn w:val="88"/>
    <w:qFormat/>
    <w:uiPriority w:val="52"/>
    <w:rPr>
      <w:color w:val="8D1040" w:themeColor="accent5" w:themeShade="BF"/>
    </w:rPr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  <w:insideV w:val="single" w:color="EC5C93" w:themeColor="accent5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  <w:tblStylePr w:type="neCell">
      <w:tcPr>
        <w:tcBorders>
          <w:bottom w:val="single" w:color="EC5C93" w:themeColor="accent5" w:themeTint="99" w:sz="4" w:space="0"/>
        </w:tcBorders>
      </w:tcPr>
    </w:tblStylePr>
    <w:tblStylePr w:type="nwCell">
      <w:tcPr>
        <w:tcBorders>
          <w:bottom w:val="single" w:color="EC5C93" w:themeColor="accent5" w:themeTint="99" w:sz="4" w:space="0"/>
        </w:tcBorders>
      </w:tcPr>
    </w:tblStylePr>
    <w:tblStylePr w:type="seCell">
      <w:tcPr>
        <w:tcBorders>
          <w:top w:val="single" w:color="EC5C93" w:themeColor="accent5" w:themeTint="99" w:sz="4" w:space="0"/>
        </w:tcBorders>
      </w:tcPr>
    </w:tblStylePr>
    <w:tblStylePr w:type="swCell">
      <w:tcPr>
        <w:tcBorders>
          <w:top w:val="single" w:color="EC5C93" w:themeColor="accent5" w:themeTint="99" w:sz="4" w:space="0"/>
        </w:tcBorders>
      </w:tcPr>
    </w:tblStylePr>
  </w:style>
  <w:style w:type="table" w:customStyle="1" w:styleId="400">
    <w:name w:val="网格表 7 彩色 - 着色 61"/>
    <w:basedOn w:val="88"/>
    <w:qFormat/>
    <w:uiPriority w:val="52"/>
    <w:rPr>
      <w:color w:val="CE226C" w:themeColor="accent6" w:themeShade="BF"/>
    </w:rPr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  <w:insideV w:val="single" w:color="EE9DC0" w:themeColor="accent6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  <w:tblStylePr w:type="neCell">
      <w:tcPr>
        <w:tcBorders>
          <w:bottom w:val="single" w:color="EE9DC0" w:themeColor="accent6" w:themeTint="99" w:sz="4" w:space="0"/>
        </w:tcBorders>
      </w:tcPr>
    </w:tblStylePr>
    <w:tblStylePr w:type="nwCell">
      <w:tcPr>
        <w:tcBorders>
          <w:bottom w:val="single" w:color="EE9DC0" w:themeColor="accent6" w:themeTint="99" w:sz="4" w:space="0"/>
        </w:tcBorders>
      </w:tcPr>
    </w:tblStylePr>
    <w:tblStylePr w:type="seCell">
      <w:tcPr>
        <w:tcBorders>
          <w:top w:val="single" w:color="EE9DC0" w:themeColor="accent6" w:themeTint="99" w:sz="4" w:space="0"/>
        </w:tcBorders>
      </w:tcPr>
    </w:tblStylePr>
    <w:tblStylePr w:type="swCell">
      <w:tcPr>
        <w:tcBorders>
          <w:top w:val="single" w:color="EE9DC0" w:themeColor="accent6" w:themeTint="99" w:sz="4" w:space="0"/>
        </w:tcBorders>
      </w:tcPr>
    </w:tblStylePr>
  </w:style>
  <w:style w:type="table" w:customStyle="1" w:styleId="401">
    <w:name w:val="网格型浅色1"/>
    <w:basedOn w:val="88"/>
    <w:qFormat/>
    <w:uiPriority w:val="40"/>
    <w:tblPr>
      <w:tblBorders>
        <w:top w:val="single" w:color="BEBEBE" w:themeColor="background1" w:themeShade="BF" w:sz="4" w:space="0"/>
        <w:left w:val="single" w:color="BEBEBE" w:themeColor="background1" w:themeShade="BF" w:sz="4" w:space="0"/>
        <w:bottom w:val="single" w:color="BEBEBE" w:themeColor="background1" w:themeShade="BF" w:sz="4" w:space="0"/>
        <w:right w:val="single" w:color="BEBEBE" w:themeColor="background1" w:themeShade="BF" w:sz="4" w:space="0"/>
        <w:insideH w:val="single" w:color="BEBEBE" w:themeColor="background1" w:themeShade="BF" w:sz="4" w:space="0"/>
        <w:insideV w:val="single" w:color="BEBEBE" w:themeColor="background1" w:themeShade="BF" w:sz="4" w:space="0"/>
      </w:tblBorders>
    </w:tblPr>
  </w:style>
  <w:style w:type="table" w:customStyle="1" w:styleId="402">
    <w:name w:val="无格式表格 11"/>
    <w:basedOn w:val="88"/>
    <w:qFormat/>
    <w:uiPriority w:val="41"/>
    <w:tblPr>
      <w:tblBorders>
        <w:top w:val="single" w:color="BEBEBE" w:themeColor="background1" w:themeShade="BF" w:sz="4" w:space="0"/>
        <w:left w:val="single" w:color="BEBEBE" w:themeColor="background1" w:themeShade="BF" w:sz="4" w:space="0"/>
        <w:bottom w:val="single" w:color="BEBEBE" w:themeColor="background1" w:themeShade="BF" w:sz="4" w:space="0"/>
        <w:right w:val="single" w:color="BEBEBE" w:themeColor="background1" w:themeShade="BF" w:sz="4" w:space="0"/>
        <w:insideH w:val="single" w:color="BEBEBE" w:themeColor="background1" w:themeShade="BF" w:sz="4" w:space="0"/>
        <w:insideV w:val="single" w:color="BEBEBE" w:themeColor="background1" w:themeShade="BF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  <w:tcPr>
        <w:tcBorders>
          <w:top w:val="double" w:color="BEBEBE" w:themeColor="background1" w:themeShade="BF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</w:style>
  <w:style w:type="table" w:customStyle="1" w:styleId="403">
    <w:name w:val="无格式表格 21"/>
    <w:basedOn w:val="88"/>
    <w:qFormat/>
    <w:uiPriority w:val="42"/>
    <w:tblPr>
      <w:tblBorders>
        <w:top w:val="single" w:color="7E7E7E" w:themeColor="text1" w:themeTint="80" w:sz="4" w:space="0"/>
        <w:bottom w:val="single" w:color="7E7E7E" w:themeColor="text1" w:themeTint="80" w:sz="4" w:space="0"/>
      </w:tblBorders>
    </w:tblPr>
    <w:tblStylePr w:type="firstRow">
      <w:rPr>
        <w:b/>
        <w:bCs/>
      </w:rPr>
      <w:tcPr>
        <w:tcBorders>
          <w:bottom w:val="single" w:color="7E7E7E" w:themeColor="text1" w:themeTint="80" w:sz="4" w:space="0"/>
        </w:tcBorders>
      </w:tcPr>
    </w:tblStylePr>
    <w:tblStylePr w:type="lastRow">
      <w:rPr>
        <w:b/>
        <w:bCs/>
      </w:rPr>
      <w:tcPr>
        <w:tcBorders>
          <w:top w:val="single" w:color="7E7E7E" w:themeColor="text1" w:themeTint="80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single" w:color="7E7E7E" w:themeColor="text1" w:themeTint="80" w:sz="4" w:space="0"/>
          <w:right w:val="single" w:color="7E7E7E" w:themeColor="text1" w:themeTint="80" w:sz="4" w:space="0"/>
        </w:tcBorders>
      </w:tcPr>
    </w:tblStylePr>
    <w:tblStylePr w:type="band2Vert">
      <w:tcPr>
        <w:tcBorders>
          <w:left w:val="single" w:color="7E7E7E" w:themeColor="text1" w:themeTint="80" w:sz="4" w:space="0"/>
          <w:right w:val="single" w:color="7E7E7E" w:themeColor="text1" w:themeTint="80" w:sz="4" w:space="0"/>
        </w:tcBorders>
      </w:tcPr>
    </w:tblStylePr>
    <w:tblStylePr w:type="band1Horz">
      <w:tcPr>
        <w:tcBorders>
          <w:top w:val="single" w:color="7E7E7E" w:themeColor="text1" w:themeTint="80" w:sz="4" w:space="0"/>
          <w:bottom w:val="single" w:color="7E7E7E" w:themeColor="text1" w:themeTint="80" w:sz="4" w:space="0"/>
        </w:tcBorders>
      </w:tcPr>
    </w:tblStylePr>
  </w:style>
  <w:style w:type="table" w:customStyle="1" w:styleId="404">
    <w:name w:val="无格式表格 31"/>
    <w:basedOn w:val="88"/>
    <w:qFormat/>
    <w:uiPriority w:val="43"/>
    <w:tblStylePr w:type="firstRow">
      <w:rPr>
        <w:b/>
        <w:bCs/>
        <w:caps/>
      </w:rPr>
      <w:tcPr>
        <w:tcBorders>
          <w:bottom w:val="single" w:color="7E7E7E" w:themeColor="text1" w:themeTint="80" w:sz="4" w:space="0"/>
        </w:tcBorders>
      </w:tcPr>
    </w:tblStylePr>
    <w:tblStylePr w:type="lastRow">
      <w:rPr>
        <w:b/>
        <w:bCs/>
        <w:caps/>
      </w:rPr>
      <w:tcPr>
        <w:tcBorders>
          <w:top w:val="nil"/>
        </w:tcBorders>
      </w:tcPr>
    </w:tblStylePr>
    <w:tblStylePr w:type="firstCol">
      <w:rPr>
        <w:b/>
        <w:bCs/>
        <w:caps/>
      </w:rPr>
      <w:tcPr>
        <w:tcBorders>
          <w:right w:val="single" w:color="7E7E7E" w:themeColor="text1" w:themeTint="80" w:sz="4" w:space="0"/>
        </w:tcBorders>
      </w:tcPr>
    </w:tblStylePr>
    <w:tblStylePr w:type="lastCol">
      <w:rPr>
        <w:b/>
        <w:bCs/>
        <w:caps/>
      </w:rPr>
      <w:tcPr>
        <w:tcBorders>
          <w:left w:val="nil"/>
        </w:tcBorders>
      </w:tc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</w:style>
  <w:style w:type="table" w:customStyle="1" w:styleId="405">
    <w:name w:val="无格式表格 41"/>
    <w:basedOn w:val="88"/>
    <w:qFormat/>
    <w:uiPriority w:val="44"/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</w:style>
  <w:style w:type="table" w:customStyle="1" w:styleId="406">
    <w:name w:val="无格式表格 51"/>
    <w:basedOn w:val="88"/>
    <w:qFormat/>
    <w:uiPriority w:val="45"/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7E7E7E" w:themeColor="text1" w:themeTint="80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7E7E7E" w:themeColor="text1" w:themeTint="80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7E7E7E" w:themeColor="text1" w:themeTint="80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7E7E7E" w:themeColor="text1" w:themeTint="80" w:sz="4" w:space="0"/>
        </w:tcBorders>
        <w:shd w:val="clear" w:color="auto" w:fill="FFFFFF" w:themeFill="background1"/>
      </w:tc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407">
    <w:name w:val="清单表 1 浅色2"/>
    <w:basedOn w:val="88"/>
    <w:qFormat/>
    <w:uiPriority w:val="46"/>
    <w:tblStylePr w:type="firstRow">
      <w:rPr>
        <w:b/>
        <w:bCs/>
      </w:rPr>
      <w:tcPr>
        <w:tcBorders>
          <w:bottom w:val="single" w:color="666666" w:themeColor="text1" w:themeTint="99" w:sz="4" w:space="0"/>
        </w:tcBorders>
      </w:tcPr>
    </w:tblStylePr>
    <w:tblStylePr w:type="lastRow">
      <w:rPr>
        <w:b/>
        <w:bCs/>
      </w:rPr>
      <w:tcPr>
        <w:tcBorders>
          <w:top w:val="single" w:color="666666" w:themeColor="tex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408">
    <w:name w:val="清单表 1 浅色 - 着色 12"/>
    <w:basedOn w:val="88"/>
    <w:qFormat/>
    <w:uiPriority w:val="46"/>
    <w:tblStylePr w:type="firstRow">
      <w:rPr>
        <w:b/>
        <w:bCs/>
      </w:rPr>
      <w:tcPr>
        <w:tcBorders>
          <w:bottom w:val="single" w:color="73A0E8" w:themeColor="accent1" w:themeTint="99" w:sz="4" w:space="0"/>
        </w:tcBorders>
      </w:tcPr>
    </w:tblStylePr>
    <w:tblStylePr w:type="lastRow">
      <w:rPr>
        <w:b/>
        <w:bCs/>
      </w:rPr>
      <w:tcPr>
        <w:tcBorders>
          <w:top w:val="single" w:color="73A0E8" w:themeColor="accen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409">
    <w:name w:val="清单表 1 浅色 - 着色 22"/>
    <w:basedOn w:val="88"/>
    <w:qFormat/>
    <w:uiPriority w:val="46"/>
    <w:tblStylePr w:type="firstRow">
      <w:rPr>
        <w:b/>
        <w:bCs/>
      </w:rPr>
      <w:tcPr>
        <w:tcBorders>
          <w:bottom w:val="single" w:color="7BCAE9" w:themeColor="accent2" w:themeTint="99" w:sz="4" w:space="0"/>
        </w:tcBorders>
      </w:tcPr>
    </w:tblStylePr>
    <w:tblStylePr w:type="lastRow">
      <w:rPr>
        <w:b/>
        <w:bCs/>
      </w:rPr>
      <w:tcPr>
        <w:tcBorders>
          <w:top w:val="single" w:color="7BCAE9" w:themeColor="accent2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410">
    <w:name w:val="清单表 1 浅色 - 着色 32"/>
    <w:basedOn w:val="88"/>
    <w:qFormat/>
    <w:uiPriority w:val="46"/>
    <w:tblStylePr w:type="firstRow">
      <w:rPr>
        <w:b/>
        <w:bCs/>
      </w:rPr>
      <w:tcPr>
        <w:tcBorders>
          <w:bottom w:val="single" w:color="9489D5" w:themeColor="accent3" w:themeTint="99" w:sz="4" w:space="0"/>
        </w:tcBorders>
      </w:tcPr>
    </w:tblStylePr>
    <w:tblStylePr w:type="lastRow">
      <w:rPr>
        <w:b/>
        <w:bCs/>
      </w:rPr>
      <w:tcPr>
        <w:tcBorders>
          <w:top w:val="single" w:color="9489D5" w:themeColor="accent3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411">
    <w:name w:val="清单表 1 浅色 - 着色 42"/>
    <w:basedOn w:val="88"/>
    <w:qFormat/>
    <w:uiPriority w:val="46"/>
    <w:tblStylePr w:type="firstRow">
      <w:rPr>
        <w:b/>
        <w:bCs/>
      </w:rPr>
      <w:tcPr>
        <w:tcBorders>
          <w:bottom w:val="single" w:color="B1A3E9" w:themeColor="accent4" w:themeTint="99" w:sz="4" w:space="0"/>
        </w:tcBorders>
      </w:tcPr>
    </w:tblStylePr>
    <w:tblStylePr w:type="lastRow">
      <w:rPr>
        <w:b/>
        <w:bCs/>
      </w:rPr>
      <w:tcPr>
        <w:tcBorders>
          <w:top w:val="single" w:color="B1A3E9" w:themeColor="accent4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412">
    <w:name w:val="清单表 1 浅色 - 着色 52"/>
    <w:basedOn w:val="88"/>
    <w:qFormat/>
    <w:uiPriority w:val="46"/>
    <w:tblStylePr w:type="firstRow">
      <w:rPr>
        <w:b/>
        <w:bCs/>
      </w:rPr>
      <w:tcPr>
        <w:tcBorders>
          <w:bottom w:val="single" w:color="EC5C93" w:themeColor="accent5" w:themeTint="99" w:sz="4" w:space="0"/>
        </w:tcBorders>
      </w:tcPr>
    </w:tblStylePr>
    <w:tblStylePr w:type="lastRow">
      <w:rPr>
        <w:b/>
        <w:bCs/>
      </w:rPr>
      <w:tcPr>
        <w:tcBorders>
          <w:top w:val="single" w:color="EC5C93" w:themeColor="accent5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413">
    <w:name w:val="清单表 1 浅色 - 着色 62"/>
    <w:basedOn w:val="88"/>
    <w:qFormat/>
    <w:uiPriority w:val="46"/>
    <w:tblStylePr w:type="firstRow">
      <w:rPr>
        <w:b/>
        <w:bCs/>
      </w:rPr>
      <w:tcPr>
        <w:tcBorders>
          <w:bottom w:val="single" w:color="EE9DC0" w:themeColor="accent6" w:themeTint="99" w:sz="4" w:space="0"/>
        </w:tcBorders>
      </w:tcPr>
    </w:tblStylePr>
    <w:tblStylePr w:type="lastRow">
      <w:rPr>
        <w:b/>
        <w:bCs/>
      </w:rPr>
      <w:tcPr>
        <w:tcBorders>
          <w:top w:val="single" w:color="EE9DC0" w:themeColor="accent6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414">
    <w:name w:val="清单表 22"/>
    <w:basedOn w:val="88"/>
    <w:qFormat/>
    <w:uiPriority w:val="47"/>
    <w:tblPr>
      <w:tblBorders>
        <w:top w:val="single" w:color="666666" w:themeColor="text1" w:themeTint="99" w:sz="4" w:space="0"/>
        <w:bottom w:val="single" w:color="666666" w:themeColor="text1" w:themeTint="99" w:sz="4" w:space="0"/>
        <w:insideH w:val="single" w:color="666666" w:themeColor="text1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415">
    <w:name w:val="清单表 2 - 着色 12"/>
    <w:basedOn w:val="88"/>
    <w:qFormat/>
    <w:uiPriority w:val="47"/>
    <w:tblPr>
      <w:tblBorders>
        <w:top w:val="single" w:color="73A0E8" w:themeColor="accent1" w:themeTint="99" w:sz="4" w:space="0"/>
        <w:bottom w:val="single" w:color="73A0E8" w:themeColor="accent1" w:themeTint="99" w:sz="4" w:space="0"/>
        <w:insideH w:val="single" w:color="73A0E8" w:themeColor="accent1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416">
    <w:name w:val="清单表 2 - 着色 22"/>
    <w:basedOn w:val="88"/>
    <w:qFormat/>
    <w:uiPriority w:val="47"/>
    <w:tblPr>
      <w:tblBorders>
        <w:top w:val="single" w:color="7BCAE9" w:themeColor="accent2" w:themeTint="99" w:sz="4" w:space="0"/>
        <w:bottom w:val="single" w:color="7BCAE9" w:themeColor="accent2" w:themeTint="99" w:sz="4" w:space="0"/>
        <w:insideH w:val="single" w:color="7BCAE9" w:themeColor="accent2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417">
    <w:name w:val="清单表 2 - 着色 32"/>
    <w:basedOn w:val="88"/>
    <w:qFormat/>
    <w:uiPriority w:val="47"/>
    <w:tblPr>
      <w:tblBorders>
        <w:top w:val="single" w:color="9489D5" w:themeColor="accent3" w:themeTint="99" w:sz="4" w:space="0"/>
        <w:bottom w:val="single" w:color="9489D5" w:themeColor="accent3" w:themeTint="99" w:sz="4" w:space="0"/>
        <w:insideH w:val="single" w:color="9489D5" w:themeColor="accent3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418">
    <w:name w:val="清单表 2 - 着色 42"/>
    <w:basedOn w:val="88"/>
    <w:qFormat/>
    <w:uiPriority w:val="47"/>
    <w:tblPr>
      <w:tblBorders>
        <w:top w:val="single" w:color="B1A3E9" w:themeColor="accent4" w:themeTint="99" w:sz="4" w:space="0"/>
        <w:bottom w:val="single" w:color="B1A3E9" w:themeColor="accent4" w:themeTint="99" w:sz="4" w:space="0"/>
        <w:insideH w:val="single" w:color="B1A3E9" w:themeColor="accent4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419">
    <w:name w:val="清单表 2 - 着色 52"/>
    <w:basedOn w:val="88"/>
    <w:qFormat/>
    <w:uiPriority w:val="47"/>
    <w:tblPr>
      <w:tblBorders>
        <w:top w:val="single" w:color="EC5C93" w:themeColor="accent5" w:themeTint="99" w:sz="4" w:space="0"/>
        <w:bottom w:val="single" w:color="EC5C93" w:themeColor="accent5" w:themeTint="99" w:sz="4" w:space="0"/>
        <w:insideH w:val="single" w:color="EC5C93" w:themeColor="accent5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420">
    <w:name w:val="清单表 2 - 着色 62"/>
    <w:basedOn w:val="88"/>
    <w:qFormat/>
    <w:uiPriority w:val="47"/>
    <w:tblPr>
      <w:tblBorders>
        <w:top w:val="single" w:color="EE9DC0" w:themeColor="accent6" w:themeTint="99" w:sz="4" w:space="0"/>
        <w:bottom w:val="single" w:color="EE9DC0" w:themeColor="accent6" w:themeTint="99" w:sz="4" w:space="0"/>
        <w:insideH w:val="single" w:color="EE9DC0" w:themeColor="accent6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421">
    <w:name w:val="清单表 32"/>
    <w:basedOn w:val="88"/>
    <w:qFormat/>
    <w:uiPriority w:val="48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000000" w:themeFill="text1"/>
      </w:tcPr>
    </w:tblStylePr>
    <w:tblStylePr w:type="lastRow">
      <w:rPr>
        <w:b/>
        <w:bCs/>
      </w:rPr>
      <w:tcPr>
        <w:tcBorders>
          <w:top w:val="double" w:color="000000" w:themeColor="text1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1Horz">
      <w:tcPr>
        <w:tcBorders>
          <w:top w:val="single" w:color="000000" w:themeColor="text1" w:sz="4" w:space="0"/>
          <w:bottom w:val="single" w:color="000000" w:themeColor="text1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000000" w:themeColor="text1" w:sz="4" w:space="0"/>
          <w:left w:val="nil"/>
        </w:tcBorders>
      </w:tcPr>
    </w:tblStylePr>
    <w:tblStylePr w:type="swCell">
      <w:tcPr>
        <w:tcBorders>
          <w:top w:val="double" w:color="000000" w:themeColor="text1" w:sz="4" w:space="0"/>
          <w:right w:val="nil"/>
        </w:tcBorders>
      </w:tcPr>
    </w:tblStylePr>
  </w:style>
  <w:style w:type="table" w:customStyle="1" w:styleId="422">
    <w:name w:val="清单表 3 - 着色 12"/>
    <w:basedOn w:val="88"/>
    <w:qFormat/>
    <w:uiPriority w:val="48"/>
    <w:tblPr>
      <w:tblBorders>
        <w:top w:val="single" w:color="2264CE" w:themeColor="accent1" w:sz="4" w:space="0"/>
        <w:left w:val="single" w:color="2264CE" w:themeColor="accent1" w:sz="4" w:space="0"/>
        <w:bottom w:val="single" w:color="2264CE" w:themeColor="accent1" w:sz="4" w:space="0"/>
        <w:right w:val="single" w:color="2264CE" w:themeColor="accent1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2264CE" w:themeFill="accent1"/>
      </w:tcPr>
    </w:tblStylePr>
    <w:tblStylePr w:type="lastRow">
      <w:rPr>
        <w:b/>
        <w:bCs/>
      </w:rPr>
      <w:tcPr>
        <w:tcBorders>
          <w:top w:val="double" w:color="2264CE" w:themeColor="accent1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2264CE" w:themeColor="accent1" w:sz="4" w:space="0"/>
          <w:right w:val="single" w:color="2264CE" w:themeColor="accent1" w:sz="4" w:space="0"/>
        </w:tcBorders>
      </w:tcPr>
    </w:tblStylePr>
    <w:tblStylePr w:type="band1Horz">
      <w:tcPr>
        <w:tcBorders>
          <w:top w:val="single" w:color="2264CE" w:themeColor="accent1" w:sz="4" w:space="0"/>
          <w:bottom w:val="single" w:color="2264CE" w:themeColor="accent1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2264CE" w:themeColor="accent1" w:sz="4" w:space="0"/>
          <w:left w:val="nil"/>
        </w:tcBorders>
      </w:tcPr>
    </w:tblStylePr>
    <w:tblStylePr w:type="swCell">
      <w:tcPr>
        <w:tcBorders>
          <w:top w:val="double" w:color="2264CE" w:themeColor="accent1" w:sz="4" w:space="0"/>
          <w:right w:val="nil"/>
        </w:tcBorders>
      </w:tcPr>
    </w:tblStylePr>
  </w:style>
  <w:style w:type="table" w:customStyle="1" w:styleId="423">
    <w:name w:val="清单表 3 - 着色 22"/>
    <w:basedOn w:val="88"/>
    <w:qFormat/>
    <w:uiPriority w:val="48"/>
    <w:tblPr>
      <w:tblBorders>
        <w:top w:val="single" w:color="24A7DB" w:themeColor="accent2" w:sz="4" w:space="0"/>
        <w:left w:val="single" w:color="24A7DB" w:themeColor="accent2" w:sz="4" w:space="0"/>
        <w:bottom w:val="single" w:color="24A7DB" w:themeColor="accent2" w:sz="4" w:space="0"/>
        <w:right w:val="single" w:color="24A7DB" w:themeColor="accent2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24A7DB" w:themeFill="accent2"/>
      </w:tcPr>
    </w:tblStylePr>
    <w:tblStylePr w:type="lastRow">
      <w:rPr>
        <w:b/>
        <w:bCs/>
      </w:rPr>
      <w:tcPr>
        <w:tcBorders>
          <w:top w:val="double" w:color="24A7DB" w:themeColor="accent2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24A7DB" w:themeColor="accent2" w:sz="4" w:space="0"/>
          <w:right w:val="single" w:color="24A7DB" w:themeColor="accent2" w:sz="4" w:space="0"/>
        </w:tcBorders>
      </w:tcPr>
    </w:tblStylePr>
    <w:tblStylePr w:type="band1Horz">
      <w:tcPr>
        <w:tcBorders>
          <w:top w:val="single" w:color="24A7DB" w:themeColor="accent2" w:sz="4" w:space="0"/>
          <w:bottom w:val="single" w:color="24A7DB" w:themeColor="accent2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24A7DB" w:themeColor="accent2" w:sz="4" w:space="0"/>
          <w:left w:val="nil"/>
        </w:tcBorders>
      </w:tcPr>
    </w:tblStylePr>
    <w:tblStylePr w:type="swCell">
      <w:tcPr>
        <w:tcBorders>
          <w:top w:val="double" w:color="24A7DB" w:themeColor="accent2" w:sz="4" w:space="0"/>
          <w:right w:val="nil"/>
        </w:tcBorders>
      </w:tcPr>
    </w:tblStylePr>
  </w:style>
  <w:style w:type="table" w:customStyle="1" w:styleId="424">
    <w:name w:val="清单表 3 - 着色 32"/>
    <w:basedOn w:val="88"/>
    <w:qFormat/>
    <w:uiPriority w:val="48"/>
    <w:tblPr>
      <w:tblBorders>
        <w:top w:val="single" w:color="5140B5" w:themeColor="accent3" w:sz="4" w:space="0"/>
        <w:left w:val="single" w:color="5140B5" w:themeColor="accent3" w:sz="4" w:space="0"/>
        <w:bottom w:val="single" w:color="5140B5" w:themeColor="accent3" w:sz="4" w:space="0"/>
        <w:right w:val="single" w:color="5140B5" w:themeColor="accent3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5140B5" w:themeFill="accent3"/>
      </w:tcPr>
    </w:tblStylePr>
    <w:tblStylePr w:type="lastRow">
      <w:rPr>
        <w:b/>
        <w:bCs/>
      </w:rPr>
      <w:tcPr>
        <w:tcBorders>
          <w:top w:val="double" w:color="5140B5" w:themeColor="accent3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5140B5" w:themeColor="accent3" w:sz="4" w:space="0"/>
          <w:right w:val="single" w:color="5140B5" w:themeColor="accent3" w:sz="4" w:space="0"/>
        </w:tcBorders>
      </w:tcPr>
    </w:tblStylePr>
    <w:tblStylePr w:type="band1Horz">
      <w:tcPr>
        <w:tcBorders>
          <w:top w:val="single" w:color="5140B5" w:themeColor="accent3" w:sz="4" w:space="0"/>
          <w:bottom w:val="single" w:color="5140B5" w:themeColor="accent3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5140B5" w:themeColor="accent3" w:sz="4" w:space="0"/>
          <w:left w:val="nil"/>
        </w:tcBorders>
      </w:tcPr>
    </w:tblStylePr>
    <w:tblStylePr w:type="swCell">
      <w:tcPr>
        <w:tcBorders>
          <w:top w:val="double" w:color="5140B5" w:themeColor="accent3" w:sz="4" w:space="0"/>
          <w:right w:val="nil"/>
        </w:tcBorders>
      </w:tcPr>
    </w:tblStylePr>
  </w:style>
  <w:style w:type="table" w:customStyle="1" w:styleId="425">
    <w:name w:val="清单表 3 - 着色 42"/>
    <w:basedOn w:val="88"/>
    <w:qFormat/>
    <w:uiPriority w:val="48"/>
    <w:tblPr>
      <w:tblBorders>
        <w:top w:val="single" w:color="7E66DB" w:themeColor="accent4" w:sz="4" w:space="0"/>
        <w:left w:val="single" w:color="7E66DB" w:themeColor="accent4" w:sz="4" w:space="0"/>
        <w:bottom w:val="single" w:color="7E66DB" w:themeColor="accent4" w:sz="4" w:space="0"/>
        <w:right w:val="single" w:color="7E66DB" w:themeColor="accent4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7E66DB" w:themeFill="accent4"/>
      </w:tcPr>
    </w:tblStylePr>
    <w:tblStylePr w:type="lastRow">
      <w:rPr>
        <w:b/>
        <w:bCs/>
      </w:rPr>
      <w:tcPr>
        <w:tcBorders>
          <w:top w:val="double" w:color="7E66DB" w:themeColor="accent4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7E66DB" w:themeColor="accent4" w:sz="4" w:space="0"/>
          <w:right w:val="single" w:color="7E66DB" w:themeColor="accent4" w:sz="4" w:space="0"/>
        </w:tcBorders>
      </w:tcPr>
    </w:tblStylePr>
    <w:tblStylePr w:type="band1Horz">
      <w:tcPr>
        <w:tcBorders>
          <w:top w:val="single" w:color="7E66DB" w:themeColor="accent4" w:sz="4" w:space="0"/>
          <w:bottom w:val="single" w:color="7E66DB" w:themeColor="accent4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7E66DB" w:themeColor="accent4" w:sz="4" w:space="0"/>
          <w:left w:val="nil"/>
        </w:tcBorders>
      </w:tcPr>
    </w:tblStylePr>
    <w:tblStylePr w:type="swCell">
      <w:tcPr>
        <w:tcBorders>
          <w:top w:val="double" w:color="7E66DB" w:themeColor="accent4" w:sz="4" w:space="0"/>
          <w:right w:val="nil"/>
        </w:tcBorders>
      </w:tcPr>
    </w:tblStylePr>
  </w:style>
  <w:style w:type="table" w:customStyle="1" w:styleId="426">
    <w:name w:val="清单表 3 - 着色 52"/>
    <w:basedOn w:val="88"/>
    <w:qFormat/>
    <w:uiPriority w:val="48"/>
    <w:tblPr>
      <w:tblBorders>
        <w:top w:val="single" w:color="BC1555" w:themeColor="accent5" w:sz="4" w:space="0"/>
        <w:left w:val="single" w:color="BC1555" w:themeColor="accent5" w:sz="4" w:space="0"/>
        <w:bottom w:val="single" w:color="BC1555" w:themeColor="accent5" w:sz="4" w:space="0"/>
        <w:right w:val="single" w:color="BC1555" w:themeColor="accent5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BC1555" w:themeFill="accent5"/>
      </w:tcPr>
    </w:tblStylePr>
    <w:tblStylePr w:type="lastRow">
      <w:rPr>
        <w:b/>
        <w:bCs/>
      </w:rPr>
      <w:tcPr>
        <w:tcBorders>
          <w:top w:val="double" w:color="BC1555" w:themeColor="accent5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BC1555" w:themeColor="accent5" w:sz="4" w:space="0"/>
          <w:right w:val="single" w:color="BC1555" w:themeColor="accent5" w:sz="4" w:space="0"/>
        </w:tcBorders>
      </w:tcPr>
    </w:tblStylePr>
    <w:tblStylePr w:type="band1Horz">
      <w:tcPr>
        <w:tcBorders>
          <w:top w:val="single" w:color="BC1555" w:themeColor="accent5" w:sz="4" w:space="0"/>
          <w:bottom w:val="single" w:color="BC1555" w:themeColor="accent5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BC1555" w:themeColor="accent5" w:sz="4" w:space="0"/>
          <w:left w:val="nil"/>
        </w:tcBorders>
      </w:tcPr>
    </w:tblStylePr>
    <w:tblStylePr w:type="swCell">
      <w:tcPr>
        <w:tcBorders>
          <w:top w:val="double" w:color="BC1555" w:themeColor="accent5" w:sz="4" w:space="0"/>
          <w:right w:val="nil"/>
        </w:tcBorders>
      </w:tcPr>
    </w:tblStylePr>
  </w:style>
  <w:style w:type="table" w:customStyle="1" w:styleId="427">
    <w:name w:val="清单表 3 - 着色 62"/>
    <w:basedOn w:val="88"/>
    <w:qFormat/>
    <w:uiPriority w:val="48"/>
    <w:tblPr>
      <w:tblBorders>
        <w:top w:val="single" w:color="E45D97" w:themeColor="accent6" w:sz="4" w:space="0"/>
        <w:left w:val="single" w:color="E45D97" w:themeColor="accent6" w:sz="4" w:space="0"/>
        <w:bottom w:val="single" w:color="E45D97" w:themeColor="accent6" w:sz="4" w:space="0"/>
        <w:right w:val="single" w:color="E45D97" w:themeColor="accent6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E45D97" w:themeFill="accent6"/>
      </w:tcPr>
    </w:tblStylePr>
    <w:tblStylePr w:type="lastRow">
      <w:rPr>
        <w:b/>
        <w:bCs/>
      </w:rPr>
      <w:tcPr>
        <w:tcBorders>
          <w:top w:val="double" w:color="E45D97" w:themeColor="accent6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E45D97" w:themeColor="accent6" w:sz="4" w:space="0"/>
          <w:right w:val="single" w:color="E45D97" w:themeColor="accent6" w:sz="4" w:space="0"/>
        </w:tcBorders>
      </w:tcPr>
    </w:tblStylePr>
    <w:tblStylePr w:type="band1Horz">
      <w:tcPr>
        <w:tcBorders>
          <w:top w:val="single" w:color="E45D97" w:themeColor="accent6" w:sz="4" w:space="0"/>
          <w:bottom w:val="single" w:color="E45D97" w:themeColor="accent6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E45D97" w:themeColor="accent6" w:sz="4" w:space="0"/>
          <w:left w:val="nil"/>
        </w:tcBorders>
      </w:tcPr>
    </w:tblStylePr>
    <w:tblStylePr w:type="swCell">
      <w:tcPr>
        <w:tcBorders>
          <w:top w:val="double" w:color="E45D97" w:themeColor="accent6" w:sz="4" w:space="0"/>
          <w:right w:val="nil"/>
        </w:tcBorders>
      </w:tcPr>
    </w:tblStylePr>
  </w:style>
  <w:style w:type="table" w:customStyle="1" w:styleId="428">
    <w:name w:val="清单表 42"/>
    <w:basedOn w:val="88"/>
    <w:qFormat/>
    <w:uiPriority w:val="49"/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cPr>
        <w:tcBorders>
          <w:top w:val="double" w:color="666666" w:themeColor="tex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429">
    <w:name w:val="清单表 4 - 着色 12"/>
    <w:basedOn w:val="88"/>
    <w:qFormat/>
    <w:uiPriority w:val="49"/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2264CE" w:themeColor="accent1" w:sz="4" w:space="0"/>
          <w:left w:val="single" w:color="2264CE" w:themeColor="accent1" w:sz="4" w:space="0"/>
          <w:bottom w:val="single" w:color="2264CE" w:themeColor="accent1" w:sz="4" w:space="0"/>
          <w:right w:val="single" w:color="2264CE" w:themeColor="accent1" w:sz="4" w:space="0"/>
          <w:insideH w:val="nil"/>
        </w:tcBorders>
        <w:shd w:val="clear" w:color="auto" w:fill="2264CE" w:themeFill="accent1"/>
      </w:tcPr>
    </w:tblStylePr>
    <w:tblStylePr w:type="lastRow">
      <w:rPr>
        <w:b/>
        <w:bCs/>
      </w:rPr>
      <w:tcPr>
        <w:tcBorders>
          <w:top w:val="double" w:color="73A0E8" w:themeColor="accen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430">
    <w:name w:val="清单表 4 - 着色 22"/>
    <w:basedOn w:val="88"/>
    <w:qFormat/>
    <w:uiPriority w:val="49"/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24A7DB" w:themeColor="accent2" w:sz="4" w:space="0"/>
          <w:left w:val="single" w:color="24A7DB" w:themeColor="accent2" w:sz="4" w:space="0"/>
          <w:bottom w:val="single" w:color="24A7DB" w:themeColor="accent2" w:sz="4" w:space="0"/>
          <w:right w:val="single" w:color="24A7DB" w:themeColor="accent2" w:sz="4" w:space="0"/>
          <w:insideH w:val="nil"/>
        </w:tcBorders>
        <w:shd w:val="clear" w:color="auto" w:fill="24A7DB" w:themeFill="accent2"/>
      </w:tcPr>
    </w:tblStylePr>
    <w:tblStylePr w:type="lastRow">
      <w:rPr>
        <w:b/>
        <w:bCs/>
      </w:rPr>
      <w:tcPr>
        <w:tcBorders>
          <w:top w:val="double" w:color="7BCAE9" w:themeColor="accent2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431">
    <w:name w:val="清单表 4 - 着色 32"/>
    <w:basedOn w:val="88"/>
    <w:qFormat/>
    <w:uiPriority w:val="49"/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5140B5" w:themeColor="accent3" w:sz="4" w:space="0"/>
          <w:left w:val="single" w:color="5140B5" w:themeColor="accent3" w:sz="4" w:space="0"/>
          <w:bottom w:val="single" w:color="5140B5" w:themeColor="accent3" w:sz="4" w:space="0"/>
          <w:right w:val="single" w:color="5140B5" w:themeColor="accent3" w:sz="4" w:space="0"/>
          <w:insideH w:val="nil"/>
        </w:tcBorders>
        <w:shd w:val="clear" w:color="auto" w:fill="5140B5" w:themeFill="accent3"/>
      </w:tcPr>
    </w:tblStylePr>
    <w:tblStylePr w:type="lastRow">
      <w:rPr>
        <w:b/>
        <w:bCs/>
      </w:rPr>
      <w:tcPr>
        <w:tcBorders>
          <w:top w:val="double" w:color="9489D5" w:themeColor="accent3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432">
    <w:name w:val="清单表 4 - 着色 42"/>
    <w:basedOn w:val="88"/>
    <w:qFormat/>
    <w:uiPriority w:val="49"/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7E66DB" w:themeColor="accent4" w:sz="4" w:space="0"/>
          <w:left w:val="single" w:color="7E66DB" w:themeColor="accent4" w:sz="4" w:space="0"/>
          <w:bottom w:val="single" w:color="7E66DB" w:themeColor="accent4" w:sz="4" w:space="0"/>
          <w:right w:val="single" w:color="7E66DB" w:themeColor="accent4" w:sz="4" w:space="0"/>
          <w:insideH w:val="nil"/>
        </w:tcBorders>
        <w:shd w:val="clear" w:color="auto" w:fill="7E66DB" w:themeFill="accent4"/>
      </w:tcPr>
    </w:tblStylePr>
    <w:tblStylePr w:type="lastRow">
      <w:rPr>
        <w:b/>
        <w:bCs/>
      </w:rPr>
      <w:tcPr>
        <w:tcBorders>
          <w:top w:val="double" w:color="B1A3E9" w:themeColor="accent4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433">
    <w:name w:val="清单表 4 - 着色 52"/>
    <w:basedOn w:val="88"/>
    <w:qFormat/>
    <w:uiPriority w:val="49"/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BC1555" w:themeColor="accent5" w:sz="4" w:space="0"/>
          <w:left w:val="single" w:color="BC1555" w:themeColor="accent5" w:sz="4" w:space="0"/>
          <w:bottom w:val="single" w:color="BC1555" w:themeColor="accent5" w:sz="4" w:space="0"/>
          <w:right w:val="single" w:color="BC1555" w:themeColor="accent5" w:sz="4" w:space="0"/>
          <w:insideH w:val="nil"/>
        </w:tcBorders>
        <w:shd w:val="clear" w:color="auto" w:fill="BC1555" w:themeFill="accent5"/>
      </w:tcPr>
    </w:tblStylePr>
    <w:tblStylePr w:type="lastRow">
      <w:rPr>
        <w:b/>
        <w:bCs/>
      </w:rPr>
      <w:tcPr>
        <w:tcBorders>
          <w:top w:val="double" w:color="EC5C93" w:themeColor="accent5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434">
    <w:name w:val="清单表 4 - 着色 62"/>
    <w:basedOn w:val="88"/>
    <w:qFormat/>
    <w:uiPriority w:val="49"/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E45D97" w:themeColor="accent6" w:sz="4" w:space="0"/>
          <w:left w:val="single" w:color="E45D97" w:themeColor="accent6" w:sz="4" w:space="0"/>
          <w:bottom w:val="single" w:color="E45D97" w:themeColor="accent6" w:sz="4" w:space="0"/>
          <w:right w:val="single" w:color="E45D97" w:themeColor="accent6" w:sz="4" w:space="0"/>
          <w:insideH w:val="nil"/>
        </w:tcBorders>
        <w:shd w:val="clear" w:color="auto" w:fill="E45D97" w:themeFill="accent6"/>
      </w:tcPr>
    </w:tblStylePr>
    <w:tblStylePr w:type="lastRow">
      <w:rPr>
        <w:b/>
        <w:bCs/>
      </w:rPr>
      <w:tcPr>
        <w:tcBorders>
          <w:top w:val="double" w:color="EE9DC0" w:themeColor="accent6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435">
    <w:name w:val="清单表 5 深色2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000000" w:themeColor="text1" w:sz="24" w:space="0"/>
        <w:left w:val="single" w:color="000000" w:themeColor="text1" w:sz="24" w:space="0"/>
        <w:bottom w:val="single" w:color="000000" w:themeColor="text1" w:sz="24" w:space="0"/>
        <w:right w:val="single" w:color="000000" w:themeColor="text1" w:sz="24" w:space="0"/>
      </w:tblBorders>
    </w:tblPr>
    <w:tcPr>
      <w:shd w:val="clear" w:color="auto" w:fill="000000" w:themeFill="text1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436">
    <w:name w:val="清单表 5 深色 - 着色 12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2264CE" w:themeColor="accent1" w:sz="24" w:space="0"/>
        <w:left w:val="single" w:color="2264CE" w:themeColor="accent1" w:sz="24" w:space="0"/>
        <w:bottom w:val="single" w:color="2264CE" w:themeColor="accent1" w:sz="24" w:space="0"/>
        <w:right w:val="single" w:color="2264CE" w:themeColor="accent1" w:sz="24" w:space="0"/>
      </w:tblBorders>
    </w:tblPr>
    <w:tcPr>
      <w:shd w:val="clear" w:color="auto" w:fill="2264CE" w:themeFill="accent1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437">
    <w:name w:val="清单表 5 深色 - 着色 22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24A7DB" w:themeColor="accent2" w:sz="24" w:space="0"/>
        <w:left w:val="single" w:color="24A7DB" w:themeColor="accent2" w:sz="24" w:space="0"/>
        <w:bottom w:val="single" w:color="24A7DB" w:themeColor="accent2" w:sz="24" w:space="0"/>
        <w:right w:val="single" w:color="24A7DB" w:themeColor="accent2" w:sz="24" w:space="0"/>
      </w:tblBorders>
    </w:tblPr>
    <w:tcPr>
      <w:shd w:val="clear" w:color="auto" w:fill="24A7DB" w:themeFill="accent2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438">
    <w:name w:val="清单表 5 深色 - 着色 32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5140B5" w:themeColor="accent3" w:sz="24" w:space="0"/>
        <w:left w:val="single" w:color="5140B5" w:themeColor="accent3" w:sz="24" w:space="0"/>
        <w:bottom w:val="single" w:color="5140B5" w:themeColor="accent3" w:sz="24" w:space="0"/>
        <w:right w:val="single" w:color="5140B5" w:themeColor="accent3" w:sz="24" w:space="0"/>
      </w:tblBorders>
    </w:tblPr>
    <w:tcPr>
      <w:shd w:val="clear" w:color="auto" w:fill="5140B5" w:themeFill="accent3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439">
    <w:name w:val="清单表 5 深色 - 着色 42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7E66DB" w:themeColor="accent4" w:sz="24" w:space="0"/>
        <w:left w:val="single" w:color="7E66DB" w:themeColor="accent4" w:sz="24" w:space="0"/>
        <w:bottom w:val="single" w:color="7E66DB" w:themeColor="accent4" w:sz="24" w:space="0"/>
        <w:right w:val="single" w:color="7E66DB" w:themeColor="accent4" w:sz="24" w:space="0"/>
      </w:tblBorders>
    </w:tblPr>
    <w:tcPr>
      <w:shd w:val="clear" w:color="auto" w:fill="7E66DB" w:themeFill="accent4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440">
    <w:name w:val="清单表 5 深色 - 着色 52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BC1555" w:themeColor="accent5" w:sz="24" w:space="0"/>
        <w:left w:val="single" w:color="BC1555" w:themeColor="accent5" w:sz="24" w:space="0"/>
        <w:bottom w:val="single" w:color="BC1555" w:themeColor="accent5" w:sz="24" w:space="0"/>
        <w:right w:val="single" w:color="BC1555" w:themeColor="accent5" w:sz="24" w:space="0"/>
      </w:tblBorders>
    </w:tblPr>
    <w:tcPr>
      <w:shd w:val="clear" w:color="auto" w:fill="BC1555" w:themeFill="accent5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441">
    <w:name w:val="清单表 5 深色 - 着色 62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E45D97" w:themeColor="accent6" w:sz="24" w:space="0"/>
        <w:left w:val="single" w:color="E45D97" w:themeColor="accent6" w:sz="24" w:space="0"/>
        <w:bottom w:val="single" w:color="E45D97" w:themeColor="accent6" w:sz="24" w:space="0"/>
        <w:right w:val="single" w:color="E45D97" w:themeColor="accent6" w:sz="24" w:space="0"/>
      </w:tblBorders>
    </w:tblPr>
    <w:tcPr>
      <w:shd w:val="clear" w:color="auto" w:fill="E45D97" w:themeFill="accent6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442">
    <w:name w:val="清单表 6 彩色2"/>
    <w:basedOn w:val="88"/>
    <w:qFormat/>
    <w:uiPriority w:val="51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4" w:space="0"/>
        <w:bottom w:val="single" w:color="000000" w:themeColor="text1" w:sz="4" w:space="0"/>
      </w:tblBorders>
    </w:tblPr>
    <w:tblStylePr w:type="firstRow">
      <w:rPr>
        <w:b/>
        <w:bCs/>
      </w:rPr>
      <w:tcPr>
        <w:tcBorders>
          <w:bottom w:val="single" w:color="000000" w:themeColor="text1" w:sz="4" w:space="0"/>
        </w:tcBorders>
      </w:tcPr>
    </w:tblStylePr>
    <w:tblStylePr w:type="lastRow">
      <w:rPr>
        <w:b/>
        <w:bCs/>
      </w:rPr>
      <w:tcPr>
        <w:tcBorders>
          <w:top w:val="double" w:color="000000" w:themeColor="tex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443">
    <w:name w:val="清单表 6 彩色 - 着色 12"/>
    <w:basedOn w:val="88"/>
    <w:qFormat/>
    <w:uiPriority w:val="51"/>
    <w:rPr>
      <w:color w:val="1A4B9B" w:themeColor="accent1" w:themeShade="BF"/>
    </w:rPr>
    <w:tblPr>
      <w:tblBorders>
        <w:top w:val="single" w:color="2264CE" w:themeColor="accent1" w:sz="4" w:space="0"/>
        <w:bottom w:val="single" w:color="2264CE" w:themeColor="accent1" w:sz="4" w:space="0"/>
      </w:tblBorders>
    </w:tblPr>
    <w:tblStylePr w:type="firstRow">
      <w:rPr>
        <w:b/>
        <w:bCs/>
      </w:rPr>
      <w:tcPr>
        <w:tcBorders>
          <w:bottom w:val="single" w:color="2264CE" w:themeColor="accent1" w:sz="4" w:space="0"/>
        </w:tcBorders>
      </w:tcPr>
    </w:tblStylePr>
    <w:tblStylePr w:type="lastRow">
      <w:rPr>
        <w:b/>
        <w:bCs/>
      </w:rPr>
      <w:tcPr>
        <w:tcBorders>
          <w:top w:val="double" w:color="2264CE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444">
    <w:name w:val="清单表 6 彩色 - 着色 22"/>
    <w:basedOn w:val="88"/>
    <w:qFormat/>
    <w:uiPriority w:val="51"/>
    <w:rPr>
      <w:color w:val="1B7DA4" w:themeColor="accent2" w:themeShade="BF"/>
    </w:rPr>
    <w:tblPr>
      <w:tblBorders>
        <w:top w:val="single" w:color="24A7DB" w:themeColor="accent2" w:sz="4" w:space="0"/>
        <w:bottom w:val="single" w:color="24A7DB" w:themeColor="accent2" w:sz="4" w:space="0"/>
      </w:tblBorders>
    </w:tblPr>
    <w:tblStylePr w:type="firstRow">
      <w:rPr>
        <w:b/>
        <w:bCs/>
      </w:rPr>
      <w:tcPr>
        <w:tcBorders>
          <w:bottom w:val="single" w:color="24A7DB" w:themeColor="accent2" w:sz="4" w:space="0"/>
        </w:tcBorders>
      </w:tcPr>
    </w:tblStylePr>
    <w:tblStylePr w:type="lastRow">
      <w:rPr>
        <w:b/>
        <w:bCs/>
      </w:rPr>
      <w:tcPr>
        <w:tcBorders>
          <w:top w:val="double" w:color="24A7DB" w:themeColor="accent2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445">
    <w:name w:val="清单表 6 彩色 - 着色 32"/>
    <w:basedOn w:val="88"/>
    <w:qFormat/>
    <w:uiPriority w:val="51"/>
    <w:rPr>
      <w:color w:val="3D3088" w:themeColor="accent3" w:themeShade="BF"/>
    </w:rPr>
    <w:tblPr>
      <w:tblBorders>
        <w:top w:val="single" w:color="5140B5" w:themeColor="accent3" w:sz="4" w:space="0"/>
        <w:bottom w:val="single" w:color="5140B5" w:themeColor="accent3" w:sz="4" w:space="0"/>
      </w:tblBorders>
    </w:tblPr>
    <w:tblStylePr w:type="firstRow">
      <w:rPr>
        <w:b/>
        <w:bCs/>
      </w:rPr>
      <w:tcPr>
        <w:tcBorders>
          <w:bottom w:val="single" w:color="5140B5" w:themeColor="accent3" w:sz="4" w:space="0"/>
        </w:tcBorders>
      </w:tcPr>
    </w:tblStylePr>
    <w:tblStylePr w:type="lastRow">
      <w:rPr>
        <w:b/>
        <w:bCs/>
      </w:rPr>
      <w:tcPr>
        <w:tcBorders>
          <w:top w:val="double" w:color="5140B5" w:themeColor="accent3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446">
    <w:name w:val="清单表 6 彩色 - 着色 42"/>
    <w:basedOn w:val="88"/>
    <w:qFormat/>
    <w:uiPriority w:val="51"/>
    <w:rPr>
      <w:color w:val="4C2EC3" w:themeColor="accent4" w:themeShade="BF"/>
    </w:rPr>
    <w:tblPr>
      <w:tblBorders>
        <w:top w:val="single" w:color="7E66DB" w:themeColor="accent4" w:sz="4" w:space="0"/>
        <w:bottom w:val="single" w:color="7E66DB" w:themeColor="accent4" w:sz="4" w:space="0"/>
      </w:tblBorders>
    </w:tblPr>
    <w:tblStylePr w:type="firstRow">
      <w:rPr>
        <w:b/>
        <w:bCs/>
      </w:rPr>
      <w:tcPr>
        <w:tcBorders>
          <w:bottom w:val="single" w:color="7E66DB" w:themeColor="accent4" w:sz="4" w:space="0"/>
        </w:tcBorders>
      </w:tcPr>
    </w:tblStylePr>
    <w:tblStylePr w:type="lastRow">
      <w:rPr>
        <w:b/>
        <w:bCs/>
      </w:rPr>
      <w:tcPr>
        <w:tcBorders>
          <w:top w:val="double" w:color="7E66DB" w:themeColor="accent4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447">
    <w:name w:val="清单表 6 彩色 - 着色 52"/>
    <w:basedOn w:val="88"/>
    <w:qFormat/>
    <w:uiPriority w:val="51"/>
    <w:rPr>
      <w:color w:val="8D1040" w:themeColor="accent5" w:themeShade="BF"/>
    </w:rPr>
    <w:tblPr>
      <w:tblBorders>
        <w:top w:val="single" w:color="BC1555" w:themeColor="accent5" w:sz="4" w:space="0"/>
        <w:bottom w:val="single" w:color="BC1555" w:themeColor="accent5" w:sz="4" w:space="0"/>
      </w:tblBorders>
    </w:tblPr>
    <w:tblStylePr w:type="firstRow">
      <w:rPr>
        <w:b/>
        <w:bCs/>
      </w:rPr>
      <w:tcPr>
        <w:tcBorders>
          <w:bottom w:val="single" w:color="BC1555" w:themeColor="accent5" w:sz="4" w:space="0"/>
        </w:tcBorders>
      </w:tcPr>
    </w:tblStylePr>
    <w:tblStylePr w:type="lastRow">
      <w:rPr>
        <w:b/>
        <w:bCs/>
      </w:rPr>
      <w:tcPr>
        <w:tcBorders>
          <w:top w:val="double" w:color="BC1555" w:themeColor="accent5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448">
    <w:name w:val="清单表 6 彩色 - 着色 62"/>
    <w:basedOn w:val="88"/>
    <w:qFormat/>
    <w:uiPriority w:val="51"/>
    <w:rPr>
      <w:color w:val="CE226C" w:themeColor="accent6" w:themeShade="BF"/>
    </w:rPr>
    <w:tblPr>
      <w:tblBorders>
        <w:top w:val="single" w:color="E45D97" w:themeColor="accent6" w:sz="4" w:space="0"/>
        <w:bottom w:val="single" w:color="E45D97" w:themeColor="accent6" w:sz="4" w:space="0"/>
      </w:tblBorders>
    </w:tblPr>
    <w:tblStylePr w:type="firstRow">
      <w:rPr>
        <w:b/>
        <w:bCs/>
      </w:rPr>
      <w:tcPr>
        <w:tcBorders>
          <w:bottom w:val="single" w:color="E45D97" w:themeColor="accent6" w:sz="4" w:space="0"/>
        </w:tcBorders>
      </w:tcPr>
    </w:tblStylePr>
    <w:tblStylePr w:type="lastRow">
      <w:rPr>
        <w:b/>
        <w:bCs/>
      </w:rPr>
      <w:tcPr>
        <w:tcBorders>
          <w:top w:val="double" w:color="E45D97" w:themeColor="accent6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449">
    <w:name w:val="清单表 7 彩色2"/>
    <w:basedOn w:val="88"/>
    <w:qFormat/>
    <w:uiPriority w:val="52"/>
    <w:rPr>
      <w:color w:val="000000" w:themeColor="text1"/>
      <w14:textFill>
        <w14:solidFill>
          <w14:schemeClr w14:val="tx1"/>
        </w14:solidFill>
      </w14:textFill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000000" w:themeColor="text1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000000" w:themeColor="text1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000000" w:themeColor="text1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000000" w:themeColor="text1" w:sz="4" w:space="0"/>
        </w:tcBorders>
        <w:shd w:val="clear" w:color="auto" w:fill="FFFFFF" w:themeFill="background1"/>
      </w:tc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450">
    <w:name w:val="清单表 7 彩色 - 着色 12"/>
    <w:basedOn w:val="88"/>
    <w:qFormat/>
    <w:uiPriority w:val="52"/>
    <w:rPr>
      <w:color w:val="1A4B9B" w:themeColor="accent1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2264CE" w:themeColor="accent1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2264CE" w:themeColor="accent1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2264CE" w:themeColor="accent1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2264CE" w:themeColor="accent1" w:sz="4" w:space="0"/>
        </w:tcBorders>
        <w:shd w:val="clear" w:color="auto" w:fill="FFFFFF" w:themeFill="background1"/>
      </w:tc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451">
    <w:name w:val="清单表 7 彩色 - 着色 22"/>
    <w:basedOn w:val="88"/>
    <w:qFormat/>
    <w:uiPriority w:val="52"/>
    <w:rPr>
      <w:color w:val="1B7DA4" w:themeColor="accent2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24A7DB" w:themeColor="accent2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24A7DB" w:themeColor="accent2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24A7DB" w:themeColor="accent2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24A7DB" w:themeColor="accent2" w:sz="4" w:space="0"/>
        </w:tcBorders>
        <w:shd w:val="clear" w:color="auto" w:fill="FFFFFF" w:themeFill="background1"/>
      </w:tc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452">
    <w:name w:val="清单表 7 彩色 - 着色 32"/>
    <w:basedOn w:val="88"/>
    <w:qFormat/>
    <w:uiPriority w:val="52"/>
    <w:rPr>
      <w:color w:val="3D3088" w:themeColor="accent3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5140B5" w:themeColor="accent3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5140B5" w:themeColor="accent3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5140B5" w:themeColor="accent3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5140B5" w:themeColor="accent3" w:sz="4" w:space="0"/>
        </w:tcBorders>
        <w:shd w:val="clear" w:color="auto" w:fill="FFFFFF" w:themeFill="background1"/>
      </w:tc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453">
    <w:name w:val="清单表 7 彩色 - 着色 42"/>
    <w:basedOn w:val="88"/>
    <w:qFormat/>
    <w:uiPriority w:val="52"/>
    <w:rPr>
      <w:color w:val="4C2EC3" w:themeColor="accent4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7E66DB" w:themeColor="accent4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7E66DB" w:themeColor="accent4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7E66DB" w:themeColor="accent4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7E66DB" w:themeColor="accent4" w:sz="4" w:space="0"/>
        </w:tcBorders>
        <w:shd w:val="clear" w:color="auto" w:fill="FFFFFF" w:themeFill="background1"/>
      </w:tc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454">
    <w:name w:val="清单表 7 彩色 - 着色 52"/>
    <w:basedOn w:val="88"/>
    <w:qFormat/>
    <w:uiPriority w:val="52"/>
    <w:rPr>
      <w:color w:val="8D1040" w:themeColor="accent5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BC1555" w:themeColor="accent5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BC1555" w:themeColor="accent5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BC1555" w:themeColor="accent5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BC1555" w:themeColor="accent5" w:sz="4" w:space="0"/>
        </w:tcBorders>
        <w:shd w:val="clear" w:color="auto" w:fill="FFFFFF" w:themeFill="background1"/>
      </w:tc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455">
    <w:name w:val="清单表 7 彩色 - 着色 62"/>
    <w:basedOn w:val="88"/>
    <w:qFormat/>
    <w:uiPriority w:val="52"/>
    <w:rPr>
      <w:color w:val="CE226C" w:themeColor="accent6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E45D97" w:themeColor="accent6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E45D97" w:themeColor="accent6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E45D97" w:themeColor="accent6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E45D97" w:themeColor="accent6" w:sz="4" w:space="0"/>
        </w:tcBorders>
        <w:shd w:val="clear" w:color="auto" w:fill="FFFFFF" w:themeFill="background1"/>
      </w:tc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456">
    <w:name w:val="网格表 1 浅色2"/>
    <w:basedOn w:val="88"/>
    <w:qFormat/>
    <w:uiPriority w:val="46"/>
    <w:tblPr>
      <w:tblBorders>
        <w:top w:val="single" w:color="999999" w:themeColor="text1" w:themeTint="66" w:sz="4" w:space="0"/>
        <w:left w:val="single" w:color="999999" w:themeColor="text1" w:themeTint="66" w:sz="4" w:space="0"/>
        <w:bottom w:val="single" w:color="999999" w:themeColor="text1" w:themeTint="66" w:sz="4" w:space="0"/>
        <w:right w:val="single" w:color="999999" w:themeColor="text1" w:themeTint="66" w:sz="4" w:space="0"/>
        <w:insideH w:val="single" w:color="999999" w:themeColor="text1" w:themeTint="66" w:sz="4" w:space="0"/>
        <w:insideV w:val="single" w:color="999999" w:themeColor="text1" w:themeTint="66" w:sz="4" w:space="0"/>
      </w:tblBorders>
    </w:tblPr>
    <w:tblStylePr w:type="firstRow">
      <w:rPr>
        <w:b/>
        <w:bCs/>
      </w:rPr>
      <w:tcPr>
        <w:tcBorders>
          <w:bottom w:val="single" w:color="666666" w:themeColor="text1" w:themeTint="99" w:sz="12" w:space="0"/>
        </w:tcBorders>
      </w:tcPr>
    </w:tblStylePr>
    <w:tblStylePr w:type="lastRow">
      <w:rPr>
        <w:b/>
        <w:bCs/>
      </w:rPr>
      <w:tcPr>
        <w:tcBorders>
          <w:top w:val="double" w:color="666666" w:themeColor="tex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457">
    <w:name w:val="网格表 1 浅色 - 着色 12"/>
    <w:basedOn w:val="88"/>
    <w:qFormat/>
    <w:uiPriority w:val="46"/>
    <w:tblPr>
      <w:tblBorders>
        <w:top w:val="single" w:color="A2BFEF" w:themeColor="accent1" w:themeTint="66" w:sz="4" w:space="0"/>
        <w:left w:val="single" w:color="A2BFEF" w:themeColor="accent1" w:themeTint="66" w:sz="4" w:space="0"/>
        <w:bottom w:val="single" w:color="A2BFEF" w:themeColor="accent1" w:themeTint="66" w:sz="4" w:space="0"/>
        <w:right w:val="single" w:color="A2BFEF" w:themeColor="accent1" w:themeTint="66" w:sz="4" w:space="0"/>
        <w:insideH w:val="single" w:color="A2BFEF" w:themeColor="accent1" w:themeTint="66" w:sz="4" w:space="0"/>
        <w:insideV w:val="single" w:color="A2BFEF" w:themeColor="accent1" w:themeTint="66" w:sz="4" w:space="0"/>
      </w:tblBorders>
    </w:tblPr>
    <w:tblStylePr w:type="firstRow">
      <w:rPr>
        <w:b/>
        <w:bCs/>
      </w:rPr>
      <w:tcPr>
        <w:tcBorders>
          <w:bottom w:val="single" w:color="73A0E8" w:themeColor="accent1" w:themeTint="99" w:sz="12" w:space="0"/>
        </w:tcBorders>
      </w:tcPr>
    </w:tblStylePr>
    <w:tblStylePr w:type="lastRow">
      <w:rPr>
        <w:b/>
        <w:bCs/>
      </w:rPr>
      <w:tcPr>
        <w:tcBorders>
          <w:top w:val="double" w:color="73A0E8" w:themeColor="accen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458">
    <w:name w:val="网格表 1 浅色 - 着色 22"/>
    <w:basedOn w:val="88"/>
    <w:qFormat/>
    <w:uiPriority w:val="46"/>
    <w:tblPr>
      <w:tblBorders>
        <w:top w:val="single" w:color="A7DBF0" w:themeColor="accent2" w:themeTint="66" w:sz="4" w:space="0"/>
        <w:left w:val="single" w:color="A7DBF0" w:themeColor="accent2" w:themeTint="66" w:sz="4" w:space="0"/>
        <w:bottom w:val="single" w:color="A7DBF0" w:themeColor="accent2" w:themeTint="66" w:sz="4" w:space="0"/>
        <w:right w:val="single" w:color="A7DBF0" w:themeColor="accent2" w:themeTint="66" w:sz="4" w:space="0"/>
        <w:insideH w:val="single" w:color="A7DBF0" w:themeColor="accent2" w:themeTint="66" w:sz="4" w:space="0"/>
        <w:insideV w:val="single" w:color="A7DBF0" w:themeColor="accent2" w:themeTint="66" w:sz="4" w:space="0"/>
      </w:tblBorders>
    </w:tblPr>
    <w:tblStylePr w:type="firstRow">
      <w:rPr>
        <w:b/>
        <w:bCs/>
      </w:rPr>
      <w:tcPr>
        <w:tcBorders>
          <w:bottom w:val="single" w:color="7BCAE9" w:themeColor="accent2" w:themeTint="99" w:sz="12" w:space="0"/>
        </w:tcBorders>
      </w:tcPr>
    </w:tblStylePr>
    <w:tblStylePr w:type="lastRow">
      <w:rPr>
        <w:b/>
        <w:bCs/>
      </w:rPr>
      <w:tcPr>
        <w:tcBorders>
          <w:top w:val="double" w:color="7BCAE9" w:themeColor="accent2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459">
    <w:name w:val="网格表 1 浅色 - 着色 32"/>
    <w:basedOn w:val="88"/>
    <w:qFormat/>
    <w:uiPriority w:val="46"/>
    <w:tblPr>
      <w:tblBorders>
        <w:top w:val="single" w:color="B8B0E3" w:themeColor="accent3" w:themeTint="66" w:sz="4" w:space="0"/>
        <w:left w:val="single" w:color="B8B0E3" w:themeColor="accent3" w:themeTint="66" w:sz="4" w:space="0"/>
        <w:bottom w:val="single" w:color="B8B0E3" w:themeColor="accent3" w:themeTint="66" w:sz="4" w:space="0"/>
        <w:right w:val="single" w:color="B8B0E3" w:themeColor="accent3" w:themeTint="66" w:sz="4" w:space="0"/>
        <w:insideH w:val="single" w:color="B8B0E3" w:themeColor="accent3" w:themeTint="66" w:sz="4" w:space="0"/>
        <w:insideV w:val="single" w:color="B8B0E3" w:themeColor="accent3" w:themeTint="66" w:sz="4" w:space="0"/>
      </w:tblBorders>
    </w:tblPr>
    <w:tblStylePr w:type="firstRow">
      <w:rPr>
        <w:b/>
        <w:bCs/>
      </w:rPr>
      <w:tcPr>
        <w:tcBorders>
          <w:bottom w:val="single" w:color="9489D5" w:themeColor="accent3" w:themeTint="99" w:sz="12" w:space="0"/>
        </w:tcBorders>
      </w:tcPr>
    </w:tblStylePr>
    <w:tblStylePr w:type="lastRow">
      <w:rPr>
        <w:b/>
        <w:bCs/>
      </w:rPr>
      <w:tcPr>
        <w:tcBorders>
          <w:top w:val="double" w:color="9489D5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460">
    <w:name w:val="网格表 1 浅色 - 着色 42"/>
    <w:basedOn w:val="88"/>
    <w:qFormat/>
    <w:uiPriority w:val="46"/>
    <w:tblPr>
      <w:tblBorders>
        <w:top w:val="single" w:color="CBC1F0" w:themeColor="accent4" w:themeTint="66" w:sz="4" w:space="0"/>
        <w:left w:val="single" w:color="CBC1F0" w:themeColor="accent4" w:themeTint="66" w:sz="4" w:space="0"/>
        <w:bottom w:val="single" w:color="CBC1F0" w:themeColor="accent4" w:themeTint="66" w:sz="4" w:space="0"/>
        <w:right w:val="single" w:color="CBC1F0" w:themeColor="accent4" w:themeTint="66" w:sz="4" w:space="0"/>
        <w:insideH w:val="single" w:color="CBC1F0" w:themeColor="accent4" w:themeTint="66" w:sz="4" w:space="0"/>
        <w:insideV w:val="single" w:color="CBC1F0" w:themeColor="accent4" w:themeTint="66" w:sz="4" w:space="0"/>
      </w:tblBorders>
    </w:tblPr>
    <w:tblStylePr w:type="firstRow">
      <w:rPr>
        <w:b/>
        <w:bCs/>
      </w:rPr>
      <w:tcPr>
        <w:tcBorders>
          <w:bottom w:val="single" w:color="B1A3E9" w:themeColor="accent4" w:themeTint="99" w:sz="12" w:space="0"/>
        </w:tcBorders>
      </w:tcPr>
    </w:tblStylePr>
    <w:tblStylePr w:type="lastRow">
      <w:rPr>
        <w:b/>
        <w:bCs/>
      </w:rPr>
      <w:tcPr>
        <w:tcBorders>
          <w:top w:val="double" w:color="B1A3E9" w:themeColor="accent4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461">
    <w:name w:val="网格表 1 浅色 - 着色 52"/>
    <w:basedOn w:val="88"/>
    <w:qFormat/>
    <w:uiPriority w:val="46"/>
    <w:tblPr>
      <w:tblBorders>
        <w:top w:val="single" w:color="F292B7" w:themeColor="accent5" w:themeTint="66" w:sz="4" w:space="0"/>
        <w:left w:val="single" w:color="F292B7" w:themeColor="accent5" w:themeTint="66" w:sz="4" w:space="0"/>
        <w:bottom w:val="single" w:color="F292B7" w:themeColor="accent5" w:themeTint="66" w:sz="4" w:space="0"/>
        <w:right w:val="single" w:color="F292B7" w:themeColor="accent5" w:themeTint="66" w:sz="4" w:space="0"/>
        <w:insideH w:val="single" w:color="F292B7" w:themeColor="accent5" w:themeTint="66" w:sz="4" w:space="0"/>
        <w:insideV w:val="single" w:color="F292B7" w:themeColor="accent5" w:themeTint="66" w:sz="4" w:space="0"/>
      </w:tblBorders>
    </w:tblPr>
    <w:tblStylePr w:type="firstRow">
      <w:rPr>
        <w:b/>
        <w:bCs/>
      </w:rPr>
      <w:tcPr>
        <w:tcBorders>
          <w:bottom w:val="single" w:color="EC5C93" w:themeColor="accent5" w:themeTint="99" w:sz="12" w:space="0"/>
        </w:tcBorders>
      </w:tcPr>
    </w:tblStylePr>
    <w:tblStylePr w:type="lastRow">
      <w:rPr>
        <w:b/>
        <w:bCs/>
      </w:rPr>
      <w:tcPr>
        <w:tcBorders>
          <w:top w:val="double" w:color="EC5C93" w:themeColor="accent5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462">
    <w:name w:val="网格表 1 浅色 - 着色 62"/>
    <w:basedOn w:val="88"/>
    <w:qFormat/>
    <w:uiPriority w:val="46"/>
    <w:tblPr>
      <w:tblBorders>
        <w:top w:val="single" w:color="F4BED5" w:themeColor="accent6" w:themeTint="66" w:sz="4" w:space="0"/>
        <w:left w:val="single" w:color="F4BED5" w:themeColor="accent6" w:themeTint="66" w:sz="4" w:space="0"/>
        <w:bottom w:val="single" w:color="F4BED5" w:themeColor="accent6" w:themeTint="66" w:sz="4" w:space="0"/>
        <w:right w:val="single" w:color="F4BED5" w:themeColor="accent6" w:themeTint="66" w:sz="4" w:space="0"/>
        <w:insideH w:val="single" w:color="F4BED5" w:themeColor="accent6" w:themeTint="66" w:sz="4" w:space="0"/>
        <w:insideV w:val="single" w:color="F4BED5" w:themeColor="accent6" w:themeTint="66" w:sz="4" w:space="0"/>
      </w:tblBorders>
    </w:tblPr>
    <w:tblStylePr w:type="firstRow">
      <w:rPr>
        <w:b/>
        <w:bCs/>
      </w:rPr>
      <w:tcPr>
        <w:tcBorders>
          <w:bottom w:val="single" w:color="EE9DC0" w:themeColor="accent6" w:themeTint="99" w:sz="12" w:space="0"/>
        </w:tcBorders>
      </w:tcPr>
    </w:tblStylePr>
    <w:tblStylePr w:type="lastRow">
      <w:rPr>
        <w:b/>
        <w:bCs/>
      </w:rPr>
      <w:tcPr>
        <w:tcBorders>
          <w:top w:val="double" w:color="EE9DC0" w:themeColor="accent6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463">
    <w:name w:val="网格表 22"/>
    <w:basedOn w:val="88"/>
    <w:qFormat/>
    <w:uiPriority w:val="47"/>
    <w:tblPr>
      <w:tblBorders>
        <w:top w:val="single" w:color="666666" w:themeColor="text1" w:themeTint="99" w:sz="2" w:space="0"/>
        <w:bottom w:val="single" w:color="666666" w:themeColor="text1" w:themeTint="99" w:sz="2" w:space="0"/>
        <w:insideH w:val="single" w:color="666666" w:themeColor="text1" w:themeTint="99" w:sz="2" w:space="0"/>
        <w:insideV w:val="single" w:color="666666" w:themeColor="text1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666666" w:themeColor="text1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666666" w:themeColor="text1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464">
    <w:name w:val="网格表 2 - 着色 12"/>
    <w:basedOn w:val="88"/>
    <w:qFormat/>
    <w:uiPriority w:val="47"/>
    <w:tblPr>
      <w:tblBorders>
        <w:top w:val="single" w:color="73A0E8" w:themeColor="accent1" w:themeTint="99" w:sz="2" w:space="0"/>
        <w:bottom w:val="single" w:color="73A0E8" w:themeColor="accent1" w:themeTint="99" w:sz="2" w:space="0"/>
        <w:insideH w:val="single" w:color="73A0E8" w:themeColor="accent1" w:themeTint="99" w:sz="2" w:space="0"/>
        <w:insideV w:val="single" w:color="73A0E8" w:themeColor="accent1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73A0E8" w:themeColor="accent1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73A0E8" w:themeColor="accent1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465">
    <w:name w:val="网格表 2 - 着色 22"/>
    <w:basedOn w:val="88"/>
    <w:qFormat/>
    <w:uiPriority w:val="47"/>
    <w:tblPr>
      <w:tblBorders>
        <w:top w:val="single" w:color="7BCAE9" w:themeColor="accent2" w:themeTint="99" w:sz="2" w:space="0"/>
        <w:bottom w:val="single" w:color="7BCAE9" w:themeColor="accent2" w:themeTint="99" w:sz="2" w:space="0"/>
        <w:insideH w:val="single" w:color="7BCAE9" w:themeColor="accent2" w:themeTint="99" w:sz="2" w:space="0"/>
        <w:insideV w:val="single" w:color="7BCAE9" w:themeColor="accent2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7BCAE9" w:themeColor="accent2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7BCAE9" w:themeColor="accent2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466">
    <w:name w:val="网格表 2 - 着色 32"/>
    <w:basedOn w:val="88"/>
    <w:qFormat/>
    <w:uiPriority w:val="47"/>
    <w:tblPr>
      <w:tblBorders>
        <w:top w:val="single" w:color="9489D5" w:themeColor="accent3" w:themeTint="99" w:sz="2" w:space="0"/>
        <w:bottom w:val="single" w:color="9489D5" w:themeColor="accent3" w:themeTint="99" w:sz="2" w:space="0"/>
        <w:insideH w:val="single" w:color="9489D5" w:themeColor="accent3" w:themeTint="99" w:sz="2" w:space="0"/>
        <w:insideV w:val="single" w:color="9489D5" w:themeColor="accent3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9489D5" w:themeColor="accent3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9489D5" w:themeColor="accent3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467">
    <w:name w:val="网格表 2 - 着色 42"/>
    <w:basedOn w:val="88"/>
    <w:qFormat/>
    <w:uiPriority w:val="47"/>
    <w:tblPr>
      <w:tblBorders>
        <w:top w:val="single" w:color="B1A3E9" w:themeColor="accent4" w:themeTint="99" w:sz="2" w:space="0"/>
        <w:bottom w:val="single" w:color="B1A3E9" w:themeColor="accent4" w:themeTint="99" w:sz="2" w:space="0"/>
        <w:insideH w:val="single" w:color="B1A3E9" w:themeColor="accent4" w:themeTint="99" w:sz="2" w:space="0"/>
        <w:insideV w:val="single" w:color="B1A3E9" w:themeColor="accent4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B1A3E9" w:themeColor="accent4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B1A3E9" w:themeColor="accent4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468">
    <w:name w:val="网格表 2 - 着色 52"/>
    <w:basedOn w:val="88"/>
    <w:qFormat/>
    <w:uiPriority w:val="47"/>
    <w:tblPr>
      <w:tblBorders>
        <w:top w:val="single" w:color="EC5C93" w:themeColor="accent5" w:themeTint="99" w:sz="2" w:space="0"/>
        <w:bottom w:val="single" w:color="EC5C93" w:themeColor="accent5" w:themeTint="99" w:sz="2" w:space="0"/>
        <w:insideH w:val="single" w:color="EC5C93" w:themeColor="accent5" w:themeTint="99" w:sz="2" w:space="0"/>
        <w:insideV w:val="single" w:color="EC5C93" w:themeColor="accent5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EC5C93" w:themeColor="accent5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EC5C93" w:themeColor="accent5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469">
    <w:name w:val="网格表 2 - 着色 62"/>
    <w:basedOn w:val="88"/>
    <w:qFormat/>
    <w:uiPriority w:val="47"/>
    <w:tblPr>
      <w:tblBorders>
        <w:top w:val="single" w:color="EE9DC0" w:themeColor="accent6" w:themeTint="99" w:sz="2" w:space="0"/>
        <w:bottom w:val="single" w:color="EE9DC0" w:themeColor="accent6" w:themeTint="99" w:sz="2" w:space="0"/>
        <w:insideH w:val="single" w:color="EE9DC0" w:themeColor="accent6" w:themeTint="99" w:sz="2" w:space="0"/>
        <w:insideV w:val="single" w:color="EE9DC0" w:themeColor="accent6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EE9DC0" w:themeColor="accent6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EE9DC0" w:themeColor="accent6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470">
    <w:name w:val="网格表 32"/>
    <w:basedOn w:val="88"/>
    <w:qFormat/>
    <w:uiPriority w:val="48"/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  <w:tblStylePr w:type="neCell">
      <w:tcPr>
        <w:tcBorders>
          <w:bottom w:val="single" w:color="666666" w:themeColor="text1" w:themeTint="99" w:sz="4" w:space="0"/>
        </w:tcBorders>
      </w:tcPr>
    </w:tblStylePr>
    <w:tblStylePr w:type="nwCell">
      <w:tcPr>
        <w:tcBorders>
          <w:bottom w:val="single" w:color="666666" w:themeColor="text1" w:themeTint="99" w:sz="4" w:space="0"/>
        </w:tcBorders>
      </w:tcPr>
    </w:tblStylePr>
    <w:tblStylePr w:type="seCell">
      <w:tcPr>
        <w:tcBorders>
          <w:top w:val="single" w:color="666666" w:themeColor="text1" w:themeTint="99" w:sz="4" w:space="0"/>
        </w:tcBorders>
      </w:tcPr>
    </w:tblStylePr>
    <w:tblStylePr w:type="swCell">
      <w:tcPr>
        <w:tcBorders>
          <w:top w:val="single" w:color="666666" w:themeColor="text1" w:themeTint="99" w:sz="4" w:space="0"/>
        </w:tcBorders>
      </w:tcPr>
    </w:tblStylePr>
  </w:style>
  <w:style w:type="table" w:customStyle="1" w:styleId="471">
    <w:name w:val="网格表 3 - 着色 12"/>
    <w:basedOn w:val="88"/>
    <w:qFormat/>
    <w:uiPriority w:val="48"/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  <w:insideV w:val="single" w:color="73A0E8" w:themeColor="accent1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  <w:tblStylePr w:type="neCell">
      <w:tcPr>
        <w:tcBorders>
          <w:bottom w:val="single" w:color="73A0E8" w:themeColor="accent1" w:themeTint="99" w:sz="4" w:space="0"/>
        </w:tcBorders>
      </w:tcPr>
    </w:tblStylePr>
    <w:tblStylePr w:type="nwCell">
      <w:tcPr>
        <w:tcBorders>
          <w:bottom w:val="single" w:color="73A0E8" w:themeColor="accent1" w:themeTint="99" w:sz="4" w:space="0"/>
        </w:tcBorders>
      </w:tcPr>
    </w:tblStylePr>
    <w:tblStylePr w:type="seCell">
      <w:tcPr>
        <w:tcBorders>
          <w:top w:val="single" w:color="73A0E8" w:themeColor="accent1" w:themeTint="99" w:sz="4" w:space="0"/>
        </w:tcBorders>
      </w:tcPr>
    </w:tblStylePr>
    <w:tblStylePr w:type="swCell">
      <w:tcPr>
        <w:tcBorders>
          <w:top w:val="single" w:color="73A0E8" w:themeColor="accent1" w:themeTint="99" w:sz="4" w:space="0"/>
        </w:tcBorders>
      </w:tcPr>
    </w:tblStylePr>
  </w:style>
  <w:style w:type="table" w:customStyle="1" w:styleId="472">
    <w:name w:val="网格表 3 - 着色 22"/>
    <w:basedOn w:val="88"/>
    <w:qFormat/>
    <w:uiPriority w:val="48"/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  <w:insideV w:val="single" w:color="7BCAE9" w:themeColor="accent2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  <w:tblStylePr w:type="neCell">
      <w:tcPr>
        <w:tcBorders>
          <w:bottom w:val="single" w:color="7BCAE9" w:themeColor="accent2" w:themeTint="99" w:sz="4" w:space="0"/>
        </w:tcBorders>
      </w:tcPr>
    </w:tblStylePr>
    <w:tblStylePr w:type="nwCell">
      <w:tcPr>
        <w:tcBorders>
          <w:bottom w:val="single" w:color="7BCAE9" w:themeColor="accent2" w:themeTint="99" w:sz="4" w:space="0"/>
        </w:tcBorders>
      </w:tcPr>
    </w:tblStylePr>
    <w:tblStylePr w:type="seCell">
      <w:tcPr>
        <w:tcBorders>
          <w:top w:val="single" w:color="7BCAE9" w:themeColor="accent2" w:themeTint="99" w:sz="4" w:space="0"/>
        </w:tcBorders>
      </w:tcPr>
    </w:tblStylePr>
    <w:tblStylePr w:type="swCell">
      <w:tcPr>
        <w:tcBorders>
          <w:top w:val="single" w:color="7BCAE9" w:themeColor="accent2" w:themeTint="99" w:sz="4" w:space="0"/>
        </w:tcBorders>
      </w:tcPr>
    </w:tblStylePr>
  </w:style>
  <w:style w:type="table" w:customStyle="1" w:styleId="473">
    <w:name w:val="网格表 3 - 着色 32"/>
    <w:basedOn w:val="88"/>
    <w:qFormat/>
    <w:uiPriority w:val="48"/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  <w:insideV w:val="single" w:color="9489D5" w:themeColor="accent3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  <w:tblStylePr w:type="neCell">
      <w:tcPr>
        <w:tcBorders>
          <w:bottom w:val="single" w:color="9489D5" w:themeColor="accent3" w:themeTint="99" w:sz="4" w:space="0"/>
        </w:tcBorders>
      </w:tcPr>
    </w:tblStylePr>
    <w:tblStylePr w:type="nwCell">
      <w:tcPr>
        <w:tcBorders>
          <w:bottom w:val="single" w:color="9489D5" w:themeColor="accent3" w:themeTint="99" w:sz="4" w:space="0"/>
        </w:tcBorders>
      </w:tcPr>
    </w:tblStylePr>
    <w:tblStylePr w:type="seCell">
      <w:tcPr>
        <w:tcBorders>
          <w:top w:val="single" w:color="9489D5" w:themeColor="accent3" w:themeTint="99" w:sz="4" w:space="0"/>
        </w:tcBorders>
      </w:tcPr>
    </w:tblStylePr>
    <w:tblStylePr w:type="swCell">
      <w:tcPr>
        <w:tcBorders>
          <w:top w:val="single" w:color="9489D5" w:themeColor="accent3" w:themeTint="99" w:sz="4" w:space="0"/>
        </w:tcBorders>
      </w:tcPr>
    </w:tblStylePr>
  </w:style>
  <w:style w:type="table" w:customStyle="1" w:styleId="474">
    <w:name w:val="网格表 3 - 着色 42"/>
    <w:basedOn w:val="88"/>
    <w:qFormat/>
    <w:uiPriority w:val="48"/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  <w:insideV w:val="single" w:color="B1A3E9" w:themeColor="accent4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  <w:tblStylePr w:type="neCell">
      <w:tcPr>
        <w:tcBorders>
          <w:bottom w:val="single" w:color="B1A3E9" w:themeColor="accent4" w:themeTint="99" w:sz="4" w:space="0"/>
        </w:tcBorders>
      </w:tcPr>
    </w:tblStylePr>
    <w:tblStylePr w:type="nwCell">
      <w:tcPr>
        <w:tcBorders>
          <w:bottom w:val="single" w:color="B1A3E9" w:themeColor="accent4" w:themeTint="99" w:sz="4" w:space="0"/>
        </w:tcBorders>
      </w:tcPr>
    </w:tblStylePr>
    <w:tblStylePr w:type="seCell">
      <w:tcPr>
        <w:tcBorders>
          <w:top w:val="single" w:color="B1A3E9" w:themeColor="accent4" w:themeTint="99" w:sz="4" w:space="0"/>
        </w:tcBorders>
      </w:tcPr>
    </w:tblStylePr>
    <w:tblStylePr w:type="swCell">
      <w:tcPr>
        <w:tcBorders>
          <w:top w:val="single" w:color="B1A3E9" w:themeColor="accent4" w:themeTint="99" w:sz="4" w:space="0"/>
        </w:tcBorders>
      </w:tcPr>
    </w:tblStylePr>
  </w:style>
  <w:style w:type="table" w:customStyle="1" w:styleId="475">
    <w:name w:val="网格表 3 - 着色 52"/>
    <w:basedOn w:val="88"/>
    <w:qFormat/>
    <w:uiPriority w:val="48"/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  <w:insideV w:val="single" w:color="EC5C93" w:themeColor="accent5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  <w:tblStylePr w:type="neCell">
      <w:tcPr>
        <w:tcBorders>
          <w:bottom w:val="single" w:color="EC5C93" w:themeColor="accent5" w:themeTint="99" w:sz="4" w:space="0"/>
        </w:tcBorders>
      </w:tcPr>
    </w:tblStylePr>
    <w:tblStylePr w:type="nwCell">
      <w:tcPr>
        <w:tcBorders>
          <w:bottom w:val="single" w:color="EC5C93" w:themeColor="accent5" w:themeTint="99" w:sz="4" w:space="0"/>
        </w:tcBorders>
      </w:tcPr>
    </w:tblStylePr>
    <w:tblStylePr w:type="seCell">
      <w:tcPr>
        <w:tcBorders>
          <w:top w:val="single" w:color="EC5C93" w:themeColor="accent5" w:themeTint="99" w:sz="4" w:space="0"/>
        </w:tcBorders>
      </w:tcPr>
    </w:tblStylePr>
    <w:tblStylePr w:type="swCell">
      <w:tcPr>
        <w:tcBorders>
          <w:top w:val="single" w:color="EC5C93" w:themeColor="accent5" w:themeTint="99" w:sz="4" w:space="0"/>
        </w:tcBorders>
      </w:tcPr>
    </w:tblStylePr>
  </w:style>
  <w:style w:type="table" w:customStyle="1" w:styleId="476">
    <w:name w:val="网格表 3 - 着色 62"/>
    <w:basedOn w:val="88"/>
    <w:qFormat/>
    <w:uiPriority w:val="48"/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  <w:insideV w:val="single" w:color="EE9DC0" w:themeColor="accent6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  <w:tblStylePr w:type="neCell">
      <w:tcPr>
        <w:tcBorders>
          <w:bottom w:val="single" w:color="EE9DC0" w:themeColor="accent6" w:themeTint="99" w:sz="4" w:space="0"/>
        </w:tcBorders>
      </w:tcPr>
    </w:tblStylePr>
    <w:tblStylePr w:type="nwCell">
      <w:tcPr>
        <w:tcBorders>
          <w:bottom w:val="single" w:color="EE9DC0" w:themeColor="accent6" w:themeTint="99" w:sz="4" w:space="0"/>
        </w:tcBorders>
      </w:tcPr>
    </w:tblStylePr>
    <w:tblStylePr w:type="seCell">
      <w:tcPr>
        <w:tcBorders>
          <w:top w:val="single" w:color="EE9DC0" w:themeColor="accent6" w:themeTint="99" w:sz="4" w:space="0"/>
        </w:tcBorders>
      </w:tcPr>
    </w:tblStylePr>
    <w:tblStylePr w:type="swCell">
      <w:tcPr>
        <w:tcBorders>
          <w:top w:val="single" w:color="EE9DC0" w:themeColor="accent6" w:themeTint="99" w:sz="4" w:space="0"/>
        </w:tcBorders>
      </w:tcPr>
    </w:tblStylePr>
  </w:style>
  <w:style w:type="table" w:customStyle="1" w:styleId="477">
    <w:name w:val="网格表 42"/>
    <w:basedOn w:val="88"/>
    <w:qFormat/>
    <w:uiPriority w:val="49"/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cPr>
        <w:tcBorders>
          <w:top w:val="double" w:color="000000" w:themeColor="tex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478">
    <w:name w:val="网格表 4 - 着色 12"/>
    <w:basedOn w:val="88"/>
    <w:qFormat/>
    <w:uiPriority w:val="49"/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  <w:insideV w:val="single" w:color="73A0E8" w:themeColor="accent1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2264CE" w:themeColor="accent1" w:sz="4" w:space="0"/>
          <w:left w:val="single" w:color="2264CE" w:themeColor="accent1" w:sz="4" w:space="0"/>
          <w:bottom w:val="single" w:color="2264CE" w:themeColor="accent1" w:sz="4" w:space="0"/>
          <w:right w:val="single" w:color="2264CE" w:themeColor="accent1" w:sz="4" w:space="0"/>
          <w:insideH w:val="nil"/>
          <w:insideV w:val="nil"/>
        </w:tcBorders>
        <w:shd w:val="clear" w:color="auto" w:fill="2264CE" w:themeFill="accent1"/>
      </w:tcPr>
    </w:tblStylePr>
    <w:tblStylePr w:type="lastRow">
      <w:rPr>
        <w:b/>
        <w:bCs/>
      </w:rPr>
      <w:tcPr>
        <w:tcBorders>
          <w:top w:val="double" w:color="2264CE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479">
    <w:name w:val="网格表 4 - 着色 22"/>
    <w:basedOn w:val="88"/>
    <w:qFormat/>
    <w:uiPriority w:val="49"/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  <w:insideV w:val="single" w:color="7BCAE9" w:themeColor="accent2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24A7DB" w:themeColor="accent2" w:sz="4" w:space="0"/>
          <w:left w:val="single" w:color="24A7DB" w:themeColor="accent2" w:sz="4" w:space="0"/>
          <w:bottom w:val="single" w:color="24A7DB" w:themeColor="accent2" w:sz="4" w:space="0"/>
          <w:right w:val="single" w:color="24A7DB" w:themeColor="accent2" w:sz="4" w:space="0"/>
          <w:insideH w:val="nil"/>
          <w:insideV w:val="nil"/>
        </w:tcBorders>
        <w:shd w:val="clear" w:color="auto" w:fill="24A7DB" w:themeFill="accent2"/>
      </w:tcPr>
    </w:tblStylePr>
    <w:tblStylePr w:type="lastRow">
      <w:rPr>
        <w:b/>
        <w:bCs/>
      </w:rPr>
      <w:tcPr>
        <w:tcBorders>
          <w:top w:val="double" w:color="24A7DB" w:themeColor="accent2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480">
    <w:name w:val="网格表 4 - 着色 32"/>
    <w:basedOn w:val="88"/>
    <w:qFormat/>
    <w:uiPriority w:val="49"/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  <w:insideV w:val="single" w:color="9489D5" w:themeColor="accent3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5140B5" w:themeColor="accent3" w:sz="4" w:space="0"/>
          <w:left w:val="single" w:color="5140B5" w:themeColor="accent3" w:sz="4" w:space="0"/>
          <w:bottom w:val="single" w:color="5140B5" w:themeColor="accent3" w:sz="4" w:space="0"/>
          <w:right w:val="single" w:color="5140B5" w:themeColor="accent3" w:sz="4" w:space="0"/>
          <w:insideH w:val="nil"/>
          <w:insideV w:val="nil"/>
        </w:tcBorders>
        <w:shd w:val="clear" w:color="auto" w:fill="5140B5" w:themeFill="accent3"/>
      </w:tcPr>
    </w:tblStylePr>
    <w:tblStylePr w:type="lastRow">
      <w:rPr>
        <w:b/>
        <w:bCs/>
      </w:rPr>
      <w:tcPr>
        <w:tcBorders>
          <w:top w:val="double" w:color="5140B5" w:themeColor="accent3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481">
    <w:name w:val="网格表 4 - 着色 42"/>
    <w:basedOn w:val="88"/>
    <w:qFormat/>
    <w:uiPriority w:val="49"/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  <w:insideV w:val="single" w:color="B1A3E9" w:themeColor="accent4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7E66DB" w:themeColor="accent4" w:sz="4" w:space="0"/>
          <w:left w:val="single" w:color="7E66DB" w:themeColor="accent4" w:sz="4" w:space="0"/>
          <w:bottom w:val="single" w:color="7E66DB" w:themeColor="accent4" w:sz="4" w:space="0"/>
          <w:right w:val="single" w:color="7E66DB" w:themeColor="accent4" w:sz="4" w:space="0"/>
          <w:insideH w:val="nil"/>
          <w:insideV w:val="nil"/>
        </w:tcBorders>
        <w:shd w:val="clear" w:color="auto" w:fill="7E66DB" w:themeFill="accent4"/>
      </w:tcPr>
    </w:tblStylePr>
    <w:tblStylePr w:type="lastRow">
      <w:rPr>
        <w:b/>
        <w:bCs/>
      </w:rPr>
      <w:tcPr>
        <w:tcBorders>
          <w:top w:val="double" w:color="7E66DB" w:themeColor="accent4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482">
    <w:name w:val="网格表 4 - 着色 52"/>
    <w:basedOn w:val="88"/>
    <w:qFormat/>
    <w:uiPriority w:val="49"/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  <w:insideV w:val="single" w:color="EC5C93" w:themeColor="accent5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BC1555" w:themeColor="accent5" w:sz="4" w:space="0"/>
          <w:left w:val="single" w:color="BC1555" w:themeColor="accent5" w:sz="4" w:space="0"/>
          <w:bottom w:val="single" w:color="BC1555" w:themeColor="accent5" w:sz="4" w:space="0"/>
          <w:right w:val="single" w:color="BC1555" w:themeColor="accent5" w:sz="4" w:space="0"/>
          <w:insideH w:val="nil"/>
          <w:insideV w:val="nil"/>
        </w:tcBorders>
        <w:shd w:val="clear" w:color="auto" w:fill="BC1555" w:themeFill="accent5"/>
      </w:tcPr>
    </w:tblStylePr>
    <w:tblStylePr w:type="lastRow">
      <w:rPr>
        <w:b/>
        <w:bCs/>
      </w:rPr>
      <w:tcPr>
        <w:tcBorders>
          <w:top w:val="double" w:color="BC1555" w:themeColor="accent5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483">
    <w:name w:val="网格表 4 - 着色 62"/>
    <w:basedOn w:val="88"/>
    <w:qFormat/>
    <w:uiPriority w:val="49"/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  <w:insideV w:val="single" w:color="EE9DC0" w:themeColor="accent6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E45D97" w:themeColor="accent6" w:sz="4" w:space="0"/>
          <w:left w:val="single" w:color="E45D97" w:themeColor="accent6" w:sz="4" w:space="0"/>
          <w:bottom w:val="single" w:color="E45D97" w:themeColor="accent6" w:sz="4" w:space="0"/>
          <w:right w:val="single" w:color="E45D97" w:themeColor="accent6" w:sz="4" w:space="0"/>
          <w:insideH w:val="nil"/>
          <w:insideV w:val="nil"/>
        </w:tcBorders>
        <w:shd w:val="clear" w:color="auto" w:fill="E45D97" w:themeFill="accent6"/>
      </w:tcPr>
    </w:tblStylePr>
    <w:tblStylePr w:type="lastRow">
      <w:rPr>
        <w:b/>
        <w:bCs/>
      </w:rPr>
      <w:tcPr>
        <w:tcBorders>
          <w:top w:val="double" w:color="E45D97" w:themeColor="accent6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484">
    <w:name w:val="网格表 5 深色2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000000" w:themeFill="text1"/>
      </w:tcPr>
    </w:tblStylePr>
    <w:tblStylePr w:type="band1Vert">
      <w:tcPr>
        <w:shd w:val="clear" w:color="auto" w:fill="999999" w:themeFill="text1" w:themeFillTint="66"/>
      </w:tcPr>
    </w:tblStylePr>
    <w:tblStylePr w:type="band1Horz">
      <w:tcPr>
        <w:shd w:val="clear" w:color="auto" w:fill="999999" w:themeFill="text1" w:themeFillTint="66"/>
      </w:tcPr>
    </w:tblStylePr>
  </w:style>
  <w:style w:type="table" w:customStyle="1" w:styleId="485">
    <w:name w:val="网格表 5 深色 - 着色 12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D0DFF7" w:themeFill="accent1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2264CE" w:themeFill="accent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2264CE" w:themeFill="accent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2264CE" w:themeFill="accen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2264CE" w:themeFill="accent1"/>
      </w:tcPr>
    </w:tblStylePr>
    <w:tblStylePr w:type="band1Vert">
      <w:tcPr>
        <w:shd w:val="clear" w:color="auto" w:fill="A2BFEF" w:themeFill="accent1" w:themeFillTint="66"/>
      </w:tcPr>
    </w:tblStylePr>
    <w:tblStylePr w:type="band1Horz">
      <w:tcPr>
        <w:shd w:val="clear" w:color="auto" w:fill="A2BFEF" w:themeFill="accent1" w:themeFillTint="66"/>
      </w:tcPr>
    </w:tblStylePr>
  </w:style>
  <w:style w:type="table" w:customStyle="1" w:styleId="486">
    <w:name w:val="网格表 5 深色 - 着色 22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D3EDF7" w:themeFill="accent2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24A7DB" w:themeFill="accent2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24A7DB" w:themeFill="accent2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24A7DB" w:themeFill="accent2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24A7DB" w:themeFill="accent2"/>
      </w:tcPr>
    </w:tblStylePr>
    <w:tblStylePr w:type="band1Vert">
      <w:tcPr>
        <w:shd w:val="clear" w:color="auto" w:fill="A7DBF0" w:themeFill="accent2" w:themeFillTint="66"/>
      </w:tcPr>
    </w:tblStylePr>
    <w:tblStylePr w:type="band1Horz">
      <w:tcPr>
        <w:shd w:val="clear" w:color="auto" w:fill="A7DBF0" w:themeFill="accent2" w:themeFillTint="66"/>
      </w:tcPr>
    </w:tblStylePr>
  </w:style>
  <w:style w:type="table" w:customStyle="1" w:styleId="487">
    <w:name w:val="网格表 5 深色 - 着色 32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DBD7F1" w:themeFill="accent3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5140B5" w:themeFill="accent3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5140B5" w:themeFill="accent3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5140B5" w:themeFill="accent3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5140B5" w:themeFill="accent3"/>
      </w:tcPr>
    </w:tblStylePr>
    <w:tblStylePr w:type="band1Vert">
      <w:tcPr>
        <w:shd w:val="clear" w:color="auto" w:fill="B8B0E3" w:themeFill="accent3" w:themeFillTint="66"/>
      </w:tcPr>
    </w:tblStylePr>
    <w:tblStylePr w:type="band1Horz">
      <w:tcPr>
        <w:shd w:val="clear" w:color="auto" w:fill="B8B0E3" w:themeFill="accent3" w:themeFillTint="66"/>
      </w:tcPr>
    </w:tblStylePr>
  </w:style>
  <w:style w:type="table" w:customStyle="1" w:styleId="488">
    <w:name w:val="网格表 5 深色 - 着色 42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5E0F7" w:themeFill="accent4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7E66DB" w:themeFill="accent4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7E66DB" w:themeFill="accent4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7E66DB" w:themeFill="accent4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7E66DB" w:themeFill="accent4"/>
      </w:tcPr>
    </w:tblStylePr>
    <w:tblStylePr w:type="band1Vert">
      <w:tcPr>
        <w:shd w:val="clear" w:color="auto" w:fill="CBC1F0" w:themeFill="accent4" w:themeFillTint="66"/>
      </w:tcPr>
    </w:tblStylePr>
    <w:tblStylePr w:type="band1Horz">
      <w:tcPr>
        <w:shd w:val="clear" w:color="auto" w:fill="CBC1F0" w:themeFill="accent4" w:themeFillTint="66"/>
      </w:tcPr>
    </w:tblStylePr>
  </w:style>
  <w:style w:type="table" w:customStyle="1" w:styleId="489">
    <w:name w:val="网格表 5 深色 - 着色 52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8C8DB" w:themeFill="accent5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BC1555" w:themeFill="accent5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BC1555" w:themeFill="accent5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BC1555" w:themeFill="accent5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BC1555" w:themeFill="accent5"/>
      </w:tcPr>
    </w:tblStylePr>
    <w:tblStylePr w:type="band1Vert">
      <w:tcPr>
        <w:shd w:val="clear" w:color="auto" w:fill="F292B7" w:themeFill="accent5" w:themeFillTint="66"/>
      </w:tcPr>
    </w:tblStylePr>
    <w:tblStylePr w:type="band1Horz">
      <w:tcPr>
        <w:shd w:val="clear" w:color="auto" w:fill="F292B7" w:themeFill="accent5" w:themeFillTint="66"/>
      </w:tcPr>
    </w:tblStylePr>
  </w:style>
  <w:style w:type="table" w:customStyle="1" w:styleId="490">
    <w:name w:val="网格表 5 深色 - 着色 62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9DEEA" w:themeFill="accent6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E45D97" w:themeFill="accent6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E45D97" w:themeFill="accent6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E45D97" w:themeFill="accent6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E45D97" w:themeFill="accent6"/>
      </w:tcPr>
    </w:tblStylePr>
    <w:tblStylePr w:type="band1Vert">
      <w:tcPr>
        <w:shd w:val="clear" w:color="auto" w:fill="F4BED5" w:themeFill="accent6" w:themeFillTint="66"/>
      </w:tcPr>
    </w:tblStylePr>
    <w:tblStylePr w:type="band1Horz">
      <w:tcPr>
        <w:shd w:val="clear" w:color="auto" w:fill="F4BED5" w:themeFill="accent6" w:themeFillTint="66"/>
      </w:tcPr>
    </w:tblStylePr>
  </w:style>
  <w:style w:type="table" w:customStyle="1" w:styleId="491">
    <w:name w:val="网格表 6 彩色2"/>
    <w:basedOn w:val="88"/>
    <w:qFormat/>
    <w:uiPriority w:val="51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</w:rPr>
      <w:tcPr>
        <w:tcBorders>
          <w:bottom w:val="single" w:color="666666" w:themeColor="text1" w:themeTint="99" w:sz="12" w:space="0"/>
        </w:tcBorders>
      </w:tcPr>
    </w:tblStylePr>
    <w:tblStylePr w:type="lastRow">
      <w:rPr>
        <w:b/>
        <w:bCs/>
      </w:rPr>
      <w:tcPr>
        <w:tcBorders>
          <w:top w:val="double" w:color="666666" w:themeColor="tex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492">
    <w:name w:val="网格表 6 彩色 - 着色 12"/>
    <w:basedOn w:val="88"/>
    <w:qFormat/>
    <w:uiPriority w:val="51"/>
    <w:rPr>
      <w:color w:val="1A4B9B" w:themeColor="accent1" w:themeShade="BF"/>
    </w:rPr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  <w:insideV w:val="single" w:color="73A0E8" w:themeColor="accent1" w:themeTint="99" w:sz="4" w:space="0"/>
      </w:tblBorders>
    </w:tblPr>
    <w:tblStylePr w:type="firstRow">
      <w:rPr>
        <w:b/>
        <w:bCs/>
      </w:rPr>
      <w:tcPr>
        <w:tcBorders>
          <w:bottom w:val="single" w:color="73A0E8" w:themeColor="accent1" w:themeTint="99" w:sz="12" w:space="0"/>
        </w:tcBorders>
      </w:tcPr>
    </w:tblStylePr>
    <w:tblStylePr w:type="lastRow">
      <w:rPr>
        <w:b/>
        <w:bCs/>
      </w:rPr>
      <w:tcPr>
        <w:tcBorders>
          <w:top w:val="double" w:color="73A0E8" w:themeColor="accen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493">
    <w:name w:val="网格表 6 彩色 - 着色 22"/>
    <w:basedOn w:val="88"/>
    <w:qFormat/>
    <w:uiPriority w:val="51"/>
    <w:rPr>
      <w:color w:val="1B7DA4" w:themeColor="accent2" w:themeShade="BF"/>
    </w:rPr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  <w:insideV w:val="single" w:color="7BCAE9" w:themeColor="accent2" w:themeTint="99" w:sz="4" w:space="0"/>
      </w:tblBorders>
    </w:tblPr>
    <w:tblStylePr w:type="firstRow">
      <w:rPr>
        <w:b/>
        <w:bCs/>
      </w:rPr>
      <w:tcPr>
        <w:tcBorders>
          <w:bottom w:val="single" w:color="7BCAE9" w:themeColor="accent2" w:themeTint="99" w:sz="12" w:space="0"/>
        </w:tcBorders>
      </w:tcPr>
    </w:tblStylePr>
    <w:tblStylePr w:type="lastRow">
      <w:rPr>
        <w:b/>
        <w:bCs/>
      </w:rPr>
      <w:tcPr>
        <w:tcBorders>
          <w:top w:val="double" w:color="7BCAE9" w:themeColor="accent2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494">
    <w:name w:val="网格表 6 彩色 - 着色 32"/>
    <w:basedOn w:val="88"/>
    <w:qFormat/>
    <w:uiPriority w:val="51"/>
    <w:rPr>
      <w:color w:val="3D3088" w:themeColor="accent3" w:themeShade="BF"/>
    </w:rPr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  <w:insideV w:val="single" w:color="9489D5" w:themeColor="accent3" w:themeTint="99" w:sz="4" w:space="0"/>
      </w:tblBorders>
    </w:tblPr>
    <w:tblStylePr w:type="firstRow">
      <w:rPr>
        <w:b/>
        <w:bCs/>
      </w:rPr>
      <w:tcPr>
        <w:tcBorders>
          <w:bottom w:val="single" w:color="9489D5" w:themeColor="accent3" w:themeTint="99" w:sz="12" w:space="0"/>
        </w:tcBorders>
      </w:tcPr>
    </w:tblStylePr>
    <w:tblStylePr w:type="lastRow">
      <w:rPr>
        <w:b/>
        <w:bCs/>
      </w:rPr>
      <w:tcPr>
        <w:tcBorders>
          <w:top w:val="double" w:color="9489D5" w:themeColor="accent3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495">
    <w:name w:val="网格表 6 彩色 - 着色 42"/>
    <w:basedOn w:val="88"/>
    <w:qFormat/>
    <w:uiPriority w:val="51"/>
    <w:rPr>
      <w:color w:val="4C2EC3" w:themeColor="accent4" w:themeShade="BF"/>
    </w:rPr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  <w:insideV w:val="single" w:color="B1A3E9" w:themeColor="accent4" w:themeTint="99" w:sz="4" w:space="0"/>
      </w:tblBorders>
    </w:tblPr>
    <w:tblStylePr w:type="firstRow">
      <w:rPr>
        <w:b/>
        <w:bCs/>
      </w:rPr>
      <w:tcPr>
        <w:tcBorders>
          <w:bottom w:val="single" w:color="B1A3E9" w:themeColor="accent4" w:themeTint="99" w:sz="12" w:space="0"/>
        </w:tcBorders>
      </w:tcPr>
    </w:tblStylePr>
    <w:tblStylePr w:type="lastRow">
      <w:rPr>
        <w:b/>
        <w:bCs/>
      </w:rPr>
      <w:tcPr>
        <w:tcBorders>
          <w:top w:val="double" w:color="B1A3E9" w:themeColor="accent4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496">
    <w:name w:val="网格表 6 彩色 - 着色 52"/>
    <w:basedOn w:val="88"/>
    <w:qFormat/>
    <w:uiPriority w:val="51"/>
    <w:rPr>
      <w:color w:val="8D1040" w:themeColor="accent5" w:themeShade="BF"/>
    </w:rPr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  <w:insideV w:val="single" w:color="EC5C93" w:themeColor="accent5" w:themeTint="99" w:sz="4" w:space="0"/>
      </w:tblBorders>
    </w:tblPr>
    <w:tblStylePr w:type="firstRow">
      <w:rPr>
        <w:b/>
        <w:bCs/>
      </w:rPr>
      <w:tcPr>
        <w:tcBorders>
          <w:bottom w:val="single" w:color="EC5C93" w:themeColor="accent5" w:themeTint="99" w:sz="12" w:space="0"/>
        </w:tcBorders>
      </w:tcPr>
    </w:tblStylePr>
    <w:tblStylePr w:type="lastRow">
      <w:rPr>
        <w:b/>
        <w:bCs/>
      </w:rPr>
      <w:tcPr>
        <w:tcBorders>
          <w:top w:val="double" w:color="EC5C93" w:themeColor="accent5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497">
    <w:name w:val="网格表 6 彩色 - 着色 62"/>
    <w:basedOn w:val="88"/>
    <w:qFormat/>
    <w:uiPriority w:val="51"/>
    <w:rPr>
      <w:color w:val="CE226C" w:themeColor="accent6" w:themeShade="BF"/>
    </w:rPr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  <w:insideV w:val="single" w:color="EE9DC0" w:themeColor="accent6" w:themeTint="99" w:sz="4" w:space="0"/>
      </w:tblBorders>
    </w:tblPr>
    <w:tblStylePr w:type="firstRow">
      <w:rPr>
        <w:b/>
        <w:bCs/>
      </w:rPr>
      <w:tcPr>
        <w:tcBorders>
          <w:bottom w:val="single" w:color="EE9DC0" w:themeColor="accent6" w:themeTint="99" w:sz="12" w:space="0"/>
        </w:tcBorders>
      </w:tcPr>
    </w:tblStylePr>
    <w:tblStylePr w:type="lastRow">
      <w:rPr>
        <w:b/>
        <w:bCs/>
      </w:rPr>
      <w:tcPr>
        <w:tcBorders>
          <w:top w:val="double" w:color="EE9DC0" w:themeColor="accent6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498">
    <w:name w:val="网格表 7 彩色2"/>
    <w:basedOn w:val="88"/>
    <w:qFormat/>
    <w:uiPriority w:val="52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  <w:tblStylePr w:type="neCell">
      <w:tcPr>
        <w:tcBorders>
          <w:bottom w:val="single" w:color="666666" w:themeColor="text1" w:themeTint="99" w:sz="4" w:space="0"/>
        </w:tcBorders>
      </w:tcPr>
    </w:tblStylePr>
    <w:tblStylePr w:type="nwCell">
      <w:tcPr>
        <w:tcBorders>
          <w:bottom w:val="single" w:color="666666" w:themeColor="text1" w:themeTint="99" w:sz="4" w:space="0"/>
        </w:tcBorders>
      </w:tcPr>
    </w:tblStylePr>
    <w:tblStylePr w:type="seCell">
      <w:tcPr>
        <w:tcBorders>
          <w:top w:val="single" w:color="666666" w:themeColor="text1" w:themeTint="99" w:sz="4" w:space="0"/>
        </w:tcBorders>
      </w:tcPr>
    </w:tblStylePr>
    <w:tblStylePr w:type="swCell">
      <w:tcPr>
        <w:tcBorders>
          <w:top w:val="single" w:color="666666" w:themeColor="text1" w:themeTint="99" w:sz="4" w:space="0"/>
        </w:tcBorders>
      </w:tcPr>
    </w:tblStylePr>
  </w:style>
  <w:style w:type="table" w:customStyle="1" w:styleId="499">
    <w:name w:val="网格表 7 彩色 - 着色 12"/>
    <w:basedOn w:val="88"/>
    <w:qFormat/>
    <w:uiPriority w:val="52"/>
    <w:rPr>
      <w:color w:val="1A4B9B" w:themeColor="accent1" w:themeShade="BF"/>
    </w:rPr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  <w:insideV w:val="single" w:color="73A0E8" w:themeColor="accent1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  <w:tblStylePr w:type="neCell">
      <w:tcPr>
        <w:tcBorders>
          <w:bottom w:val="single" w:color="73A0E8" w:themeColor="accent1" w:themeTint="99" w:sz="4" w:space="0"/>
        </w:tcBorders>
      </w:tcPr>
    </w:tblStylePr>
    <w:tblStylePr w:type="nwCell">
      <w:tcPr>
        <w:tcBorders>
          <w:bottom w:val="single" w:color="73A0E8" w:themeColor="accent1" w:themeTint="99" w:sz="4" w:space="0"/>
        </w:tcBorders>
      </w:tcPr>
    </w:tblStylePr>
    <w:tblStylePr w:type="seCell">
      <w:tcPr>
        <w:tcBorders>
          <w:top w:val="single" w:color="73A0E8" w:themeColor="accent1" w:themeTint="99" w:sz="4" w:space="0"/>
        </w:tcBorders>
      </w:tcPr>
    </w:tblStylePr>
    <w:tblStylePr w:type="swCell">
      <w:tcPr>
        <w:tcBorders>
          <w:top w:val="single" w:color="73A0E8" w:themeColor="accent1" w:themeTint="99" w:sz="4" w:space="0"/>
        </w:tcBorders>
      </w:tcPr>
    </w:tblStylePr>
  </w:style>
  <w:style w:type="table" w:customStyle="1" w:styleId="500">
    <w:name w:val="网格表 7 彩色 - 着色 22"/>
    <w:basedOn w:val="88"/>
    <w:qFormat/>
    <w:uiPriority w:val="52"/>
    <w:rPr>
      <w:color w:val="1B7DA4" w:themeColor="accent2" w:themeShade="BF"/>
    </w:rPr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  <w:insideV w:val="single" w:color="7BCAE9" w:themeColor="accent2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  <w:tblStylePr w:type="neCell">
      <w:tcPr>
        <w:tcBorders>
          <w:bottom w:val="single" w:color="7BCAE9" w:themeColor="accent2" w:themeTint="99" w:sz="4" w:space="0"/>
        </w:tcBorders>
      </w:tcPr>
    </w:tblStylePr>
    <w:tblStylePr w:type="nwCell">
      <w:tcPr>
        <w:tcBorders>
          <w:bottom w:val="single" w:color="7BCAE9" w:themeColor="accent2" w:themeTint="99" w:sz="4" w:space="0"/>
        </w:tcBorders>
      </w:tcPr>
    </w:tblStylePr>
    <w:tblStylePr w:type="seCell">
      <w:tcPr>
        <w:tcBorders>
          <w:top w:val="single" w:color="7BCAE9" w:themeColor="accent2" w:themeTint="99" w:sz="4" w:space="0"/>
        </w:tcBorders>
      </w:tcPr>
    </w:tblStylePr>
    <w:tblStylePr w:type="swCell">
      <w:tcPr>
        <w:tcBorders>
          <w:top w:val="single" w:color="7BCAE9" w:themeColor="accent2" w:themeTint="99" w:sz="4" w:space="0"/>
        </w:tcBorders>
      </w:tcPr>
    </w:tblStylePr>
  </w:style>
  <w:style w:type="table" w:customStyle="1" w:styleId="501">
    <w:name w:val="网格表 7 彩色 - 着色 32"/>
    <w:basedOn w:val="88"/>
    <w:qFormat/>
    <w:uiPriority w:val="52"/>
    <w:rPr>
      <w:color w:val="3D3088" w:themeColor="accent3" w:themeShade="BF"/>
    </w:rPr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  <w:insideV w:val="single" w:color="9489D5" w:themeColor="accent3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  <w:tblStylePr w:type="neCell">
      <w:tcPr>
        <w:tcBorders>
          <w:bottom w:val="single" w:color="9489D5" w:themeColor="accent3" w:themeTint="99" w:sz="4" w:space="0"/>
        </w:tcBorders>
      </w:tcPr>
    </w:tblStylePr>
    <w:tblStylePr w:type="nwCell">
      <w:tcPr>
        <w:tcBorders>
          <w:bottom w:val="single" w:color="9489D5" w:themeColor="accent3" w:themeTint="99" w:sz="4" w:space="0"/>
        </w:tcBorders>
      </w:tcPr>
    </w:tblStylePr>
    <w:tblStylePr w:type="seCell">
      <w:tcPr>
        <w:tcBorders>
          <w:top w:val="single" w:color="9489D5" w:themeColor="accent3" w:themeTint="99" w:sz="4" w:space="0"/>
        </w:tcBorders>
      </w:tcPr>
    </w:tblStylePr>
    <w:tblStylePr w:type="swCell">
      <w:tcPr>
        <w:tcBorders>
          <w:top w:val="single" w:color="9489D5" w:themeColor="accent3" w:themeTint="99" w:sz="4" w:space="0"/>
        </w:tcBorders>
      </w:tcPr>
    </w:tblStylePr>
  </w:style>
  <w:style w:type="table" w:customStyle="1" w:styleId="502">
    <w:name w:val="网格表 7 彩色 - 着色 42"/>
    <w:basedOn w:val="88"/>
    <w:qFormat/>
    <w:uiPriority w:val="52"/>
    <w:rPr>
      <w:color w:val="4C2EC3" w:themeColor="accent4" w:themeShade="BF"/>
    </w:rPr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  <w:insideV w:val="single" w:color="B1A3E9" w:themeColor="accent4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  <w:tblStylePr w:type="neCell">
      <w:tcPr>
        <w:tcBorders>
          <w:bottom w:val="single" w:color="B1A3E9" w:themeColor="accent4" w:themeTint="99" w:sz="4" w:space="0"/>
        </w:tcBorders>
      </w:tcPr>
    </w:tblStylePr>
    <w:tblStylePr w:type="nwCell">
      <w:tcPr>
        <w:tcBorders>
          <w:bottom w:val="single" w:color="B1A3E9" w:themeColor="accent4" w:themeTint="99" w:sz="4" w:space="0"/>
        </w:tcBorders>
      </w:tcPr>
    </w:tblStylePr>
    <w:tblStylePr w:type="seCell">
      <w:tcPr>
        <w:tcBorders>
          <w:top w:val="single" w:color="B1A3E9" w:themeColor="accent4" w:themeTint="99" w:sz="4" w:space="0"/>
        </w:tcBorders>
      </w:tcPr>
    </w:tblStylePr>
    <w:tblStylePr w:type="swCell">
      <w:tcPr>
        <w:tcBorders>
          <w:top w:val="single" w:color="B1A3E9" w:themeColor="accent4" w:themeTint="99" w:sz="4" w:space="0"/>
        </w:tcBorders>
      </w:tcPr>
    </w:tblStylePr>
  </w:style>
  <w:style w:type="table" w:customStyle="1" w:styleId="503">
    <w:name w:val="网格表 7 彩色 - 着色 52"/>
    <w:basedOn w:val="88"/>
    <w:qFormat/>
    <w:uiPriority w:val="52"/>
    <w:rPr>
      <w:color w:val="8D1040" w:themeColor="accent5" w:themeShade="BF"/>
    </w:rPr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  <w:insideV w:val="single" w:color="EC5C93" w:themeColor="accent5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  <w:tblStylePr w:type="neCell">
      <w:tcPr>
        <w:tcBorders>
          <w:bottom w:val="single" w:color="EC5C93" w:themeColor="accent5" w:themeTint="99" w:sz="4" w:space="0"/>
        </w:tcBorders>
      </w:tcPr>
    </w:tblStylePr>
    <w:tblStylePr w:type="nwCell">
      <w:tcPr>
        <w:tcBorders>
          <w:bottom w:val="single" w:color="EC5C93" w:themeColor="accent5" w:themeTint="99" w:sz="4" w:space="0"/>
        </w:tcBorders>
      </w:tcPr>
    </w:tblStylePr>
    <w:tblStylePr w:type="seCell">
      <w:tcPr>
        <w:tcBorders>
          <w:top w:val="single" w:color="EC5C93" w:themeColor="accent5" w:themeTint="99" w:sz="4" w:space="0"/>
        </w:tcBorders>
      </w:tcPr>
    </w:tblStylePr>
    <w:tblStylePr w:type="swCell">
      <w:tcPr>
        <w:tcBorders>
          <w:top w:val="single" w:color="EC5C93" w:themeColor="accent5" w:themeTint="99" w:sz="4" w:space="0"/>
        </w:tcBorders>
      </w:tcPr>
    </w:tblStylePr>
  </w:style>
  <w:style w:type="table" w:customStyle="1" w:styleId="504">
    <w:name w:val="网格表 7 彩色 - 着色 62"/>
    <w:basedOn w:val="88"/>
    <w:qFormat/>
    <w:uiPriority w:val="52"/>
    <w:rPr>
      <w:color w:val="CE226C" w:themeColor="accent6" w:themeShade="BF"/>
    </w:rPr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  <w:insideV w:val="single" w:color="EE9DC0" w:themeColor="accent6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  <w:tblStylePr w:type="neCell">
      <w:tcPr>
        <w:tcBorders>
          <w:bottom w:val="single" w:color="EE9DC0" w:themeColor="accent6" w:themeTint="99" w:sz="4" w:space="0"/>
        </w:tcBorders>
      </w:tcPr>
    </w:tblStylePr>
    <w:tblStylePr w:type="nwCell">
      <w:tcPr>
        <w:tcBorders>
          <w:bottom w:val="single" w:color="EE9DC0" w:themeColor="accent6" w:themeTint="99" w:sz="4" w:space="0"/>
        </w:tcBorders>
      </w:tcPr>
    </w:tblStylePr>
    <w:tblStylePr w:type="seCell">
      <w:tcPr>
        <w:tcBorders>
          <w:top w:val="single" w:color="EE9DC0" w:themeColor="accent6" w:themeTint="99" w:sz="4" w:space="0"/>
        </w:tcBorders>
      </w:tcPr>
    </w:tblStylePr>
    <w:tblStylePr w:type="swCell">
      <w:tcPr>
        <w:tcBorders>
          <w:top w:val="single" w:color="EE9DC0" w:themeColor="accent6" w:themeTint="99" w:sz="4" w:space="0"/>
        </w:tcBorders>
      </w:tcPr>
    </w:tblStylePr>
  </w:style>
  <w:style w:type="table" w:customStyle="1" w:styleId="505">
    <w:name w:val="网格型浅色2"/>
    <w:basedOn w:val="88"/>
    <w:qFormat/>
    <w:uiPriority w:val="40"/>
    <w:tblPr>
      <w:tblBorders>
        <w:top w:val="single" w:color="BEBEBE" w:themeColor="background1" w:themeShade="BF" w:sz="4" w:space="0"/>
        <w:left w:val="single" w:color="BEBEBE" w:themeColor="background1" w:themeShade="BF" w:sz="4" w:space="0"/>
        <w:bottom w:val="single" w:color="BEBEBE" w:themeColor="background1" w:themeShade="BF" w:sz="4" w:space="0"/>
        <w:right w:val="single" w:color="BEBEBE" w:themeColor="background1" w:themeShade="BF" w:sz="4" w:space="0"/>
        <w:insideH w:val="single" w:color="BEBEBE" w:themeColor="background1" w:themeShade="BF" w:sz="4" w:space="0"/>
        <w:insideV w:val="single" w:color="BEBEBE" w:themeColor="background1" w:themeShade="BF" w:sz="4" w:space="0"/>
      </w:tblBorders>
    </w:tblPr>
  </w:style>
  <w:style w:type="table" w:customStyle="1" w:styleId="506">
    <w:name w:val="无格式表格 12"/>
    <w:basedOn w:val="88"/>
    <w:qFormat/>
    <w:uiPriority w:val="41"/>
    <w:tblPr>
      <w:tblBorders>
        <w:top w:val="single" w:color="BEBEBE" w:themeColor="background1" w:themeShade="BF" w:sz="4" w:space="0"/>
        <w:left w:val="single" w:color="BEBEBE" w:themeColor="background1" w:themeShade="BF" w:sz="4" w:space="0"/>
        <w:bottom w:val="single" w:color="BEBEBE" w:themeColor="background1" w:themeShade="BF" w:sz="4" w:space="0"/>
        <w:right w:val="single" w:color="BEBEBE" w:themeColor="background1" w:themeShade="BF" w:sz="4" w:space="0"/>
        <w:insideH w:val="single" w:color="BEBEBE" w:themeColor="background1" w:themeShade="BF" w:sz="4" w:space="0"/>
        <w:insideV w:val="single" w:color="BEBEBE" w:themeColor="background1" w:themeShade="BF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  <w:tcPr>
        <w:tcBorders>
          <w:top w:val="double" w:color="BEBEBE" w:themeColor="background1" w:themeShade="BF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</w:style>
  <w:style w:type="table" w:customStyle="1" w:styleId="507">
    <w:name w:val="无格式表格 22"/>
    <w:basedOn w:val="88"/>
    <w:qFormat/>
    <w:uiPriority w:val="42"/>
    <w:tblPr>
      <w:tblBorders>
        <w:top w:val="single" w:color="7E7E7E" w:themeColor="text1" w:themeTint="80" w:sz="4" w:space="0"/>
        <w:bottom w:val="single" w:color="7E7E7E" w:themeColor="text1" w:themeTint="80" w:sz="4" w:space="0"/>
      </w:tblBorders>
    </w:tblPr>
    <w:tblStylePr w:type="firstRow">
      <w:rPr>
        <w:b/>
        <w:bCs/>
      </w:rPr>
      <w:tcPr>
        <w:tcBorders>
          <w:bottom w:val="single" w:color="7E7E7E" w:themeColor="text1" w:themeTint="80" w:sz="4" w:space="0"/>
        </w:tcBorders>
      </w:tcPr>
    </w:tblStylePr>
    <w:tblStylePr w:type="lastRow">
      <w:rPr>
        <w:b/>
        <w:bCs/>
      </w:rPr>
      <w:tcPr>
        <w:tcBorders>
          <w:top w:val="single" w:color="7E7E7E" w:themeColor="text1" w:themeTint="80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single" w:color="7E7E7E" w:themeColor="text1" w:themeTint="80" w:sz="4" w:space="0"/>
          <w:right w:val="single" w:color="7E7E7E" w:themeColor="text1" w:themeTint="80" w:sz="4" w:space="0"/>
        </w:tcBorders>
      </w:tcPr>
    </w:tblStylePr>
    <w:tblStylePr w:type="band2Vert">
      <w:tcPr>
        <w:tcBorders>
          <w:left w:val="single" w:color="7E7E7E" w:themeColor="text1" w:themeTint="80" w:sz="4" w:space="0"/>
          <w:right w:val="single" w:color="7E7E7E" w:themeColor="text1" w:themeTint="80" w:sz="4" w:space="0"/>
        </w:tcBorders>
      </w:tcPr>
    </w:tblStylePr>
    <w:tblStylePr w:type="band1Horz">
      <w:tcPr>
        <w:tcBorders>
          <w:top w:val="single" w:color="7E7E7E" w:themeColor="text1" w:themeTint="80" w:sz="4" w:space="0"/>
          <w:bottom w:val="single" w:color="7E7E7E" w:themeColor="text1" w:themeTint="80" w:sz="4" w:space="0"/>
        </w:tcBorders>
      </w:tcPr>
    </w:tblStylePr>
  </w:style>
  <w:style w:type="table" w:customStyle="1" w:styleId="508">
    <w:name w:val="无格式表格 32"/>
    <w:basedOn w:val="88"/>
    <w:qFormat/>
    <w:uiPriority w:val="43"/>
    <w:tblStylePr w:type="firstRow">
      <w:rPr>
        <w:b/>
        <w:bCs/>
        <w:caps/>
      </w:rPr>
      <w:tcPr>
        <w:tcBorders>
          <w:bottom w:val="single" w:color="7E7E7E" w:themeColor="text1" w:themeTint="80" w:sz="4" w:space="0"/>
        </w:tcBorders>
      </w:tcPr>
    </w:tblStylePr>
    <w:tblStylePr w:type="lastRow">
      <w:rPr>
        <w:b/>
        <w:bCs/>
        <w:caps/>
      </w:rPr>
      <w:tcPr>
        <w:tcBorders>
          <w:top w:val="nil"/>
        </w:tcBorders>
      </w:tcPr>
    </w:tblStylePr>
    <w:tblStylePr w:type="firstCol">
      <w:rPr>
        <w:b/>
        <w:bCs/>
        <w:caps/>
      </w:rPr>
      <w:tcPr>
        <w:tcBorders>
          <w:right w:val="single" w:color="7E7E7E" w:themeColor="text1" w:themeTint="80" w:sz="4" w:space="0"/>
        </w:tcBorders>
      </w:tcPr>
    </w:tblStylePr>
    <w:tblStylePr w:type="lastCol">
      <w:rPr>
        <w:b/>
        <w:bCs/>
        <w:caps/>
      </w:rPr>
      <w:tcPr>
        <w:tcBorders>
          <w:left w:val="nil"/>
        </w:tcBorders>
      </w:tc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</w:style>
  <w:style w:type="table" w:customStyle="1" w:styleId="509">
    <w:name w:val="无格式表格 42"/>
    <w:basedOn w:val="88"/>
    <w:qFormat/>
    <w:uiPriority w:val="44"/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</w:style>
  <w:style w:type="table" w:customStyle="1" w:styleId="510">
    <w:name w:val="无格式表格 52"/>
    <w:basedOn w:val="88"/>
    <w:qFormat/>
    <w:uiPriority w:val="45"/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7E7E7E" w:themeColor="text1" w:themeTint="80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7E7E7E" w:themeColor="text1" w:themeTint="80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7E7E7E" w:themeColor="text1" w:themeTint="80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7E7E7E" w:themeColor="text1" w:themeTint="80" w:sz="4" w:space="0"/>
        </w:tcBorders>
        <w:shd w:val="clear" w:color="auto" w:fill="FFFFFF" w:themeFill="background1"/>
      </w:tc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511">
    <w:name w:val="List Table 1 Light"/>
    <w:basedOn w:val="88"/>
    <w:qFormat/>
    <w:uiPriority w:val="46"/>
    <w:tblStylePr w:type="firstRow">
      <w:rPr>
        <w:b/>
        <w:bCs/>
      </w:rPr>
      <w:tcPr>
        <w:tcBorders>
          <w:bottom w:val="single" w:color="666666" w:themeColor="text1" w:themeTint="99" w:sz="4" w:space="0"/>
        </w:tcBorders>
      </w:tcPr>
    </w:tblStylePr>
    <w:tblStylePr w:type="lastRow">
      <w:rPr>
        <w:b/>
        <w:bCs/>
      </w:rPr>
      <w:tcPr>
        <w:tcBorders>
          <w:top w:val="single" w:color="666666" w:themeColor="tex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512">
    <w:name w:val="List Table 1 Light Accent 1"/>
    <w:basedOn w:val="88"/>
    <w:qFormat/>
    <w:uiPriority w:val="46"/>
    <w:tblStylePr w:type="firstRow">
      <w:rPr>
        <w:b/>
        <w:bCs/>
      </w:rPr>
      <w:tcPr>
        <w:tcBorders>
          <w:bottom w:val="single" w:color="73A0E8" w:themeColor="accent1" w:themeTint="99" w:sz="4" w:space="0"/>
        </w:tcBorders>
      </w:tcPr>
    </w:tblStylePr>
    <w:tblStylePr w:type="lastRow">
      <w:rPr>
        <w:b/>
        <w:bCs/>
      </w:rPr>
      <w:tcPr>
        <w:tcBorders>
          <w:top w:val="single" w:color="73A0E8" w:themeColor="accen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513">
    <w:name w:val="List Table 1 Light Accent 2"/>
    <w:basedOn w:val="88"/>
    <w:qFormat/>
    <w:uiPriority w:val="46"/>
    <w:tblStylePr w:type="firstRow">
      <w:rPr>
        <w:b/>
        <w:bCs/>
      </w:rPr>
      <w:tcPr>
        <w:tcBorders>
          <w:bottom w:val="single" w:color="7BCAE9" w:themeColor="accent2" w:themeTint="99" w:sz="4" w:space="0"/>
        </w:tcBorders>
      </w:tcPr>
    </w:tblStylePr>
    <w:tblStylePr w:type="lastRow">
      <w:rPr>
        <w:b/>
        <w:bCs/>
      </w:rPr>
      <w:tcPr>
        <w:tcBorders>
          <w:top w:val="single" w:color="7BCAE9" w:themeColor="accent2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514">
    <w:name w:val="List Table 1 Light Accent 3"/>
    <w:basedOn w:val="88"/>
    <w:qFormat/>
    <w:uiPriority w:val="46"/>
    <w:tblStylePr w:type="firstRow">
      <w:rPr>
        <w:b/>
        <w:bCs/>
      </w:rPr>
      <w:tcPr>
        <w:tcBorders>
          <w:bottom w:val="single" w:color="9489D5" w:themeColor="accent3" w:themeTint="99" w:sz="4" w:space="0"/>
        </w:tcBorders>
      </w:tcPr>
    </w:tblStylePr>
    <w:tblStylePr w:type="lastRow">
      <w:rPr>
        <w:b/>
        <w:bCs/>
      </w:rPr>
      <w:tcPr>
        <w:tcBorders>
          <w:top w:val="single" w:color="9489D5" w:themeColor="accent3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515">
    <w:name w:val="List Table 1 Light Accent 4"/>
    <w:basedOn w:val="88"/>
    <w:qFormat/>
    <w:uiPriority w:val="46"/>
    <w:tblStylePr w:type="firstRow">
      <w:rPr>
        <w:b/>
        <w:bCs/>
      </w:rPr>
      <w:tcPr>
        <w:tcBorders>
          <w:bottom w:val="single" w:color="B1A3E9" w:themeColor="accent4" w:themeTint="99" w:sz="4" w:space="0"/>
        </w:tcBorders>
      </w:tcPr>
    </w:tblStylePr>
    <w:tblStylePr w:type="lastRow">
      <w:rPr>
        <w:b/>
        <w:bCs/>
      </w:rPr>
      <w:tcPr>
        <w:tcBorders>
          <w:top w:val="single" w:color="B1A3E9" w:themeColor="accent4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516">
    <w:name w:val="List Table 1 Light Accent 5"/>
    <w:basedOn w:val="88"/>
    <w:qFormat/>
    <w:uiPriority w:val="46"/>
    <w:tblStylePr w:type="firstRow">
      <w:rPr>
        <w:b/>
        <w:bCs/>
      </w:rPr>
      <w:tcPr>
        <w:tcBorders>
          <w:bottom w:val="single" w:color="EC5C93" w:themeColor="accent5" w:themeTint="99" w:sz="4" w:space="0"/>
        </w:tcBorders>
      </w:tcPr>
    </w:tblStylePr>
    <w:tblStylePr w:type="lastRow">
      <w:rPr>
        <w:b/>
        <w:bCs/>
      </w:rPr>
      <w:tcPr>
        <w:tcBorders>
          <w:top w:val="single" w:color="EC5C93" w:themeColor="accent5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517">
    <w:name w:val="List Table 1 Light Accent 6"/>
    <w:basedOn w:val="88"/>
    <w:qFormat/>
    <w:uiPriority w:val="46"/>
    <w:tblStylePr w:type="firstRow">
      <w:rPr>
        <w:b/>
        <w:bCs/>
      </w:rPr>
      <w:tcPr>
        <w:tcBorders>
          <w:bottom w:val="single" w:color="EE9DC0" w:themeColor="accent6" w:themeTint="99" w:sz="4" w:space="0"/>
        </w:tcBorders>
      </w:tcPr>
    </w:tblStylePr>
    <w:tblStylePr w:type="lastRow">
      <w:rPr>
        <w:b/>
        <w:bCs/>
      </w:rPr>
      <w:tcPr>
        <w:tcBorders>
          <w:top w:val="single" w:color="EE9DC0" w:themeColor="accent6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518">
    <w:name w:val="List Table 2"/>
    <w:basedOn w:val="88"/>
    <w:qFormat/>
    <w:uiPriority w:val="47"/>
    <w:tblPr>
      <w:tblBorders>
        <w:top w:val="single" w:color="666666" w:themeColor="text1" w:themeTint="99" w:sz="4" w:space="0"/>
        <w:bottom w:val="single" w:color="666666" w:themeColor="text1" w:themeTint="99" w:sz="4" w:space="0"/>
        <w:insideH w:val="single" w:color="666666" w:themeColor="text1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519">
    <w:name w:val="List Table 2 Accent 1"/>
    <w:basedOn w:val="88"/>
    <w:qFormat/>
    <w:uiPriority w:val="47"/>
    <w:tblPr>
      <w:tblBorders>
        <w:top w:val="single" w:color="73A0E8" w:themeColor="accent1" w:themeTint="99" w:sz="4" w:space="0"/>
        <w:bottom w:val="single" w:color="73A0E8" w:themeColor="accent1" w:themeTint="99" w:sz="4" w:space="0"/>
        <w:insideH w:val="single" w:color="73A0E8" w:themeColor="accent1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520">
    <w:name w:val="List Table 2 Accent 2"/>
    <w:basedOn w:val="88"/>
    <w:qFormat/>
    <w:uiPriority w:val="47"/>
    <w:tblPr>
      <w:tblBorders>
        <w:top w:val="single" w:color="7BCAE9" w:themeColor="accent2" w:themeTint="99" w:sz="4" w:space="0"/>
        <w:bottom w:val="single" w:color="7BCAE9" w:themeColor="accent2" w:themeTint="99" w:sz="4" w:space="0"/>
        <w:insideH w:val="single" w:color="7BCAE9" w:themeColor="accent2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521">
    <w:name w:val="List Table 2 Accent 3"/>
    <w:basedOn w:val="88"/>
    <w:qFormat/>
    <w:uiPriority w:val="47"/>
    <w:tblPr>
      <w:tblBorders>
        <w:top w:val="single" w:color="9489D5" w:themeColor="accent3" w:themeTint="99" w:sz="4" w:space="0"/>
        <w:bottom w:val="single" w:color="9489D5" w:themeColor="accent3" w:themeTint="99" w:sz="4" w:space="0"/>
        <w:insideH w:val="single" w:color="9489D5" w:themeColor="accent3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522">
    <w:name w:val="List Table 2 Accent 4"/>
    <w:basedOn w:val="88"/>
    <w:qFormat/>
    <w:uiPriority w:val="47"/>
    <w:tblPr>
      <w:tblBorders>
        <w:top w:val="single" w:color="B1A3E9" w:themeColor="accent4" w:themeTint="99" w:sz="4" w:space="0"/>
        <w:bottom w:val="single" w:color="B1A3E9" w:themeColor="accent4" w:themeTint="99" w:sz="4" w:space="0"/>
        <w:insideH w:val="single" w:color="B1A3E9" w:themeColor="accent4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523">
    <w:name w:val="List Table 2 Accent 5"/>
    <w:basedOn w:val="88"/>
    <w:qFormat/>
    <w:uiPriority w:val="47"/>
    <w:tblPr>
      <w:tblBorders>
        <w:top w:val="single" w:color="EC5C93" w:themeColor="accent5" w:themeTint="99" w:sz="4" w:space="0"/>
        <w:bottom w:val="single" w:color="EC5C93" w:themeColor="accent5" w:themeTint="99" w:sz="4" w:space="0"/>
        <w:insideH w:val="single" w:color="EC5C93" w:themeColor="accent5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524">
    <w:name w:val="List Table 2 Accent 6"/>
    <w:basedOn w:val="88"/>
    <w:qFormat/>
    <w:uiPriority w:val="47"/>
    <w:tblPr>
      <w:tblBorders>
        <w:top w:val="single" w:color="EE9DC0" w:themeColor="accent6" w:themeTint="99" w:sz="4" w:space="0"/>
        <w:bottom w:val="single" w:color="EE9DC0" w:themeColor="accent6" w:themeTint="99" w:sz="4" w:space="0"/>
        <w:insideH w:val="single" w:color="EE9DC0" w:themeColor="accent6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525">
    <w:name w:val="List Table 3"/>
    <w:basedOn w:val="88"/>
    <w:qFormat/>
    <w:uiPriority w:val="48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000000" w:themeFill="text1"/>
      </w:tcPr>
    </w:tblStylePr>
    <w:tblStylePr w:type="lastRow">
      <w:rPr>
        <w:b/>
        <w:bCs/>
      </w:rPr>
      <w:tcPr>
        <w:tcBorders>
          <w:top w:val="double" w:color="000000" w:themeColor="text1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1Horz">
      <w:tcPr>
        <w:tcBorders>
          <w:top w:val="single" w:color="000000" w:themeColor="text1" w:sz="4" w:space="0"/>
          <w:bottom w:val="single" w:color="000000" w:themeColor="text1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000000" w:themeColor="text1" w:sz="4" w:space="0"/>
          <w:left w:val="nil"/>
        </w:tcBorders>
      </w:tcPr>
    </w:tblStylePr>
    <w:tblStylePr w:type="swCell">
      <w:tcPr>
        <w:tcBorders>
          <w:top w:val="double" w:color="000000" w:themeColor="text1" w:sz="4" w:space="0"/>
          <w:right w:val="nil"/>
        </w:tcBorders>
      </w:tcPr>
    </w:tblStylePr>
  </w:style>
  <w:style w:type="table" w:customStyle="1" w:styleId="526">
    <w:name w:val="List Table 3 Accent 1"/>
    <w:basedOn w:val="88"/>
    <w:qFormat/>
    <w:uiPriority w:val="48"/>
    <w:tblPr>
      <w:tblBorders>
        <w:top w:val="single" w:color="2264CE" w:themeColor="accent1" w:sz="4" w:space="0"/>
        <w:left w:val="single" w:color="2264CE" w:themeColor="accent1" w:sz="4" w:space="0"/>
        <w:bottom w:val="single" w:color="2264CE" w:themeColor="accent1" w:sz="4" w:space="0"/>
        <w:right w:val="single" w:color="2264CE" w:themeColor="accent1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2264CE" w:themeFill="accent1"/>
      </w:tcPr>
    </w:tblStylePr>
    <w:tblStylePr w:type="lastRow">
      <w:rPr>
        <w:b/>
        <w:bCs/>
      </w:rPr>
      <w:tcPr>
        <w:tcBorders>
          <w:top w:val="double" w:color="2264CE" w:themeColor="accent1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2264CE" w:themeColor="accent1" w:sz="4" w:space="0"/>
          <w:right w:val="single" w:color="2264CE" w:themeColor="accent1" w:sz="4" w:space="0"/>
        </w:tcBorders>
      </w:tcPr>
    </w:tblStylePr>
    <w:tblStylePr w:type="band1Horz">
      <w:tcPr>
        <w:tcBorders>
          <w:top w:val="single" w:color="2264CE" w:themeColor="accent1" w:sz="4" w:space="0"/>
          <w:bottom w:val="single" w:color="2264CE" w:themeColor="accent1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2264CE" w:themeColor="accent1" w:sz="4" w:space="0"/>
          <w:left w:val="nil"/>
        </w:tcBorders>
      </w:tcPr>
    </w:tblStylePr>
    <w:tblStylePr w:type="swCell">
      <w:tcPr>
        <w:tcBorders>
          <w:top w:val="double" w:color="2264CE" w:themeColor="accent1" w:sz="4" w:space="0"/>
          <w:right w:val="nil"/>
        </w:tcBorders>
      </w:tcPr>
    </w:tblStylePr>
  </w:style>
  <w:style w:type="table" w:customStyle="1" w:styleId="527">
    <w:name w:val="List Table 3 Accent 2"/>
    <w:basedOn w:val="88"/>
    <w:qFormat/>
    <w:uiPriority w:val="48"/>
    <w:tblPr>
      <w:tblBorders>
        <w:top w:val="single" w:color="24A7DB" w:themeColor="accent2" w:sz="4" w:space="0"/>
        <w:left w:val="single" w:color="24A7DB" w:themeColor="accent2" w:sz="4" w:space="0"/>
        <w:bottom w:val="single" w:color="24A7DB" w:themeColor="accent2" w:sz="4" w:space="0"/>
        <w:right w:val="single" w:color="24A7DB" w:themeColor="accent2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24A7DB" w:themeFill="accent2"/>
      </w:tcPr>
    </w:tblStylePr>
    <w:tblStylePr w:type="lastRow">
      <w:rPr>
        <w:b/>
        <w:bCs/>
      </w:rPr>
      <w:tcPr>
        <w:tcBorders>
          <w:top w:val="double" w:color="24A7DB" w:themeColor="accent2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24A7DB" w:themeColor="accent2" w:sz="4" w:space="0"/>
          <w:right w:val="single" w:color="24A7DB" w:themeColor="accent2" w:sz="4" w:space="0"/>
        </w:tcBorders>
      </w:tcPr>
    </w:tblStylePr>
    <w:tblStylePr w:type="band1Horz">
      <w:tcPr>
        <w:tcBorders>
          <w:top w:val="single" w:color="24A7DB" w:themeColor="accent2" w:sz="4" w:space="0"/>
          <w:bottom w:val="single" w:color="24A7DB" w:themeColor="accent2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24A7DB" w:themeColor="accent2" w:sz="4" w:space="0"/>
          <w:left w:val="nil"/>
        </w:tcBorders>
      </w:tcPr>
    </w:tblStylePr>
    <w:tblStylePr w:type="swCell">
      <w:tcPr>
        <w:tcBorders>
          <w:top w:val="double" w:color="24A7DB" w:themeColor="accent2" w:sz="4" w:space="0"/>
          <w:right w:val="nil"/>
        </w:tcBorders>
      </w:tcPr>
    </w:tblStylePr>
  </w:style>
  <w:style w:type="table" w:customStyle="1" w:styleId="528">
    <w:name w:val="List Table 3 Accent 3"/>
    <w:basedOn w:val="88"/>
    <w:qFormat/>
    <w:uiPriority w:val="48"/>
    <w:tblPr>
      <w:tblBorders>
        <w:top w:val="single" w:color="5140B5" w:themeColor="accent3" w:sz="4" w:space="0"/>
        <w:left w:val="single" w:color="5140B5" w:themeColor="accent3" w:sz="4" w:space="0"/>
        <w:bottom w:val="single" w:color="5140B5" w:themeColor="accent3" w:sz="4" w:space="0"/>
        <w:right w:val="single" w:color="5140B5" w:themeColor="accent3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5140B5" w:themeFill="accent3"/>
      </w:tcPr>
    </w:tblStylePr>
    <w:tblStylePr w:type="lastRow">
      <w:rPr>
        <w:b/>
        <w:bCs/>
      </w:rPr>
      <w:tcPr>
        <w:tcBorders>
          <w:top w:val="double" w:color="5140B5" w:themeColor="accent3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5140B5" w:themeColor="accent3" w:sz="4" w:space="0"/>
          <w:right w:val="single" w:color="5140B5" w:themeColor="accent3" w:sz="4" w:space="0"/>
        </w:tcBorders>
      </w:tcPr>
    </w:tblStylePr>
    <w:tblStylePr w:type="band1Horz">
      <w:tcPr>
        <w:tcBorders>
          <w:top w:val="single" w:color="5140B5" w:themeColor="accent3" w:sz="4" w:space="0"/>
          <w:bottom w:val="single" w:color="5140B5" w:themeColor="accent3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5140B5" w:themeColor="accent3" w:sz="4" w:space="0"/>
          <w:left w:val="nil"/>
        </w:tcBorders>
      </w:tcPr>
    </w:tblStylePr>
    <w:tblStylePr w:type="swCell">
      <w:tcPr>
        <w:tcBorders>
          <w:top w:val="double" w:color="5140B5" w:themeColor="accent3" w:sz="4" w:space="0"/>
          <w:right w:val="nil"/>
        </w:tcBorders>
      </w:tcPr>
    </w:tblStylePr>
  </w:style>
  <w:style w:type="table" w:customStyle="1" w:styleId="529">
    <w:name w:val="List Table 3 Accent 4"/>
    <w:basedOn w:val="88"/>
    <w:qFormat/>
    <w:uiPriority w:val="48"/>
    <w:tblPr>
      <w:tblBorders>
        <w:top w:val="single" w:color="7E66DB" w:themeColor="accent4" w:sz="4" w:space="0"/>
        <w:left w:val="single" w:color="7E66DB" w:themeColor="accent4" w:sz="4" w:space="0"/>
        <w:bottom w:val="single" w:color="7E66DB" w:themeColor="accent4" w:sz="4" w:space="0"/>
        <w:right w:val="single" w:color="7E66DB" w:themeColor="accent4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7E66DB" w:themeFill="accent4"/>
      </w:tcPr>
    </w:tblStylePr>
    <w:tblStylePr w:type="lastRow">
      <w:rPr>
        <w:b/>
        <w:bCs/>
      </w:rPr>
      <w:tcPr>
        <w:tcBorders>
          <w:top w:val="double" w:color="7E66DB" w:themeColor="accent4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7E66DB" w:themeColor="accent4" w:sz="4" w:space="0"/>
          <w:right w:val="single" w:color="7E66DB" w:themeColor="accent4" w:sz="4" w:space="0"/>
        </w:tcBorders>
      </w:tcPr>
    </w:tblStylePr>
    <w:tblStylePr w:type="band1Horz">
      <w:tcPr>
        <w:tcBorders>
          <w:top w:val="single" w:color="7E66DB" w:themeColor="accent4" w:sz="4" w:space="0"/>
          <w:bottom w:val="single" w:color="7E66DB" w:themeColor="accent4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7E66DB" w:themeColor="accent4" w:sz="4" w:space="0"/>
          <w:left w:val="nil"/>
        </w:tcBorders>
      </w:tcPr>
    </w:tblStylePr>
    <w:tblStylePr w:type="swCell">
      <w:tcPr>
        <w:tcBorders>
          <w:top w:val="double" w:color="7E66DB" w:themeColor="accent4" w:sz="4" w:space="0"/>
          <w:right w:val="nil"/>
        </w:tcBorders>
      </w:tcPr>
    </w:tblStylePr>
  </w:style>
  <w:style w:type="table" w:customStyle="1" w:styleId="530">
    <w:name w:val="List Table 3 Accent 5"/>
    <w:basedOn w:val="88"/>
    <w:qFormat/>
    <w:uiPriority w:val="48"/>
    <w:tblPr>
      <w:tblBorders>
        <w:top w:val="single" w:color="BC1555" w:themeColor="accent5" w:sz="4" w:space="0"/>
        <w:left w:val="single" w:color="BC1555" w:themeColor="accent5" w:sz="4" w:space="0"/>
        <w:bottom w:val="single" w:color="BC1555" w:themeColor="accent5" w:sz="4" w:space="0"/>
        <w:right w:val="single" w:color="BC1555" w:themeColor="accent5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BC1555" w:themeFill="accent5"/>
      </w:tcPr>
    </w:tblStylePr>
    <w:tblStylePr w:type="lastRow">
      <w:rPr>
        <w:b/>
        <w:bCs/>
      </w:rPr>
      <w:tcPr>
        <w:tcBorders>
          <w:top w:val="double" w:color="BC1555" w:themeColor="accent5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BC1555" w:themeColor="accent5" w:sz="4" w:space="0"/>
          <w:right w:val="single" w:color="BC1555" w:themeColor="accent5" w:sz="4" w:space="0"/>
        </w:tcBorders>
      </w:tcPr>
    </w:tblStylePr>
    <w:tblStylePr w:type="band1Horz">
      <w:tcPr>
        <w:tcBorders>
          <w:top w:val="single" w:color="BC1555" w:themeColor="accent5" w:sz="4" w:space="0"/>
          <w:bottom w:val="single" w:color="BC1555" w:themeColor="accent5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BC1555" w:themeColor="accent5" w:sz="4" w:space="0"/>
          <w:left w:val="nil"/>
        </w:tcBorders>
      </w:tcPr>
    </w:tblStylePr>
    <w:tblStylePr w:type="swCell">
      <w:tcPr>
        <w:tcBorders>
          <w:top w:val="double" w:color="BC1555" w:themeColor="accent5" w:sz="4" w:space="0"/>
          <w:right w:val="nil"/>
        </w:tcBorders>
      </w:tcPr>
    </w:tblStylePr>
  </w:style>
  <w:style w:type="table" w:customStyle="1" w:styleId="531">
    <w:name w:val="List Table 3 Accent 6"/>
    <w:basedOn w:val="88"/>
    <w:qFormat/>
    <w:uiPriority w:val="48"/>
    <w:tblPr>
      <w:tblBorders>
        <w:top w:val="single" w:color="E45D97" w:themeColor="accent6" w:sz="4" w:space="0"/>
        <w:left w:val="single" w:color="E45D97" w:themeColor="accent6" w:sz="4" w:space="0"/>
        <w:bottom w:val="single" w:color="E45D97" w:themeColor="accent6" w:sz="4" w:space="0"/>
        <w:right w:val="single" w:color="E45D97" w:themeColor="accent6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E45D97" w:themeFill="accent6"/>
      </w:tcPr>
    </w:tblStylePr>
    <w:tblStylePr w:type="lastRow">
      <w:rPr>
        <w:b/>
        <w:bCs/>
      </w:rPr>
      <w:tcPr>
        <w:tcBorders>
          <w:top w:val="double" w:color="E45D97" w:themeColor="accent6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E45D97" w:themeColor="accent6" w:sz="4" w:space="0"/>
          <w:right w:val="single" w:color="E45D97" w:themeColor="accent6" w:sz="4" w:space="0"/>
        </w:tcBorders>
      </w:tcPr>
    </w:tblStylePr>
    <w:tblStylePr w:type="band1Horz">
      <w:tcPr>
        <w:tcBorders>
          <w:top w:val="single" w:color="E45D97" w:themeColor="accent6" w:sz="4" w:space="0"/>
          <w:bottom w:val="single" w:color="E45D97" w:themeColor="accent6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E45D97" w:themeColor="accent6" w:sz="4" w:space="0"/>
          <w:left w:val="nil"/>
        </w:tcBorders>
      </w:tcPr>
    </w:tblStylePr>
    <w:tblStylePr w:type="swCell">
      <w:tcPr>
        <w:tcBorders>
          <w:top w:val="double" w:color="E45D97" w:themeColor="accent6" w:sz="4" w:space="0"/>
          <w:right w:val="nil"/>
        </w:tcBorders>
      </w:tcPr>
    </w:tblStylePr>
  </w:style>
  <w:style w:type="table" w:customStyle="1" w:styleId="532">
    <w:name w:val="List Table 4"/>
    <w:basedOn w:val="88"/>
    <w:qFormat/>
    <w:uiPriority w:val="49"/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cPr>
        <w:tcBorders>
          <w:top w:val="double" w:color="666666" w:themeColor="tex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533">
    <w:name w:val="List Table 4 Accent 1"/>
    <w:basedOn w:val="88"/>
    <w:qFormat/>
    <w:uiPriority w:val="49"/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2264CE" w:themeColor="accent1" w:sz="4" w:space="0"/>
          <w:left w:val="single" w:color="2264CE" w:themeColor="accent1" w:sz="4" w:space="0"/>
          <w:bottom w:val="single" w:color="2264CE" w:themeColor="accent1" w:sz="4" w:space="0"/>
          <w:right w:val="single" w:color="2264CE" w:themeColor="accent1" w:sz="4" w:space="0"/>
          <w:insideH w:val="nil"/>
        </w:tcBorders>
        <w:shd w:val="clear" w:color="auto" w:fill="2264CE" w:themeFill="accent1"/>
      </w:tcPr>
    </w:tblStylePr>
    <w:tblStylePr w:type="lastRow">
      <w:rPr>
        <w:b/>
        <w:bCs/>
      </w:rPr>
      <w:tcPr>
        <w:tcBorders>
          <w:top w:val="double" w:color="73A0E8" w:themeColor="accen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534">
    <w:name w:val="List Table 4 Accent 2"/>
    <w:basedOn w:val="88"/>
    <w:qFormat/>
    <w:uiPriority w:val="49"/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24A7DB" w:themeColor="accent2" w:sz="4" w:space="0"/>
          <w:left w:val="single" w:color="24A7DB" w:themeColor="accent2" w:sz="4" w:space="0"/>
          <w:bottom w:val="single" w:color="24A7DB" w:themeColor="accent2" w:sz="4" w:space="0"/>
          <w:right w:val="single" w:color="24A7DB" w:themeColor="accent2" w:sz="4" w:space="0"/>
          <w:insideH w:val="nil"/>
        </w:tcBorders>
        <w:shd w:val="clear" w:color="auto" w:fill="24A7DB" w:themeFill="accent2"/>
      </w:tcPr>
    </w:tblStylePr>
    <w:tblStylePr w:type="lastRow">
      <w:rPr>
        <w:b/>
        <w:bCs/>
      </w:rPr>
      <w:tcPr>
        <w:tcBorders>
          <w:top w:val="double" w:color="7BCAE9" w:themeColor="accent2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535">
    <w:name w:val="List Table 4 Accent 3"/>
    <w:basedOn w:val="88"/>
    <w:qFormat/>
    <w:uiPriority w:val="49"/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5140B5" w:themeColor="accent3" w:sz="4" w:space="0"/>
          <w:left w:val="single" w:color="5140B5" w:themeColor="accent3" w:sz="4" w:space="0"/>
          <w:bottom w:val="single" w:color="5140B5" w:themeColor="accent3" w:sz="4" w:space="0"/>
          <w:right w:val="single" w:color="5140B5" w:themeColor="accent3" w:sz="4" w:space="0"/>
          <w:insideH w:val="nil"/>
        </w:tcBorders>
        <w:shd w:val="clear" w:color="auto" w:fill="5140B5" w:themeFill="accent3"/>
      </w:tcPr>
    </w:tblStylePr>
    <w:tblStylePr w:type="lastRow">
      <w:rPr>
        <w:b/>
        <w:bCs/>
      </w:rPr>
      <w:tcPr>
        <w:tcBorders>
          <w:top w:val="double" w:color="9489D5" w:themeColor="accent3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536">
    <w:name w:val="List Table 4 Accent 4"/>
    <w:basedOn w:val="88"/>
    <w:qFormat/>
    <w:uiPriority w:val="49"/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7E66DB" w:themeColor="accent4" w:sz="4" w:space="0"/>
          <w:left w:val="single" w:color="7E66DB" w:themeColor="accent4" w:sz="4" w:space="0"/>
          <w:bottom w:val="single" w:color="7E66DB" w:themeColor="accent4" w:sz="4" w:space="0"/>
          <w:right w:val="single" w:color="7E66DB" w:themeColor="accent4" w:sz="4" w:space="0"/>
          <w:insideH w:val="nil"/>
        </w:tcBorders>
        <w:shd w:val="clear" w:color="auto" w:fill="7E66DB" w:themeFill="accent4"/>
      </w:tcPr>
    </w:tblStylePr>
    <w:tblStylePr w:type="lastRow">
      <w:rPr>
        <w:b/>
        <w:bCs/>
      </w:rPr>
      <w:tcPr>
        <w:tcBorders>
          <w:top w:val="double" w:color="B1A3E9" w:themeColor="accent4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537">
    <w:name w:val="List Table 4 Accent 5"/>
    <w:basedOn w:val="88"/>
    <w:qFormat/>
    <w:uiPriority w:val="49"/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BC1555" w:themeColor="accent5" w:sz="4" w:space="0"/>
          <w:left w:val="single" w:color="BC1555" w:themeColor="accent5" w:sz="4" w:space="0"/>
          <w:bottom w:val="single" w:color="BC1555" w:themeColor="accent5" w:sz="4" w:space="0"/>
          <w:right w:val="single" w:color="BC1555" w:themeColor="accent5" w:sz="4" w:space="0"/>
          <w:insideH w:val="nil"/>
        </w:tcBorders>
        <w:shd w:val="clear" w:color="auto" w:fill="BC1555" w:themeFill="accent5"/>
      </w:tcPr>
    </w:tblStylePr>
    <w:tblStylePr w:type="lastRow">
      <w:rPr>
        <w:b/>
        <w:bCs/>
      </w:rPr>
      <w:tcPr>
        <w:tcBorders>
          <w:top w:val="double" w:color="EC5C93" w:themeColor="accent5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538">
    <w:name w:val="List Table 4 Accent 6"/>
    <w:basedOn w:val="88"/>
    <w:qFormat/>
    <w:uiPriority w:val="49"/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E45D97" w:themeColor="accent6" w:sz="4" w:space="0"/>
          <w:left w:val="single" w:color="E45D97" w:themeColor="accent6" w:sz="4" w:space="0"/>
          <w:bottom w:val="single" w:color="E45D97" w:themeColor="accent6" w:sz="4" w:space="0"/>
          <w:right w:val="single" w:color="E45D97" w:themeColor="accent6" w:sz="4" w:space="0"/>
          <w:insideH w:val="nil"/>
        </w:tcBorders>
        <w:shd w:val="clear" w:color="auto" w:fill="E45D97" w:themeFill="accent6"/>
      </w:tcPr>
    </w:tblStylePr>
    <w:tblStylePr w:type="lastRow">
      <w:rPr>
        <w:b/>
        <w:bCs/>
      </w:rPr>
      <w:tcPr>
        <w:tcBorders>
          <w:top w:val="double" w:color="EE9DC0" w:themeColor="accent6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539">
    <w:name w:val="List Table 5 Dark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000000" w:themeColor="text1" w:sz="24" w:space="0"/>
        <w:left w:val="single" w:color="000000" w:themeColor="text1" w:sz="24" w:space="0"/>
        <w:bottom w:val="single" w:color="000000" w:themeColor="text1" w:sz="24" w:space="0"/>
        <w:right w:val="single" w:color="000000" w:themeColor="text1" w:sz="24" w:space="0"/>
      </w:tblBorders>
    </w:tblPr>
    <w:tcPr>
      <w:shd w:val="clear" w:color="auto" w:fill="000000" w:themeFill="text1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540">
    <w:name w:val="List Table 5 Dark Accent 1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2264CE" w:themeColor="accent1" w:sz="24" w:space="0"/>
        <w:left w:val="single" w:color="2264CE" w:themeColor="accent1" w:sz="24" w:space="0"/>
        <w:bottom w:val="single" w:color="2264CE" w:themeColor="accent1" w:sz="24" w:space="0"/>
        <w:right w:val="single" w:color="2264CE" w:themeColor="accent1" w:sz="24" w:space="0"/>
      </w:tblBorders>
    </w:tblPr>
    <w:tcPr>
      <w:shd w:val="clear" w:color="auto" w:fill="2264CE" w:themeFill="accent1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541">
    <w:name w:val="List Table 5 Dark Accent 2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24A7DB" w:themeColor="accent2" w:sz="24" w:space="0"/>
        <w:left w:val="single" w:color="24A7DB" w:themeColor="accent2" w:sz="24" w:space="0"/>
        <w:bottom w:val="single" w:color="24A7DB" w:themeColor="accent2" w:sz="24" w:space="0"/>
        <w:right w:val="single" w:color="24A7DB" w:themeColor="accent2" w:sz="24" w:space="0"/>
      </w:tblBorders>
    </w:tblPr>
    <w:tcPr>
      <w:shd w:val="clear" w:color="auto" w:fill="24A7DB" w:themeFill="accent2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542">
    <w:name w:val="List Table 5 Dark Accent 3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5140B5" w:themeColor="accent3" w:sz="24" w:space="0"/>
        <w:left w:val="single" w:color="5140B5" w:themeColor="accent3" w:sz="24" w:space="0"/>
        <w:bottom w:val="single" w:color="5140B5" w:themeColor="accent3" w:sz="24" w:space="0"/>
        <w:right w:val="single" w:color="5140B5" w:themeColor="accent3" w:sz="24" w:space="0"/>
      </w:tblBorders>
    </w:tblPr>
    <w:tcPr>
      <w:shd w:val="clear" w:color="auto" w:fill="5140B5" w:themeFill="accent3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543">
    <w:name w:val="List Table 5 Dark Accent 4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7E66DB" w:themeColor="accent4" w:sz="24" w:space="0"/>
        <w:left w:val="single" w:color="7E66DB" w:themeColor="accent4" w:sz="24" w:space="0"/>
        <w:bottom w:val="single" w:color="7E66DB" w:themeColor="accent4" w:sz="24" w:space="0"/>
        <w:right w:val="single" w:color="7E66DB" w:themeColor="accent4" w:sz="24" w:space="0"/>
      </w:tblBorders>
    </w:tblPr>
    <w:tcPr>
      <w:shd w:val="clear" w:color="auto" w:fill="7E66DB" w:themeFill="accent4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544">
    <w:name w:val="List Table 5 Dark Accent 5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BC1555" w:themeColor="accent5" w:sz="24" w:space="0"/>
        <w:left w:val="single" w:color="BC1555" w:themeColor="accent5" w:sz="24" w:space="0"/>
        <w:bottom w:val="single" w:color="BC1555" w:themeColor="accent5" w:sz="24" w:space="0"/>
        <w:right w:val="single" w:color="BC1555" w:themeColor="accent5" w:sz="24" w:space="0"/>
      </w:tblBorders>
    </w:tblPr>
    <w:tcPr>
      <w:shd w:val="clear" w:color="auto" w:fill="BC1555" w:themeFill="accent5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545">
    <w:name w:val="List Table 5 Dark Accent 6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E45D97" w:themeColor="accent6" w:sz="24" w:space="0"/>
        <w:left w:val="single" w:color="E45D97" w:themeColor="accent6" w:sz="24" w:space="0"/>
        <w:bottom w:val="single" w:color="E45D97" w:themeColor="accent6" w:sz="24" w:space="0"/>
        <w:right w:val="single" w:color="E45D97" w:themeColor="accent6" w:sz="24" w:space="0"/>
      </w:tblBorders>
    </w:tblPr>
    <w:tcPr>
      <w:shd w:val="clear" w:color="auto" w:fill="E45D97" w:themeFill="accent6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546">
    <w:name w:val="List Table 6 Colorful"/>
    <w:basedOn w:val="88"/>
    <w:qFormat/>
    <w:uiPriority w:val="51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4" w:space="0"/>
        <w:bottom w:val="single" w:color="000000" w:themeColor="text1" w:sz="4" w:space="0"/>
      </w:tblBorders>
    </w:tblPr>
    <w:tblStylePr w:type="firstRow">
      <w:rPr>
        <w:b/>
        <w:bCs/>
      </w:rPr>
      <w:tcPr>
        <w:tcBorders>
          <w:bottom w:val="single" w:color="000000" w:themeColor="text1" w:sz="4" w:space="0"/>
        </w:tcBorders>
      </w:tcPr>
    </w:tblStylePr>
    <w:tblStylePr w:type="lastRow">
      <w:rPr>
        <w:b/>
        <w:bCs/>
      </w:rPr>
      <w:tcPr>
        <w:tcBorders>
          <w:top w:val="double" w:color="000000" w:themeColor="tex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547">
    <w:name w:val="List Table 6 Colorful Accent 1"/>
    <w:basedOn w:val="88"/>
    <w:qFormat/>
    <w:uiPriority w:val="51"/>
    <w:rPr>
      <w:color w:val="1A4B9B" w:themeColor="accent1" w:themeShade="BF"/>
    </w:rPr>
    <w:tblPr>
      <w:tblBorders>
        <w:top w:val="single" w:color="2264CE" w:themeColor="accent1" w:sz="4" w:space="0"/>
        <w:bottom w:val="single" w:color="2264CE" w:themeColor="accent1" w:sz="4" w:space="0"/>
      </w:tblBorders>
    </w:tblPr>
    <w:tblStylePr w:type="firstRow">
      <w:rPr>
        <w:b/>
        <w:bCs/>
      </w:rPr>
      <w:tcPr>
        <w:tcBorders>
          <w:bottom w:val="single" w:color="2264CE" w:themeColor="accent1" w:sz="4" w:space="0"/>
        </w:tcBorders>
      </w:tcPr>
    </w:tblStylePr>
    <w:tblStylePr w:type="lastRow">
      <w:rPr>
        <w:b/>
        <w:bCs/>
      </w:rPr>
      <w:tcPr>
        <w:tcBorders>
          <w:top w:val="double" w:color="2264CE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548">
    <w:name w:val="List Table 6 Colorful Accent 2"/>
    <w:basedOn w:val="88"/>
    <w:qFormat/>
    <w:uiPriority w:val="51"/>
    <w:rPr>
      <w:color w:val="1B7DA4" w:themeColor="accent2" w:themeShade="BF"/>
    </w:rPr>
    <w:tblPr>
      <w:tblBorders>
        <w:top w:val="single" w:color="24A7DB" w:themeColor="accent2" w:sz="4" w:space="0"/>
        <w:bottom w:val="single" w:color="24A7DB" w:themeColor="accent2" w:sz="4" w:space="0"/>
      </w:tblBorders>
    </w:tblPr>
    <w:tblStylePr w:type="firstRow">
      <w:rPr>
        <w:b/>
        <w:bCs/>
      </w:rPr>
      <w:tcPr>
        <w:tcBorders>
          <w:bottom w:val="single" w:color="24A7DB" w:themeColor="accent2" w:sz="4" w:space="0"/>
        </w:tcBorders>
      </w:tcPr>
    </w:tblStylePr>
    <w:tblStylePr w:type="lastRow">
      <w:rPr>
        <w:b/>
        <w:bCs/>
      </w:rPr>
      <w:tcPr>
        <w:tcBorders>
          <w:top w:val="double" w:color="24A7DB" w:themeColor="accent2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549">
    <w:name w:val="List Table 6 Colorful Accent 3"/>
    <w:basedOn w:val="88"/>
    <w:qFormat/>
    <w:uiPriority w:val="51"/>
    <w:rPr>
      <w:color w:val="3D3088" w:themeColor="accent3" w:themeShade="BF"/>
    </w:rPr>
    <w:tblPr>
      <w:tblBorders>
        <w:top w:val="single" w:color="5140B5" w:themeColor="accent3" w:sz="4" w:space="0"/>
        <w:bottom w:val="single" w:color="5140B5" w:themeColor="accent3" w:sz="4" w:space="0"/>
      </w:tblBorders>
    </w:tblPr>
    <w:tblStylePr w:type="firstRow">
      <w:rPr>
        <w:b/>
        <w:bCs/>
      </w:rPr>
      <w:tcPr>
        <w:tcBorders>
          <w:bottom w:val="single" w:color="5140B5" w:themeColor="accent3" w:sz="4" w:space="0"/>
        </w:tcBorders>
      </w:tcPr>
    </w:tblStylePr>
    <w:tblStylePr w:type="lastRow">
      <w:rPr>
        <w:b/>
        <w:bCs/>
      </w:rPr>
      <w:tcPr>
        <w:tcBorders>
          <w:top w:val="double" w:color="5140B5" w:themeColor="accent3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550">
    <w:name w:val="List Table 6 Colorful Accent 4"/>
    <w:basedOn w:val="88"/>
    <w:qFormat/>
    <w:uiPriority w:val="51"/>
    <w:rPr>
      <w:color w:val="4C2EC3" w:themeColor="accent4" w:themeShade="BF"/>
    </w:rPr>
    <w:tblPr>
      <w:tblBorders>
        <w:top w:val="single" w:color="7E66DB" w:themeColor="accent4" w:sz="4" w:space="0"/>
        <w:bottom w:val="single" w:color="7E66DB" w:themeColor="accent4" w:sz="4" w:space="0"/>
      </w:tblBorders>
    </w:tblPr>
    <w:tblStylePr w:type="firstRow">
      <w:rPr>
        <w:b/>
        <w:bCs/>
      </w:rPr>
      <w:tcPr>
        <w:tcBorders>
          <w:bottom w:val="single" w:color="7E66DB" w:themeColor="accent4" w:sz="4" w:space="0"/>
        </w:tcBorders>
      </w:tcPr>
    </w:tblStylePr>
    <w:tblStylePr w:type="lastRow">
      <w:rPr>
        <w:b/>
        <w:bCs/>
      </w:rPr>
      <w:tcPr>
        <w:tcBorders>
          <w:top w:val="double" w:color="7E66DB" w:themeColor="accent4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551">
    <w:name w:val="List Table 6 Colorful Accent 5"/>
    <w:basedOn w:val="88"/>
    <w:qFormat/>
    <w:uiPriority w:val="51"/>
    <w:rPr>
      <w:color w:val="8D1040" w:themeColor="accent5" w:themeShade="BF"/>
    </w:rPr>
    <w:tblPr>
      <w:tblBorders>
        <w:top w:val="single" w:color="BC1555" w:themeColor="accent5" w:sz="4" w:space="0"/>
        <w:bottom w:val="single" w:color="BC1555" w:themeColor="accent5" w:sz="4" w:space="0"/>
      </w:tblBorders>
    </w:tblPr>
    <w:tblStylePr w:type="firstRow">
      <w:rPr>
        <w:b/>
        <w:bCs/>
      </w:rPr>
      <w:tcPr>
        <w:tcBorders>
          <w:bottom w:val="single" w:color="BC1555" w:themeColor="accent5" w:sz="4" w:space="0"/>
        </w:tcBorders>
      </w:tcPr>
    </w:tblStylePr>
    <w:tblStylePr w:type="lastRow">
      <w:rPr>
        <w:b/>
        <w:bCs/>
      </w:rPr>
      <w:tcPr>
        <w:tcBorders>
          <w:top w:val="double" w:color="BC1555" w:themeColor="accent5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552">
    <w:name w:val="List Table 6 Colorful Accent 6"/>
    <w:basedOn w:val="88"/>
    <w:qFormat/>
    <w:uiPriority w:val="51"/>
    <w:rPr>
      <w:color w:val="CE226C" w:themeColor="accent6" w:themeShade="BF"/>
    </w:rPr>
    <w:tblPr>
      <w:tblBorders>
        <w:top w:val="single" w:color="E45D97" w:themeColor="accent6" w:sz="4" w:space="0"/>
        <w:bottom w:val="single" w:color="E45D97" w:themeColor="accent6" w:sz="4" w:space="0"/>
      </w:tblBorders>
    </w:tblPr>
    <w:tblStylePr w:type="firstRow">
      <w:rPr>
        <w:b/>
        <w:bCs/>
      </w:rPr>
      <w:tcPr>
        <w:tcBorders>
          <w:bottom w:val="single" w:color="E45D97" w:themeColor="accent6" w:sz="4" w:space="0"/>
        </w:tcBorders>
      </w:tcPr>
    </w:tblStylePr>
    <w:tblStylePr w:type="lastRow">
      <w:rPr>
        <w:b/>
        <w:bCs/>
      </w:rPr>
      <w:tcPr>
        <w:tcBorders>
          <w:top w:val="double" w:color="E45D97" w:themeColor="accent6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553">
    <w:name w:val="List Table 7 Colorful"/>
    <w:basedOn w:val="88"/>
    <w:qFormat/>
    <w:uiPriority w:val="52"/>
    <w:rPr>
      <w:color w:val="000000" w:themeColor="text1"/>
      <w14:textFill>
        <w14:solidFill>
          <w14:schemeClr w14:val="tx1"/>
        </w14:solidFill>
      </w14:textFill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000000" w:themeColor="text1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000000" w:themeColor="text1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000000" w:themeColor="text1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000000" w:themeColor="text1" w:sz="4" w:space="0"/>
        </w:tcBorders>
        <w:shd w:val="clear" w:color="auto" w:fill="FFFFFF" w:themeFill="background1"/>
      </w:tc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554">
    <w:name w:val="List Table 7 Colorful Accent 1"/>
    <w:basedOn w:val="88"/>
    <w:qFormat/>
    <w:uiPriority w:val="52"/>
    <w:rPr>
      <w:color w:val="1A4B9B" w:themeColor="accent1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2264CE" w:themeColor="accent1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2264CE" w:themeColor="accent1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2264CE" w:themeColor="accent1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2264CE" w:themeColor="accent1" w:sz="4" w:space="0"/>
        </w:tcBorders>
        <w:shd w:val="clear" w:color="auto" w:fill="FFFFFF" w:themeFill="background1"/>
      </w:tc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555">
    <w:name w:val="List Table 7 Colorful Accent 2"/>
    <w:basedOn w:val="88"/>
    <w:qFormat/>
    <w:uiPriority w:val="52"/>
    <w:rPr>
      <w:color w:val="1B7DA4" w:themeColor="accent2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24A7DB" w:themeColor="accent2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24A7DB" w:themeColor="accent2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24A7DB" w:themeColor="accent2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24A7DB" w:themeColor="accent2" w:sz="4" w:space="0"/>
        </w:tcBorders>
        <w:shd w:val="clear" w:color="auto" w:fill="FFFFFF" w:themeFill="background1"/>
      </w:tc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556">
    <w:name w:val="List Table 7 Colorful Accent 3"/>
    <w:basedOn w:val="88"/>
    <w:qFormat/>
    <w:uiPriority w:val="52"/>
    <w:rPr>
      <w:color w:val="3D3088" w:themeColor="accent3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5140B5" w:themeColor="accent3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5140B5" w:themeColor="accent3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5140B5" w:themeColor="accent3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5140B5" w:themeColor="accent3" w:sz="4" w:space="0"/>
        </w:tcBorders>
        <w:shd w:val="clear" w:color="auto" w:fill="FFFFFF" w:themeFill="background1"/>
      </w:tc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557">
    <w:name w:val="List Table 7 Colorful Accent 4"/>
    <w:basedOn w:val="88"/>
    <w:qFormat/>
    <w:uiPriority w:val="52"/>
    <w:rPr>
      <w:color w:val="4C2EC3" w:themeColor="accent4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7E66DB" w:themeColor="accent4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7E66DB" w:themeColor="accent4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7E66DB" w:themeColor="accent4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7E66DB" w:themeColor="accent4" w:sz="4" w:space="0"/>
        </w:tcBorders>
        <w:shd w:val="clear" w:color="auto" w:fill="FFFFFF" w:themeFill="background1"/>
      </w:tc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558">
    <w:name w:val="List Table 7 Colorful Accent 5"/>
    <w:basedOn w:val="88"/>
    <w:qFormat/>
    <w:uiPriority w:val="52"/>
    <w:rPr>
      <w:color w:val="8D1040" w:themeColor="accent5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BC1555" w:themeColor="accent5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BC1555" w:themeColor="accent5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BC1555" w:themeColor="accent5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BC1555" w:themeColor="accent5" w:sz="4" w:space="0"/>
        </w:tcBorders>
        <w:shd w:val="clear" w:color="auto" w:fill="FFFFFF" w:themeFill="background1"/>
      </w:tc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559">
    <w:name w:val="List Table 7 Colorful Accent 6"/>
    <w:basedOn w:val="88"/>
    <w:qFormat/>
    <w:uiPriority w:val="52"/>
    <w:rPr>
      <w:color w:val="CE226C" w:themeColor="accent6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E45D97" w:themeColor="accent6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E45D97" w:themeColor="accent6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E45D97" w:themeColor="accent6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E45D97" w:themeColor="accent6" w:sz="4" w:space="0"/>
        </w:tcBorders>
        <w:shd w:val="clear" w:color="auto" w:fill="FFFFFF" w:themeFill="background1"/>
      </w:tc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560">
    <w:name w:val="Grid Table 1 Light"/>
    <w:basedOn w:val="88"/>
    <w:qFormat/>
    <w:uiPriority w:val="46"/>
    <w:tblPr>
      <w:tblBorders>
        <w:top w:val="single" w:color="999999" w:themeColor="text1" w:themeTint="66" w:sz="4" w:space="0"/>
        <w:left w:val="single" w:color="999999" w:themeColor="text1" w:themeTint="66" w:sz="4" w:space="0"/>
        <w:bottom w:val="single" w:color="999999" w:themeColor="text1" w:themeTint="66" w:sz="4" w:space="0"/>
        <w:right w:val="single" w:color="999999" w:themeColor="text1" w:themeTint="66" w:sz="4" w:space="0"/>
        <w:insideH w:val="single" w:color="999999" w:themeColor="text1" w:themeTint="66" w:sz="4" w:space="0"/>
        <w:insideV w:val="single" w:color="999999" w:themeColor="text1" w:themeTint="66" w:sz="4" w:space="0"/>
      </w:tblBorders>
    </w:tblPr>
    <w:tblStylePr w:type="firstRow">
      <w:rPr>
        <w:b/>
        <w:bCs/>
      </w:rPr>
      <w:tcPr>
        <w:tcBorders>
          <w:bottom w:val="single" w:color="666666" w:themeColor="text1" w:themeTint="99" w:sz="12" w:space="0"/>
        </w:tcBorders>
      </w:tcPr>
    </w:tblStylePr>
    <w:tblStylePr w:type="lastRow">
      <w:rPr>
        <w:b/>
        <w:bCs/>
      </w:rPr>
      <w:tcPr>
        <w:tcBorders>
          <w:top w:val="double" w:color="666666" w:themeColor="tex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61">
    <w:name w:val="Grid Table 1 Light Accent 1"/>
    <w:basedOn w:val="88"/>
    <w:qFormat/>
    <w:uiPriority w:val="46"/>
    <w:tblPr>
      <w:tblBorders>
        <w:top w:val="single" w:color="A2BFEF" w:themeColor="accent1" w:themeTint="66" w:sz="4" w:space="0"/>
        <w:left w:val="single" w:color="A2BFEF" w:themeColor="accent1" w:themeTint="66" w:sz="4" w:space="0"/>
        <w:bottom w:val="single" w:color="A2BFEF" w:themeColor="accent1" w:themeTint="66" w:sz="4" w:space="0"/>
        <w:right w:val="single" w:color="A2BFEF" w:themeColor="accent1" w:themeTint="66" w:sz="4" w:space="0"/>
        <w:insideH w:val="single" w:color="A2BFEF" w:themeColor="accent1" w:themeTint="66" w:sz="4" w:space="0"/>
        <w:insideV w:val="single" w:color="A2BFEF" w:themeColor="accent1" w:themeTint="66" w:sz="4" w:space="0"/>
      </w:tblBorders>
    </w:tblPr>
    <w:tblStylePr w:type="firstRow">
      <w:rPr>
        <w:b/>
        <w:bCs/>
      </w:rPr>
      <w:tcPr>
        <w:tcBorders>
          <w:bottom w:val="single" w:color="73A0E8" w:themeColor="accent1" w:themeTint="99" w:sz="12" w:space="0"/>
        </w:tcBorders>
      </w:tcPr>
    </w:tblStylePr>
    <w:tblStylePr w:type="lastRow">
      <w:rPr>
        <w:b/>
        <w:bCs/>
      </w:rPr>
      <w:tcPr>
        <w:tcBorders>
          <w:top w:val="double" w:color="73A0E8" w:themeColor="accen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62">
    <w:name w:val="Grid Table 1 Light Accent 2"/>
    <w:basedOn w:val="88"/>
    <w:qFormat/>
    <w:uiPriority w:val="46"/>
    <w:tblPr>
      <w:tblBorders>
        <w:top w:val="single" w:color="A7DBF0" w:themeColor="accent2" w:themeTint="66" w:sz="4" w:space="0"/>
        <w:left w:val="single" w:color="A7DBF0" w:themeColor="accent2" w:themeTint="66" w:sz="4" w:space="0"/>
        <w:bottom w:val="single" w:color="A7DBF0" w:themeColor="accent2" w:themeTint="66" w:sz="4" w:space="0"/>
        <w:right w:val="single" w:color="A7DBF0" w:themeColor="accent2" w:themeTint="66" w:sz="4" w:space="0"/>
        <w:insideH w:val="single" w:color="A7DBF0" w:themeColor="accent2" w:themeTint="66" w:sz="4" w:space="0"/>
        <w:insideV w:val="single" w:color="A7DBF0" w:themeColor="accent2" w:themeTint="66" w:sz="4" w:space="0"/>
      </w:tblBorders>
    </w:tblPr>
    <w:tblStylePr w:type="firstRow">
      <w:rPr>
        <w:b/>
        <w:bCs/>
      </w:rPr>
      <w:tcPr>
        <w:tcBorders>
          <w:bottom w:val="single" w:color="7BCAE9" w:themeColor="accent2" w:themeTint="99" w:sz="12" w:space="0"/>
        </w:tcBorders>
      </w:tcPr>
    </w:tblStylePr>
    <w:tblStylePr w:type="lastRow">
      <w:rPr>
        <w:b/>
        <w:bCs/>
      </w:rPr>
      <w:tcPr>
        <w:tcBorders>
          <w:top w:val="double" w:color="7BCAE9" w:themeColor="accent2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63">
    <w:name w:val="Grid Table 1 Light Accent 3"/>
    <w:basedOn w:val="88"/>
    <w:qFormat/>
    <w:uiPriority w:val="46"/>
    <w:tblPr>
      <w:tblBorders>
        <w:top w:val="single" w:color="B8B0E3" w:themeColor="accent3" w:themeTint="66" w:sz="4" w:space="0"/>
        <w:left w:val="single" w:color="B8B0E3" w:themeColor="accent3" w:themeTint="66" w:sz="4" w:space="0"/>
        <w:bottom w:val="single" w:color="B8B0E3" w:themeColor="accent3" w:themeTint="66" w:sz="4" w:space="0"/>
        <w:right w:val="single" w:color="B8B0E3" w:themeColor="accent3" w:themeTint="66" w:sz="4" w:space="0"/>
        <w:insideH w:val="single" w:color="B8B0E3" w:themeColor="accent3" w:themeTint="66" w:sz="4" w:space="0"/>
        <w:insideV w:val="single" w:color="B8B0E3" w:themeColor="accent3" w:themeTint="66" w:sz="4" w:space="0"/>
      </w:tblBorders>
    </w:tblPr>
    <w:tblStylePr w:type="firstRow">
      <w:rPr>
        <w:b/>
        <w:bCs/>
      </w:rPr>
      <w:tcPr>
        <w:tcBorders>
          <w:bottom w:val="single" w:color="9489D5" w:themeColor="accent3" w:themeTint="99" w:sz="12" w:space="0"/>
        </w:tcBorders>
      </w:tcPr>
    </w:tblStylePr>
    <w:tblStylePr w:type="lastRow">
      <w:rPr>
        <w:b/>
        <w:bCs/>
      </w:rPr>
      <w:tcPr>
        <w:tcBorders>
          <w:top w:val="double" w:color="9489D5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64">
    <w:name w:val="Grid Table 1 Light Accent 4"/>
    <w:basedOn w:val="88"/>
    <w:qFormat/>
    <w:uiPriority w:val="46"/>
    <w:tblPr>
      <w:tblBorders>
        <w:top w:val="single" w:color="CBC1F0" w:themeColor="accent4" w:themeTint="66" w:sz="4" w:space="0"/>
        <w:left w:val="single" w:color="CBC1F0" w:themeColor="accent4" w:themeTint="66" w:sz="4" w:space="0"/>
        <w:bottom w:val="single" w:color="CBC1F0" w:themeColor="accent4" w:themeTint="66" w:sz="4" w:space="0"/>
        <w:right w:val="single" w:color="CBC1F0" w:themeColor="accent4" w:themeTint="66" w:sz="4" w:space="0"/>
        <w:insideH w:val="single" w:color="CBC1F0" w:themeColor="accent4" w:themeTint="66" w:sz="4" w:space="0"/>
        <w:insideV w:val="single" w:color="CBC1F0" w:themeColor="accent4" w:themeTint="66" w:sz="4" w:space="0"/>
      </w:tblBorders>
    </w:tblPr>
    <w:tblStylePr w:type="firstRow">
      <w:rPr>
        <w:b/>
        <w:bCs/>
      </w:rPr>
      <w:tcPr>
        <w:tcBorders>
          <w:bottom w:val="single" w:color="B1A3E9" w:themeColor="accent4" w:themeTint="99" w:sz="12" w:space="0"/>
        </w:tcBorders>
      </w:tcPr>
    </w:tblStylePr>
    <w:tblStylePr w:type="lastRow">
      <w:rPr>
        <w:b/>
        <w:bCs/>
      </w:rPr>
      <w:tcPr>
        <w:tcBorders>
          <w:top w:val="double" w:color="B1A3E9" w:themeColor="accent4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65">
    <w:name w:val="Grid Table 1 Light Accent 5"/>
    <w:basedOn w:val="88"/>
    <w:qFormat/>
    <w:uiPriority w:val="46"/>
    <w:tblPr>
      <w:tblBorders>
        <w:top w:val="single" w:color="F292B7" w:themeColor="accent5" w:themeTint="66" w:sz="4" w:space="0"/>
        <w:left w:val="single" w:color="F292B7" w:themeColor="accent5" w:themeTint="66" w:sz="4" w:space="0"/>
        <w:bottom w:val="single" w:color="F292B7" w:themeColor="accent5" w:themeTint="66" w:sz="4" w:space="0"/>
        <w:right w:val="single" w:color="F292B7" w:themeColor="accent5" w:themeTint="66" w:sz="4" w:space="0"/>
        <w:insideH w:val="single" w:color="F292B7" w:themeColor="accent5" w:themeTint="66" w:sz="4" w:space="0"/>
        <w:insideV w:val="single" w:color="F292B7" w:themeColor="accent5" w:themeTint="66" w:sz="4" w:space="0"/>
      </w:tblBorders>
    </w:tblPr>
    <w:tblStylePr w:type="firstRow">
      <w:rPr>
        <w:b/>
        <w:bCs/>
      </w:rPr>
      <w:tcPr>
        <w:tcBorders>
          <w:bottom w:val="single" w:color="EC5C93" w:themeColor="accent5" w:themeTint="99" w:sz="12" w:space="0"/>
        </w:tcBorders>
      </w:tcPr>
    </w:tblStylePr>
    <w:tblStylePr w:type="lastRow">
      <w:rPr>
        <w:b/>
        <w:bCs/>
      </w:rPr>
      <w:tcPr>
        <w:tcBorders>
          <w:top w:val="double" w:color="EC5C93" w:themeColor="accent5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66">
    <w:name w:val="Grid Table 1 Light Accent 6"/>
    <w:basedOn w:val="88"/>
    <w:qFormat/>
    <w:uiPriority w:val="46"/>
    <w:tblPr>
      <w:tblBorders>
        <w:top w:val="single" w:color="F4BED5" w:themeColor="accent6" w:themeTint="66" w:sz="4" w:space="0"/>
        <w:left w:val="single" w:color="F4BED5" w:themeColor="accent6" w:themeTint="66" w:sz="4" w:space="0"/>
        <w:bottom w:val="single" w:color="F4BED5" w:themeColor="accent6" w:themeTint="66" w:sz="4" w:space="0"/>
        <w:right w:val="single" w:color="F4BED5" w:themeColor="accent6" w:themeTint="66" w:sz="4" w:space="0"/>
        <w:insideH w:val="single" w:color="F4BED5" w:themeColor="accent6" w:themeTint="66" w:sz="4" w:space="0"/>
        <w:insideV w:val="single" w:color="F4BED5" w:themeColor="accent6" w:themeTint="66" w:sz="4" w:space="0"/>
      </w:tblBorders>
    </w:tblPr>
    <w:tblStylePr w:type="firstRow">
      <w:rPr>
        <w:b/>
        <w:bCs/>
      </w:rPr>
      <w:tcPr>
        <w:tcBorders>
          <w:bottom w:val="single" w:color="EE9DC0" w:themeColor="accent6" w:themeTint="99" w:sz="12" w:space="0"/>
        </w:tcBorders>
      </w:tcPr>
    </w:tblStylePr>
    <w:tblStylePr w:type="lastRow">
      <w:rPr>
        <w:b/>
        <w:bCs/>
      </w:rPr>
      <w:tcPr>
        <w:tcBorders>
          <w:top w:val="double" w:color="EE9DC0" w:themeColor="accent6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67">
    <w:name w:val="Grid Table 2"/>
    <w:basedOn w:val="88"/>
    <w:qFormat/>
    <w:uiPriority w:val="47"/>
    <w:tblPr>
      <w:tblBorders>
        <w:top w:val="single" w:color="666666" w:themeColor="text1" w:themeTint="99" w:sz="2" w:space="0"/>
        <w:bottom w:val="single" w:color="666666" w:themeColor="text1" w:themeTint="99" w:sz="2" w:space="0"/>
        <w:insideH w:val="single" w:color="666666" w:themeColor="text1" w:themeTint="99" w:sz="2" w:space="0"/>
        <w:insideV w:val="single" w:color="666666" w:themeColor="text1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666666" w:themeColor="text1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666666" w:themeColor="text1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568">
    <w:name w:val="Grid Table 2 Accent 1"/>
    <w:basedOn w:val="88"/>
    <w:qFormat/>
    <w:uiPriority w:val="47"/>
    <w:tblPr>
      <w:tblBorders>
        <w:top w:val="single" w:color="73A0E8" w:themeColor="accent1" w:themeTint="99" w:sz="2" w:space="0"/>
        <w:bottom w:val="single" w:color="73A0E8" w:themeColor="accent1" w:themeTint="99" w:sz="2" w:space="0"/>
        <w:insideH w:val="single" w:color="73A0E8" w:themeColor="accent1" w:themeTint="99" w:sz="2" w:space="0"/>
        <w:insideV w:val="single" w:color="73A0E8" w:themeColor="accent1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73A0E8" w:themeColor="accent1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73A0E8" w:themeColor="accent1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569">
    <w:name w:val="Grid Table 2 Accent 2"/>
    <w:basedOn w:val="88"/>
    <w:qFormat/>
    <w:uiPriority w:val="47"/>
    <w:tblPr>
      <w:tblBorders>
        <w:top w:val="single" w:color="7BCAE9" w:themeColor="accent2" w:themeTint="99" w:sz="2" w:space="0"/>
        <w:bottom w:val="single" w:color="7BCAE9" w:themeColor="accent2" w:themeTint="99" w:sz="2" w:space="0"/>
        <w:insideH w:val="single" w:color="7BCAE9" w:themeColor="accent2" w:themeTint="99" w:sz="2" w:space="0"/>
        <w:insideV w:val="single" w:color="7BCAE9" w:themeColor="accent2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7BCAE9" w:themeColor="accent2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7BCAE9" w:themeColor="accent2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570">
    <w:name w:val="Grid Table 2 Accent 3"/>
    <w:basedOn w:val="88"/>
    <w:qFormat/>
    <w:uiPriority w:val="47"/>
    <w:tblPr>
      <w:tblBorders>
        <w:top w:val="single" w:color="9489D5" w:themeColor="accent3" w:themeTint="99" w:sz="2" w:space="0"/>
        <w:bottom w:val="single" w:color="9489D5" w:themeColor="accent3" w:themeTint="99" w:sz="2" w:space="0"/>
        <w:insideH w:val="single" w:color="9489D5" w:themeColor="accent3" w:themeTint="99" w:sz="2" w:space="0"/>
        <w:insideV w:val="single" w:color="9489D5" w:themeColor="accent3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9489D5" w:themeColor="accent3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9489D5" w:themeColor="accent3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571">
    <w:name w:val="Grid Table 2 Accent 4"/>
    <w:basedOn w:val="88"/>
    <w:qFormat/>
    <w:uiPriority w:val="47"/>
    <w:tblPr>
      <w:tblBorders>
        <w:top w:val="single" w:color="B1A3E9" w:themeColor="accent4" w:themeTint="99" w:sz="2" w:space="0"/>
        <w:bottom w:val="single" w:color="B1A3E9" w:themeColor="accent4" w:themeTint="99" w:sz="2" w:space="0"/>
        <w:insideH w:val="single" w:color="B1A3E9" w:themeColor="accent4" w:themeTint="99" w:sz="2" w:space="0"/>
        <w:insideV w:val="single" w:color="B1A3E9" w:themeColor="accent4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B1A3E9" w:themeColor="accent4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B1A3E9" w:themeColor="accent4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572">
    <w:name w:val="Grid Table 2 Accent 5"/>
    <w:basedOn w:val="88"/>
    <w:qFormat/>
    <w:uiPriority w:val="47"/>
    <w:tblPr>
      <w:tblBorders>
        <w:top w:val="single" w:color="EC5C93" w:themeColor="accent5" w:themeTint="99" w:sz="2" w:space="0"/>
        <w:bottom w:val="single" w:color="EC5C93" w:themeColor="accent5" w:themeTint="99" w:sz="2" w:space="0"/>
        <w:insideH w:val="single" w:color="EC5C93" w:themeColor="accent5" w:themeTint="99" w:sz="2" w:space="0"/>
        <w:insideV w:val="single" w:color="EC5C93" w:themeColor="accent5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EC5C93" w:themeColor="accent5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EC5C93" w:themeColor="accent5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573">
    <w:name w:val="Grid Table 2 Accent 6"/>
    <w:basedOn w:val="88"/>
    <w:qFormat/>
    <w:uiPriority w:val="47"/>
    <w:tblPr>
      <w:tblBorders>
        <w:top w:val="single" w:color="EE9DC0" w:themeColor="accent6" w:themeTint="99" w:sz="2" w:space="0"/>
        <w:bottom w:val="single" w:color="EE9DC0" w:themeColor="accent6" w:themeTint="99" w:sz="2" w:space="0"/>
        <w:insideH w:val="single" w:color="EE9DC0" w:themeColor="accent6" w:themeTint="99" w:sz="2" w:space="0"/>
        <w:insideV w:val="single" w:color="EE9DC0" w:themeColor="accent6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EE9DC0" w:themeColor="accent6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EE9DC0" w:themeColor="accent6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574">
    <w:name w:val="Grid Table 3"/>
    <w:basedOn w:val="88"/>
    <w:qFormat/>
    <w:uiPriority w:val="48"/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  <w:tblStylePr w:type="neCell">
      <w:tcPr>
        <w:tcBorders>
          <w:bottom w:val="single" w:color="666666" w:themeColor="text1" w:themeTint="99" w:sz="4" w:space="0"/>
        </w:tcBorders>
      </w:tcPr>
    </w:tblStylePr>
    <w:tblStylePr w:type="nwCell">
      <w:tcPr>
        <w:tcBorders>
          <w:bottom w:val="single" w:color="666666" w:themeColor="text1" w:themeTint="99" w:sz="4" w:space="0"/>
        </w:tcBorders>
      </w:tcPr>
    </w:tblStylePr>
    <w:tblStylePr w:type="seCell">
      <w:tcPr>
        <w:tcBorders>
          <w:top w:val="single" w:color="666666" w:themeColor="text1" w:themeTint="99" w:sz="4" w:space="0"/>
        </w:tcBorders>
      </w:tcPr>
    </w:tblStylePr>
    <w:tblStylePr w:type="swCell">
      <w:tcPr>
        <w:tcBorders>
          <w:top w:val="single" w:color="666666" w:themeColor="text1" w:themeTint="99" w:sz="4" w:space="0"/>
        </w:tcBorders>
      </w:tcPr>
    </w:tblStylePr>
  </w:style>
  <w:style w:type="table" w:customStyle="1" w:styleId="575">
    <w:name w:val="Grid Table 3 Accent 1"/>
    <w:basedOn w:val="88"/>
    <w:qFormat/>
    <w:uiPriority w:val="48"/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  <w:insideV w:val="single" w:color="73A0E8" w:themeColor="accent1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  <w:tblStylePr w:type="neCell">
      <w:tcPr>
        <w:tcBorders>
          <w:bottom w:val="single" w:color="73A0E8" w:themeColor="accent1" w:themeTint="99" w:sz="4" w:space="0"/>
        </w:tcBorders>
      </w:tcPr>
    </w:tblStylePr>
    <w:tblStylePr w:type="nwCell">
      <w:tcPr>
        <w:tcBorders>
          <w:bottom w:val="single" w:color="73A0E8" w:themeColor="accent1" w:themeTint="99" w:sz="4" w:space="0"/>
        </w:tcBorders>
      </w:tcPr>
    </w:tblStylePr>
    <w:tblStylePr w:type="seCell">
      <w:tcPr>
        <w:tcBorders>
          <w:top w:val="single" w:color="73A0E8" w:themeColor="accent1" w:themeTint="99" w:sz="4" w:space="0"/>
        </w:tcBorders>
      </w:tcPr>
    </w:tblStylePr>
    <w:tblStylePr w:type="swCell">
      <w:tcPr>
        <w:tcBorders>
          <w:top w:val="single" w:color="73A0E8" w:themeColor="accent1" w:themeTint="99" w:sz="4" w:space="0"/>
        </w:tcBorders>
      </w:tcPr>
    </w:tblStylePr>
  </w:style>
  <w:style w:type="table" w:customStyle="1" w:styleId="576">
    <w:name w:val="Grid Table 3 Accent 2"/>
    <w:basedOn w:val="88"/>
    <w:qFormat/>
    <w:uiPriority w:val="48"/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  <w:insideV w:val="single" w:color="7BCAE9" w:themeColor="accent2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  <w:tblStylePr w:type="neCell">
      <w:tcPr>
        <w:tcBorders>
          <w:bottom w:val="single" w:color="7BCAE9" w:themeColor="accent2" w:themeTint="99" w:sz="4" w:space="0"/>
        </w:tcBorders>
      </w:tcPr>
    </w:tblStylePr>
    <w:tblStylePr w:type="nwCell">
      <w:tcPr>
        <w:tcBorders>
          <w:bottom w:val="single" w:color="7BCAE9" w:themeColor="accent2" w:themeTint="99" w:sz="4" w:space="0"/>
        </w:tcBorders>
      </w:tcPr>
    </w:tblStylePr>
    <w:tblStylePr w:type="seCell">
      <w:tcPr>
        <w:tcBorders>
          <w:top w:val="single" w:color="7BCAE9" w:themeColor="accent2" w:themeTint="99" w:sz="4" w:space="0"/>
        </w:tcBorders>
      </w:tcPr>
    </w:tblStylePr>
    <w:tblStylePr w:type="swCell">
      <w:tcPr>
        <w:tcBorders>
          <w:top w:val="single" w:color="7BCAE9" w:themeColor="accent2" w:themeTint="99" w:sz="4" w:space="0"/>
        </w:tcBorders>
      </w:tcPr>
    </w:tblStylePr>
  </w:style>
  <w:style w:type="table" w:customStyle="1" w:styleId="577">
    <w:name w:val="Grid Table 3 Accent 3"/>
    <w:basedOn w:val="88"/>
    <w:qFormat/>
    <w:uiPriority w:val="48"/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  <w:insideV w:val="single" w:color="9489D5" w:themeColor="accent3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  <w:tblStylePr w:type="neCell">
      <w:tcPr>
        <w:tcBorders>
          <w:bottom w:val="single" w:color="9489D5" w:themeColor="accent3" w:themeTint="99" w:sz="4" w:space="0"/>
        </w:tcBorders>
      </w:tcPr>
    </w:tblStylePr>
    <w:tblStylePr w:type="nwCell">
      <w:tcPr>
        <w:tcBorders>
          <w:bottom w:val="single" w:color="9489D5" w:themeColor="accent3" w:themeTint="99" w:sz="4" w:space="0"/>
        </w:tcBorders>
      </w:tcPr>
    </w:tblStylePr>
    <w:tblStylePr w:type="seCell">
      <w:tcPr>
        <w:tcBorders>
          <w:top w:val="single" w:color="9489D5" w:themeColor="accent3" w:themeTint="99" w:sz="4" w:space="0"/>
        </w:tcBorders>
      </w:tcPr>
    </w:tblStylePr>
    <w:tblStylePr w:type="swCell">
      <w:tcPr>
        <w:tcBorders>
          <w:top w:val="single" w:color="9489D5" w:themeColor="accent3" w:themeTint="99" w:sz="4" w:space="0"/>
        </w:tcBorders>
      </w:tcPr>
    </w:tblStylePr>
  </w:style>
  <w:style w:type="table" w:customStyle="1" w:styleId="578">
    <w:name w:val="Grid Table 3 Accent 4"/>
    <w:basedOn w:val="88"/>
    <w:qFormat/>
    <w:uiPriority w:val="48"/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  <w:insideV w:val="single" w:color="B1A3E9" w:themeColor="accent4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  <w:tblStylePr w:type="neCell">
      <w:tcPr>
        <w:tcBorders>
          <w:bottom w:val="single" w:color="B1A3E9" w:themeColor="accent4" w:themeTint="99" w:sz="4" w:space="0"/>
        </w:tcBorders>
      </w:tcPr>
    </w:tblStylePr>
    <w:tblStylePr w:type="nwCell">
      <w:tcPr>
        <w:tcBorders>
          <w:bottom w:val="single" w:color="B1A3E9" w:themeColor="accent4" w:themeTint="99" w:sz="4" w:space="0"/>
        </w:tcBorders>
      </w:tcPr>
    </w:tblStylePr>
    <w:tblStylePr w:type="seCell">
      <w:tcPr>
        <w:tcBorders>
          <w:top w:val="single" w:color="B1A3E9" w:themeColor="accent4" w:themeTint="99" w:sz="4" w:space="0"/>
        </w:tcBorders>
      </w:tcPr>
    </w:tblStylePr>
    <w:tblStylePr w:type="swCell">
      <w:tcPr>
        <w:tcBorders>
          <w:top w:val="single" w:color="B1A3E9" w:themeColor="accent4" w:themeTint="99" w:sz="4" w:space="0"/>
        </w:tcBorders>
      </w:tcPr>
    </w:tblStylePr>
  </w:style>
  <w:style w:type="table" w:customStyle="1" w:styleId="579">
    <w:name w:val="Grid Table 3 Accent 5"/>
    <w:basedOn w:val="88"/>
    <w:qFormat/>
    <w:uiPriority w:val="48"/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  <w:insideV w:val="single" w:color="EC5C93" w:themeColor="accent5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  <w:tblStylePr w:type="neCell">
      <w:tcPr>
        <w:tcBorders>
          <w:bottom w:val="single" w:color="EC5C93" w:themeColor="accent5" w:themeTint="99" w:sz="4" w:space="0"/>
        </w:tcBorders>
      </w:tcPr>
    </w:tblStylePr>
    <w:tblStylePr w:type="nwCell">
      <w:tcPr>
        <w:tcBorders>
          <w:bottom w:val="single" w:color="EC5C93" w:themeColor="accent5" w:themeTint="99" w:sz="4" w:space="0"/>
        </w:tcBorders>
      </w:tcPr>
    </w:tblStylePr>
    <w:tblStylePr w:type="seCell">
      <w:tcPr>
        <w:tcBorders>
          <w:top w:val="single" w:color="EC5C93" w:themeColor="accent5" w:themeTint="99" w:sz="4" w:space="0"/>
        </w:tcBorders>
      </w:tcPr>
    </w:tblStylePr>
    <w:tblStylePr w:type="swCell">
      <w:tcPr>
        <w:tcBorders>
          <w:top w:val="single" w:color="EC5C93" w:themeColor="accent5" w:themeTint="99" w:sz="4" w:space="0"/>
        </w:tcBorders>
      </w:tcPr>
    </w:tblStylePr>
  </w:style>
  <w:style w:type="table" w:customStyle="1" w:styleId="580">
    <w:name w:val="Grid Table 3 Accent 6"/>
    <w:basedOn w:val="88"/>
    <w:qFormat/>
    <w:uiPriority w:val="48"/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  <w:insideV w:val="single" w:color="EE9DC0" w:themeColor="accent6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  <w:tblStylePr w:type="neCell">
      <w:tcPr>
        <w:tcBorders>
          <w:bottom w:val="single" w:color="EE9DC0" w:themeColor="accent6" w:themeTint="99" w:sz="4" w:space="0"/>
        </w:tcBorders>
      </w:tcPr>
    </w:tblStylePr>
    <w:tblStylePr w:type="nwCell">
      <w:tcPr>
        <w:tcBorders>
          <w:bottom w:val="single" w:color="EE9DC0" w:themeColor="accent6" w:themeTint="99" w:sz="4" w:space="0"/>
        </w:tcBorders>
      </w:tcPr>
    </w:tblStylePr>
    <w:tblStylePr w:type="seCell">
      <w:tcPr>
        <w:tcBorders>
          <w:top w:val="single" w:color="EE9DC0" w:themeColor="accent6" w:themeTint="99" w:sz="4" w:space="0"/>
        </w:tcBorders>
      </w:tcPr>
    </w:tblStylePr>
    <w:tblStylePr w:type="swCell">
      <w:tcPr>
        <w:tcBorders>
          <w:top w:val="single" w:color="EE9DC0" w:themeColor="accent6" w:themeTint="99" w:sz="4" w:space="0"/>
        </w:tcBorders>
      </w:tcPr>
    </w:tblStylePr>
  </w:style>
  <w:style w:type="table" w:customStyle="1" w:styleId="581">
    <w:name w:val="Grid Table 4"/>
    <w:basedOn w:val="88"/>
    <w:qFormat/>
    <w:uiPriority w:val="49"/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cPr>
        <w:tcBorders>
          <w:top w:val="double" w:color="000000" w:themeColor="tex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582">
    <w:name w:val="Grid Table 4 Accent 1"/>
    <w:basedOn w:val="88"/>
    <w:qFormat/>
    <w:uiPriority w:val="49"/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  <w:insideV w:val="single" w:color="73A0E8" w:themeColor="accent1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2264CE" w:themeColor="accent1" w:sz="4" w:space="0"/>
          <w:left w:val="single" w:color="2264CE" w:themeColor="accent1" w:sz="4" w:space="0"/>
          <w:bottom w:val="single" w:color="2264CE" w:themeColor="accent1" w:sz="4" w:space="0"/>
          <w:right w:val="single" w:color="2264CE" w:themeColor="accent1" w:sz="4" w:space="0"/>
          <w:insideH w:val="nil"/>
          <w:insideV w:val="nil"/>
        </w:tcBorders>
        <w:shd w:val="clear" w:color="auto" w:fill="2264CE" w:themeFill="accent1"/>
      </w:tcPr>
    </w:tblStylePr>
    <w:tblStylePr w:type="lastRow">
      <w:rPr>
        <w:b/>
        <w:bCs/>
      </w:rPr>
      <w:tcPr>
        <w:tcBorders>
          <w:top w:val="double" w:color="2264CE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583">
    <w:name w:val="Grid Table 4 Accent 2"/>
    <w:basedOn w:val="88"/>
    <w:qFormat/>
    <w:uiPriority w:val="49"/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  <w:insideV w:val="single" w:color="7BCAE9" w:themeColor="accent2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24A7DB" w:themeColor="accent2" w:sz="4" w:space="0"/>
          <w:left w:val="single" w:color="24A7DB" w:themeColor="accent2" w:sz="4" w:space="0"/>
          <w:bottom w:val="single" w:color="24A7DB" w:themeColor="accent2" w:sz="4" w:space="0"/>
          <w:right w:val="single" w:color="24A7DB" w:themeColor="accent2" w:sz="4" w:space="0"/>
          <w:insideH w:val="nil"/>
          <w:insideV w:val="nil"/>
        </w:tcBorders>
        <w:shd w:val="clear" w:color="auto" w:fill="24A7DB" w:themeFill="accent2"/>
      </w:tcPr>
    </w:tblStylePr>
    <w:tblStylePr w:type="lastRow">
      <w:rPr>
        <w:b/>
        <w:bCs/>
      </w:rPr>
      <w:tcPr>
        <w:tcBorders>
          <w:top w:val="double" w:color="24A7DB" w:themeColor="accent2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584">
    <w:name w:val="Grid Table 4 Accent 3"/>
    <w:basedOn w:val="88"/>
    <w:qFormat/>
    <w:uiPriority w:val="49"/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  <w:insideV w:val="single" w:color="9489D5" w:themeColor="accent3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5140B5" w:themeColor="accent3" w:sz="4" w:space="0"/>
          <w:left w:val="single" w:color="5140B5" w:themeColor="accent3" w:sz="4" w:space="0"/>
          <w:bottom w:val="single" w:color="5140B5" w:themeColor="accent3" w:sz="4" w:space="0"/>
          <w:right w:val="single" w:color="5140B5" w:themeColor="accent3" w:sz="4" w:space="0"/>
          <w:insideH w:val="nil"/>
          <w:insideV w:val="nil"/>
        </w:tcBorders>
        <w:shd w:val="clear" w:color="auto" w:fill="5140B5" w:themeFill="accent3"/>
      </w:tcPr>
    </w:tblStylePr>
    <w:tblStylePr w:type="lastRow">
      <w:rPr>
        <w:b/>
        <w:bCs/>
      </w:rPr>
      <w:tcPr>
        <w:tcBorders>
          <w:top w:val="double" w:color="5140B5" w:themeColor="accent3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585">
    <w:name w:val="Grid Table 4 Accent 4"/>
    <w:basedOn w:val="88"/>
    <w:qFormat/>
    <w:uiPriority w:val="49"/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  <w:insideV w:val="single" w:color="B1A3E9" w:themeColor="accent4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7E66DB" w:themeColor="accent4" w:sz="4" w:space="0"/>
          <w:left w:val="single" w:color="7E66DB" w:themeColor="accent4" w:sz="4" w:space="0"/>
          <w:bottom w:val="single" w:color="7E66DB" w:themeColor="accent4" w:sz="4" w:space="0"/>
          <w:right w:val="single" w:color="7E66DB" w:themeColor="accent4" w:sz="4" w:space="0"/>
          <w:insideH w:val="nil"/>
          <w:insideV w:val="nil"/>
        </w:tcBorders>
        <w:shd w:val="clear" w:color="auto" w:fill="7E66DB" w:themeFill="accent4"/>
      </w:tcPr>
    </w:tblStylePr>
    <w:tblStylePr w:type="lastRow">
      <w:rPr>
        <w:b/>
        <w:bCs/>
      </w:rPr>
      <w:tcPr>
        <w:tcBorders>
          <w:top w:val="double" w:color="7E66DB" w:themeColor="accent4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586">
    <w:name w:val="Grid Table 4 Accent 5"/>
    <w:basedOn w:val="88"/>
    <w:qFormat/>
    <w:uiPriority w:val="49"/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  <w:insideV w:val="single" w:color="EC5C93" w:themeColor="accent5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BC1555" w:themeColor="accent5" w:sz="4" w:space="0"/>
          <w:left w:val="single" w:color="BC1555" w:themeColor="accent5" w:sz="4" w:space="0"/>
          <w:bottom w:val="single" w:color="BC1555" w:themeColor="accent5" w:sz="4" w:space="0"/>
          <w:right w:val="single" w:color="BC1555" w:themeColor="accent5" w:sz="4" w:space="0"/>
          <w:insideH w:val="nil"/>
          <w:insideV w:val="nil"/>
        </w:tcBorders>
        <w:shd w:val="clear" w:color="auto" w:fill="BC1555" w:themeFill="accent5"/>
      </w:tcPr>
    </w:tblStylePr>
    <w:tblStylePr w:type="lastRow">
      <w:rPr>
        <w:b/>
        <w:bCs/>
      </w:rPr>
      <w:tcPr>
        <w:tcBorders>
          <w:top w:val="double" w:color="BC1555" w:themeColor="accent5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587">
    <w:name w:val="Grid Table 4 Accent 6"/>
    <w:basedOn w:val="88"/>
    <w:qFormat/>
    <w:uiPriority w:val="49"/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  <w:insideV w:val="single" w:color="EE9DC0" w:themeColor="accent6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E45D97" w:themeColor="accent6" w:sz="4" w:space="0"/>
          <w:left w:val="single" w:color="E45D97" w:themeColor="accent6" w:sz="4" w:space="0"/>
          <w:bottom w:val="single" w:color="E45D97" w:themeColor="accent6" w:sz="4" w:space="0"/>
          <w:right w:val="single" w:color="E45D97" w:themeColor="accent6" w:sz="4" w:space="0"/>
          <w:insideH w:val="nil"/>
          <w:insideV w:val="nil"/>
        </w:tcBorders>
        <w:shd w:val="clear" w:color="auto" w:fill="E45D97" w:themeFill="accent6"/>
      </w:tcPr>
    </w:tblStylePr>
    <w:tblStylePr w:type="lastRow">
      <w:rPr>
        <w:b/>
        <w:bCs/>
      </w:rPr>
      <w:tcPr>
        <w:tcBorders>
          <w:top w:val="double" w:color="E45D97" w:themeColor="accent6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588">
    <w:name w:val="Grid Table 5 Dark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000000" w:themeFill="text1"/>
      </w:tcPr>
    </w:tblStylePr>
    <w:tblStylePr w:type="band1Vert">
      <w:tcPr>
        <w:shd w:val="clear" w:color="auto" w:fill="999999" w:themeFill="text1" w:themeFillTint="66"/>
      </w:tcPr>
    </w:tblStylePr>
    <w:tblStylePr w:type="band1Horz">
      <w:tcPr>
        <w:shd w:val="clear" w:color="auto" w:fill="999999" w:themeFill="text1" w:themeFillTint="66"/>
      </w:tcPr>
    </w:tblStylePr>
  </w:style>
  <w:style w:type="table" w:customStyle="1" w:styleId="589">
    <w:name w:val="Grid Table 5 Dark Accent 1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D0DFF7" w:themeFill="accent1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2264CE" w:themeFill="accent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2264CE" w:themeFill="accent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2264CE" w:themeFill="accen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2264CE" w:themeFill="accent1"/>
      </w:tcPr>
    </w:tblStylePr>
    <w:tblStylePr w:type="band1Vert">
      <w:tcPr>
        <w:shd w:val="clear" w:color="auto" w:fill="A2BFEF" w:themeFill="accent1" w:themeFillTint="66"/>
      </w:tcPr>
    </w:tblStylePr>
    <w:tblStylePr w:type="band1Horz">
      <w:tcPr>
        <w:shd w:val="clear" w:color="auto" w:fill="A2BFEF" w:themeFill="accent1" w:themeFillTint="66"/>
      </w:tcPr>
    </w:tblStylePr>
  </w:style>
  <w:style w:type="table" w:customStyle="1" w:styleId="590">
    <w:name w:val="Grid Table 5 Dark Accent 2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D3EDF7" w:themeFill="accent2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24A7DB" w:themeFill="accent2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24A7DB" w:themeFill="accent2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24A7DB" w:themeFill="accent2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24A7DB" w:themeFill="accent2"/>
      </w:tcPr>
    </w:tblStylePr>
    <w:tblStylePr w:type="band1Vert">
      <w:tcPr>
        <w:shd w:val="clear" w:color="auto" w:fill="A7DBF0" w:themeFill="accent2" w:themeFillTint="66"/>
      </w:tcPr>
    </w:tblStylePr>
    <w:tblStylePr w:type="band1Horz">
      <w:tcPr>
        <w:shd w:val="clear" w:color="auto" w:fill="A7DBF0" w:themeFill="accent2" w:themeFillTint="66"/>
      </w:tcPr>
    </w:tblStylePr>
  </w:style>
  <w:style w:type="table" w:customStyle="1" w:styleId="591">
    <w:name w:val="Grid Table 5 Dark Accent 3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DBD7F1" w:themeFill="accent3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5140B5" w:themeFill="accent3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5140B5" w:themeFill="accent3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5140B5" w:themeFill="accent3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5140B5" w:themeFill="accent3"/>
      </w:tcPr>
    </w:tblStylePr>
    <w:tblStylePr w:type="band1Vert">
      <w:tcPr>
        <w:shd w:val="clear" w:color="auto" w:fill="B8B0E3" w:themeFill="accent3" w:themeFillTint="66"/>
      </w:tcPr>
    </w:tblStylePr>
    <w:tblStylePr w:type="band1Horz">
      <w:tcPr>
        <w:shd w:val="clear" w:color="auto" w:fill="B8B0E3" w:themeFill="accent3" w:themeFillTint="66"/>
      </w:tcPr>
    </w:tblStylePr>
  </w:style>
  <w:style w:type="table" w:customStyle="1" w:styleId="592">
    <w:name w:val="Grid Table 5 Dark Accent 4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5E0F7" w:themeFill="accent4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7E66DB" w:themeFill="accent4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7E66DB" w:themeFill="accent4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7E66DB" w:themeFill="accent4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7E66DB" w:themeFill="accent4"/>
      </w:tcPr>
    </w:tblStylePr>
    <w:tblStylePr w:type="band1Vert">
      <w:tcPr>
        <w:shd w:val="clear" w:color="auto" w:fill="CBC1F0" w:themeFill="accent4" w:themeFillTint="66"/>
      </w:tcPr>
    </w:tblStylePr>
    <w:tblStylePr w:type="band1Horz">
      <w:tcPr>
        <w:shd w:val="clear" w:color="auto" w:fill="CBC1F0" w:themeFill="accent4" w:themeFillTint="66"/>
      </w:tcPr>
    </w:tblStylePr>
  </w:style>
  <w:style w:type="table" w:customStyle="1" w:styleId="593">
    <w:name w:val="Grid Table 5 Dark Accent 5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8C8DB" w:themeFill="accent5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BC1555" w:themeFill="accent5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BC1555" w:themeFill="accent5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BC1555" w:themeFill="accent5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BC1555" w:themeFill="accent5"/>
      </w:tcPr>
    </w:tblStylePr>
    <w:tblStylePr w:type="band1Vert">
      <w:tcPr>
        <w:shd w:val="clear" w:color="auto" w:fill="F292B7" w:themeFill="accent5" w:themeFillTint="66"/>
      </w:tcPr>
    </w:tblStylePr>
    <w:tblStylePr w:type="band1Horz">
      <w:tcPr>
        <w:shd w:val="clear" w:color="auto" w:fill="F292B7" w:themeFill="accent5" w:themeFillTint="66"/>
      </w:tcPr>
    </w:tblStylePr>
  </w:style>
  <w:style w:type="table" w:customStyle="1" w:styleId="594">
    <w:name w:val="Grid Table 5 Dark Accent 6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9DEEA" w:themeFill="accent6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E45D97" w:themeFill="accent6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E45D97" w:themeFill="accent6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E45D97" w:themeFill="accent6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E45D97" w:themeFill="accent6"/>
      </w:tcPr>
    </w:tblStylePr>
    <w:tblStylePr w:type="band1Vert">
      <w:tcPr>
        <w:shd w:val="clear" w:color="auto" w:fill="F4BED5" w:themeFill="accent6" w:themeFillTint="66"/>
      </w:tcPr>
    </w:tblStylePr>
    <w:tblStylePr w:type="band1Horz">
      <w:tcPr>
        <w:shd w:val="clear" w:color="auto" w:fill="F4BED5" w:themeFill="accent6" w:themeFillTint="66"/>
      </w:tcPr>
    </w:tblStylePr>
  </w:style>
  <w:style w:type="table" w:customStyle="1" w:styleId="595">
    <w:name w:val="Grid Table 6 Colorful"/>
    <w:basedOn w:val="88"/>
    <w:qFormat/>
    <w:uiPriority w:val="51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</w:rPr>
      <w:tcPr>
        <w:tcBorders>
          <w:bottom w:val="single" w:color="666666" w:themeColor="text1" w:themeTint="99" w:sz="12" w:space="0"/>
        </w:tcBorders>
      </w:tcPr>
    </w:tblStylePr>
    <w:tblStylePr w:type="lastRow">
      <w:rPr>
        <w:b/>
        <w:bCs/>
      </w:rPr>
      <w:tcPr>
        <w:tcBorders>
          <w:top w:val="double" w:color="666666" w:themeColor="tex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596">
    <w:name w:val="Grid Table 6 Colorful Accent 1"/>
    <w:basedOn w:val="88"/>
    <w:qFormat/>
    <w:uiPriority w:val="51"/>
    <w:rPr>
      <w:color w:val="1A4B9B" w:themeColor="accent1" w:themeShade="BF"/>
    </w:rPr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  <w:insideV w:val="single" w:color="73A0E8" w:themeColor="accent1" w:themeTint="99" w:sz="4" w:space="0"/>
      </w:tblBorders>
    </w:tblPr>
    <w:tblStylePr w:type="firstRow">
      <w:rPr>
        <w:b/>
        <w:bCs/>
      </w:rPr>
      <w:tcPr>
        <w:tcBorders>
          <w:bottom w:val="single" w:color="73A0E8" w:themeColor="accent1" w:themeTint="99" w:sz="12" w:space="0"/>
        </w:tcBorders>
      </w:tcPr>
    </w:tblStylePr>
    <w:tblStylePr w:type="lastRow">
      <w:rPr>
        <w:b/>
        <w:bCs/>
      </w:rPr>
      <w:tcPr>
        <w:tcBorders>
          <w:top w:val="double" w:color="73A0E8" w:themeColor="accen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597">
    <w:name w:val="Grid Table 6 Colorful Accent 2"/>
    <w:basedOn w:val="88"/>
    <w:qFormat/>
    <w:uiPriority w:val="51"/>
    <w:rPr>
      <w:color w:val="1B7DA4" w:themeColor="accent2" w:themeShade="BF"/>
    </w:rPr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  <w:insideV w:val="single" w:color="7BCAE9" w:themeColor="accent2" w:themeTint="99" w:sz="4" w:space="0"/>
      </w:tblBorders>
    </w:tblPr>
    <w:tblStylePr w:type="firstRow">
      <w:rPr>
        <w:b/>
        <w:bCs/>
      </w:rPr>
      <w:tcPr>
        <w:tcBorders>
          <w:bottom w:val="single" w:color="7BCAE9" w:themeColor="accent2" w:themeTint="99" w:sz="12" w:space="0"/>
        </w:tcBorders>
      </w:tcPr>
    </w:tblStylePr>
    <w:tblStylePr w:type="lastRow">
      <w:rPr>
        <w:b/>
        <w:bCs/>
      </w:rPr>
      <w:tcPr>
        <w:tcBorders>
          <w:top w:val="double" w:color="7BCAE9" w:themeColor="accent2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598">
    <w:name w:val="Grid Table 6 Colorful Accent 3"/>
    <w:basedOn w:val="88"/>
    <w:qFormat/>
    <w:uiPriority w:val="51"/>
    <w:rPr>
      <w:color w:val="3D3088" w:themeColor="accent3" w:themeShade="BF"/>
    </w:rPr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  <w:insideV w:val="single" w:color="9489D5" w:themeColor="accent3" w:themeTint="99" w:sz="4" w:space="0"/>
      </w:tblBorders>
    </w:tblPr>
    <w:tblStylePr w:type="firstRow">
      <w:rPr>
        <w:b/>
        <w:bCs/>
      </w:rPr>
      <w:tcPr>
        <w:tcBorders>
          <w:bottom w:val="single" w:color="9489D5" w:themeColor="accent3" w:themeTint="99" w:sz="12" w:space="0"/>
        </w:tcBorders>
      </w:tcPr>
    </w:tblStylePr>
    <w:tblStylePr w:type="lastRow">
      <w:rPr>
        <w:b/>
        <w:bCs/>
      </w:rPr>
      <w:tcPr>
        <w:tcBorders>
          <w:top w:val="double" w:color="9489D5" w:themeColor="accent3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599">
    <w:name w:val="Grid Table 6 Colorful Accent 4"/>
    <w:basedOn w:val="88"/>
    <w:qFormat/>
    <w:uiPriority w:val="51"/>
    <w:rPr>
      <w:color w:val="4C2EC3" w:themeColor="accent4" w:themeShade="BF"/>
    </w:rPr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  <w:insideV w:val="single" w:color="B1A3E9" w:themeColor="accent4" w:themeTint="99" w:sz="4" w:space="0"/>
      </w:tblBorders>
    </w:tblPr>
    <w:tblStylePr w:type="firstRow">
      <w:rPr>
        <w:b/>
        <w:bCs/>
      </w:rPr>
      <w:tcPr>
        <w:tcBorders>
          <w:bottom w:val="single" w:color="B1A3E9" w:themeColor="accent4" w:themeTint="99" w:sz="12" w:space="0"/>
        </w:tcBorders>
      </w:tcPr>
    </w:tblStylePr>
    <w:tblStylePr w:type="lastRow">
      <w:rPr>
        <w:b/>
        <w:bCs/>
      </w:rPr>
      <w:tcPr>
        <w:tcBorders>
          <w:top w:val="double" w:color="B1A3E9" w:themeColor="accent4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600">
    <w:name w:val="Grid Table 6 Colorful Accent 5"/>
    <w:basedOn w:val="88"/>
    <w:qFormat/>
    <w:uiPriority w:val="51"/>
    <w:rPr>
      <w:color w:val="8D1040" w:themeColor="accent5" w:themeShade="BF"/>
    </w:rPr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  <w:insideV w:val="single" w:color="EC5C93" w:themeColor="accent5" w:themeTint="99" w:sz="4" w:space="0"/>
      </w:tblBorders>
    </w:tblPr>
    <w:tblStylePr w:type="firstRow">
      <w:rPr>
        <w:b/>
        <w:bCs/>
      </w:rPr>
      <w:tcPr>
        <w:tcBorders>
          <w:bottom w:val="single" w:color="EC5C93" w:themeColor="accent5" w:themeTint="99" w:sz="12" w:space="0"/>
        </w:tcBorders>
      </w:tcPr>
    </w:tblStylePr>
    <w:tblStylePr w:type="lastRow">
      <w:rPr>
        <w:b/>
        <w:bCs/>
      </w:rPr>
      <w:tcPr>
        <w:tcBorders>
          <w:top w:val="double" w:color="EC5C93" w:themeColor="accent5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601">
    <w:name w:val="Grid Table 6 Colorful Accent 6"/>
    <w:basedOn w:val="88"/>
    <w:qFormat/>
    <w:uiPriority w:val="51"/>
    <w:rPr>
      <w:color w:val="CE226C" w:themeColor="accent6" w:themeShade="BF"/>
    </w:rPr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  <w:insideV w:val="single" w:color="EE9DC0" w:themeColor="accent6" w:themeTint="99" w:sz="4" w:space="0"/>
      </w:tblBorders>
    </w:tblPr>
    <w:tblStylePr w:type="firstRow">
      <w:rPr>
        <w:b/>
        <w:bCs/>
      </w:rPr>
      <w:tcPr>
        <w:tcBorders>
          <w:bottom w:val="single" w:color="EE9DC0" w:themeColor="accent6" w:themeTint="99" w:sz="12" w:space="0"/>
        </w:tcBorders>
      </w:tcPr>
    </w:tblStylePr>
    <w:tblStylePr w:type="lastRow">
      <w:rPr>
        <w:b/>
        <w:bCs/>
      </w:rPr>
      <w:tcPr>
        <w:tcBorders>
          <w:top w:val="double" w:color="EE9DC0" w:themeColor="accent6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602">
    <w:name w:val="Grid Table 7 Colorful"/>
    <w:basedOn w:val="88"/>
    <w:qFormat/>
    <w:uiPriority w:val="52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  <w:tblStylePr w:type="neCell">
      <w:tcPr>
        <w:tcBorders>
          <w:bottom w:val="single" w:color="666666" w:themeColor="text1" w:themeTint="99" w:sz="4" w:space="0"/>
        </w:tcBorders>
      </w:tcPr>
    </w:tblStylePr>
    <w:tblStylePr w:type="nwCell">
      <w:tcPr>
        <w:tcBorders>
          <w:bottom w:val="single" w:color="666666" w:themeColor="text1" w:themeTint="99" w:sz="4" w:space="0"/>
        </w:tcBorders>
      </w:tcPr>
    </w:tblStylePr>
    <w:tblStylePr w:type="seCell">
      <w:tcPr>
        <w:tcBorders>
          <w:top w:val="single" w:color="666666" w:themeColor="text1" w:themeTint="99" w:sz="4" w:space="0"/>
        </w:tcBorders>
      </w:tcPr>
    </w:tblStylePr>
    <w:tblStylePr w:type="swCell">
      <w:tcPr>
        <w:tcBorders>
          <w:top w:val="single" w:color="666666" w:themeColor="text1" w:themeTint="99" w:sz="4" w:space="0"/>
        </w:tcBorders>
      </w:tcPr>
    </w:tblStylePr>
  </w:style>
  <w:style w:type="table" w:customStyle="1" w:styleId="603">
    <w:name w:val="Grid Table 7 Colorful Accent 1"/>
    <w:basedOn w:val="88"/>
    <w:qFormat/>
    <w:uiPriority w:val="52"/>
    <w:rPr>
      <w:color w:val="1A4B9B" w:themeColor="accent1" w:themeShade="BF"/>
    </w:rPr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  <w:insideV w:val="single" w:color="73A0E8" w:themeColor="accent1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  <w:tblStylePr w:type="neCell">
      <w:tcPr>
        <w:tcBorders>
          <w:bottom w:val="single" w:color="73A0E8" w:themeColor="accent1" w:themeTint="99" w:sz="4" w:space="0"/>
        </w:tcBorders>
      </w:tcPr>
    </w:tblStylePr>
    <w:tblStylePr w:type="nwCell">
      <w:tcPr>
        <w:tcBorders>
          <w:bottom w:val="single" w:color="73A0E8" w:themeColor="accent1" w:themeTint="99" w:sz="4" w:space="0"/>
        </w:tcBorders>
      </w:tcPr>
    </w:tblStylePr>
    <w:tblStylePr w:type="seCell">
      <w:tcPr>
        <w:tcBorders>
          <w:top w:val="single" w:color="73A0E8" w:themeColor="accent1" w:themeTint="99" w:sz="4" w:space="0"/>
        </w:tcBorders>
      </w:tcPr>
    </w:tblStylePr>
    <w:tblStylePr w:type="swCell">
      <w:tcPr>
        <w:tcBorders>
          <w:top w:val="single" w:color="73A0E8" w:themeColor="accent1" w:themeTint="99" w:sz="4" w:space="0"/>
        </w:tcBorders>
      </w:tcPr>
    </w:tblStylePr>
  </w:style>
  <w:style w:type="table" w:customStyle="1" w:styleId="604">
    <w:name w:val="Grid Table 7 Colorful Accent 2"/>
    <w:basedOn w:val="88"/>
    <w:qFormat/>
    <w:uiPriority w:val="52"/>
    <w:rPr>
      <w:color w:val="1B7DA4" w:themeColor="accent2" w:themeShade="BF"/>
    </w:rPr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  <w:insideV w:val="single" w:color="7BCAE9" w:themeColor="accent2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  <w:tblStylePr w:type="neCell">
      <w:tcPr>
        <w:tcBorders>
          <w:bottom w:val="single" w:color="7BCAE9" w:themeColor="accent2" w:themeTint="99" w:sz="4" w:space="0"/>
        </w:tcBorders>
      </w:tcPr>
    </w:tblStylePr>
    <w:tblStylePr w:type="nwCell">
      <w:tcPr>
        <w:tcBorders>
          <w:bottom w:val="single" w:color="7BCAE9" w:themeColor="accent2" w:themeTint="99" w:sz="4" w:space="0"/>
        </w:tcBorders>
      </w:tcPr>
    </w:tblStylePr>
    <w:tblStylePr w:type="seCell">
      <w:tcPr>
        <w:tcBorders>
          <w:top w:val="single" w:color="7BCAE9" w:themeColor="accent2" w:themeTint="99" w:sz="4" w:space="0"/>
        </w:tcBorders>
      </w:tcPr>
    </w:tblStylePr>
    <w:tblStylePr w:type="swCell">
      <w:tcPr>
        <w:tcBorders>
          <w:top w:val="single" w:color="7BCAE9" w:themeColor="accent2" w:themeTint="99" w:sz="4" w:space="0"/>
        </w:tcBorders>
      </w:tcPr>
    </w:tblStylePr>
  </w:style>
  <w:style w:type="table" w:customStyle="1" w:styleId="605">
    <w:name w:val="Grid Table 7 Colorful Accent 3"/>
    <w:basedOn w:val="88"/>
    <w:qFormat/>
    <w:uiPriority w:val="52"/>
    <w:rPr>
      <w:color w:val="3D3088" w:themeColor="accent3" w:themeShade="BF"/>
    </w:rPr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  <w:insideV w:val="single" w:color="9489D5" w:themeColor="accent3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  <w:tblStylePr w:type="neCell">
      <w:tcPr>
        <w:tcBorders>
          <w:bottom w:val="single" w:color="9489D5" w:themeColor="accent3" w:themeTint="99" w:sz="4" w:space="0"/>
        </w:tcBorders>
      </w:tcPr>
    </w:tblStylePr>
    <w:tblStylePr w:type="nwCell">
      <w:tcPr>
        <w:tcBorders>
          <w:bottom w:val="single" w:color="9489D5" w:themeColor="accent3" w:themeTint="99" w:sz="4" w:space="0"/>
        </w:tcBorders>
      </w:tcPr>
    </w:tblStylePr>
    <w:tblStylePr w:type="seCell">
      <w:tcPr>
        <w:tcBorders>
          <w:top w:val="single" w:color="9489D5" w:themeColor="accent3" w:themeTint="99" w:sz="4" w:space="0"/>
        </w:tcBorders>
      </w:tcPr>
    </w:tblStylePr>
    <w:tblStylePr w:type="swCell">
      <w:tcPr>
        <w:tcBorders>
          <w:top w:val="single" w:color="9489D5" w:themeColor="accent3" w:themeTint="99" w:sz="4" w:space="0"/>
        </w:tcBorders>
      </w:tcPr>
    </w:tblStylePr>
  </w:style>
  <w:style w:type="table" w:customStyle="1" w:styleId="606">
    <w:name w:val="Grid Table 7 Colorful Accent 4"/>
    <w:basedOn w:val="88"/>
    <w:qFormat/>
    <w:uiPriority w:val="52"/>
    <w:rPr>
      <w:color w:val="4C2EC3" w:themeColor="accent4" w:themeShade="BF"/>
    </w:rPr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  <w:insideV w:val="single" w:color="B1A3E9" w:themeColor="accent4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  <w:tblStylePr w:type="neCell">
      <w:tcPr>
        <w:tcBorders>
          <w:bottom w:val="single" w:color="B1A3E9" w:themeColor="accent4" w:themeTint="99" w:sz="4" w:space="0"/>
        </w:tcBorders>
      </w:tcPr>
    </w:tblStylePr>
    <w:tblStylePr w:type="nwCell">
      <w:tcPr>
        <w:tcBorders>
          <w:bottom w:val="single" w:color="B1A3E9" w:themeColor="accent4" w:themeTint="99" w:sz="4" w:space="0"/>
        </w:tcBorders>
      </w:tcPr>
    </w:tblStylePr>
    <w:tblStylePr w:type="seCell">
      <w:tcPr>
        <w:tcBorders>
          <w:top w:val="single" w:color="B1A3E9" w:themeColor="accent4" w:themeTint="99" w:sz="4" w:space="0"/>
        </w:tcBorders>
      </w:tcPr>
    </w:tblStylePr>
    <w:tblStylePr w:type="swCell">
      <w:tcPr>
        <w:tcBorders>
          <w:top w:val="single" w:color="B1A3E9" w:themeColor="accent4" w:themeTint="99" w:sz="4" w:space="0"/>
        </w:tcBorders>
      </w:tcPr>
    </w:tblStylePr>
  </w:style>
  <w:style w:type="table" w:customStyle="1" w:styleId="607">
    <w:name w:val="Grid Table 7 Colorful Accent 5"/>
    <w:basedOn w:val="88"/>
    <w:qFormat/>
    <w:uiPriority w:val="52"/>
    <w:rPr>
      <w:color w:val="8D1040" w:themeColor="accent5" w:themeShade="BF"/>
    </w:rPr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  <w:insideV w:val="single" w:color="EC5C93" w:themeColor="accent5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  <w:tblStylePr w:type="neCell">
      <w:tcPr>
        <w:tcBorders>
          <w:bottom w:val="single" w:color="EC5C93" w:themeColor="accent5" w:themeTint="99" w:sz="4" w:space="0"/>
        </w:tcBorders>
      </w:tcPr>
    </w:tblStylePr>
    <w:tblStylePr w:type="nwCell">
      <w:tcPr>
        <w:tcBorders>
          <w:bottom w:val="single" w:color="EC5C93" w:themeColor="accent5" w:themeTint="99" w:sz="4" w:space="0"/>
        </w:tcBorders>
      </w:tcPr>
    </w:tblStylePr>
    <w:tblStylePr w:type="seCell">
      <w:tcPr>
        <w:tcBorders>
          <w:top w:val="single" w:color="EC5C93" w:themeColor="accent5" w:themeTint="99" w:sz="4" w:space="0"/>
        </w:tcBorders>
      </w:tcPr>
    </w:tblStylePr>
    <w:tblStylePr w:type="swCell">
      <w:tcPr>
        <w:tcBorders>
          <w:top w:val="single" w:color="EC5C93" w:themeColor="accent5" w:themeTint="99" w:sz="4" w:space="0"/>
        </w:tcBorders>
      </w:tcPr>
    </w:tblStylePr>
  </w:style>
  <w:style w:type="table" w:customStyle="1" w:styleId="608">
    <w:name w:val="Grid Table 7 Colorful Accent 6"/>
    <w:basedOn w:val="88"/>
    <w:qFormat/>
    <w:uiPriority w:val="52"/>
    <w:rPr>
      <w:color w:val="CE226C" w:themeColor="accent6" w:themeShade="BF"/>
    </w:rPr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  <w:insideV w:val="single" w:color="EE9DC0" w:themeColor="accent6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  <w:tblStylePr w:type="neCell">
      <w:tcPr>
        <w:tcBorders>
          <w:bottom w:val="single" w:color="EE9DC0" w:themeColor="accent6" w:themeTint="99" w:sz="4" w:space="0"/>
        </w:tcBorders>
      </w:tcPr>
    </w:tblStylePr>
    <w:tblStylePr w:type="nwCell">
      <w:tcPr>
        <w:tcBorders>
          <w:bottom w:val="single" w:color="EE9DC0" w:themeColor="accent6" w:themeTint="99" w:sz="4" w:space="0"/>
        </w:tcBorders>
      </w:tcPr>
    </w:tblStylePr>
    <w:tblStylePr w:type="seCell">
      <w:tcPr>
        <w:tcBorders>
          <w:top w:val="single" w:color="EE9DC0" w:themeColor="accent6" w:themeTint="99" w:sz="4" w:space="0"/>
        </w:tcBorders>
      </w:tcPr>
    </w:tblStylePr>
    <w:tblStylePr w:type="swCell">
      <w:tcPr>
        <w:tcBorders>
          <w:top w:val="single" w:color="EE9DC0" w:themeColor="accent6" w:themeTint="99" w:sz="4" w:space="0"/>
        </w:tcBorders>
      </w:tcPr>
    </w:tblStylePr>
  </w:style>
  <w:style w:type="table" w:customStyle="1" w:styleId="609">
    <w:name w:val="Grid Table Light"/>
    <w:basedOn w:val="88"/>
    <w:qFormat/>
    <w:uiPriority w:val="40"/>
    <w:tblPr>
      <w:tblBorders>
        <w:top w:val="single" w:color="BEBEBE" w:themeColor="background1" w:themeShade="BF" w:sz="4" w:space="0"/>
        <w:left w:val="single" w:color="BEBEBE" w:themeColor="background1" w:themeShade="BF" w:sz="4" w:space="0"/>
        <w:bottom w:val="single" w:color="BEBEBE" w:themeColor="background1" w:themeShade="BF" w:sz="4" w:space="0"/>
        <w:right w:val="single" w:color="BEBEBE" w:themeColor="background1" w:themeShade="BF" w:sz="4" w:space="0"/>
        <w:insideH w:val="single" w:color="BEBEBE" w:themeColor="background1" w:themeShade="BF" w:sz="4" w:space="0"/>
        <w:insideV w:val="single" w:color="BEBEBE" w:themeColor="background1" w:themeShade="BF" w:sz="4" w:space="0"/>
      </w:tblBorders>
    </w:tblPr>
  </w:style>
  <w:style w:type="table" w:customStyle="1" w:styleId="610">
    <w:name w:val="Plain Table 1"/>
    <w:basedOn w:val="88"/>
    <w:qFormat/>
    <w:uiPriority w:val="41"/>
    <w:tblPr>
      <w:tblBorders>
        <w:top w:val="single" w:color="BEBEBE" w:themeColor="background1" w:themeShade="BF" w:sz="4" w:space="0"/>
        <w:left w:val="single" w:color="BEBEBE" w:themeColor="background1" w:themeShade="BF" w:sz="4" w:space="0"/>
        <w:bottom w:val="single" w:color="BEBEBE" w:themeColor="background1" w:themeShade="BF" w:sz="4" w:space="0"/>
        <w:right w:val="single" w:color="BEBEBE" w:themeColor="background1" w:themeShade="BF" w:sz="4" w:space="0"/>
        <w:insideH w:val="single" w:color="BEBEBE" w:themeColor="background1" w:themeShade="BF" w:sz="4" w:space="0"/>
        <w:insideV w:val="single" w:color="BEBEBE" w:themeColor="background1" w:themeShade="BF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  <w:tcPr>
        <w:tcBorders>
          <w:top w:val="double" w:color="BEBEBE" w:themeColor="background1" w:themeShade="BF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</w:style>
  <w:style w:type="table" w:customStyle="1" w:styleId="611">
    <w:name w:val="Plain Table 2"/>
    <w:basedOn w:val="88"/>
    <w:qFormat/>
    <w:uiPriority w:val="42"/>
    <w:tblPr>
      <w:tblBorders>
        <w:top w:val="single" w:color="7E7E7E" w:themeColor="text1" w:themeTint="80" w:sz="4" w:space="0"/>
        <w:bottom w:val="single" w:color="7E7E7E" w:themeColor="text1" w:themeTint="80" w:sz="4" w:space="0"/>
      </w:tblBorders>
    </w:tblPr>
    <w:tblStylePr w:type="firstRow">
      <w:rPr>
        <w:b/>
        <w:bCs/>
      </w:rPr>
      <w:tcPr>
        <w:tcBorders>
          <w:bottom w:val="single" w:color="7E7E7E" w:themeColor="text1" w:themeTint="80" w:sz="4" w:space="0"/>
        </w:tcBorders>
      </w:tcPr>
    </w:tblStylePr>
    <w:tblStylePr w:type="lastRow">
      <w:rPr>
        <w:b/>
        <w:bCs/>
      </w:rPr>
      <w:tcPr>
        <w:tcBorders>
          <w:top w:val="single" w:color="7E7E7E" w:themeColor="text1" w:themeTint="80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single" w:color="7E7E7E" w:themeColor="text1" w:themeTint="80" w:sz="4" w:space="0"/>
          <w:right w:val="single" w:color="7E7E7E" w:themeColor="text1" w:themeTint="80" w:sz="4" w:space="0"/>
        </w:tcBorders>
      </w:tcPr>
    </w:tblStylePr>
    <w:tblStylePr w:type="band2Vert">
      <w:tcPr>
        <w:tcBorders>
          <w:left w:val="single" w:color="7E7E7E" w:themeColor="text1" w:themeTint="80" w:sz="4" w:space="0"/>
          <w:right w:val="single" w:color="7E7E7E" w:themeColor="text1" w:themeTint="80" w:sz="4" w:space="0"/>
        </w:tcBorders>
      </w:tcPr>
    </w:tblStylePr>
    <w:tblStylePr w:type="band1Horz">
      <w:tcPr>
        <w:tcBorders>
          <w:top w:val="single" w:color="7E7E7E" w:themeColor="text1" w:themeTint="80" w:sz="4" w:space="0"/>
          <w:bottom w:val="single" w:color="7E7E7E" w:themeColor="text1" w:themeTint="80" w:sz="4" w:space="0"/>
        </w:tcBorders>
      </w:tcPr>
    </w:tblStylePr>
  </w:style>
  <w:style w:type="table" w:customStyle="1" w:styleId="612">
    <w:name w:val="Plain Table 3"/>
    <w:basedOn w:val="88"/>
    <w:qFormat/>
    <w:uiPriority w:val="43"/>
    <w:tblStylePr w:type="firstRow">
      <w:rPr>
        <w:b/>
        <w:bCs/>
        <w:caps/>
      </w:rPr>
      <w:tcPr>
        <w:tcBorders>
          <w:bottom w:val="single" w:color="7E7E7E" w:themeColor="text1" w:themeTint="80" w:sz="4" w:space="0"/>
        </w:tcBorders>
      </w:tcPr>
    </w:tblStylePr>
    <w:tblStylePr w:type="lastRow">
      <w:rPr>
        <w:b/>
        <w:bCs/>
        <w:caps/>
      </w:rPr>
      <w:tcPr>
        <w:tcBorders>
          <w:top w:val="nil"/>
        </w:tcBorders>
      </w:tcPr>
    </w:tblStylePr>
    <w:tblStylePr w:type="firstCol">
      <w:rPr>
        <w:b/>
        <w:bCs/>
        <w:caps/>
      </w:rPr>
      <w:tcPr>
        <w:tcBorders>
          <w:right w:val="single" w:color="7E7E7E" w:themeColor="text1" w:themeTint="80" w:sz="4" w:space="0"/>
        </w:tcBorders>
      </w:tcPr>
    </w:tblStylePr>
    <w:tblStylePr w:type="lastCol">
      <w:rPr>
        <w:b/>
        <w:bCs/>
        <w:caps/>
      </w:rPr>
      <w:tcPr>
        <w:tcBorders>
          <w:left w:val="nil"/>
        </w:tcBorders>
      </w:tc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</w:style>
  <w:style w:type="table" w:customStyle="1" w:styleId="613">
    <w:name w:val="Plain Table 4"/>
    <w:basedOn w:val="88"/>
    <w:qFormat/>
    <w:uiPriority w:val="44"/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</w:style>
  <w:style w:type="table" w:customStyle="1" w:styleId="614">
    <w:name w:val="Plain Table 5"/>
    <w:basedOn w:val="88"/>
    <w:qFormat/>
    <w:uiPriority w:val="45"/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7E7E7E" w:themeColor="text1" w:themeTint="80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7E7E7E" w:themeColor="text1" w:themeTint="80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7E7E7E" w:themeColor="text1" w:themeTint="80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7E7E7E" w:themeColor="text1" w:themeTint="80" w:sz="4" w:space="0"/>
        </w:tcBorders>
        <w:shd w:val="clear" w:color="auto" w:fill="FFFFFF" w:themeFill="background1"/>
      </w:tc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character" w:customStyle="1" w:styleId="615">
    <w:name w:val="标题 5 Char"/>
    <w:link w:val="7"/>
    <w:qFormat/>
    <w:uiPriority w:val="9"/>
    <w:rPr>
      <w:rFonts w:ascii="微软雅黑" w:hAnsi="微软雅黑" w:eastAsia="微软雅黑" w:cs="Times New Roman"/>
      <w:b/>
      <w:bCs/>
      <w:color w:val="000000" w:themeColor="text1"/>
      <w:sz w:val="24"/>
      <w:szCs w:val="24"/>
      <w:lang w:val="en-US" w:eastAsia="zh-CN" w:bidi="ar-SA"/>
      <w14:textFill>
        <w14:solidFill>
          <w14:schemeClr w14:val="tx1"/>
        </w14:solidFill>
      </w14:textFill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8" Type="http://schemas.openxmlformats.org/officeDocument/2006/relationships/fontTable" Target="fontTable.xml"/><Relationship Id="rId27" Type="http://schemas.openxmlformats.org/officeDocument/2006/relationships/numbering" Target="numbering.xml"/><Relationship Id="rId26" Type="http://schemas.openxmlformats.org/officeDocument/2006/relationships/customXml" Target="../customXml/item1.xml"/><Relationship Id="rId25" Type="http://schemas.openxmlformats.org/officeDocument/2006/relationships/image" Target="media/image18.png"/><Relationship Id="rId24" Type="http://schemas.openxmlformats.org/officeDocument/2006/relationships/image" Target="media/image17.png"/><Relationship Id="rId23" Type="http://schemas.openxmlformats.org/officeDocument/2006/relationships/image" Target="media/image16.png"/><Relationship Id="rId22" Type="http://schemas.openxmlformats.org/officeDocument/2006/relationships/image" Target="media/image15.png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自定义 832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2264CE"/>
      </a:accent1>
      <a:accent2>
        <a:srgbClr val="24A7DB"/>
      </a:accent2>
      <a:accent3>
        <a:srgbClr val="5140B5"/>
      </a:accent3>
      <a:accent4>
        <a:srgbClr val="7E66DB"/>
      </a:accent4>
      <a:accent5>
        <a:srgbClr val="BC1555"/>
      </a:accent5>
      <a:accent6>
        <a:srgbClr val="E45D97"/>
      </a:accent6>
      <a:hlink>
        <a:srgbClr val="0026E5"/>
      </a:hlink>
      <a:folHlink>
        <a:srgbClr val="7E1FAD"/>
      </a:folHlink>
    </a:clrScheme>
    <a:fontScheme name="微软雅黑">
      <a:majorFont>
        <a:latin typeface="微软雅黑"/>
        <a:ea typeface="微软雅黑"/>
        <a:cs typeface=""/>
      </a:majorFont>
      <a:minorFont>
        <a:latin typeface="微软雅黑"/>
        <a:ea typeface="微软雅黑"/>
        <a:cs typeface="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  <s:tags>
    <s:tag s:spid="_x0000_s1026">
      <s:item s:name="docerheaderfootertag" s:val="header"/>
      <s:item s:name="docerheaderfootertag" s:val="footer"/>
    </s:tag>
  </s:tag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840</Words>
  <Characters>844</Characters>
  <Lines>0</Lines>
  <Paragraphs>0</Paragraphs>
  <TotalTime>0</TotalTime>
  <ScaleCrop>false</ScaleCrop>
  <LinksUpToDate>false</LinksUpToDate>
  <CharactersWithSpaces>910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2025-04-16T06:29:00Z</dcterms:created>
  <dc:creator>范范</dc:creator>
  <cp:lastModifiedBy>范范</cp:lastModifiedBy>
  <dcterms:modified xsi:type="dcterms:W3CDTF">2026-06-01T08:17:46Z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ICV">
    <vt:lpwstr>B812863D09DE4784851A25B1EDCEC721_13</vt:lpwstr>
  </property>
  <property fmtid="{D5CDD505-2E9C-101B-9397-08002B2CF9AE}" pid="4" name="KSOTemplateDocerSaveRecord">
    <vt:lpwstr>eyJoZGlkIjoiZjM3YWZjNTU0Yzc3MGM5ODRlNTM4YWMzNjFlNjlkZTciLCJ1c2VySWQiOiI0Mjc4ODI1NjAifQ==</vt:lpwstr>
  </property>
</Properties>
</file>